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5D559" w14:textId="77777777" w:rsidR="0059209E" w:rsidRPr="00C8579C" w:rsidRDefault="0059209E" w:rsidP="0063302D">
      <w:pPr>
        <w:keepNext/>
        <w:keepLines/>
        <w:ind w:right="1274"/>
      </w:pPr>
    </w:p>
    <w:p w14:paraId="2166924C" w14:textId="77777777" w:rsidR="007C70A1" w:rsidRPr="00C8579C" w:rsidRDefault="007C70A1" w:rsidP="0063302D">
      <w:pPr>
        <w:keepNext/>
        <w:keepLines/>
        <w:ind w:right="1274"/>
        <w:rPr>
          <w:rFonts w:ascii="Tahoma" w:hAnsi="Tahoma" w:cs="Tahoma"/>
          <w:b/>
        </w:rPr>
      </w:pPr>
      <w:r w:rsidRPr="00C8579C">
        <w:rPr>
          <w:rFonts w:ascii="Tahoma" w:hAnsi="Tahoma" w:cs="Tahoma"/>
          <w:b/>
        </w:rPr>
        <w:t>Naročnik:</w:t>
      </w:r>
    </w:p>
    <w:p w14:paraId="770734B7" w14:textId="77777777" w:rsidR="007C70A1" w:rsidRPr="00C8579C" w:rsidRDefault="007C70A1" w:rsidP="0063302D">
      <w:pPr>
        <w:keepNext/>
        <w:keepLines/>
        <w:rPr>
          <w:rFonts w:ascii="Tahoma" w:hAnsi="Tahoma" w:cs="Tahoma"/>
          <w:b/>
        </w:rPr>
      </w:pPr>
    </w:p>
    <w:p w14:paraId="6A7E38C7" w14:textId="77777777" w:rsidR="0094613F" w:rsidRPr="00C8579C" w:rsidRDefault="0094613F" w:rsidP="0063302D">
      <w:pPr>
        <w:keepNext/>
        <w:keepLines/>
        <w:rPr>
          <w:rFonts w:ascii="Tahoma" w:hAnsi="Tahoma" w:cs="Tahoma"/>
          <w:b/>
          <w:bCs/>
        </w:rPr>
      </w:pPr>
      <w:r w:rsidRPr="00C8579C">
        <w:rPr>
          <w:rFonts w:ascii="Tahoma" w:hAnsi="Tahoma" w:cs="Tahoma"/>
          <w:b/>
          <w:bCs/>
        </w:rPr>
        <w:t>JAVNO PODJETJE VODOVOD KANALIZACIJA SNAGA d.o.o.</w:t>
      </w:r>
    </w:p>
    <w:p w14:paraId="07552481" w14:textId="77777777" w:rsidR="0094613F" w:rsidRPr="00C8579C" w:rsidRDefault="0094613F" w:rsidP="0063302D">
      <w:pPr>
        <w:keepNext/>
        <w:keepLines/>
        <w:rPr>
          <w:rFonts w:ascii="Tahoma" w:hAnsi="Tahoma" w:cs="Tahoma"/>
        </w:rPr>
      </w:pPr>
      <w:r w:rsidRPr="00C8579C">
        <w:rPr>
          <w:rFonts w:ascii="Tahoma" w:hAnsi="Tahoma" w:cs="Tahoma"/>
        </w:rPr>
        <w:t>Vodovodna cesta 90</w:t>
      </w:r>
    </w:p>
    <w:p w14:paraId="68662627" w14:textId="77777777" w:rsidR="0094613F" w:rsidRPr="00C8579C" w:rsidRDefault="0094613F" w:rsidP="0063302D">
      <w:pPr>
        <w:keepNext/>
        <w:keepLines/>
        <w:rPr>
          <w:rFonts w:ascii="Tahoma" w:hAnsi="Tahoma" w:cs="Tahoma"/>
        </w:rPr>
      </w:pPr>
      <w:r w:rsidRPr="00C8579C">
        <w:rPr>
          <w:rFonts w:ascii="Tahoma" w:hAnsi="Tahoma" w:cs="Tahoma"/>
        </w:rPr>
        <w:t>1000 Ljubljana</w:t>
      </w:r>
    </w:p>
    <w:p w14:paraId="31D29656" w14:textId="77777777" w:rsidR="007C70A1" w:rsidRPr="00C8579C" w:rsidRDefault="007C70A1" w:rsidP="0063302D">
      <w:pPr>
        <w:keepNext/>
        <w:keepLines/>
        <w:rPr>
          <w:rFonts w:ascii="Tahoma" w:hAnsi="Tahoma" w:cs="Tahoma"/>
        </w:rPr>
      </w:pPr>
    </w:p>
    <w:p w14:paraId="76DE37DB" w14:textId="77777777" w:rsidR="007C70A1" w:rsidRPr="00C8579C" w:rsidRDefault="007C70A1" w:rsidP="0063302D">
      <w:pPr>
        <w:keepNext/>
        <w:keepLines/>
        <w:rPr>
          <w:rFonts w:ascii="Tahoma" w:hAnsi="Tahoma" w:cs="Tahoma"/>
          <w:b/>
        </w:rPr>
      </w:pPr>
      <w:r w:rsidRPr="00C8579C">
        <w:rPr>
          <w:rFonts w:ascii="Tahoma" w:hAnsi="Tahoma" w:cs="Tahoma"/>
          <w:b/>
        </w:rPr>
        <w:t>Po pooblastilu javno naročilo vodi:</w:t>
      </w:r>
    </w:p>
    <w:p w14:paraId="4611CBDD" w14:textId="77777777" w:rsidR="007C70A1" w:rsidRPr="00C8579C" w:rsidRDefault="007C70A1" w:rsidP="0063302D">
      <w:pPr>
        <w:keepNext/>
        <w:keepLines/>
        <w:rPr>
          <w:rFonts w:ascii="Tahoma" w:hAnsi="Tahoma" w:cs="Tahoma"/>
        </w:rPr>
      </w:pPr>
    </w:p>
    <w:p w14:paraId="33C6A824" w14:textId="77777777" w:rsidR="00A04160" w:rsidRPr="00C8579C" w:rsidRDefault="00A04160" w:rsidP="0063302D">
      <w:pPr>
        <w:keepNext/>
        <w:keepLines/>
        <w:rPr>
          <w:rFonts w:ascii="Tahoma" w:hAnsi="Tahoma" w:cs="Tahoma"/>
          <w:b/>
          <w:bCs/>
        </w:rPr>
      </w:pPr>
      <w:r w:rsidRPr="00C8579C">
        <w:rPr>
          <w:rFonts w:ascii="Tahoma" w:hAnsi="Tahoma" w:cs="Tahoma"/>
          <w:b/>
          <w:bCs/>
        </w:rPr>
        <w:t xml:space="preserve">JAVNI HOLDING Ljubljana, d.o.o. </w:t>
      </w:r>
    </w:p>
    <w:p w14:paraId="672D3229" w14:textId="77777777" w:rsidR="007C70A1" w:rsidRPr="00C8579C" w:rsidRDefault="00AA024E" w:rsidP="0063302D">
      <w:pPr>
        <w:keepNext/>
        <w:keepLines/>
        <w:rPr>
          <w:rFonts w:ascii="Tahoma" w:hAnsi="Tahoma" w:cs="Tahoma"/>
        </w:rPr>
      </w:pPr>
      <w:r w:rsidRPr="00C8579C">
        <w:rPr>
          <w:rFonts w:ascii="Tahoma" w:hAnsi="Tahoma" w:cs="Tahoma"/>
        </w:rPr>
        <w:t>Verovškova ulica 70</w:t>
      </w:r>
    </w:p>
    <w:p w14:paraId="4BEA3ADE" w14:textId="77777777" w:rsidR="00A04160" w:rsidRPr="00C8579C" w:rsidRDefault="00A04160" w:rsidP="0063302D">
      <w:pPr>
        <w:keepNext/>
        <w:keepLines/>
        <w:rPr>
          <w:rFonts w:ascii="Tahoma" w:hAnsi="Tahoma" w:cs="Tahoma"/>
        </w:rPr>
      </w:pPr>
      <w:r w:rsidRPr="00C8579C">
        <w:rPr>
          <w:rFonts w:ascii="Tahoma" w:hAnsi="Tahoma" w:cs="Tahoma"/>
        </w:rPr>
        <w:t>1000 Ljubljana</w:t>
      </w:r>
    </w:p>
    <w:p w14:paraId="73E126AB" w14:textId="77777777" w:rsidR="007C70A1" w:rsidRPr="00C8579C" w:rsidRDefault="007C70A1" w:rsidP="0063302D">
      <w:pPr>
        <w:keepNext/>
        <w:keepLines/>
        <w:rPr>
          <w:rFonts w:ascii="Tahoma" w:hAnsi="Tahoma" w:cs="Tahoma"/>
          <w:b/>
        </w:rPr>
      </w:pPr>
    </w:p>
    <w:p w14:paraId="1F956E07" w14:textId="77777777" w:rsidR="007C70A1" w:rsidRPr="00C8579C" w:rsidRDefault="007C70A1" w:rsidP="0063302D">
      <w:pPr>
        <w:keepNext/>
        <w:keepLines/>
        <w:jc w:val="center"/>
        <w:rPr>
          <w:rFonts w:ascii="Tahoma" w:hAnsi="Tahoma" w:cs="Tahoma"/>
        </w:rPr>
      </w:pPr>
    </w:p>
    <w:p w14:paraId="42AAB86B" w14:textId="39F9E603" w:rsidR="004958CB" w:rsidRPr="00C8579C" w:rsidRDefault="007C70A1" w:rsidP="0063302D">
      <w:pPr>
        <w:keepNext/>
        <w:keepLines/>
        <w:rPr>
          <w:rFonts w:ascii="Tahoma" w:hAnsi="Tahoma" w:cs="Tahoma"/>
          <w:b/>
        </w:rPr>
      </w:pPr>
      <w:r w:rsidRPr="00C5623D">
        <w:rPr>
          <w:rFonts w:ascii="Tahoma" w:hAnsi="Tahoma" w:cs="Tahoma"/>
        </w:rPr>
        <w:t xml:space="preserve">Številka: </w:t>
      </w:r>
      <w:r w:rsidR="00180711">
        <w:rPr>
          <w:rFonts w:ascii="Tahoma" w:hAnsi="Tahoma" w:cs="Tahoma"/>
          <w:b/>
        </w:rPr>
        <w:t>VKS-89/25</w:t>
      </w:r>
    </w:p>
    <w:p w14:paraId="65C7644D" w14:textId="77777777" w:rsidR="004958CB" w:rsidRPr="00C8579C" w:rsidRDefault="004958CB" w:rsidP="0063302D">
      <w:pPr>
        <w:keepNext/>
        <w:keepLines/>
        <w:rPr>
          <w:rFonts w:ascii="Tahoma" w:hAnsi="Tahoma" w:cs="Tahoma"/>
        </w:rPr>
      </w:pPr>
    </w:p>
    <w:p w14:paraId="2D5FB830" w14:textId="77777777" w:rsidR="00171035" w:rsidRPr="00C8579C" w:rsidRDefault="00171035" w:rsidP="0063302D">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C4080A3" w14:textId="77777777">
        <w:trPr>
          <w:trHeight w:val="851"/>
        </w:trPr>
        <w:tc>
          <w:tcPr>
            <w:tcW w:w="7094" w:type="dxa"/>
            <w:shd w:val="pct12" w:color="auto" w:fill="FFFFFF"/>
            <w:vAlign w:val="center"/>
          </w:tcPr>
          <w:p w14:paraId="55CBE707" w14:textId="77777777" w:rsidR="003D1A8A" w:rsidRPr="00285804" w:rsidRDefault="003D1A8A" w:rsidP="003D1A8A">
            <w:pPr>
              <w:keepNext/>
              <w:keepLines/>
              <w:spacing w:before="240"/>
              <w:jc w:val="center"/>
              <w:outlineLvl w:val="3"/>
              <w:rPr>
                <w:rFonts w:ascii="Tahoma" w:hAnsi="Tahoma" w:cs="Tahoma"/>
                <w:b/>
                <w:sz w:val="34"/>
                <w:szCs w:val="34"/>
              </w:rPr>
            </w:pPr>
            <w:r w:rsidRPr="00285804">
              <w:rPr>
                <w:rFonts w:ascii="Tahoma" w:hAnsi="Tahoma" w:cs="Tahoma"/>
                <w:b/>
                <w:sz w:val="32"/>
                <w:szCs w:val="34"/>
              </w:rPr>
              <w:t>DOKUMENTACIJA V ZVEZI Z ODDAJO JAVNEGA NAROČILA</w:t>
            </w:r>
          </w:p>
          <w:p w14:paraId="4C29D796" w14:textId="0A6AED2F" w:rsidR="007C70A1" w:rsidRPr="00C8579C" w:rsidRDefault="003D1A8A" w:rsidP="003D1A8A">
            <w:pPr>
              <w:keepNext/>
              <w:keepLines/>
              <w:jc w:val="center"/>
              <w:rPr>
                <w:rFonts w:ascii="Tahoma" w:hAnsi="Tahoma" w:cs="Tahoma"/>
                <w:b/>
                <w:sz w:val="28"/>
                <w:szCs w:val="28"/>
              </w:rPr>
            </w:pPr>
            <w:r w:rsidRPr="00285804">
              <w:rPr>
                <w:rFonts w:ascii="Tahoma" w:hAnsi="Tahoma" w:cs="Tahoma"/>
                <w:b/>
                <w:sz w:val="24"/>
                <w:szCs w:val="26"/>
              </w:rPr>
              <w:t>(</w:t>
            </w:r>
            <w:r w:rsidRPr="00285804">
              <w:rPr>
                <w:rFonts w:ascii="Tahoma" w:hAnsi="Tahoma" w:cs="Tahoma"/>
                <w:b/>
                <w:sz w:val="28"/>
                <w:szCs w:val="26"/>
              </w:rPr>
              <w:t>RAZPISNA  DOKUMENTACIJA</w:t>
            </w:r>
            <w:r w:rsidRPr="00285804">
              <w:rPr>
                <w:rFonts w:ascii="Tahoma" w:hAnsi="Tahoma" w:cs="Tahoma"/>
                <w:b/>
                <w:sz w:val="24"/>
                <w:szCs w:val="26"/>
              </w:rPr>
              <w:t>)</w:t>
            </w:r>
          </w:p>
        </w:tc>
      </w:tr>
    </w:tbl>
    <w:p w14:paraId="5193E3AD" w14:textId="77777777" w:rsidR="0047238D" w:rsidRPr="00C8579C" w:rsidRDefault="0047238D" w:rsidP="0063302D">
      <w:pPr>
        <w:keepNext/>
        <w:keepLines/>
        <w:ind w:right="424"/>
        <w:jc w:val="center"/>
        <w:rPr>
          <w:rFonts w:ascii="Tahoma" w:hAnsi="Tahoma" w:cs="Tahoma"/>
          <w:b/>
        </w:rPr>
      </w:pPr>
    </w:p>
    <w:p w14:paraId="3192446E" w14:textId="77777777" w:rsidR="004958CB" w:rsidRPr="00C8579C" w:rsidRDefault="00654AC8" w:rsidP="0063302D">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AE4BEB" w:rsidRPr="00C8579C">
        <w:rPr>
          <w:rFonts w:ascii="Tahoma" w:hAnsi="Tahoma" w:cs="Tahoma"/>
          <w:sz w:val="24"/>
        </w:rPr>
        <w:t xml:space="preserve">ODPRTEM </w:t>
      </w:r>
      <w:r w:rsidR="00F047D9" w:rsidRPr="00C8579C">
        <w:rPr>
          <w:rFonts w:ascii="Tahoma" w:hAnsi="Tahoma" w:cs="Tahoma"/>
          <w:sz w:val="24"/>
        </w:rPr>
        <w:t>POSTOPKU</w:t>
      </w:r>
      <w:r w:rsidR="0094415D" w:rsidRPr="00C8579C">
        <w:rPr>
          <w:rFonts w:ascii="Tahoma" w:hAnsi="Tahoma" w:cs="Tahoma"/>
          <w:sz w:val="24"/>
        </w:rPr>
        <w:t xml:space="preserve"> ZA</w:t>
      </w:r>
    </w:p>
    <w:p w14:paraId="53580EF8" w14:textId="77777777" w:rsidR="004958CB" w:rsidRPr="00C8579C" w:rsidRDefault="004958CB" w:rsidP="0063302D">
      <w:pPr>
        <w:keepNext/>
        <w:keepLines/>
        <w:ind w:right="424"/>
        <w:jc w:val="center"/>
        <w:rPr>
          <w:rFonts w:ascii="Tahoma" w:hAnsi="Tahoma" w:cs="Tahoma"/>
        </w:rPr>
      </w:pPr>
    </w:p>
    <w:p w14:paraId="74432638" w14:textId="77777777" w:rsidR="00444E72" w:rsidRPr="00C8579C" w:rsidRDefault="00444E72" w:rsidP="0063302D">
      <w:pPr>
        <w:keepNext/>
        <w:keepLines/>
        <w:ind w:right="424"/>
        <w:jc w:val="center"/>
        <w:rPr>
          <w:rFonts w:ascii="Tahoma" w:hAnsi="Tahoma" w:cs="Tahoma"/>
        </w:rPr>
      </w:pPr>
    </w:p>
    <w:p w14:paraId="4F1E2249" w14:textId="05B44CD0" w:rsidR="004958CB" w:rsidRPr="00C8579C" w:rsidRDefault="00F71405" w:rsidP="0063302D">
      <w:pPr>
        <w:keepNext/>
        <w:keepLines/>
        <w:ind w:right="424"/>
        <w:jc w:val="center"/>
        <w:rPr>
          <w:rFonts w:ascii="Tahoma" w:hAnsi="Tahoma" w:cs="Tahoma"/>
          <w:b/>
        </w:rPr>
      </w:pPr>
      <w:bookmarkStart w:id="0" w:name="_Hlk196555432"/>
      <w:bookmarkStart w:id="1" w:name="_Hlk195599372"/>
      <w:r w:rsidRPr="00F4492B">
        <w:rPr>
          <w:rFonts w:ascii="Tahoma" w:hAnsi="Tahoma" w:cs="Tahoma"/>
          <w:b/>
          <w:bCs/>
          <w:color w:val="000000"/>
          <w:sz w:val="28"/>
          <w:szCs w:val="28"/>
        </w:rPr>
        <w:t xml:space="preserve">Prevzem </w:t>
      </w:r>
      <w:r w:rsidR="00347CC6">
        <w:rPr>
          <w:rFonts w:ascii="Tahoma" w:hAnsi="Tahoma" w:cs="Tahoma"/>
          <w:b/>
          <w:bCs/>
          <w:color w:val="000000"/>
          <w:sz w:val="28"/>
          <w:szCs w:val="28"/>
        </w:rPr>
        <w:t>ostanka obdelanih mešanih komunalnih odpadkov</w:t>
      </w:r>
      <w:r w:rsidR="00347CC6" w:rsidRPr="00F4492B">
        <w:rPr>
          <w:rFonts w:ascii="Tahoma" w:hAnsi="Tahoma" w:cs="Tahoma"/>
          <w:b/>
          <w:bCs/>
          <w:color w:val="000000"/>
          <w:sz w:val="28"/>
          <w:szCs w:val="28"/>
        </w:rPr>
        <w:t xml:space="preserve"> </w:t>
      </w:r>
      <w:r w:rsidRPr="00F4492B">
        <w:rPr>
          <w:rFonts w:ascii="Tahoma" w:hAnsi="Tahoma" w:cs="Tahoma"/>
          <w:b/>
          <w:bCs/>
          <w:color w:val="000000"/>
          <w:sz w:val="28"/>
          <w:szCs w:val="28"/>
        </w:rPr>
        <w:t xml:space="preserve">z EWC oznako </w:t>
      </w:r>
      <w:r w:rsidR="00347CC6">
        <w:rPr>
          <w:rFonts w:ascii="Tahoma" w:hAnsi="Tahoma" w:cs="Tahoma"/>
          <w:b/>
          <w:bCs/>
          <w:color w:val="000000"/>
          <w:sz w:val="28"/>
          <w:szCs w:val="28"/>
        </w:rPr>
        <w:t>20 03 01</w:t>
      </w:r>
      <w:r w:rsidRPr="00F4492B">
        <w:rPr>
          <w:rFonts w:ascii="Tahoma" w:hAnsi="Tahoma" w:cs="Tahoma"/>
          <w:b/>
          <w:bCs/>
          <w:color w:val="000000"/>
          <w:sz w:val="28"/>
          <w:szCs w:val="28"/>
        </w:rPr>
        <w:t xml:space="preserve"> iz obdelave </w:t>
      </w:r>
      <w:r w:rsidR="00347CC6">
        <w:rPr>
          <w:rFonts w:ascii="Tahoma" w:hAnsi="Tahoma" w:cs="Tahoma"/>
          <w:b/>
          <w:bCs/>
          <w:color w:val="000000"/>
          <w:sz w:val="28"/>
          <w:szCs w:val="28"/>
        </w:rPr>
        <w:t>komunalnih odpadkov</w:t>
      </w:r>
      <w:r w:rsidR="00347CC6" w:rsidRPr="00F4492B">
        <w:rPr>
          <w:rFonts w:ascii="Tahoma" w:hAnsi="Tahoma" w:cs="Tahoma"/>
          <w:b/>
          <w:bCs/>
          <w:color w:val="000000"/>
          <w:sz w:val="28"/>
          <w:szCs w:val="28"/>
        </w:rPr>
        <w:t xml:space="preserve"> </w:t>
      </w:r>
      <w:r w:rsidRPr="00F4492B">
        <w:rPr>
          <w:rFonts w:ascii="Tahoma" w:hAnsi="Tahoma" w:cs="Tahoma"/>
          <w:b/>
          <w:bCs/>
          <w:color w:val="000000"/>
          <w:sz w:val="28"/>
          <w:szCs w:val="28"/>
        </w:rPr>
        <w:t>v RCERO</w:t>
      </w:r>
      <w:bookmarkEnd w:id="0"/>
      <w:r w:rsidRPr="00F4492B">
        <w:rPr>
          <w:rFonts w:ascii="Tahoma" w:hAnsi="Tahoma" w:cs="Tahoma"/>
          <w:b/>
          <w:bCs/>
          <w:color w:val="000000"/>
          <w:sz w:val="28"/>
          <w:szCs w:val="28"/>
        </w:rPr>
        <w:t xml:space="preserve"> </w:t>
      </w:r>
      <w:bookmarkStart w:id="2" w:name="_Hlk196557251"/>
      <w:r w:rsidRPr="00F4492B">
        <w:rPr>
          <w:rFonts w:ascii="Tahoma" w:hAnsi="Tahoma" w:cs="Tahoma"/>
          <w:b/>
          <w:bCs/>
          <w:color w:val="000000"/>
          <w:sz w:val="28"/>
          <w:szCs w:val="28"/>
        </w:rPr>
        <w:t xml:space="preserve">za </w:t>
      </w:r>
      <w:r w:rsidR="00347CC6">
        <w:rPr>
          <w:rFonts w:ascii="Tahoma" w:hAnsi="Tahoma" w:cs="Tahoma"/>
          <w:b/>
          <w:bCs/>
          <w:color w:val="000000"/>
          <w:sz w:val="28"/>
          <w:szCs w:val="28"/>
        </w:rPr>
        <w:t>leto 2025 in leto 2026</w:t>
      </w:r>
      <w:bookmarkEnd w:id="2"/>
    </w:p>
    <w:bookmarkEnd w:id="1"/>
    <w:p w14:paraId="521632BE" w14:textId="77777777" w:rsidR="004958CB" w:rsidRPr="00C8579C" w:rsidRDefault="004958CB" w:rsidP="0063302D">
      <w:pPr>
        <w:keepNext/>
        <w:keepLines/>
        <w:ind w:right="424"/>
        <w:jc w:val="center"/>
        <w:rPr>
          <w:rFonts w:ascii="Tahoma" w:hAnsi="Tahoma" w:cs="Tahoma"/>
          <w:b/>
        </w:rPr>
      </w:pPr>
    </w:p>
    <w:p w14:paraId="38A59644" w14:textId="77777777" w:rsidR="004958CB" w:rsidRPr="00C8579C" w:rsidRDefault="004958CB" w:rsidP="0063302D">
      <w:pPr>
        <w:keepNext/>
        <w:keepLines/>
        <w:ind w:right="424"/>
        <w:jc w:val="center"/>
        <w:rPr>
          <w:rFonts w:ascii="Tahoma" w:hAnsi="Tahoma" w:cs="Tahoma"/>
          <w:b/>
        </w:rPr>
      </w:pPr>
    </w:p>
    <w:p w14:paraId="4382701E" w14:textId="77777777" w:rsidR="004958CB" w:rsidRPr="00C8579C" w:rsidRDefault="004958CB" w:rsidP="0063302D">
      <w:pPr>
        <w:keepNext/>
        <w:keepLines/>
        <w:ind w:right="424"/>
        <w:jc w:val="center"/>
        <w:rPr>
          <w:rFonts w:ascii="Tahoma" w:hAnsi="Tahoma" w:cs="Tahoma"/>
          <w:b/>
        </w:rPr>
      </w:pPr>
    </w:p>
    <w:p w14:paraId="7E13F853" w14:textId="77777777" w:rsidR="007C70A1" w:rsidRPr="00C8579C" w:rsidRDefault="007C70A1" w:rsidP="0063302D">
      <w:pPr>
        <w:keepNext/>
        <w:keepLines/>
        <w:ind w:right="424"/>
        <w:jc w:val="center"/>
        <w:rPr>
          <w:rFonts w:ascii="Tahoma" w:hAnsi="Tahoma" w:cs="Tahoma"/>
        </w:rPr>
      </w:pPr>
    </w:p>
    <w:p w14:paraId="5F2A88A7" w14:textId="77777777" w:rsidR="00F46CA6" w:rsidRPr="00C8579C" w:rsidRDefault="00F46CA6" w:rsidP="0063302D">
      <w:pPr>
        <w:keepNext/>
        <w:keepLines/>
        <w:ind w:right="424"/>
        <w:jc w:val="center"/>
        <w:rPr>
          <w:rFonts w:ascii="Tahoma" w:hAnsi="Tahoma" w:cs="Tahoma"/>
          <w:noProof/>
        </w:rPr>
      </w:pPr>
    </w:p>
    <w:p w14:paraId="7DC95C49" w14:textId="77777777" w:rsidR="00650419" w:rsidRPr="00C8579C" w:rsidRDefault="00650419" w:rsidP="0063302D">
      <w:pPr>
        <w:keepNext/>
        <w:keepLines/>
        <w:ind w:right="424"/>
        <w:jc w:val="center"/>
        <w:rPr>
          <w:rFonts w:ascii="Tahoma" w:hAnsi="Tahoma" w:cs="Tahoma"/>
          <w:noProof/>
        </w:rPr>
      </w:pPr>
    </w:p>
    <w:p w14:paraId="30E652C2" w14:textId="77777777" w:rsidR="00F46CA6" w:rsidRPr="00C8579C" w:rsidRDefault="00F46CA6" w:rsidP="0063302D">
      <w:pPr>
        <w:keepNext/>
        <w:keepLines/>
        <w:ind w:right="424"/>
        <w:jc w:val="center"/>
        <w:rPr>
          <w:rFonts w:ascii="Tahoma" w:hAnsi="Tahoma" w:cs="Tahoma"/>
          <w:noProof/>
        </w:rPr>
      </w:pPr>
    </w:p>
    <w:p w14:paraId="0F01A83B" w14:textId="7400517E" w:rsidR="00413199" w:rsidRPr="00C8579C" w:rsidRDefault="000D748B" w:rsidP="0063302D">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591224">
        <w:rPr>
          <w:rFonts w:ascii="Tahoma" w:hAnsi="Tahoma" w:cs="Tahoma"/>
          <w:noProof/>
        </w:rPr>
        <w:t xml:space="preserve"> 11.</w:t>
      </w:r>
      <w:r w:rsidR="00AF2BCA" w:rsidRPr="00C8579C">
        <w:rPr>
          <w:rFonts w:ascii="Tahoma" w:hAnsi="Tahoma" w:cs="Tahoma"/>
          <w:noProof/>
        </w:rPr>
        <w:t xml:space="preserve"> </w:t>
      </w:r>
      <w:r w:rsidR="00890875">
        <w:rPr>
          <w:rFonts w:ascii="Tahoma" w:hAnsi="Tahoma" w:cs="Tahoma"/>
          <w:noProof/>
        </w:rPr>
        <w:t xml:space="preserve">junij </w:t>
      </w:r>
      <w:r w:rsidR="00F71405">
        <w:rPr>
          <w:rFonts w:ascii="Tahoma" w:hAnsi="Tahoma" w:cs="Tahoma"/>
          <w:noProof/>
        </w:rPr>
        <w:t>202</w:t>
      </w:r>
      <w:r w:rsidR="00347CC6">
        <w:rPr>
          <w:rFonts w:ascii="Tahoma" w:hAnsi="Tahoma" w:cs="Tahoma"/>
          <w:noProof/>
        </w:rPr>
        <w:t>5</w:t>
      </w:r>
    </w:p>
    <w:p w14:paraId="4D9FAB69" w14:textId="77777777" w:rsidR="007C70A1" w:rsidRPr="00C8579C" w:rsidRDefault="007C70A1" w:rsidP="0063302D">
      <w:pPr>
        <w:pStyle w:val="Naslov1"/>
        <w:keepLines/>
        <w:jc w:val="center"/>
        <w:rPr>
          <w:rFonts w:ascii="Tahoma" w:hAnsi="Tahoma" w:cs="Tahoma"/>
          <w:sz w:val="28"/>
          <w:szCs w:val="28"/>
          <w:lang w:val="sl-SI"/>
        </w:rPr>
      </w:pPr>
      <w:bookmarkStart w:id="3" w:name="_Toc178483388"/>
      <w:r w:rsidRPr="00C8579C">
        <w:rPr>
          <w:rFonts w:ascii="Tahoma" w:hAnsi="Tahoma" w:cs="Tahoma"/>
          <w:sz w:val="28"/>
          <w:szCs w:val="28"/>
          <w:lang w:val="sl-SI"/>
        </w:rPr>
        <w:lastRenderedPageBreak/>
        <w:t xml:space="preserve">POVABILO K ODDAJI </w:t>
      </w:r>
      <w:bookmarkEnd w:id="3"/>
      <w:r w:rsidR="00037AB0" w:rsidRPr="00C8579C">
        <w:rPr>
          <w:rFonts w:ascii="Tahoma" w:hAnsi="Tahoma" w:cs="Tahoma"/>
          <w:sz w:val="28"/>
          <w:szCs w:val="28"/>
          <w:lang w:val="sl-SI"/>
        </w:rPr>
        <w:t>PONUDBE</w:t>
      </w:r>
    </w:p>
    <w:p w14:paraId="017FBC08" w14:textId="77777777" w:rsidR="007C70A1" w:rsidRPr="00C8579C" w:rsidRDefault="007C70A1" w:rsidP="0063302D">
      <w:pPr>
        <w:keepNext/>
        <w:keepLines/>
        <w:tabs>
          <w:tab w:val="left" w:pos="2895"/>
        </w:tabs>
        <w:rPr>
          <w:rFonts w:ascii="Tahoma" w:hAnsi="Tahoma" w:cs="Tahoma"/>
        </w:rPr>
      </w:pPr>
      <w:r w:rsidRPr="00C8579C">
        <w:rPr>
          <w:rFonts w:ascii="Tahoma" w:hAnsi="Tahoma" w:cs="Tahoma"/>
        </w:rPr>
        <w:tab/>
      </w:r>
    </w:p>
    <w:p w14:paraId="1C5D2D11" w14:textId="77777777" w:rsidR="007C70A1" w:rsidRPr="00C8579C" w:rsidRDefault="007C70A1" w:rsidP="0063302D">
      <w:pPr>
        <w:keepNext/>
        <w:keepLines/>
        <w:rPr>
          <w:rFonts w:ascii="Tahoma" w:hAnsi="Tahoma" w:cs="Tahoma"/>
        </w:rPr>
      </w:pPr>
    </w:p>
    <w:p w14:paraId="3D969475" w14:textId="77777777" w:rsidR="007C70A1" w:rsidRPr="00C8579C" w:rsidRDefault="007C70A1" w:rsidP="0063302D">
      <w:pPr>
        <w:keepNext/>
        <w:keepLines/>
        <w:rPr>
          <w:rFonts w:ascii="Tahoma" w:hAnsi="Tahoma" w:cs="Tahoma"/>
        </w:rPr>
      </w:pPr>
    </w:p>
    <w:p w14:paraId="54CA2315" w14:textId="77777777" w:rsidR="007C70A1" w:rsidRPr="00C8579C" w:rsidRDefault="007C70A1" w:rsidP="0063302D">
      <w:pPr>
        <w:keepNext/>
        <w:keepLines/>
        <w:rPr>
          <w:rFonts w:ascii="Tahoma" w:hAnsi="Tahoma" w:cs="Tahoma"/>
        </w:rPr>
      </w:pPr>
    </w:p>
    <w:p w14:paraId="69B0C53A" w14:textId="77777777" w:rsidR="007C70A1" w:rsidRPr="00C8579C" w:rsidRDefault="00A04160" w:rsidP="0063302D">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3D8B31CA" w14:textId="77777777" w:rsidR="007C70A1" w:rsidRPr="00C8579C" w:rsidRDefault="007C70A1" w:rsidP="0063302D">
      <w:pPr>
        <w:keepNext/>
        <w:keepLines/>
        <w:rPr>
          <w:rFonts w:ascii="Tahoma" w:hAnsi="Tahoma" w:cs="Tahoma"/>
        </w:rPr>
      </w:pPr>
    </w:p>
    <w:p w14:paraId="2001E58E" w14:textId="77777777" w:rsidR="007C70A1" w:rsidRPr="00C8579C" w:rsidRDefault="007C70A1" w:rsidP="0063302D">
      <w:pPr>
        <w:keepNext/>
        <w:keepLines/>
        <w:jc w:val="center"/>
        <w:rPr>
          <w:rFonts w:ascii="Tahoma" w:hAnsi="Tahoma" w:cs="Tahoma"/>
        </w:rPr>
      </w:pPr>
    </w:p>
    <w:p w14:paraId="03D043E5" w14:textId="77777777" w:rsidR="007C70A1" w:rsidRPr="00C8579C" w:rsidRDefault="007C70A1" w:rsidP="0063302D">
      <w:pPr>
        <w:keepNext/>
        <w:keepLines/>
        <w:rPr>
          <w:rFonts w:ascii="Tahoma" w:hAnsi="Tahoma" w:cs="Tahoma"/>
          <w:b/>
        </w:rPr>
      </w:pPr>
      <w:r w:rsidRPr="00C8579C">
        <w:rPr>
          <w:rFonts w:ascii="Tahoma" w:hAnsi="Tahoma" w:cs="Tahoma"/>
          <w:b/>
        </w:rPr>
        <w:t xml:space="preserve"> vabi </w:t>
      </w:r>
    </w:p>
    <w:p w14:paraId="67C94A5B" w14:textId="77777777" w:rsidR="007C70A1" w:rsidRPr="00C8579C" w:rsidRDefault="007C70A1" w:rsidP="0063302D">
      <w:pPr>
        <w:keepNext/>
        <w:keepLines/>
        <w:jc w:val="center"/>
        <w:rPr>
          <w:rFonts w:ascii="Tahoma" w:hAnsi="Tahoma" w:cs="Tahoma"/>
        </w:rPr>
      </w:pPr>
    </w:p>
    <w:p w14:paraId="30367EAB" w14:textId="77777777" w:rsidR="007C70A1" w:rsidRPr="00C8579C" w:rsidRDefault="007C70A1" w:rsidP="0063302D">
      <w:pPr>
        <w:keepNext/>
        <w:keepLines/>
        <w:jc w:val="center"/>
        <w:rPr>
          <w:rFonts w:ascii="Tahoma" w:hAnsi="Tahoma" w:cs="Tahoma"/>
        </w:rPr>
      </w:pPr>
    </w:p>
    <w:p w14:paraId="35A63865" w14:textId="77777777" w:rsidR="00D9227D" w:rsidRPr="00C8579C" w:rsidRDefault="00D9227D" w:rsidP="0063302D">
      <w:pPr>
        <w:keepNext/>
        <w:keepLines/>
        <w:jc w:val="center"/>
        <w:rPr>
          <w:rFonts w:ascii="Tahoma" w:hAnsi="Tahoma" w:cs="Tahoma"/>
        </w:rPr>
      </w:pPr>
    </w:p>
    <w:p w14:paraId="44CE3F1A" w14:textId="469B97BC" w:rsidR="007C70A1" w:rsidRPr="00C8579C" w:rsidRDefault="007C70A1" w:rsidP="0063302D">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w:t>
      </w:r>
      <w:r w:rsidR="007F1692" w:rsidRPr="00C8579C">
        <w:rPr>
          <w:rFonts w:ascii="Tahoma" w:hAnsi="Tahoma" w:cs="Tahoma"/>
        </w:rPr>
        <w:t>dokumentacije</w:t>
      </w:r>
      <w:r w:rsidR="003D1A8A">
        <w:rPr>
          <w:rFonts w:ascii="Tahoma" w:hAnsi="Tahoma" w:cs="Tahoma"/>
        </w:rPr>
        <w:t xml:space="preserve"> v zvezi z oddajo javnega naročila (v nadaljevanju: razpisna dokumentacija) za</w:t>
      </w:r>
      <w:r w:rsidR="00905A92" w:rsidRPr="00C8579C">
        <w:rPr>
          <w:rFonts w:ascii="Tahoma" w:hAnsi="Tahoma" w:cs="Tahoma"/>
        </w:rPr>
        <w:t>:</w:t>
      </w:r>
    </w:p>
    <w:p w14:paraId="37579C11" w14:textId="77777777" w:rsidR="007C70A1" w:rsidRPr="00C8579C" w:rsidRDefault="007C70A1" w:rsidP="0063302D">
      <w:pPr>
        <w:keepNext/>
        <w:keepLines/>
        <w:rPr>
          <w:rFonts w:ascii="Tahoma" w:hAnsi="Tahoma" w:cs="Tahoma"/>
        </w:rPr>
      </w:pPr>
    </w:p>
    <w:p w14:paraId="370B06ED" w14:textId="77777777" w:rsidR="001B10C8" w:rsidRPr="00C8579C" w:rsidRDefault="001B10C8" w:rsidP="0063302D">
      <w:pPr>
        <w:keepNext/>
        <w:keepLines/>
        <w:rPr>
          <w:rFonts w:ascii="Tahoma" w:hAnsi="Tahoma" w:cs="Tahoma"/>
        </w:rPr>
      </w:pPr>
    </w:p>
    <w:p w14:paraId="3D158844" w14:textId="5F3A14D0" w:rsidR="009A5F76" w:rsidRPr="00C8579C" w:rsidRDefault="00FF0BBB" w:rsidP="0063302D">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bookmarkStart w:id="4" w:name="_Hlk195599574"/>
      <w:r w:rsidR="00347CC6" w:rsidRPr="00347CC6">
        <w:rPr>
          <w:rFonts w:ascii="Tahoma" w:hAnsi="Tahoma" w:cs="Tahoma"/>
          <w:b/>
          <w:bCs/>
          <w:color w:val="000000"/>
          <w:sz w:val="28"/>
          <w:szCs w:val="28"/>
        </w:rPr>
        <w:t>Prevzem ostanka obdelanih mešanih komunalnih odpadkov z EWC oznako 20 03 01 iz obdelave komunalnih odpadkov v RCERO za leto 2025 in leto 2026</w:t>
      </w:r>
      <w:bookmarkEnd w:id="4"/>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7E196E31" w14:textId="77777777" w:rsidR="007C70A1" w:rsidRPr="00C8579C" w:rsidRDefault="007C70A1" w:rsidP="0063302D">
      <w:pPr>
        <w:keepNext/>
        <w:keepLines/>
        <w:jc w:val="center"/>
        <w:rPr>
          <w:rFonts w:ascii="Tahoma" w:hAnsi="Tahoma" w:cs="Tahoma"/>
        </w:rPr>
      </w:pPr>
    </w:p>
    <w:p w14:paraId="30A557AC" w14:textId="77777777" w:rsidR="007D7739" w:rsidRPr="00C8579C" w:rsidRDefault="007D7739" w:rsidP="0063302D">
      <w:pPr>
        <w:keepNext/>
        <w:keepLines/>
        <w:jc w:val="center"/>
        <w:rPr>
          <w:rFonts w:ascii="Tahoma" w:hAnsi="Tahoma" w:cs="Tahoma"/>
        </w:rPr>
      </w:pPr>
    </w:p>
    <w:p w14:paraId="52211D5A" w14:textId="77777777" w:rsidR="007F3A0A" w:rsidRPr="00C8579C" w:rsidRDefault="007F3A0A" w:rsidP="0063302D">
      <w:pPr>
        <w:keepNext/>
        <w:keepLines/>
        <w:jc w:val="both"/>
        <w:rPr>
          <w:rFonts w:ascii="Tahoma" w:hAnsi="Tahoma" w:cs="Tahoma"/>
        </w:rPr>
      </w:pPr>
    </w:p>
    <w:p w14:paraId="5B6FE48E" w14:textId="77777777" w:rsidR="00D9227D" w:rsidRPr="00C8579C" w:rsidRDefault="00D9227D" w:rsidP="0063302D">
      <w:pPr>
        <w:keepNext/>
        <w:keepLines/>
        <w:rPr>
          <w:rFonts w:ascii="Tahoma" w:hAnsi="Tahoma" w:cs="Tahoma"/>
        </w:rPr>
      </w:pPr>
    </w:p>
    <w:p w14:paraId="6E9FF3C6" w14:textId="77777777" w:rsidR="007C70A1" w:rsidRPr="00C8579C" w:rsidRDefault="006A1CBC" w:rsidP="0063302D">
      <w:pPr>
        <w:keepNext/>
        <w:keepLines/>
        <w:jc w:val="both"/>
        <w:rPr>
          <w:rFonts w:ascii="Tahoma" w:hAnsi="Tahoma" w:cs="Tahoma"/>
        </w:rPr>
      </w:pPr>
      <w:r w:rsidRPr="00C8579C">
        <w:rPr>
          <w:rFonts w:ascii="Tahoma" w:hAnsi="Tahoma" w:cs="Tahoma"/>
        </w:rPr>
        <w:t>Razpisna d</w:t>
      </w:r>
      <w:r w:rsidR="007F1692" w:rsidRPr="00C8579C">
        <w:rPr>
          <w:rFonts w:ascii="Tahoma" w:hAnsi="Tahoma" w:cs="Tahoma"/>
        </w:rPr>
        <w:t xml:space="preserve">okumentacija </w:t>
      </w:r>
      <w:r w:rsidR="007C70A1" w:rsidRPr="00C8579C">
        <w:rPr>
          <w:rFonts w:ascii="Tahoma" w:hAnsi="Tahoma" w:cs="Tahoma"/>
        </w:rPr>
        <w:t>določa pre</w:t>
      </w:r>
      <w:r w:rsidR="002B3693" w:rsidRPr="00C8579C">
        <w:rPr>
          <w:rFonts w:ascii="Tahoma" w:hAnsi="Tahoma" w:cs="Tahoma"/>
        </w:rPr>
        <w:t>dmet javnega naročila ter</w:t>
      </w:r>
      <w:r w:rsidR="007C70A1" w:rsidRPr="00C8579C">
        <w:rPr>
          <w:rFonts w:ascii="Tahoma" w:hAnsi="Tahoma" w:cs="Tahoma"/>
        </w:rPr>
        <w:t xml:space="preserve"> pogoje </w:t>
      </w:r>
      <w:r w:rsidR="002B3693" w:rsidRPr="00C8579C">
        <w:rPr>
          <w:rFonts w:ascii="Tahoma" w:hAnsi="Tahoma" w:cs="Tahoma"/>
        </w:rPr>
        <w:t xml:space="preserve">za </w:t>
      </w:r>
      <w:r w:rsidR="001F195B" w:rsidRPr="00C8579C">
        <w:rPr>
          <w:rFonts w:ascii="Tahoma" w:hAnsi="Tahoma" w:cs="Tahoma"/>
        </w:rPr>
        <w:t>izbiro najugodnejšega ponudnika</w:t>
      </w:r>
      <w:r w:rsidR="009A5F76" w:rsidRPr="00C8579C">
        <w:rPr>
          <w:rFonts w:ascii="Tahoma" w:hAnsi="Tahoma" w:cs="Tahoma"/>
        </w:rPr>
        <w:t>,</w:t>
      </w:r>
      <w:r w:rsidR="000D748B" w:rsidRPr="00C8579C">
        <w:rPr>
          <w:rFonts w:ascii="Tahoma" w:hAnsi="Tahoma" w:cs="Tahoma"/>
        </w:rPr>
        <w:t xml:space="preserve"> </w:t>
      </w:r>
      <w:r w:rsidR="001F195B" w:rsidRPr="00C8579C">
        <w:rPr>
          <w:rFonts w:ascii="Tahoma" w:hAnsi="Tahoma" w:cs="Tahoma"/>
        </w:rPr>
        <w:t>s katerim</w:t>
      </w:r>
      <w:r w:rsidR="002B3693" w:rsidRPr="00C8579C">
        <w:rPr>
          <w:rFonts w:ascii="Tahoma" w:hAnsi="Tahoma" w:cs="Tahoma"/>
        </w:rPr>
        <w:t xml:space="preserve"> bo sklen</w:t>
      </w:r>
      <w:r w:rsidR="008C6000" w:rsidRPr="00C8579C">
        <w:rPr>
          <w:rFonts w:ascii="Tahoma" w:hAnsi="Tahoma" w:cs="Tahoma"/>
        </w:rPr>
        <w:t>jen</w:t>
      </w:r>
      <w:r w:rsidR="00361C09" w:rsidRPr="00C8579C">
        <w:rPr>
          <w:rFonts w:ascii="Tahoma" w:hAnsi="Tahoma" w:cs="Tahoma"/>
        </w:rPr>
        <w:t xml:space="preserve"> </w:t>
      </w:r>
      <w:r w:rsidR="00D01E95" w:rsidRPr="00C8579C">
        <w:rPr>
          <w:rFonts w:ascii="Tahoma" w:hAnsi="Tahoma" w:cs="Tahoma"/>
        </w:rPr>
        <w:t>okvirni sporazum</w:t>
      </w:r>
      <w:r w:rsidR="00C82B33" w:rsidRPr="00C8579C">
        <w:rPr>
          <w:rFonts w:ascii="Tahoma" w:hAnsi="Tahoma" w:cs="Tahoma"/>
        </w:rPr>
        <w:t xml:space="preserve"> za </w:t>
      </w:r>
      <w:r w:rsidR="00C56429" w:rsidRPr="00C8579C">
        <w:rPr>
          <w:rFonts w:ascii="Tahoma" w:hAnsi="Tahoma" w:cs="Tahoma"/>
        </w:rPr>
        <w:t>predmetn</w:t>
      </w:r>
      <w:r w:rsidR="002B0FB8" w:rsidRPr="00C8579C">
        <w:rPr>
          <w:rFonts w:ascii="Tahoma" w:hAnsi="Tahoma" w:cs="Tahoma"/>
        </w:rPr>
        <w:t>o</w:t>
      </w:r>
      <w:r w:rsidR="00C56429" w:rsidRPr="00C8579C">
        <w:rPr>
          <w:rFonts w:ascii="Tahoma" w:hAnsi="Tahoma" w:cs="Tahoma"/>
        </w:rPr>
        <w:t xml:space="preserve"> </w:t>
      </w:r>
      <w:r w:rsidR="002B0FB8" w:rsidRPr="00C8579C">
        <w:rPr>
          <w:rFonts w:ascii="Tahoma" w:hAnsi="Tahoma" w:cs="Tahoma"/>
        </w:rPr>
        <w:t>javno naročilo</w:t>
      </w:r>
      <w:r w:rsidR="000D748B" w:rsidRPr="00C8579C">
        <w:rPr>
          <w:rFonts w:ascii="Tahoma" w:hAnsi="Tahoma" w:cs="Tahoma"/>
        </w:rPr>
        <w:t>.</w:t>
      </w:r>
    </w:p>
    <w:p w14:paraId="0957EB1E" w14:textId="77777777" w:rsidR="007C70A1" w:rsidRPr="00C8579C" w:rsidRDefault="007C70A1" w:rsidP="0063302D">
      <w:pPr>
        <w:keepNext/>
        <w:keepLines/>
        <w:rPr>
          <w:rFonts w:ascii="Tahoma" w:hAnsi="Tahoma" w:cs="Tahoma"/>
          <w:color w:val="FF0000"/>
        </w:rPr>
      </w:pPr>
    </w:p>
    <w:p w14:paraId="0CE39EDD" w14:textId="77777777" w:rsidR="007C70A1" w:rsidRPr="00C8579C" w:rsidRDefault="007C70A1" w:rsidP="0063302D">
      <w:pPr>
        <w:keepNext/>
        <w:keepLines/>
        <w:rPr>
          <w:rFonts w:ascii="Tahoma" w:hAnsi="Tahoma" w:cs="Tahoma"/>
          <w:color w:val="FF0000"/>
        </w:rPr>
      </w:pPr>
    </w:p>
    <w:p w14:paraId="13524A45" w14:textId="77777777" w:rsidR="007C70A1" w:rsidRPr="00C8579C" w:rsidRDefault="007C70A1" w:rsidP="0063302D">
      <w:pPr>
        <w:keepNext/>
        <w:keepLines/>
        <w:rPr>
          <w:rFonts w:ascii="Tahoma" w:hAnsi="Tahoma" w:cs="Tahoma"/>
          <w:color w:val="FF0000"/>
        </w:rPr>
      </w:pPr>
    </w:p>
    <w:p w14:paraId="56F80591" w14:textId="77777777" w:rsidR="007C70A1" w:rsidRPr="00C8579C" w:rsidRDefault="007C70A1" w:rsidP="0063302D">
      <w:pPr>
        <w:keepNext/>
        <w:keepLines/>
        <w:rPr>
          <w:rFonts w:ascii="Tahoma" w:hAnsi="Tahoma" w:cs="Tahoma"/>
          <w:color w:val="000000"/>
        </w:rPr>
      </w:pPr>
      <w:r w:rsidRPr="00C8579C">
        <w:rPr>
          <w:rFonts w:ascii="Tahoma" w:hAnsi="Tahoma" w:cs="Tahoma"/>
          <w:color w:val="000000"/>
        </w:rPr>
        <w:t>S spoštovanjem!</w:t>
      </w:r>
    </w:p>
    <w:p w14:paraId="03FA76FA" w14:textId="77777777" w:rsidR="00325548" w:rsidRPr="00C8579C" w:rsidRDefault="00325548" w:rsidP="0063302D">
      <w:pPr>
        <w:keepNext/>
        <w:keepLines/>
        <w:autoSpaceDE w:val="0"/>
        <w:autoSpaceDN w:val="0"/>
        <w:adjustRightInd w:val="0"/>
        <w:rPr>
          <w:rFonts w:ascii="Tahoma" w:hAnsi="Tahoma" w:cs="Tahoma"/>
        </w:rPr>
      </w:pPr>
    </w:p>
    <w:p w14:paraId="3AB30C7E" w14:textId="77777777" w:rsidR="00D9227D" w:rsidRPr="00C8579C" w:rsidRDefault="00D9227D" w:rsidP="0063302D">
      <w:pPr>
        <w:keepNext/>
        <w:keepLines/>
        <w:autoSpaceDE w:val="0"/>
        <w:autoSpaceDN w:val="0"/>
        <w:adjustRightInd w:val="0"/>
        <w:jc w:val="right"/>
        <w:rPr>
          <w:rFonts w:ascii="Tahoma" w:hAnsi="Tahoma" w:cs="Tahoma"/>
          <w:bCs/>
        </w:rPr>
      </w:pPr>
    </w:p>
    <w:p w14:paraId="01F3160B" w14:textId="77777777" w:rsidR="00325548" w:rsidRPr="00C8579C" w:rsidRDefault="00325548" w:rsidP="0063302D">
      <w:pPr>
        <w:keepNext/>
        <w:keepLines/>
        <w:autoSpaceDE w:val="0"/>
        <w:autoSpaceDN w:val="0"/>
        <w:adjustRightInd w:val="0"/>
        <w:jc w:val="right"/>
        <w:rPr>
          <w:rFonts w:ascii="Tahoma" w:hAnsi="Tahoma" w:cs="Tahoma"/>
          <w:bCs/>
        </w:rPr>
      </w:pPr>
    </w:p>
    <w:p w14:paraId="65A1566C" w14:textId="77777777" w:rsidR="00325548" w:rsidRPr="00C8579C" w:rsidRDefault="00325548" w:rsidP="0063302D">
      <w:pPr>
        <w:keepNext/>
        <w:keepLines/>
        <w:autoSpaceDE w:val="0"/>
        <w:autoSpaceDN w:val="0"/>
        <w:adjustRightInd w:val="0"/>
        <w:jc w:val="right"/>
        <w:rPr>
          <w:rFonts w:ascii="Tahoma" w:hAnsi="Tahoma" w:cs="Tahoma"/>
          <w:bCs/>
        </w:rPr>
      </w:pPr>
    </w:p>
    <w:p w14:paraId="797D5070" w14:textId="77777777" w:rsidR="00325548" w:rsidRPr="00C8579C" w:rsidRDefault="00325548" w:rsidP="0063302D">
      <w:pPr>
        <w:keepNext/>
        <w:keepLines/>
        <w:autoSpaceDE w:val="0"/>
        <w:autoSpaceDN w:val="0"/>
        <w:adjustRightInd w:val="0"/>
        <w:jc w:val="right"/>
        <w:rPr>
          <w:rFonts w:ascii="Tahoma" w:hAnsi="Tahoma" w:cs="Tahoma"/>
          <w:bCs/>
        </w:rPr>
      </w:pPr>
    </w:p>
    <w:p w14:paraId="52EAA1D6" w14:textId="4B43402D" w:rsidR="00F71405" w:rsidRDefault="00F71405" w:rsidP="00F71405">
      <w:pPr>
        <w:keepLines/>
        <w:widowControl w:val="0"/>
        <w:autoSpaceDE w:val="0"/>
        <w:autoSpaceDN w:val="0"/>
        <w:adjustRightInd w:val="0"/>
        <w:ind w:left="4956" w:firstLine="708"/>
        <w:rPr>
          <w:rFonts w:ascii="Tahoma" w:hAnsi="Tahoma" w:cs="Tahoma"/>
          <w:bCs/>
        </w:rPr>
      </w:pPr>
      <w:r w:rsidRPr="007E1849">
        <w:rPr>
          <w:rFonts w:ascii="Tahoma" w:hAnsi="Tahoma" w:cs="Tahoma"/>
          <w:bCs/>
        </w:rPr>
        <w:t>JAVNI HOLDING Ljubljana, d.o.o.</w:t>
      </w:r>
    </w:p>
    <w:p w14:paraId="6E01E812" w14:textId="26E93365" w:rsidR="00591224" w:rsidRPr="007E1849" w:rsidRDefault="00591224" w:rsidP="00F71405">
      <w:pPr>
        <w:keepLines/>
        <w:widowControl w:val="0"/>
        <w:autoSpaceDE w:val="0"/>
        <w:autoSpaceDN w:val="0"/>
        <w:adjustRightInd w:val="0"/>
        <w:ind w:left="4956" w:firstLine="708"/>
        <w:rPr>
          <w:rFonts w:ascii="Tahoma" w:hAnsi="Tahoma" w:cs="Tahoma"/>
          <w:bCs/>
        </w:rPr>
      </w:pPr>
      <w:r>
        <w:rPr>
          <w:rFonts w:ascii="Tahoma" w:hAnsi="Tahoma" w:cs="Tahoma"/>
          <w:bCs/>
        </w:rPr>
        <w:t>Sektor za javna naročila</w:t>
      </w:r>
    </w:p>
    <w:p w14:paraId="68895C7D" w14:textId="77777777" w:rsidR="007C70A1" w:rsidRPr="00C8579C" w:rsidRDefault="007C70A1" w:rsidP="0063302D">
      <w:pPr>
        <w:keepNext/>
        <w:keepLines/>
        <w:rPr>
          <w:rFonts w:ascii="Tahoma" w:hAnsi="Tahoma" w:cs="Tahoma"/>
        </w:rPr>
      </w:pPr>
    </w:p>
    <w:p w14:paraId="78AE2583" w14:textId="77777777" w:rsidR="00325548" w:rsidRPr="00C8579C" w:rsidRDefault="00325548" w:rsidP="0063302D">
      <w:pPr>
        <w:keepNext/>
        <w:keepLines/>
        <w:rPr>
          <w:rFonts w:ascii="Tahoma" w:hAnsi="Tahoma" w:cs="Tahoma"/>
        </w:rPr>
      </w:pPr>
    </w:p>
    <w:p w14:paraId="4BE20754" w14:textId="77777777" w:rsidR="00325548" w:rsidRPr="00C8579C" w:rsidRDefault="00325548" w:rsidP="0063302D">
      <w:pPr>
        <w:keepNext/>
        <w:keepLines/>
        <w:rPr>
          <w:rFonts w:ascii="Tahoma" w:hAnsi="Tahoma" w:cs="Tahoma"/>
        </w:rPr>
      </w:pPr>
    </w:p>
    <w:p w14:paraId="393FFB5B" w14:textId="77777777" w:rsidR="00325548" w:rsidRPr="00C8579C" w:rsidRDefault="00325548" w:rsidP="0063302D">
      <w:pPr>
        <w:keepNext/>
        <w:keepLines/>
        <w:rPr>
          <w:rFonts w:ascii="Tahoma" w:hAnsi="Tahoma" w:cs="Tahoma"/>
        </w:rPr>
      </w:pPr>
    </w:p>
    <w:p w14:paraId="669AA3BA" w14:textId="77777777" w:rsidR="00325548" w:rsidRPr="00C8579C" w:rsidRDefault="00325548" w:rsidP="0063302D">
      <w:pPr>
        <w:keepNext/>
        <w:keepLines/>
        <w:rPr>
          <w:rFonts w:ascii="Tahoma" w:hAnsi="Tahoma" w:cs="Tahoma"/>
        </w:rPr>
      </w:pPr>
    </w:p>
    <w:p w14:paraId="55881652" w14:textId="77777777" w:rsidR="00325548" w:rsidRPr="00C8579C" w:rsidRDefault="00325548" w:rsidP="0063302D">
      <w:pPr>
        <w:keepNext/>
        <w:keepLines/>
        <w:rPr>
          <w:rFonts w:ascii="Tahoma" w:hAnsi="Tahoma" w:cs="Tahoma"/>
        </w:rPr>
      </w:pPr>
    </w:p>
    <w:p w14:paraId="60CD3C60" w14:textId="77777777" w:rsidR="00542462" w:rsidRPr="00C8579C" w:rsidRDefault="00890FA5" w:rsidP="0063302D">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3C9220FE" w14:textId="77777777" w:rsidR="007C70A1" w:rsidRPr="00C8579C" w:rsidRDefault="007C70A1" w:rsidP="0063302D">
      <w:pPr>
        <w:keepNext/>
        <w:keepLines/>
        <w:jc w:val="both"/>
        <w:rPr>
          <w:rFonts w:ascii="Tahoma" w:hAnsi="Tahoma" w:cs="Tahoma"/>
          <w:b/>
          <w:sz w:val="16"/>
          <w:szCs w:val="16"/>
        </w:rPr>
      </w:pPr>
    </w:p>
    <w:p w14:paraId="4D087C40" w14:textId="77777777"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9938422" w14:textId="77777777" w:rsidR="007C70A1" w:rsidRPr="00F2349A" w:rsidRDefault="007C70A1" w:rsidP="0063302D">
      <w:pPr>
        <w:keepNext/>
        <w:keepLines/>
        <w:jc w:val="both"/>
        <w:rPr>
          <w:rFonts w:ascii="Tahoma" w:hAnsi="Tahoma" w:cs="Tahoma"/>
          <w:color w:val="000000"/>
        </w:rPr>
      </w:pPr>
    </w:p>
    <w:p w14:paraId="0B40E0E0" w14:textId="6E102D9A" w:rsidR="00FE3DED" w:rsidRPr="00F2349A" w:rsidRDefault="00FE3DED" w:rsidP="0063302D">
      <w:pPr>
        <w:keepNext/>
        <w:keepLines/>
        <w:jc w:val="both"/>
        <w:rPr>
          <w:rFonts w:ascii="Tahoma" w:hAnsi="Tahoma" w:cs="Tahoma"/>
          <w:color w:val="000000"/>
        </w:rPr>
      </w:pPr>
      <w:r w:rsidRPr="00F2349A">
        <w:rPr>
          <w:rFonts w:ascii="Tahoma" w:hAnsi="Tahoma" w:cs="Tahoma"/>
          <w:color w:val="000000"/>
        </w:rPr>
        <w:t xml:space="preserve">Predmet javnega naročila </w:t>
      </w:r>
      <w:r w:rsidR="00F71405">
        <w:rPr>
          <w:rFonts w:ascii="Tahoma" w:hAnsi="Tahoma"/>
          <w:b/>
          <w:bCs/>
          <w:color w:val="000000"/>
        </w:rPr>
        <w:t>je p</w:t>
      </w:r>
      <w:r w:rsidR="00F71405" w:rsidRPr="00F71405">
        <w:rPr>
          <w:rFonts w:ascii="Tahoma" w:hAnsi="Tahoma"/>
          <w:b/>
          <w:bCs/>
          <w:color w:val="000000"/>
        </w:rPr>
        <w:t xml:space="preserve">revzem </w:t>
      </w:r>
      <w:r w:rsidR="00347CC6">
        <w:rPr>
          <w:rFonts w:ascii="Tahoma" w:hAnsi="Tahoma"/>
          <w:b/>
          <w:bCs/>
          <w:color w:val="000000"/>
        </w:rPr>
        <w:t>ostanka obdelanih mešanih komunalnih odpadkov</w:t>
      </w:r>
      <w:r w:rsidR="00347CC6" w:rsidRPr="00F71405">
        <w:rPr>
          <w:rFonts w:ascii="Tahoma" w:hAnsi="Tahoma"/>
          <w:b/>
          <w:bCs/>
          <w:color w:val="000000"/>
        </w:rPr>
        <w:t xml:space="preserve"> </w:t>
      </w:r>
      <w:r w:rsidR="00F71405" w:rsidRPr="00F71405">
        <w:rPr>
          <w:rFonts w:ascii="Tahoma" w:hAnsi="Tahoma"/>
          <w:b/>
          <w:bCs/>
          <w:color w:val="000000"/>
        </w:rPr>
        <w:t xml:space="preserve">z EWC oznako </w:t>
      </w:r>
      <w:r w:rsidR="00347CC6">
        <w:rPr>
          <w:rFonts w:ascii="Tahoma" w:hAnsi="Tahoma"/>
          <w:b/>
          <w:bCs/>
          <w:color w:val="000000"/>
        </w:rPr>
        <w:t>20 03 01</w:t>
      </w:r>
      <w:r w:rsidR="00F71405" w:rsidRPr="00F71405">
        <w:rPr>
          <w:rFonts w:ascii="Tahoma" w:hAnsi="Tahoma"/>
          <w:b/>
          <w:bCs/>
          <w:color w:val="000000"/>
        </w:rPr>
        <w:t xml:space="preserve"> </w:t>
      </w:r>
      <w:r w:rsidR="00E20210" w:rsidRPr="002058BA">
        <w:rPr>
          <w:rFonts w:ascii="Tahoma" w:hAnsi="Tahoma"/>
          <w:color w:val="000000"/>
        </w:rPr>
        <w:t>(v nadaljevanju tudi: produkt</w:t>
      </w:r>
      <w:r w:rsidR="00E20210">
        <w:rPr>
          <w:rFonts w:ascii="Tahoma" w:hAnsi="Tahoma" w:cs="Tahoma"/>
        </w:rPr>
        <w:t xml:space="preserve"> ali </w:t>
      </w:r>
      <w:r w:rsidR="00347CC6">
        <w:rPr>
          <w:rFonts w:ascii="Tahoma" w:hAnsi="Tahoma" w:cs="Tahoma"/>
        </w:rPr>
        <w:t>ostanek obdelanih MKO</w:t>
      </w:r>
      <w:r w:rsidR="00E20210" w:rsidRPr="002058BA">
        <w:rPr>
          <w:rFonts w:ascii="Tahoma" w:hAnsi="Tahoma"/>
          <w:color w:val="000000"/>
        </w:rPr>
        <w:t>)</w:t>
      </w:r>
      <w:r w:rsidRPr="00F2349A">
        <w:rPr>
          <w:rFonts w:ascii="Tahoma" w:hAnsi="Tahoma" w:cs="Tahoma"/>
          <w:color w:val="000000"/>
        </w:rPr>
        <w:t xml:space="preserve"> </w:t>
      </w:r>
      <w:r w:rsidRPr="00F2349A">
        <w:rPr>
          <w:rFonts w:ascii="Tahoma" w:hAnsi="Tahoma" w:cs="Tahoma"/>
          <w:b/>
          <w:color w:val="000000"/>
        </w:rPr>
        <w:t>iz obdelave komunalnih odpadkov</w:t>
      </w:r>
      <w:r w:rsidRPr="00F2349A">
        <w:rPr>
          <w:rFonts w:ascii="Tahoma" w:hAnsi="Tahoma" w:cs="Tahoma"/>
          <w:color w:val="000000"/>
        </w:rPr>
        <w:t xml:space="preserve"> (v nadaljevanju KO), ki nastajajo v procesu obdelave odpadkov v obratu za mehansko-biološko obdelavo (v nadaljevanju: MBO) Regijskega centra za ravnanje z odpadki Ljubljana, Cesta dveh cesarjev 101, 1000 Ljubljana (v </w:t>
      </w:r>
      <w:r w:rsidR="006B7626" w:rsidRPr="00F2349A">
        <w:rPr>
          <w:rFonts w:ascii="Tahoma" w:hAnsi="Tahoma" w:cs="Tahoma"/>
          <w:color w:val="000000"/>
        </w:rPr>
        <w:t>nadaljevanju: RCERO Ljubljana).</w:t>
      </w:r>
    </w:p>
    <w:p w14:paraId="52FFA0A7" w14:textId="77777777" w:rsidR="00FE3DED" w:rsidRPr="00FE3DED" w:rsidRDefault="00FE3DED" w:rsidP="0063302D">
      <w:pPr>
        <w:keepNext/>
        <w:keepLines/>
        <w:jc w:val="both"/>
        <w:rPr>
          <w:rFonts w:ascii="Tahoma" w:hAnsi="Tahoma" w:cs="Tahoma"/>
        </w:rPr>
      </w:pPr>
    </w:p>
    <w:p w14:paraId="33C3181C" w14:textId="0B65519F" w:rsidR="00E20210" w:rsidRPr="00C8579C" w:rsidRDefault="00E20210" w:rsidP="0063302D">
      <w:pPr>
        <w:keepNext/>
        <w:keepLines/>
        <w:jc w:val="both"/>
        <w:rPr>
          <w:rFonts w:ascii="Tahoma" w:hAnsi="Tahoma" w:cs="Tahoma"/>
        </w:rPr>
      </w:pPr>
      <w:r w:rsidRPr="00C8579C">
        <w:rPr>
          <w:rFonts w:ascii="Tahoma" w:hAnsi="Tahoma" w:cs="Tahoma"/>
        </w:rPr>
        <w:t xml:space="preserve">Predviden je prevzem, odvoz in </w:t>
      </w:r>
      <w:r w:rsidR="0017249B">
        <w:rPr>
          <w:rFonts w:ascii="Tahoma" w:hAnsi="Tahoma" w:cs="Tahoma"/>
        </w:rPr>
        <w:t>odstranjevanje</w:t>
      </w:r>
      <w:r w:rsidRPr="00C8579C">
        <w:rPr>
          <w:rFonts w:ascii="Tahoma" w:hAnsi="Tahoma" w:cs="Tahoma"/>
        </w:rPr>
        <w:t xml:space="preserve"> nastale količine produkta </w:t>
      </w:r>
      <w:r w:rsidR="00347CC6">
        <w:rPr>
          <w:rFonts w:ascii="Tahoma" w:hAnsi="Tahoma" w:cs="Tahoma"/>
        </w:rPr>
        <w:t>ostanka obdelanih MKO</w:t>
      </w:r>
      <w:r w:rsidRPr="00C8579C">
        <w:rPr>
          <w:rFonts w:ascii="Tahoma" w:hAnsi="Tahoma" w:cs="Tahoma"/>
        </w:rPr>
        <w:t>.</w:t>
      </w:r>
    </w:p>
    <w:p w14:paraId="5E80C429" w14:textId="77777777" w:rsidR="003124D0" w:rsidRDefault="003124D0" w:rsidP="0063302D">
      <w:pPr>
        <w:keepNext/>
        <w:keepLines/>
        <w:jc w:val="both"/>
        <w:rPr>
          <w:rFonts w:ascii="Tahoma" w:hAnsi="Tahoma" w:cs="Tahoma"/>
        </w:rPr>
      </w:pPr>
    </w:p>
    <w:p w14:paraId="0CF23882" w14:textId="4F7573B1" w:rsidR="00E20210" w:rsidRPr="003124D0" w:rsidRDefault="00E20210" w:rsidP="0063302D">
      <w:pPr>
        <w:keepNext/>
        <w:keepLines/>
        <w:jc w:val="both"/>
        <w:rPr>
          <w:rFonts w:ascii="Tahoma" w:hAnsi="Tahoma" w:cs="Tahoma"/>
          <w:b/>
        </w:rPr>
      </w:pPr>
      <w:r w:rsidRPr="003124D0">
        <w:rPr>
          <w:rFonts w:ascii="Tahoma" w:hAnsi="Tahoma" w:cs="Tahoma"/>
          <w:color w:val="000000"/>
        </w:rPr>
        <w:t>Okvirni</w:t>
      </w:r>
      <w:r w:rsidRPr="003124D0">
        <w:rPr>
          <w:rFonts w:ascii="Tahoma" w:hAnsi="Tahoma"/>
          <w:color w:val="000000" w:themeColor="text1"/>
        </w:rPr>
        <w:t xml:space="preserve"> sporazum </w:t>
      </w:r>
      <w:r w:rsidRPr="003124D0">
        <w:rPr>
          <w:rFonts w:ascii="Tahoma" w:hAnsi="Tahoma" w:cs="Tahoma"/>
          <w:color w:val="000000"/>
        </w:rPr>
        <w:t xml:space="preserve">se sklepa </w:t>
      </w:r>
      <w:r w:rsidRPr="003124D0">
        <w:rPr>
          <w:rFonts w:ascii="Tahoma" w:hAnsi="Tahoma"/>
          <w:color w:val="000000" w:themeColor="text1"/>
        </w:rPr>
        <w:t xml:space="preserve">za </w:t>
      </w:r>
      <w:r w:rsidR="00347CC6">
        <w:rPr>
          <w:rFonts w:ascii="Tahoma" w:hAnsi="Tahoma"/>
          <w:color w:val="000000" w:themeColor="text1"/>
        </w:rPr>
        <w:t>leto 2025 in koledarsko leto 2026</w:t>
      </w:r>
      <w:r w:rsidRPr="003124D0">
        <w:rPr>
          <w:rFonts w:ascii="Tahoma" w:hAnsi="Tahoma"/>
          <w:color w:val="000000" w:themeColor="text1"/>
        </w:rPr>
        <w:t xml:space="preserve"> oziroma do izčrpanja vrednosti okvirnega sporazuma, kar nastopi prej.</w:t>
      </w:r>
      <w:r w:rsidRPr="003124D0">
        <w:rPr>
          <w:rFonts w:ascii="Tahoma" w:hAnsi="Tahoma" w:cs="Tahoma"/>
        </w:rPr>
        <w:t xml:space="preserve"> </w:t>
      </w:r>
    </w:p>
    <w:p w14:paraId="436E7E03" w14:textId="77777777" w:rsidR="003124D0" w:rsidRDefault="003124D0" w:rsidP="0063302D">
      <w:pPr>
        <w:keepNext/>
        <w:keepLines/>
        <w:jc w:val="both"/>
        <w:rPr>
          <w:rFonts w:ascii="Tahoma" w:hAnsi="Tahoma" w:cs="Tahoma"/>
        </w:rPr>
      </w:pPr>
    </w:p>
    <w:p w14:paraId="00E50812" w14:textId="3725DD18" w:rsidR="000A474F" w:rsidRPr="00ED73C7" w:rsidRDefault="00E20210" w:rsidP="0063302D">
      <w:pPr>
        <w:keepNext/>
        <w:keepLines/>
        <w:jc w:val="both"/>
        <w:rPr>
          <w:rFonts w:ascii="Tahoma" w:hAnsi="Tahoma" w:cs="Tahoma"/>
        </w:rPr>
      </w:pPr>
      <w:r w:rsidRPr="00C8579C">
        <w:rPr>
          <w:rFonts w:ascii="Tahoma" w:hAnsi="Tahoma" w:cs="Tahoma"/>
        </w:rPr>
        <w:t xml:space="preserve">Okvirna skupna količina produkta, ki je predmet tega javnega naročila, znaša </w:t>
      </w:r>
      <w:r w:rsidR="00347CC6">
        <w:rPr>
          <w:rFonts w:ascii="Tahoma" w:hAnsi="Tahoma" w:cs="Tahoma"/>
        </w:rPr>
        <w:t>6</w:t>
      </w:r>
      <w:r>
        <w:rPr>
          <w:rFonts w:ascii="Tahoma" w:hAnsi="Tahoma" w:cs="Tahoma"/>
        </w:rPr>
        <w:t>.000</w:t>
      </w:r>
      <w:r w:rsidRPr="00C8579C">
        <w:rPr>
          <w:rFonts w:ascii="Tahoma" w:hAnsi="Tahoma" w:cs="Tahoma"/>
        </w:rPr>
        <w:t xml:space="preserve"> ton </w:t>
      </w:r>
      <w:r w:rsidR="00347CC6">
        <w:rPr>
          <w:rFonts w:ascii="Tahoma" w:hAnsi="Tahoma" w:cs="Tahoma"/>
        </w:rPr>
        <w:t>ostanka obdelanih MKO</w:t>
      </w:r>
      <w:r w:rsidR="00347CC6" w:rsidRPr="00C8579C">
        <w:rPr>
          <w:rFonts w:ascii="Tahoma" w:hAnsi="Tahoma" w:cs="Tahoma"/>
        </w:rPr>
        <w:t xml:space="preserve"> </w:t>
      </w:r>
      <w:r w:rsidRPr="00C8579C">
        <w:rPr>
          <w:rFonts w:ascii="Tahoma" w:hAnsi="Tahoma" w:cs="Tahoma"/>
        </w:rPr>
        <w:t>v razsutem stanju iz obdelave komunalnih odpadkov v RCERO Ljubljana. Navedene količine so okvirne in niso obvezujoče za naročnika</w:t>
      </w:r>
      <w:r w:rsidR="0021205A">
        <w:rPr>
          <w:rFonts w:ascii="Tahoma" w:hAnsi="Tahoma" w:cs="Tahoma"/>
        </w:rPr>
        <w:t>.</w:t>
      </w:r>
      <w:r w:rsidR="00ED73C7">
        <w:rPr>
          <w:rFonts w:ascii="Tahoma" w:hAnsi="Tahoma" w:cs="Tahoma"/>
        </w:rPr>
        <w:t xml:space="preserve"> Navedena skupna okvirna količina produkta predstavlja </w:t>
      </w:r>
      <w:r w:rsidR="00ED73C7" w:rsidRPr="00ED73C7">
        <w:rPr>
          <w:rFonts w:ascii="Tahoma" w:hAnsi="Tahoma" w:cs="Tahoma"/>
          <w:bCs/>
        </w:rPr>
        <w:t>maksimalno</w:t>
      </w:r>
      <w:r w:rsidR="002F5742">
        <w:rPr>
          <w:rFonts w:ascii="Tahoma" w:hAnsi="Tahoma" w:cs="Tahoma"/>
          <w:bCs/>
        </w:rPr>
        <w:t xml:space="preserve"> (zgornjo mejo)</w:t>
      </w:r>
      <w:r w:rsidR="00ED73C7" w:rsidRPr="00ED73C7">
        <w:rPr>
          <w:rFonts w:ascii="Tahoma" w:hAnsi="Tahoma" w:cs="Tahoma"/>
          <w:bCs/>
        </w:rPr>
        <w:t xml:space="preserve"> količino produkta, ki bo predmet prevzema na podlagi </w:t>
      </w:r>
      <w:r w:rsidR="00ED73C7">
        <w:rPr>
          <w:rFonts w:ascii="Tahoma" w:hAnsi="Tahoma" w:cs="Tahoma"/>
          <w:bCs/>
        </w:rPr>
        <w:t xml:space="preserve">sklenjena okvirnega sporazuma; </w:t>
      </w:r>
      <w:r w:rsidR="00ED73C7" w:rsidRPr="00ED73C7">
        <w:rPr>
          <w:rFonts w:ascii="Tahoma" w:hAnsi="Tahoma" w:cs="Tahoma"/>
          <w:bCs/>
        </w:rPr>
        <w:t>okvirni sporazum</w:t>
      </w:r>
      <w:r w:rsidR="00ED73C7">
        <w:rPr>
          <w:rFonts w:ascii="Tahoma" w:hAnsi="Tahoma" w:cs="Tahoma"/>
          <w:bCs/>
        </w:rPr>
        <w:t xml:space="preserve"> </w:t>
      </w:r>
      <w:r w:rsidR="00ED73C7" w:rsidRPr="00ED73C7">
        <w:rPr>
          <w:rFonts w:ascii="Tahoma" w:hAnsi="Tahoma" w:cs="Tahoma"/>
          <w:bCs/>
        </w:rPr>
        <w:t>preneha veljati,</w:t>
      </w:r>
      <w:r w:rsidR="00ED73C7">
        <w:rPr>
          <w:rFonts w:ascii="Tahoma" w:hAnsi="Tahoma" w:cs="Tahoma"/>
          <w:bCs/>
        </w:rPr>
        <w:t xml:space="preserve"> ko je ta zgornja meja dosežena</w:t>
      </w:r>
      <w:r w:rsidR="00ED73C7" w:rsidRPr="00ED73C7">
        <w:rPr>
          <w:rFonts w:ascii="Tahoma" w:hAnsi="Tahoma" w:cs="Tahoma"/>
          <w:bCs/>
        </w:rPr>
        <w:t>.</w:t>
      </w:r>
    </w:p>
    <w:p w14:paraId="6D7338E2" w14:textId="77777777" w:rsidR="00AD6596" w:rsidRPr="00C8579C" w:rsidRDefault="00AD6596" w:rsidP="0063302D">
      <w:pPr>
        <w:keepNext/>
        <w:keepLines/>
        <w:tabs>
          <w:tab w:val="left" w:pos="4958"/>
          <w:tab w:val="left" w:pos="7064"/>
        </w:tabs>
        <w:jc w:val="both"/>
        <w:rPr>
          <w:rFonts w:ascii="Tahoma" w:hAnsi="Tahoma" w:cs="Tahoma"/>
        </w:rPr>
      </w:pPr>
    </w:p>
    <w:p w14:paraId="785A2598" w14:textId="77777777" w:rsidR="008D27F8" w:rsidRPr="00C8579C" w:rsidRDefault="00DE5970" w:rsidP="0063302D">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35612863" w14:textId="77777777" w:rsidR="00777852" w:rsidRPr="00C8579C" w:rsidRDefault="00777852" w:rsidP="0063302D">
      <w:pPr>
        <w:keepNext/>
        <w:keepLines/>
        <w:jc w:val="both"/>
        <w:rPr>
          <w:rFonts w:ascii="Tahoma" w:hAnsi="Tahoma" w:cs="Tahoma"/>
          <w:highlight w:val="yellow"/>
        </w:rPr>
      </w:pPr>
    </w:p>
    <w:p w14:paraId="6B5734A8" w14:textId="77777777"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t>Podatki o naročniku</w:t>
      </w:r>
    </w:p>
    <w:p w14:paraId="0B8BF0F1" w14:textId="77777777" w:rsidR="007C70A1" w:rsidRPr="00C8579C" w:rsidRDefault="007C70A1" w:rsidP="0063302D">
      <w:pPr>
        <w:keepNext/>
        <w:keepLines/>
        <w:jc w:val="both"/>
        <w:rPr>
          <w:rFonts w:ascii="Tahoma" w:hAnsi="Tahoma" w:cs="Tahoma"/>
        </w:rPr>
      </w:pPr>
    </w:p>
    <w:p w14:paraId="12A71436" w14:textId="429FC034" w:rsidR="007C70A1" w:rsidRPr="00252E86" w:rsidRDefault="007C70A1" w:rsidP="0063302D">
      <w:pPr>
        <w:keepNext/>
        <w:keepLines/>
        <w:jc w:val="both"/>
        <w:rPr>
          <w:rFonts w:ascii="Tahoma" w:hAnsi="Tahoma" w:cs="Tahoma"/>
          <w:b/>
          <w:bCs/>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9468A">
        <w:rPr>
          <w:rFonts w:ascii="Tahoma" w:hAnsi="Tahoma" w:cs="Tahoma"/>
          <w:bCs/>
          <w:noProof/>
        </w:rPr>
        <w:t xml:space="preserve"> (krajše: JP VOKA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347CC6" w:rsidRPr="00347CC6">
        <w:rPr>
          <w:rFonts w:ascii="Tahoma" w:hAnsi="Tahoma" w:cs="Tahoma"/>
          <w:b/>
          <w:bCs/>
        </w:rPr>
        <w:t xml:space="preserve">Prevzem ostanka obdelanih </w:t>
      </w:r>
      <w:r w:rsidR="00347CC6" w:rsidRPr="00C14EE2">
        <w:rPr>
          <w:rFonts w:ascii="Tahoma" w:hAnsi="Tahoma" w:cs="Tahoma"/>
          <w:b/>
          <w:bCs/>
        </w:rPr>
        <w:t>mešanih komuna</w:t>
      </w:r>
      <w:r w:rsidR="00347CC6" w:rsidRPr="00347CC6">
        <w:rPr>
          <w:rFonts w:ascii="Tahoma" w:hAnsi="Tahoma" w:cs="Tahoma"/>
          <w:b/>
          <w:bCs/>
        </w:rPr>
        <w:t>lnih odpadkov z EWC oznako 20 03 01 iz obdelave komunalnih odpadkov v RCERO za leto 2025 in leto 2026</w:t>
      </w:r>
      <w:r w:rsidR="00C14EE2">
        <w:rPr>
          <w:rFonts w:ascii="Tahoma" w:hAnsi="Tahoma" w:cs="Tahoma"/>
          <w:b/>
          <w:bCs/>
        </w:rPr>
        <w:t xml:space="preserve"> </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2EBF1A1C" w14:textId="77777777" w:rsidR="00E9188F" w:rsidRPr="00C8579C" w:rsidRDefault="00E9188F" w:rsidP="0063302D">
      <w:pPr>
        <w:keepNext/>
        <w:keepLines/>
        <w:ind w:left="708"/>
        <w:jc w:val="both"/>
        <w:rPr>
          <w:rFonts w:ascii="Tahoma" w:hAnsi="Tahoma" w:cs="Tahoma"/>
          <w:b/>
        </w:rPr>
      </w:pPr>
    </w:p>
    <w:p w14:paraId="74596A60" w14:textId="77777777" w:rsidR="007C70A1" w:rsidRPr="00C8579C" w:rsidRDefault="007C70A1" w:rsidP="0063302D">
      <w:pPr>
        <w:keepNext/>
        <w:keepLines/>
        <w:numPr>
          <w:ilvl w:val="1"/>
          <w:numId w:val="2"/>
        </w:numPr>
        <w:jc w:val="both"/>
        <w:rPr>
          <w:rFonts w:ascii="Tahoma" w:hAnsi="Tahoma" w:cs="Tahoma"/>
          <w:b/>
        </w:rPr>
      </w:pPr>
      <w:bookmarkStart w:id="5" w:name="_Toc116720497"/>
      <w:bookmarkStart w:id="6" w:name="_Toc116720561"/>
      <w:bookmarkStart w:id="7" w:name="_Toc116783470"/>
      <w:bookmarkStart w:id="8" w:name="_Toc116792904"/>
      <w:bookmarkStart w:id="9" w:name="_Toc136417476"/>
      <w:r w:rsidRPr="00C8579C">
        <w:rPr>
          <w:rFonts w:ascii="Tahoma" w:hAnsi="Tahoma" w:cs="Tahoma"/>
          <w:b/>
        </w:rPr>
        <w:t>Pravna podlaga</w:t>
      </w:r>
      <w:r w:rsidR="00606533" w:rsidRPr="00C8579C">
        <w:rPr>
          <w:rFonts w:ascii="Tahoma" w:hAnsi="Tahoma" w:cs="Tahoma"/>
          <w:b/>
        </w:rPr>
        <w:t xml:space="preserve"> in opredelitev postopka</w:t>
      </w:r>
    </w:p>
    <w:p w14:paraId="2552ECA6" w14:textId="77777777" w:rsidR="007C70A1" w:rsidRPr="00C8579C" w:rsidRDefault="007C70A1" w:rsidP="0063302D">
      <w:pPr>
        <w:keepNext/>
        <w:keepLines/>
        <w:jc w:val="both"/>
      </w:pPr>
    </w:p>
    <w:p w14:paraId="794D54DF" w14:textId="77777777" w:rsidR="007C70A1" w:rsidRPr="00C8579C" w:rsidRDefault="007C70A1" w:rsidP="0063302D">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26BDF489" w14:textId="77777777" w:rsidR="00F1423B" w:rsidRPr="0012180C" w:rsidRDefault="00F1423B" w:rsidP="0063302D">
      <w:pPr>
        <w:keepNext/>
        <w:keepLines/>
        <w:numPr>
          <w:ilvl w:val="0"/>
          <w:numId w:val="27"/>
        </w:numPr>
        <w:jc w:val="both"/>
        <w:rPr>
          <w:rFonts w:ascii="Tahoma" w:hAnsi="Tahoma" w:cs="Tahoma"/>
          <w:kern w:val="16"/>
        </w:rPr>
      </w:pPr>
      <w:r w:rsidRPr="0012180C">
        <w:rPr>
          <w:rFonts w:ascii="Tahoma" w:hAnsi="Tahoma" w:cs="Tahoma"/>
          <w:kern w:val="16"/>
        </w:rPr>
        <w:t xml:space="preserve">Zakona o javnem naročanju (Ur. l. RS, </w:t>
      </w:r>
      <w:r w:rsidR="00CD2E32" w:rsidRPr="0012180C">
        <w:rPr>
          <w:rFonts w:ascii="Tahoma" w:hAnsi="Tahoma" w:cs="Tahoma"/>
          <w:kern w:val="16"/>
        </w:rPr>
        <w:t xml:space="preserve">št. </w:t>
      </w:r>
      <w:r w:rsidR="005C1BB3" w:rsidRPr="0012180C">
        <w:rPr>
          <w:rFonts w:ascii="Tahoma" w:hAnsi="Tahoma" w:cs="Tahoma"/>
          <w:kern w:val="16"/>
        </w:rPr>
        <w:t>91/15</w:t>
      </w:r>
      <w:r w:rsidR="00C87EE0" w:rsidRPr="0012180C">
        <w:rPr>
          <w:rFonts w:ascii="Tahoma" w:hAnsi="Tahoma" w:cs="Tahoma"/>
          <w:kern w:val="16"/>
        </w:rPr>
        <w:t xml:space="preserve"> </w:t>
      </w:r>
      <w:r w:rsidR="0045383F" w:rsidRPr="0012180C">
        <w:rPr>
          <w:rFonts w:ascii="Tahoma" w:hAnsi="Tahoma" w:cs="Tahoma"/>
          <w:kern w:val="16"/>
        </w:rPr>
        <w:t>s spremembami</w:t>
      </w:r>
      <w:r w:rsidR="00137300" w:rsidRPr="0012180C">
        <w:rPr>
          <w:rFonts w:ascii="Tahoma" w:hAnsi="Tahoma" w:cs="Tahoma"/>
          <w:kern w:val="16"/>
        </w:rPr>
        <w:t>; v nadaljevanju: ZJN-</w:t>
      </w:r>
      <w:r w:rsidR="005C1BB3" w:rsidRPr="0012180C">
        <w:rPr>
          <w:rFonts w:ascii="Tahoma" w:hAnsi="Tahoma" w:cs="Tahoma"/>
          <w:kern w:val="16"/>
        </w:rPr>
        <w:t>3</w:t>
      </w:r>
      <w:r w:rsidRPr="0012180C">
        <w:rPr>
          <w:rFonts w:ascii="Tahoma" w:hAnsi="Tahoma" w:cs="Tahoma"/>
          <w:kern w:val="16"/>
        </w:rPr>
        <w:t>),</w:t>
      </w:r>
    </w:p>
    <w:p w14:paraId="605AF99E" w14:textId="71D0BD6C" w:rsidR="00F1423B" w:rsidRPr="0012180C" w:rsidRDefault="00F1423B" w:rsidP="0063302D">
      <w:pPr>
        <w:keepNext/>
        <w:keepLines/>
        <w:numPr>
          <w:ilvl w:val="0"/>
          <w:numId w:val="27"/>
        </w:numPr>
        <w:jc w:val="both"/>
        <w:rPr>
          <w:rFonts w:ascii="Tahoma" w:hAnsi="Tahoma" w:cs="Tahoma"/>
          <w:kern w:val="16"/>
        </w:rPr>
      </w:pPr>
      <w:r w:rsidRPr="0012180C">
        <w:rPr>
          <w:rFonts w:ascii="Tahoma" w:hAnsi="Tahoma" w:cs="Tahoma"/>
          <w:kern w:val="16"/>
        </w:rPr>
        <w:t xml:space="preserve">Zakona o pravnem varstvu v postopkih javnega naročanja (Ur. l. RS, št. </w:t>
      </w:r>
      <w:r w:rsidR="00C7533B" w:rsidRPr="0012180C">
        <w:rPr>
          <w:rFonts w:ascii="Tahoma" w:hAnsi="Tahoma" w:cs="Tahoma"/>
          <w:kern w:val="16"/>
        </w:rPr>
        <w:t>43/11</w:t>
      </w:r>
      <w:r w:rsidR="0040603C">
        <w:rPr>
          <w:rFonts w:ascii="Tahoma" w:hAnsi="Tahoma" w:cs="Tahoma"/>
          <w:kern w:val="16"/>
        </w:rPr>
        <w:t xml:space="preserve"> </w:t>
      </w:r>
      <w:r w:rsidR="0097308F">
        <w:rPr>
          <w:rFonts w:ascii="Tahoma" w:hAnsi="Tahoma" w:cs="Tahoma"/>
          <w:kern w:val="16"/>
        </w:rPr>
        <w:t>s spremembami</w:t>
      </w:r>
      <w:r w:rsidR="00137300" w:rsidRPr="0012180C">
        <w:rPr>
          <w:rFonts w:ascii="Tahoma" w:hAnsi="Tahoma" w:cs="Tahoma"/>
          <w:kern w:val="16"/>
        </w:rPr>
        <w:t>; v nadaljevanju: ZPVPJN</w:t>
      </w:r>
      <w:r w:rsidRPr="0012180C">
        <w:rPr>
          <w:rFonts w:ascii="Tahoma" w:hAnsi="Tahoma" w:cs="Tahoma"/>
          <w:kern w:val="16"/>
        </w:rPr>
        <w:t>),</w:t>
      </w:r>
    </w:p>
    <w:p w14:paraId="1D27180A" w14:textId="51A1FD29" w:rsidR="00FE3DED" w:rsidRPr="0012180C" w:rsidRDefault="00FE3DED" w:rsidP="0063302D">
      <w:pPr>
        <w:keepNext/>
        <w:keepLines/>
        <w:numPr>
          <w:ilvl w:val="0"/>
          <w:numId w:val="27"/>
        </w:numPr>
        <w:jc w:val="both"/>
        <w:rPr>
          <w:rFonts w:ascii="Tahoma" w:hAnsi="Tahoma" w:cs="Tahoma"/>
          <w:kern w:val="16"/>
        </w:rPr>
      </w:pPr>
      <w:r w:rsidRPr="0012180C">
        <w:rPr>
          <w:rFonts w:ascii="Tahoma" w:hAnsi="Tahoma" w:cs="Tahoma"/>
          <w:kern w:val="16"/>
        </w:rPr>
        <w:t>Uredbe o odlagališčih odpadkov (Ur. l. RS, št. 10/14</w:t>
      </w:r>
      <w:r w:rsidR="00F74340">
        <w:rPr>
          <w:rFonts w:ascii="Tahoma" w:hAnsi="Tahoma" w:cs="Tahoma"/>
          <w:kern w:val="16"/>
        </w:rPr>
        <w:t xml:space="preserve"> s spremembami; v nadaljevanju: Uredba o odlagališčih odpadkov</w:t>
      </w:r>
      <w:r w:rsidRPr="0012180C">
        <w:rPr>
          <w:rFonts w:ascii="Tahoma" w:hAnsi="Tahoma" w:cs="Tahoma"/>
          <w:kern w:val="16"/>
        </w:rPr>
        <w:t>),</w:t>
      </w:r>
    </w:p>
    <w:p w14:paraId="7FD1F1D9" w14:textId="4E79FEE3" w:rsidR="00FE3DED" w:rsidRPr="0012180C" w:rsidRDefault="00FE3DED" w:rsidP="0063302D">
      <w:pPr>
        <w:keepNext/>
        <w:keepLines/>
        <w:numPr>
          <w:ilvl w:val="0"/>
          <w:numId w:val="27"/>
        </w:numPr>
        <w:jc w:val="both"/>
        <w:rPr>
          <w:rFonts w:ascii="Tahoma" w:hAnsi="Tahoma" w:cs="Tahoma"/>
          <w:kern w:val="16"/>
        </w:rPr>
      </w:pPr>
      <w:r w:rsidRPr="0012180C">
        <w:rPr>
          <w:rFonts w:ascii="Tahoma" w:hAnsi="Tahoma" w:cs="Tahoma"/>
          <w:kern w:val="16"/>
        </w:rPr>
        <w:t xml:space="preserve">Uredbe o odpadkih (Ur. l. RS, št. </w:t>
      </w:r>
      <w:r w:rsidR="00F74340">
        <w:rPr>
          <w:rFonts w:ascii="Tahoma" w:hAnsi="Tahoma" w:cs="Tahoma"/>
          <w:kern w:val="16"/>
        </w:rPr>
        <w:t>77/22 s spremembami, v nadaljevanju: Uredba o odpadkih</w:t>
      </w:r>
      <w:r w:rsidRPr="0012180C">
        <w:rPr>
          <w:rFonts w:ascii="Tahoma" w:hAnsi="Tahoma" w:cs="Tahoma"/>
          <w:kern w:val="16"/>
        </w:rPr>
        <w:t>),</w:t>
      </w:r>
    </w:p>
    <w:p w14:paraId="34381735" w14:textId="77777777" w:rsidR="00FD6FC9" w:rsidRPr="0012180C" w:rsidRDefault="00706C97" w:rsidP="0063302D">
      <w:pPr>
        <w:keepNext/>
        <w:keepLines/>
        <w:numPr>
          <w:ilvl w:val="0"/>
          <w:numId w:val="27"/>
        </w:numPr>
        <w:jc w:val="both"/>
        <w:rPr>
          <w:rFonts w:ascii="Tahoma" w:hAnsi="Tahoma" w:cs="Tahoma"/>
          <w:kern w:val="16"/>
        </w:rPr>
      </w:pPr>
      <w:r w:rsidRPr="0012180C">
        <w:rPr>
          <w:rFonts w:ascii="Tahoma" w:hAnsi="Tahoma" w:cs="Tahoma"/>
          <w:kern w:val="16"/>
        </w:rPr>
        <w:t xml:space="preserve">ostalih predpisov, ki temeljijo na zgoraj navedenih zakonih ter </w:t>
      </w:r>
      <w:r w:rsidR="00FD6FC9" w:rsidRPr="0012180C">
        <w:rPr>
          <w:rFonts w:ascii="Tahoma" w:hAnsi="Tahoma" w:cs="Tahoma"/>
          <w:kern w:val="16"/>
        </w:rPr>
        <w:t>veljavno zakonodajo, ki se nanaš</w:t>
      </w:r>
      <w:r w:rsidR="00177058" w:rsidRPr="0012180C">
        <w:rPr>
          <w:rFonts w:ascii="Tahoma" w:hAnsi="Tahoma" w:cs="Tahoma"/>
          <w:kern w:val="16"/>
        </w:rPr>
        <w:t>a</w:t>
      </w:r>
      <w:r w:rsidRPr="0012180C">
        <w:rPr>
          <w:rFonts w:ascii="Tahoma" w:hAnsi="Tahoma" w:cs="Tahoma"/>
          <w:kern w:val="16"/>
        </w:rPr>
        <w:t xml:space="preserve"> na predmet</w:t>
      </w:r>
      <w:r w:rsidR="00FD6FC9" w:rsidRPr="0012180C">
        <w:rPr>
          <w:rFonts w:ascii="Tahoma" w:hAnsi="Tahoma" w:cs="Tahoma"/>
          <w:kern w:val="16"/>
        </w:rPr>
        <w:t xml:space="preserve"> javnega</w:t>
      </w:r>
      <w:r w:rsidRPr="0012180C">
        <w:rPr>
          <w:rFonts w:ascii="Tahoma" w:hAnsi="Tahoma" w:cs="Tahoma"/>
          <w:kern w:val="16"/>
        </w:rPr>
        <w:t xml:space="preserve"> naročila.</w:t>
      </w:r>
    </w:p>
    <w:p w14:paraId="66DF0C04" w14:textId="77777777" w:rsidR="00E53959" w:rsidRPr="0012180C" w:rsidRDefault="00E53959" w:rsidP="0063302D">
      <w:pPr>
        <w:keepNext/>
        <w:keepLines/>
        <w:ind w:left="720"/>
        <w:jc w:val="both"/>
        <w:rPr>
          <w:rFonts w:ascii="Tahoma" w:hAnsi="Tahoma" w:cs="Tahoma"/>
          <w:kern w:val="16"/>
        </w:rPr>
      </w:pPr>
    </w:p>
    <w:p w14:paraId="1788200A" w14:textId="779570CB" w:rsidR="00F74340" w:rsidRDefault="00606533" w:rsidP="00F74340">
      <w:pPr>
        <w:keepNext/>
        <w:keepLines/>
        <w:jc w:val="both"/>
        <w:rPr>
          <w:rFonts w:ascii="Tahoma" w:hAnsi="Tahoma" w:cs="Tahoma"/>
        </w:rPr>
      </w:pPr>
      <w:r w:rsidRPr="001D5D59">
        <w:rPr>
          <w:rFonts w:ascii="Tahoma" w:hAnsi="Tahoma" w:cs="Tahoma"/>
        </w:rPr>
        <w:t xml:space="preserve">Naročnik izvaja javno naročilo </w:t>
      </w:r>
      <w:r w:rsidRPr="00F74340">
        <w:rPr>
          <w:rFonts w:ascii="Tahoma" w:hAnsi="Tahoma" w:cs="Tahoma"/>
          <w:b/>
          <w:u w:val="single"/>
        </w:rPr>
        <w:t>po odprtem postopku v skladu s 40. členom ZJN-3</w:t>
      </w:r>
      <w:r w:rsidRPr="001D5D59">
        <w:rPr>
          <w:rFonts w:ascii="Tahoma" w:hAnsi="Tahoma" w:cs="Tahoma"/>
        </w:rPr>
        <w:t xml:space="preserve">. </w:t>
      </w:r>
      <w:r w:rsidR="00F74340" w:rsidRPr="00285804">
        <w:rPr>
          <w:rFonts w:ascii="Tahoma" w:hAnsi="Tahoma" w:cs="Tahoma"/>
        </w:rPr>
        <w:t>Naročnik bo po pregledu in ocenjevanju ponudb</w:t>
      </w:r>
      <w:r w:rsidR="00F74340">
        <w:rPr>
          <w:rFonts w:ascii="Tahoma" w:hAnsi="Tahoma" w:cs="Tahoma"/>
        </w:rPr>
        <w:t xml:space="preserve"> </w:t>
      </w:r>
      <w:r w:rsidR="00F74340" w:rsidRPr="00285804">
        <w:rPr>
          <w:rFonts w:ascii="Tahoma" w:hAnsi="Tahoma" w:cs="Tahoma"/>
        </w:rPr>
        <w:t>izbral ponudnika z najugodnejšo ponudbo glede na postavljena merila.</w:t>
      </w:r>
    </w:p>
    <w:p w14:paraId="5C41E1F1" w14:textId="77777777" w:rsidR="00F74340" w:rsidRDefault="00F74340" w:rsidP="00F74340">
      <w:pPr>
        <w:keepNext/>
        <w:keepLines/>
        <w:jc w:val="both"/>
        <w:rPr>
          <w:rFonts w:ascii="Tahoma" w:hAnsi="Tahoma" w:cs="Tahoma"/>
        </w:rPr>
      </w:pPr>
    </w:p>
    <w:p w14:paraId="6685D13C" w14:textId="77777777" w:rsidR="00F74340" w:rsidRPr="00045E48" w:rsidRDefault="00F74340" w:rsidP="00F74340">
      <w:pPr>
        <w:keepNext/>
        <w:keepLines/>
        <w:jc w:val="both"/>
        <w:rPr>
          <w:rFonts w:ascii="Tahoma" w:hAnsi="Tahoma" w:cs="Tahoma"/>
        </w:rPr>
      </w:pPr>
      <w:r w:rsidRPr="00045E48">
        <w:rPr>
          <w:rFonts w:ascii="Tahoma" w:hAnsi="Tahoma" w:cs="Tahoma"/>
        </w:rPr>
        <w:t>Naročnik lahko, v skladu z določili 90. člena ZJN-3:</w:t>
      </w:r>
    </w:p>
    <w:p w14:paraId="36B8E036" w14:textId="77777777" w:rsidR="00F74340" w:rsidRPr="00045E48" w:rsidRDefault="00F74340" w:rsidP="00F74340">
      <w:pPr>
        <w:keepNext/>
        <w:keepLines/>
        <w:numPr>
          <w:ilvl w:val="0"/>
          <w:numId w:val="5"/>
        </w:numPr>
        <w:jc w:val="both"/>
        <w:rPr>
          <w:rFonts w:ascii="Tahoma" w:hAnsi="Tahoma" w:cs="Tahoma"/>
        </w:rPr>
      </w:pPr>
      <w:r w:rsidRPr="00045E48">
        <w:rPr>
          <w:rFonts w:ascii="Tahoma" w:hAnsi="Tahoma" w:cs="Tahoma"/>
        </w:rPr>
        <w:t>do roka za oddajo ponudb kadar koli ustavi postopek oddaje javnega naročila,</w:t>
      </w:r>
    </w:p>
    <w:p w14:paraId="6D7E434B" w14:textId="77777777" w:rsidR="00F74340" w:rsidRPr="00045E48" w:rsidRDefault="00F74340" w:rsidP="00F74340">
      <w:pPr>
        <w:keepNext/>
        <w:keepLines/>
        <w:numPr>
          <w:ilvl w:val="0"/>
          <w:numId w:val="5"/>
        </w:numPr>
        <w:jc w:val="both"/>
        <w:rPr>
          <w:rFonts w:ascii="Tahoma" w:hAnsi="Tahoma" w:cs="Tahoma"/>
        </w:rPr>
      </w:pPr>
      <w:r w:rsidRPr="00045E48">
        <w:rPr>
          <w:rFonts w:ascii="Tahoma" w:hAnsi="Tahoma" w:cs="Tahoma"/>
        </w:rPr>
        <w:t>na vseh stopnjah postopka oddaje javnega naročila, po izteku roka za odpiranje ponudb, zavrne vse ponudbe,</w:t>
      </w:r>
    </w:p>
    <w:p w14:paraId="1FE87F9F" w14:textId="77777777" w:rsidR="00F74340" w:rsidRDefault="00F74340" w:rsidP="00F74340">
      <w:pPr>
        <w:keepNext/>
        <w:keepLines/>
        <w:numPr>
          <w:ilvl w:val="0"/>
          <w:numId w:val="5"/>
        </w:numPr>
        <w:jc w:val="both"/>
        <w:rPr>
          <w:rFonts w:ascii="Tahoma" w:hAnsi="Tahoma" w:cs="Tahoma"/>
        </w:rPr>
      </w:pPr>
      <w:r w:rsidRPr="00045E48">
        <w:rPr>
          <w:rFonts w:ascii="Tahoma" w:hAnsi="Tahoma" w:cs="Tahoma"/>
        </w:rPr>
        <w:t>po pravnomočnosti odločitve o oddaji javnega naročila do datuma sklenitve okvirnega sporazuma o izvedbi javnega naročila, odstopi od izvedbe javnega naročila.</w:t>
      </w:r>
    </w:p>
    <w:p w14:paraId="3574B57A" w14:textId="77777777" w:rsidR="00F74340" w:rsidRPr="00045E48" w:rsidRDefault="00F74340" w:rsidP="00F74340">
      <w:pPr>
        <w:keepNext/>
        <w:keepLines/>
        <w:ind w:left="720"/>
        <w:jc w:val="both"/>
        <w:rPr>
          <w:rFonts w:ascii="Tahoma" w:hAnsi="Tahoma" w:cs="Tahoma"/>
        </w:rPr>
      </w:pPr>
    </w:p>
    <w:p w14:paraId="5962E46F" w14:textId="77777777" w:rsidR="00F74340" w:rsidRDefault="00F74340" w:rsidP="00F74340">
      <w:pPr>
        <w:keepNext/>
        <w:keepLines/>
        <w:jc w:val="both"/>
        <w:rPr>
          <w:rFonts w:ascii="Tahoma" w:hAnsi="Tahoma" w:cs="Tahoma"/>
        </w:rPr>
      </w:pPr>
      <w:r w:rsidRPr="00045E48">
        <w:rPr>
          <w:rFonts w:ascii="Tahoma" w:hAnsi="Tahoma" w:cs="Tahoma"/>
        </w:rPr>
        <w:t>V zgoraj navedenih primerih, ponudnik ni upravičen od naročnika zahtevati nikakršne odškodnine.</w:t>
      </w:r>
    </w:p>
    <w:p w14:paraId="41E24B5E" w14:textId="77777777" w:rsidR="00F74340" w:rsidRPr="00285804" w:rsidRDefault="00F74340" w:rsidP="00F74340">
      <w:pPr>
        <w:keepNext/>
        <w:keepLines/>
        <w:jc w:val="both"/>
        <w:rPr>
          <w:rFonts w:ascii="Tahoma" w:hAnsi="Tahoma" w:cs="Tahoma"/>
        </w:rPr>
      </w:pPr>
    </w:p>
    <w:p w14:paraId="21723535" w14:textId="025E3A35" w:rsidR="00F74340" w:rsidRDefault="00F74340" w:rsidP="00F74340">
      <w:pPr>
        <w:keepNext/>
        <w:keepLines/>
        <w:jc w:val="both"/>
        <w:rPr>
          <w:rFonts w:ascii="Tahoma" w:hAnsi="Tahoma" w:cs="Tahoma"/>
        </w:rPr>
      </w:pPr>
      <w:r w:rsidRPr="00285804">
        <w:rPr>
          <w:rFonts w:ascii="Tahoma" w:hAnsi="Tahoma" w:cs="Tahoma"/>
        </w:rPr>
        <w:lastRenderedPageBreak/>
        <w:t xml:space="preserve">Naročnik bo o vseh odločitvah v skladu s 90. členom ZJN-3 obvestil ponudnike na način, da bo podpisano odločitev iz tega člena objavil na Portalu javnih naročil. </w:t>
      </w:r>
    </w:p>
    <w:p w14:paraId="73EBC2F1" w14:textId="77777777" w:rsidR="00732C87" w:rsidRPr="00285804" w:rsidRDefault="00732C87" w:rsidP="00F74340">
      <w:pPr>
        <w:keepNext/>
        <w:keepLines/>
        <w:jc w:val="both"/>
        <w:rPr>
          <w:rFonts w:ascii="Tahoma" w:hAnsi="Tahoma" w:cs="Tahoma"/>
        </w:rPr>
      </w:pPr>
    </w:p>
    <w:p w14:paraId="25C38F72" w14:textId="77777777" w:rsidR="00F74340" w:rsidRPr="00285804" w:rsidRDefault="00F74340" w:rsidP="00F74340">
      <w:pPr>
        <w:keepNext/>
        <w:keepLines/>
        <w:jc w:val="both"/>
        <w:rPr>
          <w:rFonts w:ascii="Tahoma" w:hAnsi="Tahoma" w:cs="Tahoma"/>
        </w:rPr>
      </w:pPr>
      <w:r w:rsidRPr="0028580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6593BC4" w14:textId="77777777" w:rsidR="001D5D59" w:rsidRPr="001D5D59" w:rsidRDefault="001D5D59" w:rsidP="0063302D">
      <w:pPr>
        <w:keepNext/>
        <w:keepLines/>
        <w:jc w:val="both"/>
        <w:rPr>
          <w:rFonts w:ascii="Tahoma" w:hAnsi="Tahoma" w:cs="Tahoma"/>
        </w:rPr>
      </w:pPr>
    </w:p>
    <w:p w14:paraId="3856B382" w14:textId="77777777"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t>Jezik in denarna enota</w:t>
      </w:r>
    </w:p>
    <w:p w14:paraId="71314BE1" w14:textId="77777777" w:rsidR="007C70A1" w:rsidRPr="00C8579C" w:rsidRDefault="007C70A1" w:rsidP="0063302D">
      <w:pPr>
        <w:keepNext/>
        <w:keepLines/>
        <w:jc w:val="both"/>
        <w:rPr>
          <w:rFonts w:ascii="Tahoma" w:hAnsi="Tahoma" w:cs="Tahoma"/>
          <w:b/>
        </w:rPr>
      </w:pPr>
    </w:p>
    <w:p w14:paraId="0B38E5C9" w14:textId="77777777" w:rsidR="00137300" w:rsidRPr="00C8579C" w:rsidRDefault="004C1CDA" w:rsidP="0063302D">
      <w:pPr>
        <w:keepNext/>
        <w:keepLines/>
        <w:jc w:val="both"/>
        <w:rPr>
          <w:rFonts w:ascii="Tahoma" w:hAnsi="Tahoma" w:cs="Tahoma"/>
          <w:color w:val="000000"/>
        </w:rPr>
      </w:pPr>
      <w:r>
        <w:rPr>
          <w:rFonts w:ascii="Tahoma" w:hAnsi="Tahoma" w:cs="Tahoma"/>
        </w:rPr>
        <w:t xml:space="preserve">Postopek javnega naročanja poteka v slovenskem jeziku. </w:t>
      </w:r>
      <w:r w:rsidR="002A23A6"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20D40AFE" w14:textId="77777777" w:rsidR="0094613F" w:rsidRPr="00C8579C" w:rsidRDefault="0094613F" w:rsidP="0063302D">
      <w:pPr>
        <w:keepNext/>
        <w:keepLines/>
        <w:jc w:val="both"/>
        <w:rPr>
          <w:rFonts w:ascii="Tahoma" w:hAnsi="Tahoma" w:cs="Tahoma"/>
        </w:rPr>
      </w:pPr>
    </w:p>
    <w:p w14:paraId="01B663E1" w14:textId="4A9CD62B" w:rsidR="002A23A6" w:rsidRDefault="002A23A6" w:rsidP="0063302D">
      <w:pPr>
        <w:keepNext/>
        <w:keepLines/>
        <w:jc w:val="both"/>
        <w:rPr>
          <w:rFonts w:ascii="Tahoma" w:hAnsi="Tahoma" w:cs="Tahoma"/>
        </w:rPr>
      </w:pPr>
      <w:r w:rsidRPr="00C8579C">
        <w:rPr>
          <w:rFonts w:ascii="Tahoma" w:hAnsi="Tahoma" w:cs="Tahoma"/>
        </w:rPr>
        <w:t>Finančni podatki morajo biti podani v evrih, na dve (2) decimalni mesti natančno.</w:t>
      </w:r>
    </w:p>
    <w:p w14:paraId="3C88D95C" w14:textId="77777777" w:rsidR="004C1CDA" w:rsidRDefault="004C1CDA" w:rsidP="0063302D">
      <w:pPr>
        <w:keepNext/>
        <w:keepLines/>
        <w:jc w:val="both"/>
        <w:rPr>
          <w:rFonts w:ascii="Tahoma" w:hAnsi="Tahoma" w:cs="Tahoma"/>
        </w:rPr>
      </w:pPr>
    </w:p>
    <w:p w14:paraId="69077A48" w14:textId="6F0539C8" w:rsidR="007C70A1" w:rsidRPr="00C8579C" w:rsidRDefault="00F74340" w:rsidP="0063302D">
      <w:pPr>
        <w:keepNext/>
        <w:keepLines/>
        <w:numPr>
          <w:ilvl w:val="1"/>
          <w:numId w:val="2"/>
        </w:numPr>
        <w:jc w:val="both"/>
        <w:rPr>
          <w:rFonts w:ascii="Tahoma" w:hAnsi="Tahoma" w:cs="Tahoma"/>
          <w:b/>
        </w:rPr>
      </w:pPr>
      <w:r>
        <w:rPr>
          <w:rFonts w:ascii="Tahoma" w:hAnsi="Tahoma" w:cs="Tahoma"/>
          <w:b/>
        </w:rPr>
        <w:t>Vprašanja oziroma d</w:t>
      </w:r>
      <w:r w:rsidR="007C70A1" w:rsidRPr="00C8579C">
        <w:rPr>
          <w:rFonts w:ascii="Tahoma" w:hAnsi="Tahoma" w:cs="Tahoma"/>
          <w:b/>
        </w:rPr>
        <w:t>odatna pojasnila ponudnikom</w:t>
      </w:r>
      <w:bookmarkEnd w:id="5"/>
      <w:bookmarkEnd w:id="6"/>
      <w:bookmarkEnd w:id="7"/>
      <w:bookmarkEnd w:id="8"/>
      <w:bookmarkEnd w:id="9"/>
    </w:p>
    <w:p w14:paraId="5EEB1085" w14:textId="77777777" w:rsidR="007C70A1" w:rsidRPr="00C8579C" w:rsidRDefault="007C70A1" w:rsidP="0063302D">
      <w:pPr>
        <w:keepNext/>
        <w:keepLines/>
        <w:jc w:val="both"/>
        <w:rPr>
          <w:rFonts w:ascii="Tahoma" w:hAnsi="Tahoma" w:cs="Tahoma"/>
        </w:rPr>
      </w:pPr>
    </w:p>
    <w:p w14:paraId="2DFDA859" w14:textId="39158E93" w:rsidR="00F74340" w:rsidRPr="00285804" w:rsidRDefault="00F74340" w:rsidP="00F74340">
      <w:pPr>
        <w:keepNext/>
        <w:keepLines/>
        <w:jc w:val="both"/>
        <w:rPr>
          <w:rFonts w:ascii="Tahoma" w:hAnsi="Tahoma" w:cs="Tahoma"/>
        </w:rPr>
      </w:pPr>
      <w:r w:rsidRPr="00285804">
        <w:rPr>
          <w:rFonts w:ascii="Tahoma" w:hAnsi="Tahoma" w:cs="Tahoma"/>
        </w:rPr>
        <w:t>Vprašanja oziroma dodatna pojasnila o javnem naročilu oziroma razpisni dokumentaciji, lahko ponudniki zahtevajo preko Portala javnih naročil,</w:t>
      </w:r>
      <w:r w:rsidRPr="00285804">
        <w:rPr>
          <w:rFonts w:ascii="Tahoma" w:hAnsi="Tahoma" w:cs="Tahoma"/>
          <w:color w:val="FF0000"/>
        </w:rPr>
        <w:t xml:space="preserve"> </w:t>
      </w:r>
      <w:r w:rsidRPr="00285804">
        <w:rPr>
          <w:rFonts w:ascii="Tahoma" w:hAnsi="Tahoma" w:cs="Tahoma"/>
          <w:b/>
          <w:u w:val="single"/>
        </w:rPr>
        <w:t xml:space="preserve">vendar najkasneje do </w:t>
      </w:r>
      <w:r w:rsidR="00466519">
        <w:rPr>
          <w:rFonts w:ascii="Tahoma" w:hAnsi="Tahoma" w:cs="Tahoma"/>
          <w:b/>
          <w:u w:val="single"/>
        </w:rPr>
        <w:t>3</w:t>
      </w:r>
      <w:r w:rsidRPr="00EC38A2">
        <w:rPr>
          <w:rFonts w:ascii="Tahoma" w:hAnsi="Tahoma" w:cs="Tahoma"/>
          <w:b/>
          <w:u w:val="single"/>
        </w:rPr>
        <w:t xml:space="preserve">. </w:t>
      </w:r>
      <w:r w:rsidR="00466519">
        <w:rPr>
          <w:rFonts w:ascii="Tahoma" w:hAnsi="Tahoma" w:cs="Tahoma"/>
          <w:b/>
          <w:u w:val="single"/>
        </w:rPr>
        <w:t>7</w:t>
      </w:r>
      <w:r w:rsidRPr="00285804">
        <w:rPr>
          <w:rFonts w:ascii="Tahoma" w:hAnsi="Tahoma" w:cs="Tahoma"/>
          <w:b/>
          <w:u w:val="single"/>
        </w:rPr>
        <w:t xml:space="preserve">. </w:t>
      </w:r>
      <w:r w:rsidR="009146B5" w:rsidRPr="00285804">
        <w:rPr>
          <w:rFonts w:ascii="Tahoma" w:hAnsi="Tahoma" w:cs="Tahoma"/>
          <w:b/>
          <w:u w:val="single"/>
        </w:rPr>
        <w:t>202</w:t>
      </w:r>
      <w:r w:rsidR="009146B5">
        <w:rPr>
          <w:rFonts w:ascii="Tahoma" w:hAnsi="Tahoma" w:cs="Tahoma"/>
          <w:b/>
          <w:u w:val="single"/>
        </w:rPr>
        <w:t>5</w:t>
      </w:r>
      <w:r w:rsidR="009146B5" w:rsidRPr="00285804">
        <w:rPr>
          <w:rFonts w:ascii="Tahoma" w:hAnsi="Tahoma" w:cs="Tahoma"/>
          <w:b/>
          <w:u w:val="single"/>
        </w:rPr>
        <w:t xml:space="preserve"> </w:t>
      </w:r>
      <w:r w:rsidRPr="00285804">
        <w:rPr>
          <w:rFonts w:ascii="Tahoma" w:hAnsi="Tahoma" w:cs="Tahoma"/>
          <w:b/>
          <w:u w:val="single"/>
        </w:rPr>
        <w:t>do 10:00 ure</w:t>
      </w:r>
      <w:r w:rsidRPr="00285804">
        <w:rPr>
          <w:rFonts w:ascii="Tahoma" w:hAnsi="Tahoma" w:cs="Tahoma"/>
        </w:rPr>
        <w:t>.</w:t>
      </w:r>
      <w:r w:rsidRPr="00285804">
        <w:rPr>
          <w:rFonts w:ascii="Tahoma" w:hAnsi="Tahoma" w:cs="Tahoma"/>
          <w:color w:val="FF0000"/>
        </w:rPr>
        <w:t xml:space="preserve">    </w:t>
      </w:r>
    </w:p>
    <w:p w14:paraId="77301BD8" w14:textId="77777777" w:rsidR="00F74340" w:rsidRPr="00285804" w:rsidRDefault="00F74340" w:rsidP="00F74340">
      <w:pPr>
        <w:keepNext/>
        <w:keepLines/>
        <w:jc w:val="both"/>
        <w:rPr>
          <w:rFonts w:ascii="Tahoma" w:hAnsi="Tahoma" w:cs="Tahoma"/>
          <w:sz w:val="18"/>
        </w:rPr>
      </w:pPr>
    </w:p>
    <w:p w14:paraId="58EC5617" w14:textId="0BA9328B" w:rsidR="00F74340" w:rsidRDefault="00F74340" w:rsidP="00F74340">
      <w:pPr>
        <w:keepNext/>
        <w:keepLines/>
        <w:jc w:val="both"/>
        <w:rPr>
          <w:rFonts w:ascii="Tahoma" w:hAnsi="Tahoma"/>
        </w:rPr>
      </w:pPr>
      <w:r w:rsidRPr="00285804">
        <w:rPr>
          <w:rFonts w:ascii="Tahoma" w:hAnsi="Tahoma" w:cs="Tahoma"/>
        </w:rPr>
        <w:t xml:space="preserve">Odgovori oziroma pojasnila bodo objavljeni na Portalu javnih naročil, </w:t>
      </w:r>
      <w:r w:rsidRPr="00EC38A2">
        <w:rPr>
          <w:rFonts w:ascii="Tahoma" w:hAnsi="Tahoma" w:cs="Tahoma"/>
          <w:b/>
          <w:u w:val="single"/>
        </w:rPr>
        <w:t xml:space="preserve">najkasneje </w:t>
      </w:r>
      <w:r>
        <w:rPr>
          <w:rFonts w:ascii="Tahoma" w:hAnsi="Tahoma" w:cs="Tahoma"/>
          <w:b/>
          <w:u w:val="single"/>
        </w:rPr>
        <w:t>šest (6) koledarskih dni pred rokom za predložitev ponudb</w:t>
      </w:r>
      <w:r w:rsidRPr="00285804">
        <w:rPr>
          <w:rFonts w:ascii="Tahoma" w:hAnsi="Tahoma" w:cs="Tahoma"/>
        </w:rPr>
        <w:t>, pod pogojem, da bo zahteva posredovana pravočasno.</w:t>
      </w:r>
      <w:r w:rsidRPr="00285804">
        <w:t xml:space="preserve"> </w:t>
      </w:r>
      <w:r w:rsidRPr="00285804">
        <w:rPr>
          <w:rFonts w:ascii="Tahoma" w:hAnsi="Tahoma" w:cs="Tahoma"/>
        </w:rPr>
        <w:t>Na drugače posredovane zahteve za dodatna pojasnila ali vprašanja naročnik ni dolžan odgovoriti.</w:t>
      </w:r>
    </w:p>
    <w:p w14:paraId="558C6262" w14:textId="77777777" w:rsidR="00AC3420" w:rsidRPr="00C8579C" w:rsidRDefault="00AC3420" w:rsidP="0063302D">
      <w:pPr>
        <w:keepNext/>
        <w:keepLines/>
        <w:jc w:val="both"/>
        <w:rPr>
          <w:rFonts w:ascii="Tahoma" w:hAnsi="Tahoma"/>
        </w:rPr>
      </w:pPr>
    </w:p>
    <w:p w14:paraId="05A72970" w14:textId="59901C5E"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t>Variantna</w:t>
      </w:r>
      <w:r w:rsidR="00F74340">
        <w:rPr>
          <w:rFonts w:ascii="Tahoma" w:hAnsi="Tahoma" w:cs="Tahoma"/>
          <w:b/>
        </w:rPr>
        <w:t>/opcijska</w:t>
      </w:r>
      <w:r w:rsidRPr="00C8579C">
        <w:rPr>
          <w:rFonts w:ascii="Tahoma" w:hAnsi="Tahoma" w:cs="Tahoma"/>
          <w:b/>
        </w:rPr>
        <w:t xml:space="preserve"> ponudba</w:t>
      </w:r>
    </w:p>
    <w:p w14:paraId="78ED6D60" w14:textId="77777777" w:rsidR="007C70A1" w:rsidRPr="00C8579C" w:rsidRDefault="007C70A1" w:rsidP="0063302D">
      <w:pPr>
        <w:pStyle w:val="BESEDILO"/>
        <w:keepNext/>
        <w:widowControl/>
        <w:tabs>
          <w:tab w:val="clear" w:pos="2155"/>
        </w:tabs>
        <w:rPr>
          <w:rFonts w:ascii="Tahoma" w:hAnsi="Tahoma" w:cs="Tahoma"/>
          <w:kern w:val="0"/>
        </w:rPr>
      </w:pPr>
    </w:p>
    <w:p w14:paraId="4789E4D9" w14:textId="3937B7AA" w:rsidR="00606533" w:rsidRPr="00C8579C" w:rsidRDefault="00F74340" w:rsidP="0063302D">
      <w:pPr>
        <w:keepNext/>
        <w:keepLines/>
        <w:jc w:val="both"/>
        <w:rPr>
          <w:rFonts w:ascii="Tahoma" w:hAnsi="Tahoma" w:cs="Tahoma"/>
        </w:rPr>
      </w:pPr>
      <w:r w:rsidRPr="00285804">
        <w:rPr>
          <w:rFonts w:ascii="Tahoma" w:hAnsi="Tahoma" w:cs="Tahoma"/>
        </w:rPr>
        <w:t>Naročnik ne dopušča predložitve variantne in opcijske ponudbe. Naročnik bo tako ponudbo zavrnil kot nedopustno.</w:t>
      </w:r>
    </w:p>
    <w:p w14:paraId="319CD5E5" w14:textId="77777777" w:rsidR="00EB78EB" w:rsidRPr="00C8579C" w:rsidRDefault="00EB78EB" w:rsidP="0063302D">
      <w:pPr>
        <w:keepNext/>
        <w:keepLines/>
        <w:jc w:val="both"/>
        <w:rPr>
          <w:rFonts w:ascii="Tahoma" w:hAnsi="Tahoma" w:cs="Tahoma"/>
        </w:rPr>
      </w:pPr>
    </w:p>
    <w:p w14:paraId="68C6794C" w14:textId="77777777" w:rsidR="00AE4BEB" w:rsidRPr="00C8579C" w:rsidRDefault="00C74881" w:rsidP="0063302D">
      <w:pPr>
        <w:keepNext/>
        <w:keepLines/>
        <w:numPr>
          <w:ilvl w:val="1"/>
          <w:numId w:val="2"/>
        </w:numPr>
        <w:jc w:val="both"/>
        <w:rPr>
          <w:rFonts w:ascii="Tahoma" w:hAnsi="Tahoma" w:cs="Tahoma"/>
          <w:b/>
        </w:rPr>
      </w:pPr>
      <w:bookmarkStart w:id="10" w:name="_Toc116720524"/>
      <w:bookmarkStart w:id="11" w:name="_Toc116720588"/>
      <w:bookmarkStart w:id="12" w:name="_Toc116783499"/>
      <w:bookmarkStart w:id="13" w:name="_Toc116792933"/>
      <w:bookmarkStart w:id="14" w:name="_Toc136417505"/>
      <w:r w:rsidRPr="00C8579C">
        <w:rPr>
          <w:rFonts w:ascii="Tahoma" w:hAnsi="Tahoma" w:cs="Tahoma"/>
          <w:b/>
        </w:rPr>
        <w:t>Okvirni sporazum</w:t>
      </w:r>
    </w:p>
    <w:p w14:paraId="212840E9" w14:textId="77777777" w:rsidR="00F1423B" w:rsidRPr="00C8579C" w:rsidRDefault="00F1423B" w:rsidP="0063302D">
      <w:pPr>
        <w:keepNext/>
        <w:keepLines/>
        <w:ind w:hanging="360"/>
        <w:jc w:val="both"/>
        <w:rPr>
          <w:rFonts w:ascii="Tahoma" w:hAnsi="Tahoma" w:cs="Tahoma"/>
        </w:rPr>
      </w:pPr>
    </w:p>
    <w:p w14:paraId="204EFE7E" w14:textId="659F266B" w:rsidR="00194AC2" w:rsidRPr="00C8579C" w:rsidRDefault="00194AC2" w:rsidP="0063302D">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r w:rsidR="00F74340">
        <w:rPr>
          <w:rFonts w:ascii="Tahoma" w:hAnsi="Tahoma" w:cs="Tahoma"/>
        </w:rPr>
        <w:t xml:space="preserve"> Priloga okvirnega sporazuma je tudi pisni sporazum </w:t>
      </w:r>
    </w:p>
    <w:p w14:paraId="1185E511" w14:textId="77777777" w:rsidR="00194AC2" w:rsidRPr="00C8579C" w:rsidRDefault="00194AC2" w:rsidP="0063302D">
      <w:pPr>
        <w:keepNext/>
        <w:keepLines/>
        <w:jc w:val="both"/>
        <w:rPr>
          <w:rFonts w:ascii="Tahoma" w:hAnsi="Tahoma" w:cs="Tahoma"/>
        </w:rPr>
      </w:pPr>
    </w:p>
    <w:p w14:paraId="58B186FB" w14:textId="552FD2F0" w:rsidR="009A7FCB" w:rsidRPr="00C8579C" w:rsidRDefault="00194AC2" w:rsidP="0063302D">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w:t>
      </w:r>
      <w:r w:rsidR="00732C87">
        <w:rPr>
          <w:rFonts w:ascii="Tahoma" w:hAnsi="Tahoma" w:cs="Tahoma"/>
        </w:rPr>
        <w:t xml:space="preserve"> (upoštevaje dogovor med partnerjema v aktu o skupnem nastopu)</w:t>
      </w:r>
      <w:r w:rsidRPr="00C8579C">
        <w:rPr>
          <w:rFonts w:ascii="Tahoma" w:hAnsi="Tahoma" w:cs="Tahoma"/>
        </w:rPr>
        <w:t>, prijavil sodelovanje podizvajalcev in podobno.</w:t>
      </w:r>
    </w:p>
    <w:p w14:paraId="3621434A" w14:textId="77777777" w:rsidR="002B0FB8" w:rsidRDefault="002B0FB8" w:rsidP="0063302D">
      <w:pPr>
        <w:keepNext/>
        <w:keepLines/>
        <w:jc w:val="both"/>
        <w:rPr>
          <w:rFonts w:ascii="Tahoma" w:hAnsi="Tahoma" w:cs="Tahoma"/>
        </w:rPr>
      </w:pPr>
    </w:p>
    <w:p w14:paraId="351F2C00" w14:textId="77777777" w:rsidR="005F1B04" w:rsidRPr="00B106CF" w:rsidRDefault="005F1B04" w:rsidP="0063302D">
      <w:pPr>
        <w:keepNext/>
        <w:keepLines/>
        <w:jc w:val="both"/>
        <w:rPr>
          <w:rFonts w:ascii="Tahoma" w:hAnsi="Tahoma" w:cs="Tahoma"/>
        </w:rPr>
      </w:pPr>
      <w:r w:rsidRPr="000443E4">
        <w:rPr>
          <w:rFonts w:ascii="Tahoma" w:hAnsi="Tahoma" w:cs="Tahoma"/>
        </w:rPr>
        <w:t xml:space="preserve">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07E7C5BC" w14:textId="77777777" w:rsidR="005F1B04" w:rsidRDefault="005F1B04" w:rsidP="0063302D">
      <w:pPr>
        <w:keepNext/>
        <w:keepLines/>
        <w:jc w:val="both"/>
        <w:rPr>
          <w:rFonts w:ascii="Tahoma" w:hAnsi="Tahoma" w:cs="Tahoma"/>
        </w:rPr>
      </w:pPr>
    </w:p>
    <w:p w14:paraId="61996695" w14:textId="77777777" w:rsidR="004A5D86" w:rsidRPr="004A5D86" w:rsidRDefault="004A5D86" w:rsidP="0063302D">
      <w:pPr>
        <w:keepNext/>
        <w:keepLines/>
        <w:jc w:val="both"/>
        <w:rPr>
          <w:rFonts w:ascii="Tahoma" w:hAnsi="Tahoma" w:cs="Tahoma"/>
          <w:b/>
        </w:rPr>
      </w:pPr>
      <w:r w:rsidRPr="00C364F5">
        <w:rPr>
          <w:rFonts w:ascii="Tahoma" w:hAnsi="Tahoma" w:cs="Tahoma"/>
        </w:rPr>
        <w:t xml:space="preserve">Naročnik oddaja javno naročilo po odprtem postopku in bo po izvedenem postopku na podlagi a. točke sedmega odstavka 48. člena ZJN-3, sklenil okvirni sporazum </w:t>
      </w:r>
      <w:r w:rsidR="008448D8" w:rsidRPr="00C364F5">
        <w:rPr>
          <w:rFonts w:ascii="Tahoma" w:hAnsi="Tahoma" w:cs="Tahoma"/>
          <w:b/>
          <w:u w:val="single"/>
        </w:rPr>
        <w:t xml:space="preserve">z </w:t>
      </w:r>
      <w:r w:rsidRPr="00C364F5">
        <w:rPr>
          <w:rFonts w:ascii="Tahoma" w:hAnsi="Tahoma" w:cs="Tahoma"/>
          <w:b/>
          <w:u w:val="single"/>
        </w:rPr>
        <w:t>ekonomsko najugodnejšim ponudnikom</w:t>
      </w:r>
      <w:r w:rsidR="00E20E27" w:rsidRPr="00C364F5">
        <w:rPr>
          <w:rFonts w:ascii="Tahoma" w:hAnsi="Tahoma" w:cs="Tahoma"/>
          <w:b/>
        </w:rPr>
        <w:t xml:space="preserve">, </w:t>
      </w:r>
      <w:r w:rsidRPr="00C364F5">
        <w:rPr>
          <w:rFonts w:ascii="Tahoma" w:hAnsi="Tahoma" w:cs="Tahoma"/>
          <w:b/>
        </w:rPr>
        <w:t xml:space="preserve"> </w:t>
      </w:r>
      <w:r w:rsidRPr="00C364F5">
        <w:rPr>
          <w:rFonts w:ascii="Tahoma" w:hAnsi="Tahoma" w:cs="Tahoma"/>
        </w:rPr>
        <w:t>ki bo izpolnjeval pogoje in zahteve naročnika navedene v razpisni dokumentaciji.</w:t>
      </w:r>
    </w:p>
    <w:p w14:paraId="55013F30" w14:textId="77777777" w:rsidR="004A5D86" w:rsidRPr="00C8579C" w:rsidRDefault="004A5D86" w:rsidP="0063302D">
      <w:pPr>
        <w:keepNext/>
        <w:keepLines/>
        <w:jc w:val="both"/>
        <w:rPr>
          <w:rFonts w:ascii="Tahoma" w:hAnsi="Tahoma" w:cs="Tahoma"/>
        </w:rPr>
      </w:pPr>
    </w:p>
    <w:p w14:paraId="459F5C8D" w14:textId="3F95447F" w:rsidR="00B23776" w:rsidRPr="00C8579C" w:rsidRDefault="006A7EBD" w:rsidP="00B23776">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B23776" w:rsidRPr="00C8579C">
        <w:rPr>
          <w:rFonts w:ascii="Tahoma" w:hAnsi="Tahoma" w:cs="Tahoma"/>
        </w:rPr>
        <w:t>okvirnega sporazuma</w:t>
      </w:r>
      <w:r w:rsidR="00B23776">
        <w:rPr>
          <w:rFonts w:ascii="Tahoma" w:hAnsi="Tahoma" w:cs="Tahoma"/>
        </w:rPr>
        <w:t xml:space="preserve"> </w:t>
      </w:r>
      <w:r w:rsidR="00B23776" w:rsidRPr="00C8579C">
        <w:rPr>
          <w:rFonts w:ascii="Tahoma" w:hAnsi="Tahoma" w:cs="Tahoma"/>
        </w:rPr>
        <w:t xml:space="preserve">je kot </w:t>
      </w:r>
      <w:r w:rsidR="00B23776" w:rsidRPr="000B5760">
        <w:rPr>
          <w:rFonts w:ascii="Tahoma" w:hAnsi="Tahoma" w:cs="Tahoma"/>
        </w:rPr>
        <w:t xml:space="preserve">Priloga </w:t>
      </w:r>
      <w:r w:rsidR="003F7119">
        <w:rPr>
          <w:rFonts w:ascii="Tahoma" w:hAnsi="Tahoma" w:cs="Tahoma"/>
        </w:rPr>
        <w:t>10</w:t>
      </w:r>
      <w:r w:rsidR="003F7119" w:rsidRPr="000B5760">
        <w:rPr>
          <w:rFonts w:ascii="Tahoma" w:hAnsi="Tahoma" w:cs="Tahoma"/>
        </w:rPr>
        <w:t xml:space="preserve"> </w:t>
      </w:r>
      <w:r w:rsidR="00B23776" w:rsidRPr="000B5760">
        <w:rPr>
          <w:rFonts w:ascii="Tahoma" w:hAnsi="Tahoma" w:cs="Tahoma"/>
        </w:rPr>
        <w:t xml:space="preserve">sestavni del te razpisne dokumentacije. Ponudnik potrdi, da se strinja z vsebino okvirnega sporazuma in pisnega sporazuma varstvenih ukrepov s podpisom </w:t>
      </w:r>
      <w:r w:rsidR="00B23776" w:rsidRPr="000B5760">
        <w:rPr>
          <w:rFonts w:ascii="Tahoma" w:hAnsi="Tahoma" w:cs="Tahoma"/>
          <w:szCs w:val="22"/>
        </w:rPr>
        <w:t>Priloge 1</w:t>
      </w:r>
      <w:r w:rsidR="00B23776" w:rsidRPr="00C8579C">
        <w:rPr>
          <w:rFonts w:ascii="Tahoma" w:hAnsi="Tahoma" w:cs="Tahoma"/>
          <w:szCs w:val="22"/>
        </w:rPr>
        <w:t>.</w:t>
      </w:r>
      <w:r w:rsidR="00B23776" w:rsidRPr="00C8579C">
        <w:rPr>
          <w:rFonts w:ascii="Tahoma" w:hAnsi="Tahoma" w:cs="Tahoma"/>
        </w:rPr>
        <w:t xml:space="preserve"> </w:t>
      </w:r>
    </w:p>
    <w:p w14:paraId="18EE83E5" w14:textId="71223CA3" w:rsidR="00AD7483" w:rsidRDefault="00AD7483" w:rsidP="0063302D">
      <w:pPr>
        <w:keepNext/>
        <w:keepLines/>
        <w:jc w:val="both"/>
        <w:rPr>
          <w:rFonts w:ascii="Tahoma" w:hAnsi="Tahoma" w:cs="Tahoma"/>
        </w:rPr>
      </w:pPr>
    </w:p>
    <w:p w14:paraId="1146A02B" w14:textId="77777777"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lastRenderedPageBreak/>
        <w:t>Prav</w:t>
      </w:r>
      <w:bookmarkEnd w:id="10"/>
      <w:bookmarkEnd w:id="11"/>
      <w:bookmarkEnd w:id="12"/>
      <w:bookmarkEnd w:id="13"/>
      <w:bookmarkEnd w:id="14"/>
      <w:r w:rsidR="00712EF3" w:rsidRPr="00C8579C">
        <w:rPr>
          <w:rFonts w:ascii="Tahoma" w:hAnsi="Tahoma" w:cs="Tahoma"/>
          <w:b/>
        </w:rPr>
        <w:t>no varstvo</w:t>
      </w:r>
    </w:p>
    <w:p w14:paraId="5D7B3908" w14:textId="77777777" w:rsidR="007C70A1" w:rsidRPr="00C8579C" w:rsidRDefault="007C70A1" w:rsidP="0063302D">
      <w:pPr>
        <w:keepNext/>
        <w:keepLines/>
        <w:jc w:val="both"/>
        <w:rPr>
          <w:rFonts w:ascii="Tahoma" w:hAnsi="Tahoma" w:cs="Tahoma"/>
          <w:b/>
        </w:rPr>
      </w:pPr>
    </w:p>
    <w:p w14:paraId="38E38563" w14:textId="29FDC175" w:rsidR="00732C87" w:rsidRDefault="00B23776" w:rsidP="00B23776">
      <w:pPr>
        <w:keepNext/>
        <w:keepLines/>
        <w:autoSpaceDE w:val="0"/>
        <w:autoSpaceDN w:val="0"/>
        <w:adjustRightInd w:val="0"/>
        <w:jc w:val="both"/>
        <w:rPr>
          <w:rFonts w:ascii="Tahoma" w:hAnsi="Tahoma" w:cs="Tahoma"/>
        </w:rPr>
      </w:pPr>
      <w:r w:rsidRPr="00285804">
        <w:rPr>
          <w:rFonts w:ascii="Tahoma" w:hAnsi="Tahoma" w:cs="Tahoma"/>
        </w:rPr>
        <w:t xml:space="preserve">Ponudniku je zagotovljeno pravno varstvo, skladno z </w:t>
      </w:r>
      <w:r w:rsidRPr="00285804">
        <w:rPr>
          <w:rFonts w:ascii="Tahoma" w:hAnsi="Tahoma" w:cs="Tahoma"/>
          <w:bCs/>
        </w:rPr>
        <w:t>Zakonom o pravnem varstvu v postopkih javnega naročanja</w:t>
      </w:r>
      <w:r w:rsidRPr="00285804">
        <w:rPr>
          <w:rFonts w:ascii="Tahoma" w:hAnsi="Tahoma" w:cs="Tahoma"/>
        </w:rPr>
        <w:t xml:space="preserve"> (Ur. l. RS, št. 43/11 </w:t>
      </w:r>
      <w:r w:rsidR="0097308F">
        <w:rPr>
          <w:rFonts w:ascii="Tahoma" w:hAnsi="Tahoma" w:cs="Tahoma"/>
        </w:rPr>
        <w:t>s spremembami</w:t>
      </w:r>
      <w:r w:rsidRPr="00285804">
        <w:rPr>
          <w:rFonts w:ascii="Tahoma" w:hAnsi="Tahoma" w:cs="Tahoma"/>
        </w:rPr>
        <w:t>; v nadaljevanju: ZPVPJN).</w:t>
      </w:r>
    </w:p>
    <w:p w14:paraId="33F5BD5F" w14:textId="323E1272" w:rsidR="00B23776" w:rsidRPr="00285804" w:rsidRDefault="00B23776" w:rsidP="00B23776">
      <w:pPr>
        <w:keepNext/>
        <w:keepLines/>
        <w:autoSpaceDE w:val="0"/>
        <w:autoSpaceDN w:val="0"/>
        <w:adjustRightInd w:val="0"/>
        <w:jc w:val="both"/>
        <w:rPr>
          <w:rFonts w:ascii="Tahoma" w:hAnsi="Tahoma" w:cs="Tahoma"/>
        </w:rPr>
      </w:pPr>
    </w:p>
    <w:p w14:paraId="35A40660" w14:textId="77777777" w:rsidR="00B23776" w:rsidRPr="00285804" w:rsidRDefault="00B23776" w:rsidP="00B23776">
      <w:pPr>
        <w:keepNext/>
        <w:keepLines/>
        <w:autoSpaceDE w:val="0"/>
        <w:autoSpaceDN w:val="0"/>
        <w:adjustRightInd w:val="0"/>
        <w:jc w:val="both"/>
        <w:rPr>
          <w:rFonts w:ascii="Tahoma" w:hAnsi="Tahoma" w:cs="Tahoma"/>
        </w:rPr>
      </w:pPr>
      <w:r w:rsidRPr="00285804">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0956551" w14:textId="77777777" w:rsidR="00B23776" w:rsidRPr="00285804" w:rsidRDefault="00B23776" w:rsidP="00B23776">
      <w:pPr>
        <w:keepNext/>
        <w:keepLines/>
        <w:autoSpaceDE w:val="0"/>
        <w:autoSpaceDN w:val="0"/>
        <w:adjustRightInd w:val="0"/>
        <w:jc w:val="both"/>
        <w:rPr>
          <w:rFonts w:ascii="Tahoma" w:hAnsi="Tahoma" w:cs="Tahoma"/>
        </w:rPr>
      </w:pPr>
    </w:p>
    <w:p w14:paraId="2E5CC977" w14:textId="77777777" w:rsidR="00B23776" w:rsidRPr="00285804" w:rsidRDefault="00B23776" w:rsidP="00B23776">
      <w:pPr>
        <w:keepNext/>
        <w:keepLines/>
        <w:autoSpaceDE w:val="0"/>
        <w:autoSpaceDN w:val="0"/>
        <w:adjustRightInd w:val="0"/>
        <w:jc w:val="both"/>
        <w:rPr>
          <w:rFonts w:ascii="Tahoma" w:hAnsi="Tahoma" w:cs="Tahoma"/>
        </w:rPr>
      </w:pPr>
      <w:r w:rsidRPr="00285804">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8A9A995" w14:textId="77777777" w:rsidR="00B23776" w:rsidRPr="00285804" w:rsidRDefault="00B23776" w:rsidP="00B23776">
      <w:pPr>
        <w:keepNext/>
        <w:keepLines/>
        <w:autoSpaceDE w:val="0"/>
        <w:autoSpaceDN w:val="0"/>
        <w:adjustRightInd w:val="0"/>
        <w:jc w:val="both"/>
        <w:rPr>
          <w:rFonts w:ascii="Tahoma" w:hAnsi="Tahoma" w:cs="Tahoma"/>
        </w:rPr>
      </w:pPr>
    </w:p>
    <w:p w14:paraId="5FDB7A51" w14:textId="77777777" w:rsidR="00B23776" w:rsidRPr="00285804" w:rsidRDefault="00B23776" w:rsidP="00B23776">
      <w:pPr>
        <w:keepNext/>
        <w:keepLines/>
        <w:autoSpaceDE w:val="0"/>
        <w:autoSpaceDN w:val="0"/>
        <w:adjustRightInd w:val="0"/>
        <w:jc w:val="both"/>
        <w:rPr>
          <w:rFonts w:ascii="Tahoma" w:hAnsi="Tahoma" w:cs="Tahoma"/>
        </w:rPr>
      </w:pPr>
      <w:r w:rsidRPr="00285804">
        <w:rPr>
          <w:rFonts w:ascii="Tahoma" w:hAnsi="Tahoma" w:cs="Tahoma"/>
        </w:rPr>
        <w:t xml:space="preserve">Zahtevek za revizijo mora biti sestavljen v skladu z določili 15. člena ZPVPJN in se vloži prek portala eRevizija. Vlagatelj mora zahtevku za revizijo priložiti potrdilo o plačilu takse. Zahtevek za revizijo se vloži v roku iz 25. člena ZPVPJN. </w:t>
      </w:r>
    </w:p>
    <w:p w14:paraId="042DAC72" w14:textId="77777777" w:rsidR="003124D0" w:rsidRDefault="003124D0" w:rsidP="0063302D">
      <w:pPr>
        <w:keepNext/>
        <w:keepLines/>
        <w:autoSpaceDE w:val="0"/>
        <w:autoSpaceDN w:val="0"/>
        <w:adjustRightInd w:val="0"/>
        <w:jc w:val="both"/>
        <w:rPr>
          <w:rFonts w:ascii="Tahoma" w:hAnsi="Tahoma" w:cs="Tahoma"/>
        </w:rPr>
      </w:pPr>
    </w:p>
    <w:p w14:paraId="673D54C6" w14:textId="77777777" w:rsidR="007C70A1" w:rsidRDefault="007C70A1" w:rsidP="0063302D">
      <w:pPr>
        <w:keepNext/>
        <w:keepLines/>
        <w:numPr>
          <w:ilvl w:val="1"/>
          <w:numId w:val="2"/>
        </w:numPr>
        <w:jc w:val="both"/>
        <w:rPr>
          <w:rFonts w:ascii="Tahoma" w:hAnsi="Tahoma" w:cs="Tahoma"/>
          <w:b/>
        </w:rPr>
      </w:pPr>
      <w:bookmarkStart w:id="15" w:name="_Toc163615935"/>
      <w:r w:rsidRPr="00C8579C">
        <w:rPr>
          <w:rFonts w:ascii="Tahoma" w:hAnsi="Tahoma" w:cs="Tahoma"/>
          <w:b/>
        </w:rPr>
        <w:t>Zaupnost po</w:t>
      </w:r>
      <w:bookmarkEnd w:id="15"/>
      <w:r w:rsidR="00502E8E" w:rsidRPr="00C8579C">
        <w:rPr>
          <w:rFonts w:ascii="Tahoma" w:hAnsi="Tahoma" w:cs="Tahoma"/>
          <w:b/>
        </w:rPr>
        <w:t>datkov</w:t>
      </w:r>
      <w:r w:rsidR="004E252F">
        <w:rPr>
          <w:rFonts w:ascii="Tahoma" w:hAnsi="Tahoma" w:cs="Tahoma"/>
          <w:b/>
        </w:rPr>
        <w:t xml:space="preserve"> in vpogled</w:t>
      </w:r>
    </w:p>
    <w:p w14:paraId="36EA1515" w14:textId="77777777" w:rsidR="00896CF6" w:rsidRPr="00C8579C" w:rsidRDefault="00896CF6" w:rsidP="0063302D">
      <w:pPr>
        <w:keepNext/>
        <w:keepLines/>
        <w:ind w:left="720"/>
        <w:jc w:val="both"/>
        <w:rPr>
          <w:rFonts w:ascii="Tahoma" w:hAnsi="Tahoma" w:cs="Tahoma"/>
          <w:b/>
        </w:rPr>
      </w:pPr>
    </w:p>
    <w:p w14:paraId="4D37A8B6" w14:textId="77777777" w:rsidR="00025B4F" w:rsidRDefault="00025B4F" w:rsidP="0063302D">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6B501F0A" w14:textId="77777777" w:rsidR="00896CF6" w:rsidRPr="00C8579C" w:rsidRDefault="00896CF6" w:rsidP="0063302D">
      <w:pPr>
        <w:keepNext/>
        <w:keepLines/>
        <w:jc w:val="both"/>
        <w:rPr>
          <w:rFonts w:ascii="Tahoma" w:hAnsi="Tahoma" w:cs="Tahoma"/>
        </w:rPr>
      </w:pPr>
    </w:p>
    <w:p w14:paraId="7BC3A310" w14:textId="77777777" w:rsidR="00025B4F" w:rsidRDefault="00025B4F" w:rsidP="0063302D">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1B539453" w14:textId="77777777" w:rsidR="00EB78EB" w:rsidRDefault="00EB78EB" w:rsidP="0063302D">
      <w:pPr>
        <w:keepNext/>
        <w:keepLines/>
        <w:jc w:val="both"/>
        <w:rPr>
          <w:rFonts w:ascii="Tahoma" w:hAnsi="Tahoma" w:cs="Tahoma"/>
        </w:rPr>
      </w:pPr>
    </w:p>
    <w:p w14:paraId="706E0333" w14:textId="77777777" w:rsidR="004E252F" w:rsidRPr="008C53AF" w:rsidRDefault="004E252F" w:rsidP="0063302D">
      <w:pPr>
        <w:keepNext/>
        <w:keepLines/>
        <w:jc w:val="both"/>
        <w:rPr>
          <w:rFonts w:ascii="Tahoma" w:hAnsi="Tahoma" w:cs="Tahoma"/>
        </w:rPr>
      </w:pPr>
      <w:r w:rsidRPr="008C53AF">
        <w:rPr>
          <w:rFonts w:ascii="Tahoma" w:hAnsi="Tahoma" w:cs="Tahoma"/>
        </w:rPr>
        <w:t>Naročnik bo omogočil vpogled v skl</w:t>
      </w:r>
      <w:r>
        <w:rPr>
          <w:rFonts w:ascii="Tahoma" w:hAnsi="Tahoma" w:cs="Tahoma"/>
        </w:rPr>
        <w:t>adu s 35. člena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477DAD91" w14:textId="77777777" w:rsidR="004E252F" w:rsidRPr="00C8579C" w:rsidRDefault="004E252F" w:rsidP="0063302D">
      <w:pPr>
        <w:keepNext/>
        <w:keepLines/>
        <w:jc w:val="both"/>
        <w:rPr>
          <w:rFonts w:ascii="Tahoma" w:hAnsi="Tahoma" w:cs="Tahoma"/>
        </w:rPr>
      </w:pPr>
    </w:p>
    <w:p w14:paraId="3B787F33" w14:textId="77777777" w:rsidR="007C70A1" w:rsidRPr="00C8579C" w:rsidRDefault="007C70A1" w:rsidP="0063302D">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18B4941B" w14:textId="77777777" w:rsidR="00777852" w:rsidRPr="00C8579C" w:rsidRDefault="00777852" w:rsidP="0063302D">
      <w:pPr>
        <w:keepNext/>
        <w:keepLines/>
        <w:ind w:left="720"/>
        <w:jc w:val="both"/>
        <w:rPr>
          <w:rFonts w:ascii="Tahoma" w:hAnsi="Tahoma" w:cs="Tahoma"/>
          <w:b/>
        </w:rPr>
      </w:pPr>
    </w:p>
    <w:p w14:paraId="62A29BB6" w14:textId="77777777" w:rsidR="007C70A1" w:rsidRPr="00C8579C" w:rsidRDefault="00787A19" w:rsidP="0063302D">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33C6F09" w14:textId="77777777" w:rsidR="002B3B8D" w:rsidRPr="00C8579C" w:rsidRDefault="002B3B8D" w:rsidP="0063302D">
      <w:pPr>
        <w:keepNext/>
        <w:keepLines/>
        <w:jc w:val="both"/>
        <w:rPr>
          <w:rFonts w:ascii="Tahoma" w:hAnsi="Tahoma" w:cs="Tahoma"/>
        </w:rPr>
      </w:pPr>
    </w:p>
    <w:p w14:paraId="107C5E8D" w14:textId="481AFC6E" w:rsidR="005D1D6C" w:rsidRPr="00C8579C" w:rsidRDefault="00837427" w:rsidP="0063302D">
      <w:pPr>
        <w:keepNext/>
        <w:keepLines/>
        <w:numPr>
          <w:ilvl w:val="1"/>
          <w:numId w:val="2"/>
        </w:numPr>
        <w:jc w:val="both"/>
        <w:rPr>
          <w:rFonts w:ascii="Tahoma" w:hAnsi="Tahoma" w:cs="Tahoma"/>
          <w:b/>
        </w:rPr>
      </w:pPr>
      <w:r w:rsidRPr="00C8579C">
        <w:rPr>
          <w:rFonts w:ascii="Tahoma" w:hAnsi="Tahoma" w:cs="Tahoma"/>
          <w:b/>
        </w:rPr>
        <w:t>Celovitost ponudbe</w:t>
      </w:r>
      <w:r w:rsidR="00B23776">
        <w:rPr>
          <w:rFonts w:ascii="Tahoma" w:hAnsi="Tahoma" w:cs="Tahoma"/>
          <w:b/>
        </w:rPr>
        <w:t>, dopustnost ponudbe, pregled in ocenjevanje ponudb</w:t>
      </w:r>
    </w:p>
    <w:p w14:paraId="0E43F622" w14:textId="77777777" w:rsidR="00C74881" w:rsidRDefault="00C74881" w:rsidP="0063302D">
      <w:pPr>
        <w:keepNext/>
        <w:keepLines/>
        <w:jc w:val="both"/>
        <w:rPr>
          <w:rFonts w:ascii="Tahoma" w:hAnsi="Tahoma" w:cs="Tahoma"/>
        </w:rPr>
      </w:pPr>
    </w:p>
    <w:p w14:paraId="60461E96" w14:textId="77777777" w:rsidR="00AC3420" w:rsidRDefault="00AC3420" w:rsidP="0063302D">
      <w:pPr>
        <w:keepNext/>
        <w:keepLines/>
        <w:jc w:val="both"/>
        <w:rPr>
          <w:rFonts w:ascii="Tahoma" w:hAnsi="Tahoma" w:cs="Tahoma"/>
        </w:rPr>
      </w:pPr>
      <w:r w:rsidRPr="00AC3420">
        <w:rPr>
          <w:rFonts w:ascii="Tahoma" w:hAnsi="Tahoma" w:cs="Tahoma"/>
          <w:b/>
        </w:rPr>
        <w:t xml:space="preserve">Ponudnik mora ponuditi celoten predmet javnega naročila </w:t>
      </w:r>
      <w:r w:rsidRPr="00AC3420">
        <w:rPr>
          <w:rFonts w:ascii="Tahoma" w:hAnsi="Tahoma" w:cs="Tahoma"/>
        </w:rPr>
        <w:t>(vse razpisane storitve), pri čemer mora predmet ponudbe ustrezati tehničnim in ostalim zahtevam, navedenim v predmetni razpisni dokumentaciji naročnika.</w:t>
      </w:r>
    </w:p>
    <w:p w14:paraId="7D104F15" w14:textId="77777777" w:rsidR="004C1CDA" w:rsidRDefault="004C1CDA" w:rsidP="0063302D">
      <w:pPr>
        <w:keepNext/>
        <w:keepLines/>
        <w:jc w:val="both"/>
        <w:rPr>
          <w:rFonts w:ascii="Tahoma" w:hAnsi="Tahoma" w:cs="Tahoma"/>
        </w:rPr>
      </w:pPr>
    </w:p>
    <w:p w14:paraId="75B6DCB9" w14:textId="77777777" w:rsidR="00085465" w:rsidRPr="00085465" w:rsidRDefault="00085465" w:rsidP="0063302D">
      <w:pPr>
        <w:keepNext/>
        <w:keepLines/>
        <w:jc w:val="both"/>
        <w:rPr>
          <w:rFonts w:ascii="Tahoma" w:hAnsi="Tahoma" w:cs="Tahoma"/>
        </w:rPr>
      </w:pPr>
      <w:r w:rsidRPr="00085465">
        <w:rPr>
          <w:rFonts w:ascii="Tahoma" w:hAnsi="Tahoma" w:cs="Tahoma"/>
        </w:rPr>
        <w:t>Ponudnik se s podpisom ponudbe in okvirnega sporazuma, v primeru izbora, zavezuje, da bo prevzel, odpeljal in obdelal celotno, s strani naročnika naročeno okvirno količino. Predmet ponudbe mora ustrezati zahtevam in pogojem, navedenim v predmetni dokumentaciji naročnika.</w:t>
      </w:r>
    </w:p>
    <w:p w14:paraId="033EAE68" w14:textId="77777777" w:rsidR="00085465" w:rsidRPr="00085465" w:rsidRDefault="00085465" w:rsidP="0063302D">
      <w:pPr>
        <w:keepNext/>
        <w:keepLines/>
        <w:jc w:val="both"/>
        <w:rPr>
          <w:rFonts w:ascii="Tahoma" w:hAnsi="Tahoma" w:cs="Tahoma"/>
        </w:rPr>
      </w:pPr>
    </w:p>
    <w:p w14:paraId="6C3303EF" w14:textId="77777777" w:rsidR="00B23776" w:rsidRPr="00285804" w:rsidRDefault="00B23776" w:rsidP="00B23776">
      <w:pPr>
        <w:keepNext/>
        <w:keepLines/>
        <w:jc w:val="both"/>
        <w:rPr>
          <w:rFonts w:ascii="Tahoma" w:hAnsi="Tahoma" w:cs="Tahoma"/>
        </w:rPr>
      </w:pPr>
      <w:r w:rsidRPr="00285804">
        <w:rPr>
          <w:rFonts w:ascii="Tahoma" w:hAnsi="Tahoma" w:cs="Tahoma"/>
        </w:rPr>
        <w:t>V primeru, da ponudba ne bo v skladu z vsemi zahtevami in pogoji razpisne dokumentacije ter v skladu z ZJN-3, bo naročnik tako ponudbo izključil iz sodelovanja v postopku oddaje javnega naročila.</w:t>
      </w:r>
    </w:p>
    <w:p w14:paraId="7C2AC64E" w14:textId="77777777" w:rsidR="00B23776" w:rsidRPr="00285804" w:rsidRDefault="00B23776" w:rsidP="00B23776">
      <w:pPr>
        <w:keepNext/>
        <w:keepLines/>
        <w:jc w:val="both"/>
        <w:rPr>
          <w:rFonts w:ascii="Tahoma" w:hAnsi="Tahoma" w:cs="Tahoma"/>
        </w:rPr>
      </w:pPr>
    </w:p>
    <w:p w14:paraId="1006A07D" w14:textId="77777777" w:rsidR="00B23776" w:rsidRPr="00285804" w:rsidRDefault="00B23776" w:rsidP="00B23776">
      <w:pPr>
        <w:keepNext/>
        <w:keepLines/>
        <w:jc w:val="both"/>
        <w:rPr>
          <w:rFonts w:ascii="Tahoma" w:hAnsi="Tahoma" w:cs="Tahoma"/>
          <w:sz w:val="18"/>
        </w:rPr>
      </w:pPr>
      <w:r w:rsidRPr="00285804">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285804">
        <w:rPr>
          <w:rFonts w:ascii="Tahoma" w:hAnsi="Tahoma" w:cs="Tahoma"/>
          <w:sz w:val="18"/>
        </w:rPr>
        <w:t xml:space="preserve">. </w:t>
      </w:r>
    </w:p>
    <w:p w14:paraId="6947A284" w14:textId="77777777" w:rsidR="00B23776" w:rsidRPr="00285804" w:rsidRDefault="00B23776" w:rsidP="00B23776">
      <w:pPr>
        <w:keepNext/>
        <w:keepLines/>
        <w:ind w:right="56"/>
        <w:jc w:val="both"/>
        <w:rPr>
          <w:rFonts w:ascii="Tahoma" w:hAnsi="Tahoma" w:cs="Tahoma"/>
        </w:rPr>
      </w:pPr>
    </w:p>
    <w:p w14:paraId="7C328A40" w14:textId="77777777" w:rsidR="00B23776" w:rsidRPr="00285804" w:rsidRDefault="00B23776" w:rsidP="00B23776">
      <w:pPr>
        <w:keepNext/>
        <w:keepLines/>
        <w:ind w:right="56"/>
        <w:jc w:val="both"/>
        <w:rPr>
          <w:rFonts w:ascii="Tahoma" w:hAnsi="Tahoma" w:cs="Tahoma"/>
        </w:rPr>
      </w:pPr>
      <w:r w:rsidRPr="00285804">
        <w:rPr>
          <w:rFonts w:ascii="Tahoma" w:hAnsi="Tahoma" w:cs="Tahoma"/>
        </w:rPr>
        <w:t>Naročnik lahko od ponudnikov zahteva razčlembo (analizo) ponudbenih cen. Zahtevek za dodatna pojasnila kot tudi odgovor morata biti posredovana v enaki obliki kot dodatna pojasnila.</w:t>
      </w:r>
    </w:p>
    <w:p w14:paraId="39EEB375" w14:textId="77777777" w:rsidR="00B23776" w:rsidRPr="00285804" w:rsidRDefault="00B23776" w:rsidP="00B23776">
      <w:pPr>
        <w:keepNext/>
        <w:keepLines/>
        <w:ind w:right="56"/>
        <w:jc w:val="both"/>
        <w:rPr>
          <w:rFonts w:ascii="Tahoma" w:hAnsi="Tahoma" w:cs="Tahoma"/>
        </w:rPr>
      </w:pPr>
    </w:p>
    <w:p w14:paraId="1567733D" w14:textId="77777777" w:rsidR="00B23776" w:rsidRPr="00285804" w:rsidRDefault="00B23776" w:rsidP="00B23776">
      <w:pPr>
        <w:keepNext/>
        <w:keepLines/>
        <w:ind w:right="56"/>
        <w:jc w:val="both"/>
        <w:rPr>
          <w:rFonts w:ascii="Tahoma" w:hAnsi="Tahoma" w:cs="Tahoma"/>
        </w:rPr>
      </w:pPr>
      <w:r w:rsidRPr="0028580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97E7411" w14:textId="77777777" w:rsidR="00382D76" w:rsidRPr="00C8579C" w:rsidRDefault="00382D76" w:rsidP="0063302D">
      <w:pPr>
        <w:keepNext/>
        <w:keepLines/>
        <w:jc w:val="both"/>
        <w:rPr>
          <w:rFonts w:ascii="Tahoma" w:hAnsi="Tahoma" w:cs="Tahoma"/>
        </w:rPr>
      </w:pPr>
    </w:p>
    <w:p w14:paraId="133797E1" w14:textId="77777777" w:rsidR="00AE4BEB" w:rsidRPr="00C8579C" w:rsidRDefault="00AE4BEB" w:rsidP="0063302D">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56CA5533" w14:textId="77777777" w:rsidR="00AE4BEB" w:rsidRPr="00C8579C" w:rsidRDefault="00AE4BEB" w:rsidP="0063302D">
      <w:pPr>
        <w:keepNext/>
        <w:keepLines/>
        <w:autoSpaceDE w:val="0"/>
        <w:autoSpaceDN w:val="0"/>
        <w:adjustRightInd w:val="0"/>
        <w:ind w:left="720"/>
        <w:jc w:val="both"/>
        <w:rPr>
          <w:rFonts w:ascii="Tahoma" w:eastAsia="Calibri" w:hAnsi="Tahoma" w:cs="Tahoma"/>
        </w:rPr>
      </w:pPr>
    </w:p>
    <w:p w14:paraId="2B3363CA" w14:textId="77777777" w:rsidR="00E51BA3" w:rsidRDefault="00E51BA3" w:rsidP="0063302D">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w:t>
      </w:r>
    </w:p>
    <w:p w14:paraId="6D880330" w14:textId="77777777" w:rsidR="00E51BA3" w:rsidRPr="00C8579C" w:rsidRDefault="00E51BA3" w:rsidP="0063302D">
      <w:pPr>
        <w:keepNext/>
        <w:keepLines/>
        <w:autoSpaceDE w:val="0"/>
        <w:autoSpaceDN w:val="0"/>
        <w:adjustRightInd w:val="0"/>
        <w:jc w:val="both"/>
        <w:rPr>
          <w:rFonts w:ascii="Tahoma" w:hAnsi="Tahoma" w:cs="Tahoma"/>
        </w:rPr>
      </w:pPr>
    </w:p>
    <w:p w14:paraId="15EF3B3B" w14:textId="77777777" w:rsidR="00E51BA3" w:rsidRDefault="00E51BA3" w:rsidP="0063302D">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15C00467" w14:textId="394C3DC6" w:rsidR="004B3EFC" w:rsidRDefault="004B3EFC" w:rsidP="0063302D">
      <w:pPr>
        <w:keepNext/>
        <w:keepLines/>
        <w:autoSpaceDE w:val="0"/>
        <w:autoSpaceDN w:val="0"/>
        <w:adjustRightInd w:val="0"/>
        <w:jc w:val="both"/>
        <w:rPr>
          <w:rFonts w:ascii="Tahoma" w:hAnsi="Tahoma" w:cs="Tahoma"/>
        </w:rPr>
      </w:pPr>
    </w:p>
    <w:p w14:paraId="2AE3DA30" w14:textId="77777777" w:rsidR="00B23776" w:rsidRPr="00285804" w:rsidRDefault="00B23776" w:rsidP="00B23776">
      <w:pPr>
        <w:keepNext/>
        <w:keepLines/>
        <w:numPr>
          <w:ilvl w:val="1"/>
          <w:numId w:val="2"/>
        </w:numPr>
        <w:spacing w:line="276" w:lineRule="auto"/>
        <w:jc w:val="both"/>
        <w:rPr>
          <w:rFonts w:ascii="Tahoma" w:hAnsi="Tahoma" w:cs="Tahoma"/>
          <w:b/>
        </w:rPr>
      </w:pPr>
      <w:r w:rsidRPr="00285804">
        <w:rPr>
          <w:rFonts w:ascii="Tahoma" w:hAnsi="Tahoma" w:cs="Tahoma"/>
          <w:b/>
        </w:rPr>
        <w:t>Termin »gospodarski subjekt«</w:t>
      </w:r>
    </w:p>
    <w:p w14:paraId="023620E2" w14:textId="77777777" w:rsidR="00B23776" w:rsidRPr="00285804" w:rsidRDefault="00B23776" w:rsidP="00B23776">
      <w:pPr>
        <w:keepNext/>
        <w:keepLines/>
        <w:jc w:val="both"/>
        <w:rPr>
          <w:rFonts w:ascii="Tahoma" w:hAnsi="Tahoma" w:cs="Tahoma"/>
          <w:sz w:val="14"/>
        </w:rPr>
      </w:pPr>
    </w:p>
    <w:p w14:paraId="71982F7A" w14:textId="77777777" w:rsidR="00B23776" w:rsidRDefault="00B23776" w:rsidP="00B23776">
      <w:pPr>
        <w:keepNext/>
        <w:keepLines/>
        <w:jc w:val="both"/>
        <w:rPr>
          <w:rFonts w:ascii="Tahoma" w:hAnsi="Tahoma" w:cs="Tahoma"/>
        </w:rPr>
      </w:pPr>
      <w:r w:rsidRPr="00285804">
        <w:rPr>
          <w:rFonts w:ascii="Tahoma" w:hAnsi="Tahoma" w:cs="Tahoma"/>
        </w:rPr>
        <w:t>Termin »gospodarski subjekt« se lahko nanaša na ponudnika, partnerja v okviru skupne (partnerske) ponudbe, na podizvajalca, ter na subjekta, katerih zmogljivosti bo uporabljal ponudnik.</w:t>
      </w:r>
    </w:p>
    <w:p w14:paraId="3CEAA3E8" w14:textId="77777777" w:rsidR="00B23776" w:rsidRPr="0072622B" w:rsidRDefault="00B23776" w:rsidP="0063302D">
      <w:pPr>
        <w:keepNext/>
        <w:keepLines/>
        <w:autoSpaceDE w:val="0"/>
        <w:autoSpaceDN w:val="0"/>
        <w:adjustRightInd w:val="0"/>
        <w:jc w:val="both"/>
        <w:rPr>
          <w:rFonts w:ascii="Tahoma" w:hAnsi="Tahoma" w:cs="Tahoma"/>
        </w:rPr>
      </w:pPr>
    </w:p>
    <w:p w14:paraId="02759F37" w14:textId="77777777" w:rsidR="00B0702A" w:rsidRDefault="00B0702A" w:rsidP="0063302D">
      <w:pPr>
        <w:keepNext/>
        <w:keepLines/>
        <w:numPr>
          <w:ilvl w:val="1"/>
          <w:numId w:val="2"/>
        </w:numPr>
        <w:jc w:val="both"/>
        <w:rPr>
          <w:rFonts w:ascii="Tahoma" w:hAnsi="Tahoma" w:cs="Tahoma"/>
          <w:b/>
        </w:rPr>
      </w:pPr>
      <w:r>
        <w:rPr>
          <w:rFonts w:ascii="Tahoma" w:hAnsi="Tahoma" w:cs="Tahoma"/>
          <w:b/>
        </w:rPr>
        <w:t>Samostojna ponudba</w:t>
      </w:r>
    </w:p>
    <w:p w14:paraId="7569B281" w14:textId="77777777" w:rsidR="00B0702A" w:rsidRPr="00B0702A" w:rsidRDefault="00B0702A" w:rsidP="0063302D">
      <w:pPr>
        <w:keepNext/>
        <w:keepLines/>
        <w:jc w:val="both"/>
        <w:rPr>
          <w:rFonts w:ascii="Tahoma" w:hAnsi="Tahoma" w:cs="Tahoma"/>
        </w:rPr>
      </w:pPr>
    </w:p>
    <w:p w14:paraId="72F2018A" w14:textId="77777777" w:rsidR="00B0702A" w:rsidRPr="00B0702A" w:rsidRDefault="00B0702A" w:rsidP="0063302D">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4931F3A8" w14:textId="77777777" w:rsidR="00B0702A" w:rsidRDefault="00B0702A" w:rsidP="0063302D">
      <w:pPr>
        <w:keepNext/>
        <w:keepLines/>
        <w:jc w:val="both"/>
        <w:rPr>
          <w:rFonts w:ascii="Tahoma" w:hAnsi="Tahoma" w:cs="Tahoma"/>
          <w:b/>
        </w:rPr>
      </w:pPr>
    </w:p>
    <w:p w14:paraId="1C5D5CDC" w14:textId="77777777" w:rsidR="003418E8" w:rsidRPr="00C8579C" w:rsidRDefault="003418E8" w:rsidP="0063302D">
      <w:pPr>
        <w:keepNext/>
        <w:keepLines/>
        <w:numPr>
          <w:ilvl w:val="1"/>
          <w:numId w:val="2"/>
        </w:numPr>
        <w:jc w:val="both"/>
        <w:rPr>
          <w:rFonts w:ascii="Tahoma" w:hAnsi="Tahoma" w:cs="Tahoma"/>
          <w:b/>
        </w:rPr>
      </w:pPr>
      <w:r w:rsidRPr="00C8579C">
        <w:rPr>
          <w:rFonts w:ascii="Tahoma" w:hAnsi="Tahoma" w:cs="Tahoma"/>
          <w:b/>
        </w:rPr>
        <w:t>Skupna ponudba</w:t>
      </w:r>
    </w:p>
    <w:p w14:paraId="44C01BD2" w14:textId="77777777" w:rsidR="00147135" w:rsidRPr="00C8579C" w:rsidRDefault="00147135" w:rsidP="0063302D">
      <w:pPr>
        <w:pStyle w:val="tekst1"/>
        <w:keepNext/>
        <w:keepLines/>
        <w:spacing w:before="0" w:line="240" w:lineRule="auto"/>
        <w:rPr>
          <w:rFonts w:ascii="Tahoma" w:hAnsi="Tahoma" w:cs="Tahoma"/>
          <w:sz w:val="20"/>
        </w:rPr>
      </w:pPr>
    </w:p>
    <w:p w14:paraId="18F80E19" w14:textId="77777777" w:rsidR="003418E8" w:rsidRPr="00C8579C" w:rsidRDefault="003418E8" w:rsidP="0063302D">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7F41A181"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medsebojno odgovornost posameznih članov skupine za izvedbo naročila znotraj skupine,</w:t>
      </w:r>
    </w:p>
    <w:p w14:paraId="13DDDC8F"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neomejeno solidarno odgovornost članov skupine do naročnika glede vseh obveznosti,</w:t>
      </w:r>
    </w:p>
    <w:p w14:paraId="416315D1"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glavnega nosilca izvedbe obveznosti, s katerim bo naročnik komuniciral,</w:t>
      </w:r>
    </w:p>
    <w:p w14:paraId="1148D1CA"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nosilca finančnih obračunov in transakcij z navedbo transakcijskega računa, preko katerega se bo izvajalo plačevanje izvedenih obveznosti,</w:t>
      </w:r>
    </w:p>
    <w:p w14:paraId="31A4E436"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nosilca zavarovanja obveznost</w:t>
      </w:r>
      <w:r w:rsidR="008A47C2" w:rsidRPr="00EB78EB">
        <w:rPr>
          <w:rFonts w:ascii="Tahoma" w:hAnsi="Tahoma" w:cs="Tahoma"/>
          <w:kern w:val="16"/>
        </w:rPr>
        <w:t>i</w:t>
      </w:r>
      <w:r w:rsidRPr="00EB78EB">
        <w:rPr>
          <w:rFonts w:ascii="Tahoma" w:hAnsi="Tahoma" w:cs="Tahoma"/>
          <w:kern w:val="16"/>
        </w:rPr>
        <w:t xml:space="preserve"> iz naslova dobre izvedbe del, </w:t>
      </w:r>
    </w:p>
    <w:p w14:paraId="1DD3BD71"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določila v primeru izstopa partnerja,</w:t>
      </w:r>
    </w:p>
    <w:p w14:paraId="5F175903"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pooblastilo vodilnemu partnerju,</w:t>
      </w:r>
    </w:p>
    <w:p w14:paraId="1DBEB470" w14:textId="77777777" w:rsidR="003418E8" w:rsidRPr="00EB78EB" w:rsidRDefault="003418E8" w:rsidP="0063302D">
      <w:pPr>
        <w:keepNext/>
        <w:keepLines/>
        <w:numPr>
          <w:ilvl w:val="0"/>
          <w:numId w:val="27"/>
        </w:numPr>
        <w:jc w:val="both"/>
        <w:rPr>
          <w:rFonts w:ascii="Tahoma" w:hAnsi="Tahoma" w:cs="Tahoma"/>
          <w:kern w:val="16"/>
        </w:rPr>
      </w:pPr>
      <w:r w:rsidRPr="00EB78EB">
        <w:rPr>
          <w:rFonts w:ascii="Tahoma" w:hAnsi="Tahoma" w:cs="Tahoma"/>
          <w:kern w:val="16"/>
        </w:rPr>
        <w:t>opredelitev deležev in področje dela.</w:t>
      </w:r>
    </w:p>
    <w:p w14:paraId="381CF931" w14:textId="77777777" w:rsidR="00B0702A" w:rsidRDefault="00B0702A" w:rsidP="0063302D">
      <w:pPr>
        <w:pStyle w:val="tekst1"/>
        <w:keepNext/>
        <w:keepLines/>
        <w:tabs>
          <w:tab w:val="left" w:pos="180"/>
        </w:tabs>
        <w:spacing w:before="0" w:line="240" w:lineRule="auto"/>
        <w:rPr>
          <w:rFonts w:ascii="Tahoma" w:hAnsi="Tahoma" w:cs="Tahoma"/>
          <w:sz w:val="20"/>
        </w:rPr>
      </w:pPr>
    </w:p>
    <w:p w14:paraId="767960B4" w14:textId="77777777" w:rsidR="00B23776" w:rsidRPr="00112425" w:rsidRDefault="00B23776" w:rsidP="00B23776">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297FD240" w14:textId="77777777" w:rsidR="00B23776" w:rsidRPr="00285804" w:rsidRDefault="00B23776" w:rsidP="00B23776">
      <w:pPr>
        <w:keepNext/>
        <w:keepLines/>
        <w:jc w:val="both"/>
        <w:rPr>
          <w:rFonts w:ascii="Tahoma" w:hAnsi="Tahoma" w:cs="Tahoma"/>
          <w:b/>
        </w:rPr>
      </w:pPr>
    </w:p>
    <w:p w14:paraId="27B1BAA4" w14:textId="77777777" w:rsidR="00B23776" w:rsidRPr="00A01E1E" w:rsidRDefault="00B23776" w:rsidP="00B23776">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»IZJAVA – ostali sodelujoči« priložiti izpolnjeno in podpisano Prilogo 3 v .pdf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6851F3CD" w14:textId="77777777" w:rsidR="00B23776" w:rsidRDefault="00B23776" w:rsidP="00B23776">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2B02F197" w14:textId="77777777" w:rsidR="00B23776" w:rsidRPr="001B4647" w:rsidRDefault="00B23776" w:rsidP="00B23776">
      <w:pPr>
        <w:keepNext/>
        <w:keepLines/>
        <w:numPr>
          <w:ilvl w:val="0"/>
          <w:numId w:val="27"/>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2AFAF9D6" w14:textId="5CF3EF0F" w:rsidR="00B23776" w:rsidRDefault="00B23776" w:rsidP="00B23776">
      <w:pPr>
        <w:keepNext/>
        <w:keepLines/>
        <w:numPr>
          <w:ilvl w:val="0"/>
          <w:numId w:val="27"/>
        </w:numPr>
        <w:jc w:val="both"/>
        <w:rPr>
          <w:rFonts w:ascii="Tahoma" w:hAnsi="Tahoma" w:cs="Tahoma"/>
        </w:rPr>
      </w:pPr>
      <w:r w:rsidRPr="00C8579C">
        <w:rPr>
          <w:rFonts w:ascii="Tahoma" w:hAnsi="Tahoma" w:cs="Tahoma"/>
          <w:kern w:val="16"/>
        </w:rPr>
        <w:lastRenderedPageBreak/>
        <w:t>izpolnjeno, podpisano in žigosano</w:t>
      </w:r>
      <w:r>
        <w:rPr>
          <w:rFonts w:ascii="Tahoma" w:hAnsi="Tahoma" w:cs="Tahoma"/>
        </w:rPr>
        <w:t xml:space="preserve"> Prilogo 3</w:t>
      </w:r>
      <w:r w:rsidRPr="001B4647">
        <w:rPr>
          <w:rFonts w:ascii="Tahoma" w:hAnsi="Tahoma" w:cs="Tahoma"/>
        </w:rPr>
        <w:t xml:space="preserve"> </w:t>
      </w:r>
      <w:r>
        <w:rPr>
          <w:rFonts w:ascii="Tahoma" w:hAnsi="Tahoma" w:cs="Tahoma"/>
        </w:rPr>
        <w:t>ESPD,</w:t>
      </w:r>
    </w:p>
    <w:p w14:paraId="794F4142" w14:textId="77777777" w:rsidR="00B23776" w:rsidRPr="001B4647" w:rsidRDefault="00B23776" w:rsidP="00B23776">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70877BDB" w14:textId="77777777" w:rsidR="00B23776" w:rsidRDefault="00B23776" w:rsidP="00B23776">
      <w:pPr>
        <w:keepNext/>
        <w:keepLines/>
        <w:numPr>
          <w:ilvl w:val="0"/>
          <w:numId w:val="27"/>
        </w:numPr>
        <w:jc w:val="both"/>
        <w:rPr>
          <w:rFonts w:ascii="Tahoma" w:hAnsi="Tahoma" w:cs="Tahoma"/>
        </w:rPr>
      </w:pPr>
      <w:r w:rsidRPr="001B4647">
        <w:rPr>
          <w:rFonts w:ascii="Tahoma" w:hAnsi="Tahoma" w:cs="Tahoma"/>
        </w:rPr>
        <w:t>ostala dokazila, v kolikor/kot to izhaja iz posameznih točk v nadaljevanju razpisne dokumentacije.</w:t>
      </w:r>
    </w:p>
    <w:p w14:paraId="18A77C91" w14:textId="77777777" w:rsidR="00B23776" w:rsidRPr="001B4647" w:rsidRDefault="00B23776" w:rsidP="00B23776">
      <w:pPr>
        <w:keepNext/>
        <w:keepLines/>
        <w:ind w:left="720"/>
        <w:jc w:val="both"/>
        <w:rPr>
          <w:rFonts w:ascii="Tahoma" w:hAnsi="Tahoma" w:cs="Tahoma"/>
        </w:rPr>
      </w:pPr>
      <w:r w:rsidRPr="001B4647">
        <w:rPr>
          <w:rFonts w:ascii="Tahoma" w:hAnsi="Tahoma" w:cs="Tahoma"/>
        </w:rPr>
        <w:t xml:space="preserve"> </w:t>
      </w:r>
    </w:p>
    <w:p w14:paraId="6C6291D4" w14:textId="77777777" w:rsidR="00B23776" w:rsidRPr="00285804" w:rsidRDefault="00B23776" w:rsidP="00B23776">
      <w:pPr>
        <w:keepNext/>
        <w:keepLines/>
        <w:jc w:val="both"/>
        <w:rPr>
          <w:rFonts w:ascii="Tahoma" w:hAnsi="Tahoma" w:cs="Tahoma"/>
        </w:rPr>
      </w:pPr>
      <w:r w:rsidRPr="00285804">
        <w:rPr>
          <w:rFonts w:ascii="Tahoma" w:hAnsi="Tahoma" w:cs="Tahoma"/>
        </w:rPr>
        <w:t xml:space="preserve">Če ponudnik nastopa </w:t>
      </w:r>
      <w:r w:rsidRPr="00285804">
        <w:rPr>
          <w:rFonts w:ascii="Tahoma" w:hAnsi="Tahoma" w:cs="Tahoma"/>
          <w:b/>
          <w:u w:val="single"/>
        </w:rPr>
        <w:t>v skupni ponudbi</w:t>
      </w:r>
      <w:r w:rsidRPr="00285804">
        <w:rPr>
          <w:rFonts w:ascii="Tahoma" w:hAnsi="Tahoma" w:cs="Tahoma"/>
          <w:u w:val="single"/>
        </w:rPr>
        <w:t xml:space="preserve"> (s partner/ji)</w:t>
      </w:r>
      <w:r w:rsidRPr="00285804">
        <w:rPr>
          <w:rFonts w:ascii="Tahoma" w:hAnsi="Tahoma" w:cs="Tahoma"/>
        </w:rPr>
        <w:t xml:space="preserve">, mora </w:t>
      </w:r>
      <w:r w:rsidRPr="00285804">
        <w:rPr>
          <w:rFonts w:ascii="Tahoma" w:hAnsi="Tahoma" w:cs="Tahoma"/>
          <w:u w:val="single"/>
        </w:rPr>
        <w:t>poleg svojega</w:t>
      </w:r>
      <w:r w:rsidRPr="00285804">
        <w:rPr>
          <w:rFonts w:ascii="Tahoma" w:hAnsi="Tahoma" w:cs="Tahoma"/>
        </w:rPr>
        <w:t xml:space="preserve"> priložiti </w:t>
      </w:r>
      <w:r w:rsidRPr="00285804">
        <w:rPr>
          <w:rFonts w:ascii="Tahoma" w:hAnsi="Tahoma" w:cs="Tahoma"/>
          <w:u w:val="single"/>
        </w:rPr>
        <w:t>tudi</w:t>
      </w:r>
      <w:r w:rsidRPr="00285804">
        <w:rPr>
          <w:rFonts w:ascii="Tahoma" w:hAnsi="Tahoma" w:cs="Tahoma"/>
        </w:rPr>
        <w:t xml:space="preserve"> </w:t>
      </w:r>
      <w:r w:rsidRPr="00285804">
        <w:rPr>
          <w:rFonts w:ascii="Tahoma" w:hAnsi="Tahoma" w:cs="Tahoma"/>
          <w:b/>
        </w:rPr>
        <w:t>ločen</w:t>
      </w:r>
      <w:r w:rsidRPr="00285804">
        <w:t xml:space="preserve"> </w:t>
      </w:r>
      <w:r w:rsidRPr="00285804">
        <w:rPr>
          <w:rFonts w:ascii="Tahoma" w:hAnsi="Tahoma" w:cs="Tahoma"/>
        </w:rPr>
        <w:t xml:space="preserve">ESPD obrazec </w:t>
      </w:r>
      <w:r w:rsidRPr="00285804">
        <w:rPr>
          <w:rFonts w:ascii="Tahoma" w:hAnsi="Tahoma" w:cs="Tahoma"/>
          <w:u w:val="single"/>
        </w:rPr>
        <w:t xml:space="preserve">za </w:t>
      </w:r>
      <w:r w:rsidRPr="00285804">
        <w:rPr>
          <w:rFonts w:ascii="Tahoma" w:hAnsi="Tahoma" w:cs="Tahoma"/>
          <w:b/>
          <w:u w:val="single"/>
        </w:rPr>
        <w:t>vsakega</w:t>
      </w:r>
      <w:r w:rsidRPr="00285804">
        <w:rPr>
          <w:rFonts w:ascii="Tahoma" w:hAnsi="Tahoma" w:cs="Tahoma"/>
          <w:u w:val="single"/>
        </w:rPr>
        <w:t xml:space="preserve"> od sodelujočih partnerjev v skupni ponudbi</w:t>
      </w:r>
      <w:r w:rsidRPr="00285804">
        <w:rPr>
          <w:rFonts w:ascii="Tahoma" w:hAnsi="Tahoma" w:cs="Tahoma"/>
        </w:rPr>
        <w:t>.</w:t>
      </w:r>
    </w:p>
    <w:p w14:paraId="2C69B84C" w14:textId="77777777" w:rsidR="00613FEA" w:rsidRDefault="00613FEA" w:rsidP="0063302D">
      <w:pPr>
        <w:keepNext/>
        <w:keepLines/>
        <w:jc w:val="both"/>
        <w:rPr>
          <w:rFonts w:ascii="Tahoma" w:hAnsi="Tahoma" w:cs="Tahoma"/>
          <w:kern w:val="16"/>
        </w:rPr>
      </w:pPr>
    </w:p>
    <w:p w14:paraId="6ECFF693" w14:textId="77777777" w:rsidR="003418E8" w:rsidRPr="00C8579C" w:rsidRDefault="003418E8" w:rsidP="0063302D">
      <w:pPr>
        <w:keepNext/>
        <w:keepLines/>
        <w:numPr>
          <w:ilvl w:val="1"/>
          <w:numId w:val="2"/>
        </w:numPr>
        <w:jc w:val="both"/>
        <w:rPr>
          <w:rFonts w:ascii="Tahoma" w:hAnsi="Tahoma" w:cs="Tahoma"/>
          <w:b/>
        </w:rPr>
      </w:pPr>
      <w:r w:rsidRPr="00C8579C">
        <w:rPr>
          <w:rFonts w:ascii="Tahoma" w:hAnsi="Tahoma" w:cs="Tahoma"/>
          <w:b/>
        </w:rPr>
        <w:t>Ponudba s podizvajalci</w:t>
      </w:r>
    </w:p>
    <w:p w14:paraId="3B3363BB" w14:textId="77777777" w:rsidR="003418E8" w:rsidRPr="00C8579C" w:rsidRDefault="003418E8" w:rsidP="0063302D">
      <w:pPr>
        <w:keepNext/>
        <w:keepLines/>
        <w:ind w:left="720"/>
        <w:jc w:val="both"/>
        <w:rPr>
          <w:rFonts w:ascii="Tahoma" w:hAnsi="Tahoma" w:cs="Tahoma"/>
        </w:rPr>
      </w:pPr>
    </w:p>
    <w:p w14:paraId="0E115BFE" w14:textId="5CA07E57" w:rsidR="00B23776" w:rsidRPr="002D2581" w:rsidRDefault="00C53A34" w:rsidP="00B23776">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podizvajanje. </w:t>
      </w:r>
      <w:r w:rsidR="00B23776" w:rsidRPr="002D2581">
        <w:rPr>
          <w:rFonts w:ascii="Tahoma" w:hAnsi="Tahoma" w:cs="Tahoma"/>
        </w:rPr>
        <w:t>V kolikor namerava ponudnik izvajati predmet javnega naročil s podizvajalci, mora v ponudbi:</w:t>
      </w:r>
    </w:p>
    <w:p w14:paraId="4B02C569"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predložiti izpolnjene priloge razpisne dokumentacije, ki se nanašajo na podizvajalce,</w:t>
      </w:r>
    </w:p>
    <w:p w14:paraId="445C3871"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navesti vse podizvajalce ter vsak del javnega naročila, ki ga namerava oddati v podizvajanje,</w:t>
      </w:r>
    </w:p>
    <w:p w14:paraId="20EE2517"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navesti kontaktne podatke in zakonite zastopnike predlaganih podizvajalcev,</w:t>
      </w:r>
    </w:p>
    <w:p w14:paraId="6B119541" w14:textId="6A53797B"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predložiti izpolnjen obrazec ESPD s strani podizvajalca/</w:t>
      </w:r>
      <w:proofErr w:type="spellStart"/>
      <w:r w:rsidRPr="002D2581">
        <w:rPr>
          <w:rFonts w:ascii="Tahoma" w:hAnsi="Tahoma" w:cs="Tahoma"/>
        </w:rPr>
        <w:t>ev</w:t>
      </w:r>
      <w:proofErr w:type="spellEnd"/>
      <w:r w:rsidRPr="002D2581">
        <w:rPr>
          <w:rFonts w:ascii="Tahoma" w:hAnsi="Tahoma" w:cs="Tahoma"/>
        </w:rPr>
        <w:t xml:space="preserve"> (Priloga 3),</w:t>
      </w:r>
    </w:p>
    <w:p w14:paraId="1C97DDC5"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09238B7D"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in podpisano Prilogo </w:t>
      </w:r>
      <w:r>
        <w:rPr>
          <w:rFonts w:ascii="Tahoma" w:hAnsi="Tahoma" w:cs="Tahoma"/>
        </w:rPr>
        <w:t>5</w:t>
      </w:r>
      <w:r w:rsidRPr="002D2581">
        <w:rPr>
          <w:rFonts w:ascii="Tahoma" w:hAnsi="Tahoma" w:cs="Tahoma"/>
        </w:rPr>
        <w:t xml:space="preserve"> UDELEŽBA PODIZVAJALCA,</w:t>
      </w:r>
    </w:p>
    <w:p w14:paraId="33AAE160"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3D94E4BC"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PODIZVAJALCEV (v primeru zahteve posameznega podizvajalca za neposredna plačila, na podlagi katerega naročnik namesto ponudnika poravna podizvajalčevo terjatev do ponudnika),</w:t>
      </w:r>
    </w:p>
    <w:p w14:paraId="1417D75E" w14:textId="77777777" w:rsidR="00B23776"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71ADE72B" w14:textId="77777777" w:rsidR="00B23776" w:rsidRPr="002D2581" w:rsidRDefault="00B23776" w:rsidP="00B23776">
      <w:pPr>
        <w:pStyle w:val="Odstavekseznama"/>
        <w:keepNext/>
        <w:keepLines/>
        <w:numPr>
          <w:ilvl w:val="0"/>
          <w:numId w:val="55"/>
        </w:numPr>
        <w:jc w:val="both"/>
        <w:rPr>
          <w:rFonts w:ascii="Tahoma" w:hAnsi="Tahoma" w:cs="Tahoma"/>
        </w:rPr>
      </w:pPr>
      <w:r w:rsidRPr="002D2581">
        <w:rPr>
          <w:rFonts w:ascii="Tahoma" w:hAnsi="Tahoma" w:cs="Tahoma"/>
        </w:rPr>
        <w:t>ter ostala dokazila, v kolikor/kot to izhaja iz posameznih točk v nadaljevanju razpisne dokumentacije.</w:t>
      </w:r>
    </w:p>
    <w:p w14:paraId="378A5B67" w14:textId="77777777" w:rsidR="00B23776" w:rsidRPr="002D2581" w:rsidRDefault="00B23776" w:rsidP="00B23776">
      <w:pPr>
        <w:keepNext/>
        <w:keepLines/>
        <w:jc w:val="both"/>
        <w:rPr>
          <w:rFonts w:ascii="Tahoma" w:hAnsi="Tahoma" w:cs="Tahoma"/>
        </w:rPr>
      </w:pPr>
    </w:p>
    <w:p w14:paraId="51E13EC8" w14:textId="77777777" w:rsidR="00B23776" w:rsidRPr="002D2581" w:rsidRDefault="00B23776" w:rsidP="00B23776">
      <w:pPr>
        <w:keepNext/>
        <w:keepLines/>
        <w:jc w:val="both"/>
        <w:rPr>
          <w:rFonts w:ascii="Tahoma" w:hAnsi="Tahoma" w:cs="Tahoma"/>
        </w:rPr>
      </w:pPr>
      <w:r w:rsidRPr="002D2581">
        <w:rPr>
          <w:rFonts w:ascii="Tahoma" w:hAnsi="Tahoma" w:cs="Tahoma"/>
        </w:rPr>
        <w:t>Priloge se izpolnijo za vsakega od sodelujočih podizvajalcev v ponudbi ločeno.</w:t>
      </w:r>
    </w:p>
    <w:p w14:paraId="4932599E" w14:textId="77777777" w:rsidR="00B23776" w:rsidRPr="002D2581" w:rsidRDefault="00B23776" w:rsidP="00B23776">
      <w:pPr>
        <w:keepNext/>
        <w:keepLines/>
        <w:jc w:val="both"/>
        <w:rPr>
          <w:rFonts w:ascii="Tahoma" w:hAnsi="Tahoma" w:cs="Tahoma"/>
        </w:rPr>
      </w:pPr>
    </w:p>
    <w:p w14:paraId="2BA4EFDF" w14:textId="77777777" w:rsidR="00B23776" w:rsidRPr="002D2581" w:rsidRDefault="00B23776" w:rsidP="00B23776">
      <w:pPr>
        <w:keepNext/>
        <w:keepLines/>
        <w:jc w:val="both"/>
        <w:rPr>
          <w:rFonts w:ascii="Tahoma" w:hAnsi="Tahoma" w:cs="Tahoma"/>
        </w:rPr>
      </w:pPr>
      <w:r w:rsidRPr="002D2581">
        <w:rPr>
          <w:rFonts w:ascii="Tahoma" w:hAnsi="Tahoma" w:cs="Tahoma"/>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7192FFF2" w14:textId="77777777" w:rsidR="00B23776" w:rsidRPr="002D2581" w:rsidRDefault="00B23776" w:rsidP="00B23776">
      <w:pPr>
        <w:keepNext/>
        <w:keepLines/>
        <w:jc w:val="both"/>
        <w:rPr>
          <w:rFonts w:ascii="Tahoma" w:hAnsi="Tahoma" w:cs="Tahoma"/>
        </w:rPr>
      </w:pPr>
    </w:p>
    <w:p w14:paraId="2F71E120" w14:textId="77777777" w:rsidR="00B23776" w:rsidRPr="002D2581" w:rsidRDefault="00B23776" w:rsidP="00B23776">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podizvajalcev.</w:t>
      </w:r>
    </w:p>
    <w:p w14:paraId="3ED645FE" w14:textId="77777777" w:rsidR="00B23776" w:rsidRPr="002D2581" w:rsidRDefault="00B23776" w:rsidP="00B23776">
      <w:pPr>
        <w:keepNext/>
        <w:keepLines/>
        <w:jc w:val="both"/>
        <w:rPr>
          <w:rFonts w:ascii="Tahoma" w:hAnsi="Tahoma" w:cs="Tahoma"/>
        </w:rPr>
      </w:pPr>
    </w:p>
    <w:p w14:paraId="3D47F20C" w14:textId="77777777" w:rsidR="00B23776" w:rsidRPr="002D2581" w:rsidRDefault="00B23776" w:rsidP="00B23776">
      <w:pPr>
        <w:keepNext/>
        <w:keepLines/>
        <w:jc w:val="both"/>
        <w:rPr>
          <w:rFonts w:ascii="Tahoma" w:hAnsi="Tahoma" w:cs="Tahoma"/>
        </w:rPr>
      </w:pPr>
      <w:r w:rsidRPr="002D2581">
        <w:rPr>
          <w:rFonts w:ascii="Tahoma" w:hAnsi="Tahoma" w:cs="Tahoma"/>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C1D88DC" w14:textId="77777777" w:rsidR="00B23776" w:rsidRPr="002D2581" w:rsidRDefault="00B23776" w:rsidP="00B23776">
      <w:pPr>
        <w:keepNext/>
        <w:keepLines/>
        <w:jc w:val="both"/>
        <w:rPr>
          <w:rFonts w:ascii="Tahoma" w:hAnsi="Tahoma" w:cs="Tahoma"/>
        </w:rPr>
      </w:pPr>
    </w:p>
    <w:p w14:paraId="641812DF" w14:textId="77777777" w:rsidR="00B23776" w:rsidRPr="002D2581" w:rsidRDefault="00B23776" w:rsidP="00B23776">
      <w:pPr>
        <w:keepNext/>
        <w:keepLines/>
        <w:jc w:val="both"/>
        <w:rPr>
          <w:rFonts w:ascii="Tahoma" w:hAnsi="Tahoma" w:cs="Tahoma"/>
        </w:rPr>
      </w:pPr>
      <w:r w:rsidRPr="002D2581">
        <w:rPr>
          <w:rFonts w:ascii="Tahoma" w:hAnsi="Tahoma" w:cs="Tahoma"/>
        </w:rPr>
        <w:t>Le če podizvajalec v skladu in na način, določen v drugem in tretjem odstavku 94. člena ZJN-3, zahteva neposredno plačilo, se šteje, da je neposredno plačilo podizvajalcu obvezno v skladu s ZJN-3 in obveznost zavezuje naročnika in glavnega izvajalca.</w:t>
      </w:r>
    </w:p>
    <w:p w14:paraId="0A98E2A3" w14:textId="77777777" w:rsidR="00B23776" w:rsidRPr="002D2581" w:rsidRDefault="00B23776" w:rsidP="00B23776">
      <w:pPr>
        <w:keepNext/>
        <w:keepLines/>
        <w:jc w:val="both"/>
        <w:rPr>
          <w:rFonts w:ascii="Tahoma" w:hAnsi="Tahoma" w:cs="Tahoma"/>
        </w:rPr>
      </w:pPr>
    </w:p>
    <w:p w14:paraId="263B30BA" w14:textId="77777777" w:rsidR="00B23776" w:rsidRPr="002D2581" w:rsidRDefault="00B23776" w:rsidP="00B23776">
      <w:pPr>
        <w:keepNext/>
        <w:keepLines/>
        <w:jc w:val="both"/>
        <w:rPr>
          <w:rFonts w:ascii="Tahoma" w:hAnsi="Tahoma" w:cs="Tahoma"/>
        </w:rPr>
      </w:pPr>
      <w:r w:rsidRPr="002D2581">
        <w:rPr>
          <w:rFonts w:ascii="Tahoma" w:hAnsi="Tahoma" w:cs="Tahoma"/>
        </w:rPr>
        <w:t>Če neposredno plačilo podizvajalcu ni obvezno v skladu s 94. členom ZJN-3, mora izbrani ponudnik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7C91B2C" w14:textId="77777777" w:rsidR="00B23776" w:rsidRPr="002D2581" w:rsidRDefault="00B23776" w:rsidP="00B23776">
      <w:pPr>
        <w:keepNext/>
        <w:keepLines/>
        <w:jc w:val="both"/>
        <w:rPr>
          <w:rFonts w:ascii="Tahoma" w:hAnsi="Tahoma" w:cs="Tahoma"/>
        </w:rPr>
      </w:pPr>
    </w:p>
    <w:p w14:paraId="09244B64" w14:textId="77777777" w:rsidR="00B23776" w:rsidRPr="002D2581" w:rsidRDefault="00B23776" w:rsidP="00B23776">
      <w:pPr>
        <w:keepNext/>
        <w:keepLines/>
        <w:jc w:val="both"/>
        <w:rPr>
          <w:rFonts w:ascii="Tahoma" w:hAnsi="Tahoma" w:cs="Tahoma"/>
        </w:rPr>
      </w:pPr>
      <w:r w:rsidRPr="002D2581">
        <w:rPr>
          <w:rFonts w:ascii="Tahoma" w:hAnsi="Tahoma" w:cs="Tahoma"/>
        </w:rPr>
        <w:lastRenderedPageBreak/>
        <w:t>Glavni izvajalec mora svojemu računu ali situaciji priložiti račun ali situacijo podizvajalca, ki ga je predhodno potrdil.</w:t>
      </w:r>
    </w:p>
    <w:p w14:paraId="506CFE17" w14:textId="77777777" w:rsidR="00B23776" w:rsidRPr="002D2581" w:rsidRDefault="00B23776" w:rsidP="00B23776">
      <w:pPr>
        <w:keepNext/>
        <w:keepLines/>
        <w:jc w:val="both"/>
        <w:rPr>
          <w:rFonts w:ascii="Tahoma" w:hAnsi="Tahoma" w:cs="Tahoma"/>
        </w:rPr>
      </w:pPr>
    </w:p>
    <w:p w14:paraId="7978844F" w14:textId="48BB2308" w:rsidR="00B23776" w:rsidRDefault="00B23776" w:rsidP="00B23776">
      <w:pPr>
        <w:keepNext/>
        <w:keepLines/>
        <w:jc w:val="both"/>
        <w:rPr>
          <w:rFonts w:ascii="Tahoma" w:hAnsi="Tahoma" w:cs="Tahoma"/>
        </w:rPr>
      </w:pPr>
      <w:r w:rsidRPr="002D2581">
        <w:rPr>
          <w:rFonts w:ascii="Tahoma" w:hAnsi="Tahoma" w:cs="Tahoma"/>
        </w:rPr>
        <w:t xml:space="preserve">V kolikor ponudnik ne ravna v skladu s 94. </w:t>
      </w:r>
      <w:r w:rsidR="00B70998" w:rsidRPr="002D2581">
        <w:rPr>
          <w:rFonts w:ascii="Tahoma" w:hAnsi="Tahoma" w:cs="Tahoma"/>
        </w:rPr>
        <w:t>člen</w:t>
      </w:r>
      <w:r w:rsidR="00B70998">
        <w:rPr>
          <w:rFonts w:ascii="Tahoma" w:hAnsi="Tahoma" w:cs="Tahoma"/>
        </w:rPr>
        <w:t>om</w:t>
      </w:r>
      <w:r w:rsidR="00B70998" w:rsidRPr="002D2581">
        <w:rPr>
          <w:rFonts w:ascii="Tahoma" w:hAnsi="Tahoma" w:cs="Tahoma"/>
        </w:rPr>
        <w:t xml:space="preserve"> </w:t>
      </w:r>
      <w:r w:rsidRPr="002D2581">
        <w:rPr>
          <w:rFonts w:ascii="Tahoma" w:hAnsi="Tahoma" w:cs="Tahoma"/>
        </w:rPr>
        <w:t xml:space="preserve">ZJN-3, bo naročnik Državni revizijski komisiji podal predlog za uvedbo postopka o prekršku iz 2. točke prvega odstavka 112. člena ZJN-3, kot to določa sedmi odstavek 94. člena ZJN-3. </w:t>
      </w:r>
    </w:p>
    <w:p w14:paraId="31CDEF52" w14:textId="77777777" w:rsidR="00F62FE4" w:rsidRPr="002D2581" w:rsidRDefault="00F62FE4" w:rsidP="00B23776">
      <w:pPr>
        <w:keepNext/>
        <w:keepLines/>
        <w:jc w:val="both"/>
        <w:rPr>
          <w:rFonts w:ascii="Tahoma" w:hAnsi="Tahoma" w:cs="Tahoma"/>
        </w:rPr>
      </w:pPr>
    </w:p>
    <w:p w14:paraId="1F78BEFE" w14:textId="30EB696D" w:rsidR="00B23776" w:rsidRDefault="00B23776" w:rsidP="00B23776">
      <w:pPr>
        <w:keepNext/>
        <w:keepLines/>
        <w:jc w:val="both"/>
        <w:rPr>
          <w:rFonts w:ascii="Tahoma" w:hAnsi="Tahoma" w:cs="Tahoma"/>
        </w:rPr>
      </w:pPr>
      <w:r w:rsidRPr="002D2581">
        <w:rPr>
          <w:rFonts w:ascii="Tahoma" w:hAnsi="Tahoma" w:cs="Tahoma"/>
        </w:rPr>
        <w:t>V kolikor ponudnik oddaja ponudbo brez podizvajalca/podizvajalcev, mu ni potrebno izpolniti/priložiti prilog, ki se nanašajo na podizvajalce.</w:t>
      </w:r>
    </w:p>
    <w:p w14:paraId="5238552F" w14:textId="77777777" w:rsidR="00732C87" w:rsidRPr="002D2581" w:rsidRDefault="00732C87" w:rsidP="00B23776">
      <w:pPr>
        <w:keepNext/>
        <w:keepLines/>
        <w:jc w:val="both"/>
        <w:rPr>
          <w:rFonts w:ascii="Tahoma" w:hAnsi="Tahoma" w:cs="Tahoma"/>
        </w:rPr>
      </w:pPr>
    </w:p>
    <w:p w14:paraId="62F044CB" w14:textId="77777777" w:rsidR="0074332C" w:rsidRPr="00C8579C" w:rsidRDefault="0074332C" w:rsidP="0063302D">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368BFDC8" w14:textId="77777777" w:rsidR="00E51BA3" w:rsidRDefault="00E51BA3" w:rsidP="0063302D">
      <w:pPr>
        <w:keepNext/>
        <w:keepLines/>
        <w:jc w:val="both"/>
        <w:rPr>
          <w:rFonts w:ascii="Tahoma" w:hAnsi="Tahoma" w:cs="Tahoma"/>
        </w:rPr>
      </w:pPr>
    </w:p>
    <w:p w14:paraId="3393B9EC" w14:textId="77777777" w:rsidR="008A7FE3" w:rsidRPr="00C8579C" w:rsidRDefault="008A7FE3" w:rsidP="0063302D">
      <w:pPr>
        <w:keepNext/>
        <w:keepLines/>
        <w:numPr>
          <w:ilvl w:val="1"/>
          <w:numId w:val="2"/>
        </w:numPr>
        <w:jc w:val="both"/>
        <w:rPr>
          <w:rFonts w:ascii="Tahoma" w:hAnsi="Tahoma" w:cs="Tahoma"/>
          <w:b/>
        </w:rPr>
      </w:pPr>
      <w:r w:rsidRPr="00C8579C">
        <w:rPr>
          <w:rFonts w:ascii="Tahoma" w:hAnsi="Tahoma" w:cs="Tahoma"/>
          <w:b/>
        </w:rPr>
        <w:t>Uporaba zmogljivosti drugih subjektov</w:t>
      </w:r>
    </w:p>
    <w:p w14:paraId="45506B86" w14:textId="77777777" w:rsidR="008A7FE3" w:rsidRPr="00C8579C" w:rsidRDefault="008A7FE3" w:rsidP="0063302D">
      <w:pPr>
        <w:keepNext/>
        <w:keepLines/>
        <w:jc w:val="both"/>
        <w:rPr>
          <w:rFonts w:ascii="Tahoma" w:hAnsi="Tahoma" w:cs="Tahoma"/>
        </w:rPr>
      </w:pPr>
    </w:p>
    <w:p w14:paraId="3939D6E3" w14:textId="0B218109" w:rsidR="00DE5970" w:rsidRPr="00C8579C" w:rsidRDefault="00DE5970" w:rsidP="0063302D">
      <w:pPr>
        <w:keepNext/>
        <w:keepLines/>
        <w:jc w:val="both"/>
        <w:rPr>
          <w:rFonts w:ascii="Tahoma" w:hAnsi="Tahoma" w:cs="Tahoma"/>
        </w:rPr>
      </w:pPr>
      <w:r w:rsidRPr="00C8579C">
        <w:rPr>
          <w:rFonts w:ascii="Tahoma" w:hAnsi="Tahoma" w:cs="Tahoma"/>
        </w:rPr>
        <w:t>Ponudnik lahko za izvedbo javnega naročila uporabi zmogljivosti drugih subjektov, kot to določa 81.</w:t>
      </w:r>
      <w:r w:rsidR="00B70998">
        <w:rPr>
          <w:rFonts w:ascii="Tahoma" w:hAnsi="Tahoma" w:cs="Tahoma"/>
        </w:rPr>
        <w:t xml:space="preserve"> č</w:t>
      </w:r>
      <w:r w:rsidRPr="00C8579C">
        <w:rPr>
          <w:rFonts w:ascii="Tahoma" w:hAnsi="Tahoma" w:cs="Tahoma"/>
        </w:rPr>
        <w:t>len ZJN-3, pri čemer pri subjektih, katerih zmogljivosti bo uporabljal ponudnik, ne smejo obstajati razlogi za izključitev iz sodelovanja v postopku javnega naročanja iz točke 3.1 razpisne dokumentacije.</w:t>
      </w:r>
    </w:p>
    <w:p w14:paraId="7AF588D2" w14:textId="77777777" w:rsidR="00DE5970" w:rsidRPr="00C8579C" w:rsidRDefault="00DE5970" w:rsidP="0063302D">
      <w:pPr>
        <w:keepNext/>
        <w:keepLines/>
        <w:jc w:val="both"/>
        <w:rPr>
          <w:rFonts w:ascii="Tahoma" w:hAnsi="Tahoma" w:cs="Tahoma"/>
        </w:rPr>
      </w:pPr>
    </w:p>
    <w:p w14:paraId="388ECFA2" w14:textId="02E99F99" w:rsidR="00DE5970" w:rsidRDefault="00DE5970" w:rsidP="0063302D">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B70998">
        <w:rPr>
          <w:rFonts w:ascii="Tahoma" w:hAnsi="Tahoma" w:cs="Tahoma"/>
          <w:b w:val="0"/>
          <w:lang w:val="sl-SI"/>
        </w:rPr>
        <w:t>z</w:t>
      </w:r>
      <w:r w:rsidRPr="00C8579C">
        <w:rPr>
          <w:rFonts w:ascii="Tahoma" w:hAnsi="Tahoma" w:cs="Tahoma"/>
          <w:b w:val="0"/>
          <w:lang w:val="sl-SI"/>
        </w:rPr>
        <w:t xml:space="preserve"> drugim odstavkom 81. člena ZJN-3. </w:t>
      </w:r>
    </w:p>
    <w:p w14:paraId="59C050B1" w14:textId="77777777" w:rsidR="00E51BA3" w:rsidRDefault="00E51BA3" w:rsidP="0063302D">
      <w:pPr>
        <w:pStyle w:val="Telobesedila2"/>
        <w:keepNext/>
        <w:keepLines/>
        <w:rPr>
          <w:rFonts w:ascii="Tahoma" w:hAnsi="Tahoma" w:cs="Tahoma"/>
          <w:b w:val="0"/>
          <w:lang w:val="sl-SI"/>
        </w:rPr>
      </w:pPr>
    </w:p>
    <w:p w14:paraId="41E48425" w14:textId="77777777" w:rsidR="00E51BA3" w:rsidRPr="0072622B" w:rsidRDefault="00E51BA3" w:rsidP="0063302D">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76AE6438" w14:textId="77777777" w:rsidR="00E51BA3" w:rsidRPr="00C8579C" w:rsidRDefault="00E51BA3" w:rsidP="0063302D">
      <w:pPr>
        <w:pStyle w:val="Telobesedila2"/>
        <w:keepNext/>
        <w:keepLines/>
        <w:rPr>
          <w:rFonts w:ascii="Tahoma" w:hAnsi="Tahoma" w:cs="Tahoma"/>
          <w:b w:val="0"/>
          <w:lang w:val="sl-SI"/>
        </w:rPr>
      </w:pPr>
    </w:p>
    <w:p w14:paraId="23D757A3" w14:textId="77777777" w:rsidR="006B5BA1" w:rsidRPr="002D2581" w:rsidRDefault="006B5BA1" w:rsidP="006B5BA1">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749C150" w14:textId="782A8883" w:rsidR="006B5BA1" w:rsidRPr="002D2581" w:rsidRDefault="006B5BA1" w:rsidP="006B5BA1">
      <w:pPr>
        <w:keepNext/>
        <w:keepLines/>
        <w:numPr>
          <w:ilvl w:val="0"/>
          <w:numId w:val="17"/>
        </w:numPr>
        <w:jc w:val="both"/>
        <w:rPr>
          <w:rFonts w:ascii="Tahoma" w:hAnsi="Tahoma" w:cs="Tahoma"/>
        </w:rPr>
      </w:pPr>
      <w:r w:rsidRPr="002D2581">
        <w:rPr>
          <w:rFonts w:ascii="Tahoma" w:hAnsi="Tahoma" w:cs="Tahoma"/>
        </w:rPr>
        <w:t>izpolnjeno in podpisano Priloga 3 ESPD s strani subjekta, katerega zmogljivost uporablja ponudnik,</w:t>
      </w:r>
    </w:p>
    <w:p w14:paraId="0389DD47" w14:textId="77777777" w:rsidR="006B5BA1" w:rsidRPr="002D2581" w:rsidRDefault="006B5BA1" w:rsidP="006B5BA1">
      <w:pPr>
        <w:keepNext/>
        <w:keepLines/>
        <w:numPr>
          <w:ilvl w:val="0"/>
          <w:numId w:val="1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5AFA9DA5" w14:textId="77777777" w:rsidR="006B5BA1" w:rsidRPr="002D2581" w:rsidRDefault="006B5BA1" w:rsidP="006B5BA1">
      <w:pPr>
        <w:keepNext/>
        <w:keepLines/>
        <w:numPr>
          <w:ilvl w:val="0"/>
          <w:numId w:val="1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5B7EAD43" w14:textId="77777777" w:rsidR="006B5BA1" w:rsidRPr="002D2581" w:rsidRDefault="006B5BA1" w:rsidP="006B5BA1">
      <w:pPr>
        <w:keepNext/>
        <w:keepLines/>
        <w:numPr>
          <w:ilvl w:val="0"/>
          <w:numId w:val="17"/>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25C9D9E1" w14:textId="77777777" w:rsidR="006B5BA1" w:rsidRPr="002D2581" w:rsidRDefault="006B5BA1" w:rsidP="006B5BA1">
      <w:pPr>
        <w:keepNext/>
        <w:keepLines/>
        <w:jc w:val="both"/>
        <w:rPr>
          <w:rFonts w:ascii="Tahoma" w:hAnsi="Tahoma" w:cs="Tahoma"/>
        </w:rPr>
      </w:pPr>
    </w:p>
    <w:p w14:paraId="4BB84DDA" w14:textId="77777777" w:rsidR="006B5BA1" w:rsidRPr="002D2581" w:rsidRDefault="006B5BA1" w:rsidP="006B5BA1">
      <w:pPr>
        <w:keepNext/>
        <w:keepLines/>
        <w:jc w:val="both"/>
        <w:rPr>
          <w:rFonts w:ascii="Tahoma" w:hAnsi="Tahoma" w:cs="Tahoma"/>
        </w:rPr>
      </w:pPr>
      <w:r w:rsidRPr="002D2581">
        <w:rPr>
          <w:rFonts w:ascii="Tahoma" w:hAnsi="Tahoma" w:cs="Tahoma"/>
        </w:rPr>
        <w:t>Priloge se izpolnijo za vsakega od sodelujočih subjektov v ponudbi ločeno.</w:t>
      </w:r>
    </w:p>
    <w:p w14:paraId="788F781D" w14:textId="77777777" w:rsidR="006B5BA1" w:rsidRPr="002D2581" w:rsidRDefault="006B5BA1" w:rsidP="006B5BA1">
      <w:pPr>
        <w:keepNext/>
        <w:keepLines/>
        <w:jc w:val="both"/>
        <w:rPr>
          <w:rFonts w:ascii="Tahoma" w:hAnsi="Tahoma" w:cs="Tahoma"/>
        </w:rPr>
      </w:pPr>
    </w:p>
    <w:p w14:paraId="32FFDB29" w14:textId="77777777" w:rsidR="006B5BA1" w:rsidRPr="002D2581" w:rsidRDefault="006B5BA1" w:rsidP="006B5BA1">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1C8779A8" w14:textId="77777777" w:rsidR="006B5BA1" w:rsidRPr="002D2581" w:rsidRDefault="006B5BA1" w:rsidP="006B5BA1">
      <w:pPr>
        <w:keepNext/>
        <w:keepLines/>
        <w:jc w:val="both"/>
        <w:rPr>
          <w:rFonts w:ascii="Tahoma" w:hAnsi="Tahoma" w:cs="Tahoma"/>
        </w:rPr>
      </w:pPr>
    </w:p>
    <w:p w14:paraId="1452D9A2" w14:textId="255117ED" w:rsidR="006B5BA1" w:rsidRDefault="006B5BA1" w:rsidP="006B5BA1">
      <w:pPr>
        <w:keepNext/>
        <w:keepLines/>
        <w:jc w:val="both"/>
        <w:rPr>
          <w:rFonts w:ascii="Tahoma" w:hAnsi="Tahoma" w:cs="Tahoma"/>
          <w:i/>
        </w:rPr>
      </w:pPr>
      <w:r w:rsidRPr="002D2581">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Pr="002D2581">
        <w:rPr>
          <w:rFonts w:ascii="Tahoma" w:hAnsi="Tahoma" w:cs="Tahoma"/>
        </w:rPr>
        <w:t xml:space="preserve"> </w:t>
      </w:r>
      <w:r w:rsidRPr="002D2581">
        <w:rPr>
          <w:rFonts w:ascii="Tahoma" w:hAnsi="Tahoma" w:cs="Tahoma"/>
          <w:i/>
        </w:rPr>
        <w:t xml:space="preserve">uporablja ponudnik v ponudbi. </w:t>
      </w:r>
    </w:p>
    <w:p w14:paraId="65CD870B" w14:textId="7614AA79" w:rsidR="00D37EBB" w:rsidRDefault="00D37EBB" w:rsidP="006B5BA1">
      <w:pPr>
        <w:keepNext/>
        <w:keepLines/>
        <w:jc w:val="both"/>
        <w:rPr>
          <w:rFonts w:ascii="Tahoma" w:hAnsi="Tahoma" w:cs="Tahoma"/>
        </w:rPr>
      </w:pPr>
    </w:p>
    <w:p w14:paraId="11DCEA75" w14:textId="631B3FC7" w:rsidR="00890875" w:rsidRDefault="00890875" w:rsidP="006B5BA1">
      <w:pPr>
        <w:keepNext/>
        <w:keepLines/>
        <w:jc w:val="both"/>
        <w:rPr>
          <w:rFonts w:ascii="Tahoma" w:hAnsi="Tahoma" w:cs="Tahoma"/>
        </w:rPr>
      </w:pPr>
    </w:p>
    <w:p w14:paraId="276A94C1" w14:textId="3ED97353" w:rsidR="00890875" w:rsidRDefault="00890875" w:rsidP="006B5BA1">
      <w:pPr>
        <w:keepNext/>
        <w:keepLines/>
        <w:jc w:val="both"/>
        <w:rPr>
          <w:rFonts w:ascii="Tahoma" w:hAnsi="Tahoma" w:cs="Tahoma"/>
        </w:rPr>
      </w:pPr>
    </w:p>
    <w:p w14:paraId="372A0E5F" w14:textId="77777777" w:rsidR="00890875" w:rsidRPr="002D2581" w:rsidRDefault="00890875" w:rsidP="006B5BA1">
      <w:pPr>
        <w:keepNext/>
        <w:keepLines/>
        <w:jc w:val="both"/>
        <w:rPr>
          <w:rFonts w:ascii="Tahoma" w:hAnsi="Tahoma" w:cs="Tahoma"/>
        </w:rPr>
      </w:pPr>
    </w:p>
    <w:p w14:paraId="6C267327" w14:textId="77777777" w:rsidR="001D7684" w:rsidRPr="00C8579C" w:rsidRDefault="001D7684" w:rsidP="0063302D">
      <w:pPr>
        <w:keepNext/>
        <w:keepLines/>
        <w:ind w:left="720"/>
        <w:jc w:val="both"/>
        <w:rPr>
          <w:rFonts w:ascii="Tahoma" w:hAnsi="Tahoma" w:cs="Tahoma"/>
        </w:rPr>
      </w:pPr>
    </w:p>
    <w:p w14:paraId="1A1C7FD4" w14:textId="61E8F85A" w:rsidR="00C74881" w:rsidRPr="00C8579C" w:rsidRDefault="00F1423B" w:rsidP="0063302D">
      <w:pPr>
        <w:keepNext/>
        <w:keepLines/>
        <w:numPr>
          <w:ilvl w:val="1"/>
          <w:numId w:val="2"/>
        </w:numPr>
        <w:jc w:val="both"/>
        <w:rPr>
          <w:rFonts w:ascii="Tahoma" w:hAnsi="Tahoma" w:cs="Tahoma"/>
          <w:b/>
        </w:rPr>
      </w:pPr>
      <w:r w:rsidRPr="00C8579C">
        <w:rPr>
          <w:rFonts w:ascii="Tahoma" w:hAnsi="Tahoma" w:cs="Tahoma"/>
          <w:b/>
        </w:rPr>
        <w:lastRenderedPageBreak/>
        <w:t xml:space="preserve">Ponudbena </w:t>
      </w:r>
      <w:r w:rsidR="006B5BA1">
        <w:rPr>
          <w:rFonts w:ascii="Tahoma" w:hAnsi="Tahoma" w:cs="Tahoma"/>
          <w:b/>
        </w:rPr>
        <w:t>cena</w:t>
      </w:r>
    </w:p>
    <w:p w14:paraId="5260A7C7" w14:textId="77777777" w:rsidR="00C74881" w:rsidRPr="00C8579C" w:rsidRDefault="00C74881" w:rsidP="0063302D">
      <w:pPr>
        <w:keepNext/>
        <w:keepLines/>
        <w:ind w:left="720"/>
        <w:jc w:val="both"/>
        <w:rPr>
          <w:rFonts w:ascii="Tahoma" w:hAnsi="Tahoma" w:cs="Tahoma"/>
          <w:b/>
        </w:rPr>
      </w:pPr>
    </w:p>
    <w:p w14:paraId="61116D3C" w14:textId="631748D2" w:rsidR="00AA0A25" w:rsidRDefault="00D817A8" w:rsidP="0063302D">
      <w:pPr>
        <w:keepNext/>
        <w:keepLines/>
        <w:jc w:val="both"/>
        <w:rPr>
          <w:rFonts w:ascii="Tahoma" w:hAnsi="Tahoma" w:cs="Tahoma"/>
        </w:rPr>
      </w:pPr>
      <w:r>
        <w:rPr>
          <w:rFonts w:ascii="Tahoma" w:hAnsi="Tahoma" w:cs="Tahoma"/>
        </w:rPr>
        <w:t>Skupna p</w:t>
      </w:r>
      <w:r w:rsidR="00C53A34" w:rsidRPr="00C8579C">
        <w:rPr>
          <w:rFonts w:ascii="Tahoma" w:hAnsi="Tahoma" w:cs="Tahoma"/>
        </w:rPr>
        <w:t xml:space="preserve">onudbena </w:t>
      </w:r>
      <w:r w:rsidR="006B5BA1">
        <w:rPr>
          <w:rFonts w:ascii="Tahoma" w:hAnsi="Tahoma" w:cs="Tahoma"/>
        </w:rPr>
        <w:t xml:space="preserve">cena </w:t>
      </w:r>
      <w:r>
        <w:rPr>
          <w:rFonts w:ascii="Tahoma" w:hAnsi="Tahoma" w:cs="Tahoma"/>
        </w:rPr>
        <w:t>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0FDFD2A6" w14:textId="77777777" w:rsidR="00DF1213" w:rsidRDefault="00DF1213" w:rsidP="0063302D">
      <w:pPr>
        <w:keepNext/>
        <w:keepLines/>
        <w:jc w:val="both"/>
        <w:rPr>
          <w:rFonts w:ascii="Tahoma" w:hAnsi="Tahoma" w:cs="Tahoma"/>
        </w:rPr>
      </w:pPr>
    </w:p>
    <w:p w14:paraId="5D0D1831" w14:textId="65BFF325" w:rsidR="006B5BA1" w:rsidRDefault="006B5BA1" w:rsidP="0063302D">
      <w:pPr>
        <w:keepNext/>
        <w:keepLines/>
        <w:jc w:val="both"/>
        <w:rPr>
          <w:rFonts w:ascii="Tahoma" w:hAnsi="Tahoma" w:cs="Tahoma"/>
        </w:rPr>
      </w:pPr>
      <w:r>
        <w:rPr>
          <w:rFonts w:ascii="Tahoma" w:hAnsi="Tahoma" w:cs="Tahoma"/>
        </w:rPr>
        <w:t xml:space="preserve">Ponudnik v Prilogo 2 vnese ceno na enoto mere v EUR brez DDV za prevzem </w:t>
      </w:r>
      <w:r w:rsidR="00323C22">
        <w:rPr>
          <w:rFonts w:ascii="Tahoma" w:hAnsi="Tahoma" w:cs="Tahoma"/>
        </w:rPr>
        <w:t>6</w:t>
      </w:r>
      <w:r>
        <w:rPr>
          <w:rFonts w:ascii="Tahoma" w:hAnsi="Tahoma" w:cs="Tahoma"/>
        </w:rPr>
        <w:t xml:space="preserve">.000 ton </w:t>
      </w:r>
      <w:r w:rsidR="00323C22">
        <w:rPr>
          <w:rFonts w:ascii="Tahoma" w:hAnsi="Tahoma" w:cs="Tahoma"/>
        </w:rPr>
        <w:t xml:space="preserve">ostanka obdelanih MKO </w:t>
      </w:r>
      <w:r>
        <w:rPr>
          <w:rFonts w:ascii="Tahoma" w:hAnsi="Tahoma" w:cs="Tahoma"/>
        </w:rPr>
        <w:t>in skupno ponudbeno ceno v EUR brez DDV za razpisano okvirno količino.</w:t>
      </w:r>
    </w:p>
    <w:p w14:paraId="5967059F" w14:textId="77777777" w:rsidR="006B5BA1" w:rsidRDefault="006B5BA1" w:rsidP="0063302D">
      <w:pPr>
        <w:keepNext/>
        <w:keepLines/>
        <w:jc w:val="both"/>
        <w:rPr>
          <w:rFonts w:ascii="Tahoma" w:hAnsi="Tahoma" w:cs="Tahoma"/>
        </w:rPr>
      </w:pPr>
    </w:p>
    <w:p w14:paraId="3E2B03B8" w14:textId="3CD13B54" w:rsidR="006B5BA1" w:rsidRDefault="006B5BA1" w:rsidP="006B5BA1">
      <w:pPr>
        <w:keepNext/>
        <w:keepLines/>
        <w:jc w:val="both"/>
        <w:rPr>
          <w:rFonts w:ascii="Tahoma" w:hAnsi="Tahoma" w:cs="Tahoma"/>
        </w:rPr>
      </w:pPr>
      <w:r w:rsidRPr="00C8579C">
        <w:rPr>
          <w:rFonts w:ascii="Tahoma" w:hAnsi="Tahoma" w:cs="Tahoma"/>
        </w:rPr>
        <w:t>Ponudnik mora</w:t>
      </w:r>
      <w:r>
        <w:rPr>
          <w:rFonts w:ascii="Tahoma" w:hAnsi="Tahoma" w:cs="Tahoma"/>
        </w:rPr>
        <w:t xml:space="preserve"> ceno na enoto mere in skupno ponudbeno ceno v EUR brez DDV prepisati v</w:t>
      </w:r>
      <w:r w:rsidRPr="00C8579C">
        <w:rPr>
          <w:rFonts w:ascii="Tahoma" w:hAnsi="Tahoma" w:cs="Tahoma"/>
        </w:rPr>
        <w:t xml:space="preserve"> </w:t>
      </w:r>
      <w:r w:rsidRPr="00195DEF">
        <w:rPr>
          <w:rFonts w:ascii="Tahoma" w:hAnsi="Tahoma" w:cs="Tahoma"/>
        </w:rPr>
        <w:t xml:space="preserve">Prilogo </w:t>
      </w:r>
      <w:r>
        <w:rPr>
          <w:rFonts w:ascii="Tahoma" w:hAnsi="Tahoma" w:cs="Tahoma"/>
        </w:rPr>
        <w:t>»POVZETEK PREDRAČUNA«; slednjo izpolni, natisne, podpiše in žigosa</w:t>
      </w:r>
      <w:r w:rsidRPr="00C8579C">
        <w:rPr>
          <w:rFonts w:ascii="Tahoma" w:hAnsi="Tahoma" w:cs="Tahoma"/>
        </w:rPr>
        <w:t xml:space="preserve"> ter jo</w:t>
      </w:r>
      <w:r>
        <w:rPr>
          <w:rFonts w:ascii="Tahoma" w:hAnsi="Tahoma" w:cs="Tahoma"/>
        </w:rPr>
        <w:t xml:space="preserve"> v pdf. formatu naloži</w:t>
      </w:r>
      <w:r w:rsidRPr="00C8579C">
        <w:rPr>
          <w:rFonts w:ascii="Tahoma" w:hAnsi="Tahoma" w:cs="Tahoma"/>
        </w:rPr>
        <w:t xml:space="preserve"> v informacijski sistem e-JN</w:t>
      </w:r>
      <w:r w:rsidRPr="00C8579C">
        <w:rPr>
          <w:rFonts w:ascii="Tahoma" w:hAnsi="Tahoma" w:cs="Tahoma"/>
          <w:b/>
        </w:rPr>
        <w:t xml:space="preserve"> </w:t>
      </w:r>
      <w:r w:rsidRPr="00581FDA">
        <w:rPr>
          <w:rFonts w:ascii="Tahoma" w:hAnsi="Tahoma" w:cs="Tahoma"/>
        </w:rPr>
        <w:t>v razdelek »Skupna ponudbena vrednost«</w:t>
      </w:r>
      <w:r w:rsidRPr="00C8579C">
        <w:rPr>
          <w:rFonts w:ascii="Tahoma" w:hAnsi="Tahoma" w:cs="Tahoma"/>
        </w:rPr>
        <w:t>.</w:t>
      </w:r>
      <w:r>
        <w:rPr>
          <w:rFonts w:ascii="Tahoma" w:hAnsi="Tahoma" w:cs="Tahoma"/>
        </w:rPr>
        <w:t xml:space="preserve"> </w:t>
      </w:r>
    </w:p>
    <w:p w14:paraId="133A8D6D" w14:textId="77777777" w:rsidR="006B5BA1" w:rsidRDefault="006B5BA1" w:rsidP="006B5BA1">
      <w:pPr>
        <w:keepNext/>
        <w:keepLines/>
        <w:jc w:val="both"/>
        <w:rPr>
          <w:rFonts w:ascii="Tahoma" w:hAnsi="Tahoma" w:cs="Tahoma"/>
        </w:rPr>
      </w:pPr>
    </w:p>
    <w:p w14:paraId="4850516F" w14:textId="63785B98" w:rsidR="006B5BA1" w:rsidRDefault="006B5BA1" w:rsidP="006B5BA1">
      <w:pPr>
        <w:keepNext/>
        <w:keepLines/>
        <w:jc w:val="both"/>
        <w:rPr>
          <w:rFonts w:ascii="Tahoma" w:hAnsi="Tahoma" w:cs="Tahoma"/>
        </w:rPr>
      </w:pPr>
      <w:r>
        <w:rPr>
          <w:rFonts w:ascii="Tahoma" w:hAnsi="Tahoma" w:cs="Tahoma"/>
        </w:rPr>
        <w:t>Ponudnik mora Prilogo 2 PONUDBA v celoti izpolniti, podpisati in žigosati ter jo v pdf. formatu priložiti k ponudbi v razdelek »</w:t>
      </w:r>
      <w:r w:rsidRPr="00581FDA">
        <w:rPr>
          <w:rFonts w:ascii="Tahoma" w:hAnsi="Tahoma" w:cs="Tahoma"/>
        </w:rPr>
        <w:t>Dokumenti«, del »Ostale priloge</w:t>
      </w:r>
      <w:r>
        <w:rPr>
          <w:rFonts w:ascii="Tahoma" w:hAnsi="Tahoma" w:cs="Tahoma"/>
        </w:rPr>
        <w:t xml:space="preserve">«. </w:t>
      </w:r>
    </w:p>
    <w:p w14:paraId="19481651" w14:textId="2C7EBECA" w:rsidR="00085465" w:rsidRDefault="00195DEF" w:rsidP="0063302D">
      <w:pPr>
        <w:keepNext/>
        <w:keepLines/>
        <w:jc w:val="both"/>
        <w:rPr>
          <w:rFonts w:ascii="Tahoma" w:hAnsi="Tahoma" w:cs="Tahoma"/>
        </w:rPr>
      </w:pPr>
      <w:r>
        <w:rPr>
          <w:rFonts w:ascii="Tahoma" w:hAnsi="Tahoma" w:cs="Tahoma"/>
        </w:rPr>
        <w:t xml:space="preserve"> </w:t>
      </w:r>
    </w:p>
    <w:p w14:paraId="6EE957DF" w14:textId="7EFAD6ED" w:rsidR="00C74881" w:rsidRDefault="0032545C" w:rsidP="0063302D">
      <w:pPr>
        <w:keepNext/>
        <w:keepLines/>
        <w:jc w:val="both"/>
        <w:rPr>
          <w:rFonts w:ascii="Tahoma" w:hAnsi="Tahoma" w:cs="Tahoma"/>
        </w:rPr>
      </w:pPr>
      <w:r w:rsidRPr="00C8579C">
        <w:rPr>
          <w:rFonts w:ascii="Tahoma" w:hAnsi="Tahoma" w:cs="Tahoma"/>
        </w:rPr>
        <w:t>Cen</w:t>
      </w:r>
      <w:r w:rsidR="0095655C">
        <w:rPr>
          <w:rFonts w:ascii="Tahoma" w:hAnsi="Tahoma" w:cs="Tahoma"/>
        </w:rPr>
        <w:t>a</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sidR="0095655C">
        <w:rPr>
          <w:rFonts w:ascii="Tahoma" w:hAnsi="Tahoma" w:cs="Tahoma"/>
        </w:rPr>
        <w:t>a</w:t>
      </w:r>
      <w:r w:rsidRPr="00C8579C">
        <w:rPr>
          <w:rFonts w:ascii="Tahoma" w:hAnsi="Tahoma" w:cs="Tahoma"/>
        </w:rPr>
        <w:t xml:space="preserve"> </w:t>
      </w:r>
      <w:r w:rsidR="00C74881" w:rsidRPr="00C8579C">
        <w:rPr>
          <w:rFonts w:ascii="Tahoma" w:hAnsi="Tahoma" w:cs="Tahoma"/>
        </w:rPr>
        <w:t xml:space="preserve">v </w:t>
      </w:r>
      <w:r w:rsidR="00D27D20">
        <w:rPr>
          <w:rFonts w:ascii="Tahoma" w:hAnsi="Tahoma" w:cs="Tahoma"/>
        </w:rPr>
        <w:t>ponudb</w:t>
      </w:r>
      <w:r w:rsidR="005E53D4">
        <w:rPr>
          <w:rFonts w:ascii="Tahoma" w:hAnsi="Tahoma" w:cs="Tahoma"/>
        </w:rPr>
        <w:t xml:space="preserve">i </w:t>
      </w:r>
      <w:r w:rsidR="003724F1" w:rsidRPr="00C8579C">
        <w:rPr>
          <w:rFonts w:ascii="Tahoma" w:hAnsi="Tahoma" w:cs="Tahoma"/>
        </w:rPr>
        <w:t>(</w:t>
      </w:r>
      <w:r w:rsidR="005E53D4" w:rsidRPr="005E53D4">
        <w:rPr>
          <w:rFonts w:ascii="Tahoma" w:hAnsi="Tahoma" w:cs="Tahoma"/>
        </w:rPr>
        <w:t>Prilog</w:t>
      </w:r>
      <w:r w:rsidR="005E53D4">
        <w:rPr>
          <w:rFonts w:ascii="Tahoma" w:hAnsi="Tahoma" w:cs="Tahoma"/>
        </w:rPr>
        <w:t>a</w:t>
      </w:r>
      <w:r w:rsidR="005E53D4" w:rsidRPr="005E53D4">
        <w:rPr>
          <w:rFonts w:ascii="Tahoma" w:hAnsi="Tahoma" w:cs="Tahoma"/>
        </w:rPr>
        <w:t xml:space="preserve"> 2</w:t>
      </w:r>
      <w:r w:rsidR="003124D0">
        <w:rPr>
          <w:rFonts w:ascii="Tahoma" w:hAnsi="Tahoma" w:cs="Tahoma"/>
        </w:rPr>
        <w:t xml:space="preserve"> </w:t>
      </w:r>
      <w:r w:rsidR="00832CAB">
        <w:rPr>
          <w:rFonts w:ascii="Tahoma" w:hAnsi="Tahoma" w:cs="Tahoma"/>
        </w:rPr>
        <w:t xml:space="preserve">- </w:t>
      </w:r>
      <w:r w:rsidR="003B483D">
        <w:rPr>
          <w:rFonts w:ascii="Tahoma" w:hAnsi="Tahoma" w:cs="Tahoma"/>
        </w:rPr>
        <w:t>PONUDBA</w:t>
      </w:r>
      <w:r w:rsidR="003724F1" w:rsidRPr="00C8579C">
        <w:rPr>
          <w:rFonts w:ascii="Tahoma" w:hAnsi="Tahoma" w:cs="Tahoma"/>
        </w:rPr>
        <w:t>)</w:t>
      </w:r>
      <w:r w:rsidR="00C74881" w:rsidRPr="00C8579C">
        <w:rPr>
          <w:rFonts w:ascii="Tahoma" w:hAnsi="Tahoma" w:cs="Tahoma"/>
        </w:rPr>
        <w:t xml:space="preserve"> mora biti v času veljavnosti okvirnega sporazuma </w:t>
      </w:r>
      <w:r w:rsidRPr="00C8579C">
        <w:rPr>
          <w:rFonts w:ascii="Tahoma" w:hAnsi="Tahoma" w:cs="Tahoma"/>
        </w:rPr>
        <w:t>fiksn</w:t>
      </w:r>
      <w:r w:rsidR="0095655C">
        <w:rPr>
          <w:rFonts w:ascii="Tahoma" w:hAnsi="Tahoma" w:cs="Tahoma"/>
        </w:rPr>
        <w:t>a</w:t>
      </w:r>
      <w:r w:rsidR="00C74881" w:rsidRPr="00C8579C">
        <w:rPr>
          <w:rFonts w:ascii="Tahoma" w:hAnsi="Tahoma" w:cs="Tahoma"/>
        </w:rPr>
        <w:t>, razen v primeru znižanja cen</w:t>
      </w:r>
      <w:r w:rsidR="00832CAB">
        <w:rPr>
          <w:rFonts w:ascii="Tahoma" w:hAnsi="Tahoma" w:cs="Tahoma"/>
        </w:rPr>
        <w:t>.</w:t>
      </w:r>
    </w:p>
    <w:p w14:paraId="37E3BC5A" w14:textId="488FE6D2" w:rsidR="00642331" w:rsidRDefault="00642331" w:rsidP="0063302D">
      <w:pPr>
        <w:keepNext/>
        <w:keepLines/>
        <w:jc w:val="both"/>
        <w:rPr>
          <w:rFonts w:ascii="Tahoma" w:hAnsi="Tahoma" w:cs="Tahoma"/>
        </w:rPr>
      </w:pPr>
    </w:p>
    <w:p w14:paraId="1DEEAFA6" w14:textId="77777777" w:rsidR="0045383F" w:rsidRDefault="0045383F" w:rsidP="0063302D">
      <w:pPr>
        <w:keepNext/>
        <w:keepLines/>
        <w:jc w:val="both"/>
        <w:rPr>
          <w:rFonts w:ascii="Tahoma" w:hAnsi="Tahoma" w:cs="Tahoma"/>
        </w:rPr>
      </w:pPr>
      <w:r>
        <w:rPr>
          <w:rFonts w:ascii="Tahoma" w:hAnsi="Tahoma" w:cs="Tahoma"/>
        </w:rPr>
        <w:t>Ponudnik</w:t>
      </w:r>
      <w:r w:rsidRPr="005D654E">
        <w:rPr>
          <w:rFonts w:ascii="Tahoma" w:hAnsi="Tahoma" w:cs="Tahoma"/>
        </w:rPr>
        <w:t xml:space="preserve"> mora pri pripravi ponudbe in določanju ponudbene cene upoštevati vse materialne in nematerialne stroške, ki bodo potrebni za kvalitetno in pravočasno izvedbo predmeta javnega naročila in mora v ceno prevzema vračunati tudi:</w:t>
      </w:r>
    </w:p>
    <w:p w14:paraId="68D53F21" w14:textId="77777777" w:rsidR="0045383F" w:rsidRPr="005D654E" w:rsidRDefault="0045383F" w:rsidP="0063302D">
      <w:pPr>
        <w:keepNext/>
        <w:keepLines/>
        <w:numPr>
          <w:ilvl w:val="0"/>
          <w:numId w:val="37"/>
        </w:numPr>
        <w:jc w:val="both"/>
        <w:rPr>
          <w:rFonts w:ascii="Tahoma" w:hAnsi="Tahoma" w:cs="Tahoma"/>
        </w:rPr>
      </w:pPr>
      <w:r w:rsidRPr="005D654E">
        <w:rPr>
          <w:rFonts w:ascii="Tahoma" w:hAnsi="Tahoma" w:cs="Tahoma"/>
        </w:rPr>
        <w:t xml:space="preserve">zagotavljanje opreme za prevoz ter celotno pripravo za odvoz </w:t>
      </w:r>
      <w:r>
        <w:rPr>
          <w:rFonts w:ascii="Tahoma" w:hAnsi="Tahoma" w:cs="Tahoma"/>
        </w:rPr>
        <w:t>produkta</w:t>
      </w:r>
      <w:r w:rsidRPr="005D654E">
        <w:rPr>
          <w:rFonts w:ascii="Tahoma" w:hAnsi="Tahoma" w:cs="Tahoma"/>
        </w:rPr>
        <w:t>,</w:t>
      </w:r>
    </w:p>
    <w:p w14:paraId="57E3CE4C" w14:textId="77777777" w:rsidR="0045383F" w:rsidRPr="005D654E" w:rsidRDefault="0045383F" w:rsidP="0063302D">
      <w:pPr>
        <w:keepNext/>
        <w:keepLines/>
        <w:numPr>
          <w:ilvl w:val="0"/>
          <w:numId w:val="37"/>
        </w:numPr>
        <w:jc w:val="both"/>
        <w:rPr>
          <w:rFonts w:ascii="Tahoma" w:hAnsi="Tahoma" w:cs="Tahoma"/>
        </w:rPr>
      </w:pPr>
      <w:r>
        <w:rPr>
          <w:rFonts w:ascii="Tahoma" w:hAnsi="Tahoma" w:cs="Tahoma"/>
        </w:rPr>
        <w:t>potrjevanje elektronskih</w:t>
      </w:r>
      <w:r w:rsidRPr="005D654E">
        <w:rPr>
          <w:rFonts w:ascii="Tahoma" w:hAnsi="Tahoma" w:cs="Tahoma"/>
        </w:rPr>
        <w:t xml:space="preserve"> evidenčnih listov,</w:t>
      </w:r>
    </w:p>
    <w:p w14:paraId="596E165F" w14:textId="77777777" w:rsidR="0045383F" w:rsidRPr="005D654E" w:rsidRDefault="0045383F" w:rsidP="0063302D">
      <w:pPr>
        <w:keepNext/>
        <w:keepLines/>
        <w:numPr>
          <w:ilvl w:val="0"/>
          <w:numId w:val="37"/>
        </w:numPr>
        <w:jc w:val="both"/>
        <w:rPr>
          <w:rFonts w:ascii="Tahoma" w:hAnsi="Tahoma" w:cs="Tahoma"/>
        </w:rPr>
      </w:pPr>
      <w:r w:rsidRPr="005D654E">
        <w:rPr>
          <w:rFonts w:ascii="Tahoma" w:hAnsi="Tahoma" w:cs="Tahoma"/>
        </w:rPr>
        <w:t xml:space="preserve">vse stroške, ki nastanejo glede pridobivanja predpisanih dovoljenj pri pošiljanju odpadkov v skladu z Uredbo 1013/2006/ES (priprava dokumentacije, finančna jamstva, itd.), </w:t>
      </w:r>
    </w:p>
    <w:p w14:paraId="6F5D0F67" w14:textId="77777777" w:rsidR="0045383F" w:rsidRPr="005D654E" w:rsidRDefault="0045383F" w:rsidP="0063302D">
      <w:pPr>
        <w:keepNext/>
        <w:keepLines/>
        <w:numPr>
          <w:ilvl w:val="0"/>
          <w:numId w:val="37"/>
        </w:numPr>
        <w:jc w:val="both"/>
        <w:rPr>
          <w:rFonts w:ascii="Tahoma" w:hAnsi="Tahoma" w:cs="Tahoma"/>
        </w:rPr>
      </w:pPr>
      <w:r w:rsidRPr="005D654E">
        <w:rPr>
          <w:rFonts w:ascii="Tahoma" w:hAnsi="Tahoma" w:cs="Tahoma"/>
        </w:rPr>
        <w:t>stroške dela, materiala, prevoza, stroške izdelave ponudbene dokumentacije, popuste in dajatve.</w:t>
      </w:r>
    </w:p>
    <w:p w14:paraId="6024DAE7" w14:textId="77777777" w:rsidR="001D7684" w:rsidRDefault="001D7684" w:rsidP="0063302D">
      <w:pPr>
        <w:keepNext/>
        <w:keepLines/>
        <w:jc w:val="both"/>
        <w:rPr>
          <w:rFonts w:ascii="Tahoma" w:hAnsi="Tahoma" w:cs="Tahoma"/>
        </w:rPr>
      </w:pPr>
    </w:p>
    <w:p w14:paraId="00EEACC2" w14:textId="77777777" w:rsidR="00195DEF" w:rsidRPr="00195DEF" w:rsidRDefault="00195DEF" w:rsidP="0063302D">
      <w:pPr>
        <w:keepNext/>
        <w:keepLines/>
        <w:jc w:val="both"/>
        <w:rPr>
          <w:rFonts w:ascii="Tahoma" w:hAnsi="Tahoma" w:cs="Tahoma"/>
          <w:b/>
        </w:rPr>
      </w:pPr>
      <w:r w:rsidRPr="00195DEF">
        <w:rPr>
          <w:rFonts w:ascii="Tahoma" w:hAnsi="Tahoma" w:cs="Tahoma"/>
          <w:b/>
        </w:rPr>
        <w:t xml:space="preserve">V primeru razhajanj med podatki v Prilogi »POVZETEK PREDRAČUNA« - naloženim v razdelek »Predračun«, in </w:t>
      </w:r>
      <w:r w:rsidR="005E53D4" w:rsidRPr="005E53D4">
        <w:rPr>
          <w:rFonts w:ascii="Tahoma" w:hAnsi="Tahoma" w:cs="Tahoma"/>
          <w:b/>
        </w:rPr>
        <w:t xml:space="preserve">Prilogo 2 </w:t>
      </w:r>
      <w:r w:rsidR="005E53D4">
        <w:rPr>
          <w:rFonts w:ascii="Tahoma" w:hAnsi="Tahoma" w:cs="Tahoma"/>
          <w:b/>
        </w:rPr>
        <w:t>»</w:t>
      </w:r>
      <w:r w:rsidR="005E53D4" w:rsidRPr="005E53D4">
        <w:rPr>
          <w:rFonts w:ascii="Tahoma" w:hAnsi="Tahoma" w:cs="Tahoma"/>
          <w:b/>
        </w:rPr>
        <w:t>PONUDBA</w:t>
      </w:r>
      <w:r w:rsidR="005E53D4">
        <w:rPr>
          <w:rFonts w:ascii="Tahoma" w:hAnsi="Tahoma" w:cs="Tahoma"/>
          <w:b/>
        </w:rPr>
        <w:t>«</w:t>
      </w:r>
      <w:r w:rsidR="005E53D4" w:rsidRPr="005E53D4">
        <w:rPr>
          <w:rFonts w:ascii="Tahoma" w:hAnsi="Tahoma" w:cs="Tahoma"/>
          <w:b/>
        </w:rPr>
        <w:t xml:space="preserve"> </w:t>
      </w:r>
      <w:r w:rsidRPr="00195DEF">
        <w:rPr>
          <w:rFonts w:ascii="Tahoma" w:hAnsi="Tahoma" w:cs="Tahoma"/>
          <w:b/>
        </w:rPr>
        <w:t xml:space="preserve">naloženim v razdelek »Druge priloge«, kot veljavni štejejo podatki v </w:t>
      </w:r>
      <w:r w:rsidR="005E53D4" w:rsidRPr="005E53D4">
        <w:rPr>
          <w:rFonts w:ascii="Tahoma" w:hAnsi="Tahoma" w:cs="Tahoma"/>
          <w:b/>
        </w:rPr>
        <w:t>Prilog</w:t>
      </w:r>
      <w:r w:rsidR="005E53D4">
        <w:rPr>
          <w:rFonts w:ascii="Tahoma" w:hAnsi="Tahoma" w:cs="Tahoma"/>
          <w:b/>
        </w:rPr>
        <w:t>i</w:t>
      </w:r>
      <w:r w:rsidR="005E53D4" w:rsidRPr="005E53D4">
        <w:rPr>
          <w:rFonts w:ascii="Tahoma" w:hAnsi="Tahoma" w:cs="Tahoma"/>
          <w:b/>
        </w:rPr>
        <w:t xml:space="preserve"> 2 </w:t>
      </w:r>
      <w:r w:rsidR="005E53D4">
        <w:rPr>
          <w:rFonts w:ascii="Tahoma" w:hAnsi="Tahoma" w:cs="Tahoma"/>
          <w:b/>
        </w:rPr>
        <w:t>»</w:t>
      </w:r>
      <w:r w:rsidR="005E53D4" w:rsidRPr="005E53D4">
        <w:rPr>
          <w:rFonts w:ascii="Tahoma" w:hAnsi="Tahoma" w:cs="Tahoma"/>
          <w:b/>
        </w:rPr>
        <w:t xml:space="preserve">PONUDBA </w:t>
      </w:r>
      <w:r w:rsidR="005E53D4">
        <w:rPr>
          <w:rFonts w:ascii="Tahoma" w:hAnsi="Tahoma" w:cs="Tahoma"/>
          <w:b/>
        </w:rPr>
        <w:t>«</w:t>
      </w:r>
      <w:r w:rsidRPr="00195DEF">
        <w:rPr>
          <w:rFonts w:ascii="Tahoma" w:hAnsi="Tahoma" w:cs="Tahoma"/>
          <w:b/>
        </w:rPr>
        <w:t xml:space="preserve">, naloženim v razdelku »Druge priloge«. </w:t>
      </w:r>
    </w:p>
    <w:p w14:paraId="5F6643F9" w14:textId="77777777" w:rsidR="003724F1" w:rsidRPr="00C8579C" w:rsidRDefault="003724F1" w:rsidP="0063302D">
      <w:pPr>
        <w:keepNext/>
        <w:keepLines/>
        <w:jc w:val="both"/>
        <w:rPr>
          <w:rFonts w:ascii="Tahoma" w:hAnsi="Tahoma" w:cs="Tahoma"/>
        </w:rPr>
      </w:pPr>
    </w:p>
    <w:p w14:paraId="714A9BD2" w14:textId="77777777" w:rsidR="0075292D" w:rsidRPr="00C8579C" w:rsidRDefault="00325548" w:rsidP="0063302D">
      <w:pPr>
        <w:keepNext/>
        <w:keepLines/>
        <w:numPr>
          <w:ilvl w:val="1"/>
          <w:numId w:val="2"/>
        </w:numPr>
        <w:jc w:val="both"/>
        <w:rPr>
          <w:rFonts w:ascii="Tahoma" w:hAnsi="Tahoma" w:cs="Tahoma"/>
          <w:b/>
        </w:rPr>
      </w:pPr>
      <w:r w:rsidRPr="00C8579C">
        <w:rPr>
          <w:rFonts w:ascii="Tahoma" w:hAnsi="Tahoma" w:cs="Tahoma"/>
          <w:b/>
        </w:rPr>
        <w:t>Veljavnost ponudbe</w:t>
      </w:r>
    </w:p>
    <w:p w14:paraId="5648AFF6" w14:textId="77777777" w:rsidR="00325548" w:rsidRPr="00C8579C" w:rsidRDefault="00325548" w:rsidP="0063302D">
      <w:pPr>
        <w:keepNext/>
        <w:keepLines/>
        <w:jc w:val="both"/>
        <w:rPr>
          <w:rFonts w:ascii="Tahoma" w:hAnsi="Tahoma" w:cs="Tahoma"/>
        </w:rPr>
      </w:pPr>
    </w:p>
    <w:p w14:paraId="71A23BE3" w14:textId="689D5D49" w:rsidR="006B5BA1" w:rsidRPr="00285804" w:rsidRDefault="006B5BA1" w:rsidP="006B5BA1">
      <w:pPr>
        <w:keepNext/>
        <w:keepLines/>
        <w:jc w:val="both"/>
        <w:rPr>
          <w:rFonts w:ascii="Tahoma" w:hAnsi="Tahoma" w:cs="Tahoma"/>
        </w:rPr>
      </w:pPr>
      <w:r w:rsidRPr="00285804">
        <w:rPr>
          <w:rFonts w:ascii="Tahoma" w:hAnsi="Tahoma" w:cs="Tahoma"/>
        </w:rPr>
        <w:t>Ponudba mora biti zavezujoča in veljavna še najmanj 4 (štiri) mesece od datum</w:t>
      </w:r>
      <w:r>
        <w:rPr>
          <w:rFonts w:ascii="Tahoma" w:hAnsi="Tahoma" w:cs="Tahoma"/>
        </w:rPr>
        <w:t>a določenega za oddajo ponudb. Ponudnik podatek o veljavnosti ponudbe vnese v Prilogo 2.</w:t>
      </w:r>
    </w:p>
    <w:p w14:paraId="5AE83301" w14:textId="77777777" w:rsidR="00102611" w:rsidRDefault="00102611" w:rsidP="0063302D">
      <w:pPr>
        <w:keepNext/>
        <w:keepLines/>
        <w:jc w:val="both"/>
        <w:rPr>
          <w:rFonts w:ascii="Tahoma" w:hAnsi="Tahoma" w:cs="Tahoma"/>
        </w:rPr>
      </w:pPr>
    </w:p>
    <w:p w14:paraId="18F99B49" w14:textId="77777777" w:rsidR="00193548" w:rsidRPr="00C8579C" w:rsidRDefault="00734DC1" w:rsidP="0063302D">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AC704E7" w14:textId="77777777" w:rsidR="003C01C9" w:rsidRPr="00C8579C" w:rsidRDefault="003C01C9" w:rsidP="0063302D">
      <w:pPr>
        <w:pStyle w:val="BESEDILO"/>
        <w:keepNext/>
        <w:widowControl/>
        <w:tabs>
          <w:tab w:val="clear" w:pos="2155"/>
        </w:tabs>
        <w:rPr>
          <w:rFonts w:ascii="Tahoma" w:hAnsi="Tahoma" w:cs="Tahoma"/>
        </w:rPr>
      </w:pPr>
    </w:p>
    <w:p w14:paraId="0013F367" w14:textId="77777777" w:rsidR="003418E8" w:rsidRPr="00C8579C" w:rsidRDefault="003418E8" w:rsidP="0063302D">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186D75F6" w14:textId="77777777" w:rsidR="00E51E22" w:rsidRDefault="00E51E22" w:rsidP="0063302D">
      <w:pPr>
        <w:keepNext/>
        <w:keepLines/>
        <w:rPr>
          <w:rFonts w:ascii="Tahoma" w:hAnsi="Tahoma" w:cs="Tahoma"/>
          <w:kern w:val="16"/>
        </w:rPr>
      </w:pPr>
    </w:p>
    <w:p w14:paraId="3A53130B" w14:textId="77777777" w:rsidR="00203567" w:rsidRPr="00C8579C" w:rsidRDefault="005E53D4" w:rsidP="0063302D">
      <w:pPr>
        <w:keepNext/>
        <w:keepLines/>
        <w:numPr>
          <w:ilvl w:val="0"/>
          <w:numId w:val="2"/>
        </w:numPr>
        <w:jc w:val="both"/>
        <w:rPr>
          <w:rFonts w:ascii="Tahoma" w:hAnsi="Tahoma" w:cs="Tahoma"/>
          <w:b/>
          <w:sz w:val="24"/>
        </w:rPr>
      </w:pPr>
      <w:r>
        <w:rPr>
          <w:rFonts w:ascii="Tahoma" w:hAnsi="Tahoma" w:cs="Tahoma"/>
          <w:b/>
          <w:sz w:val="24"/>
        </w:rPr>
        <w:t>OPIS PREDMETA JAVNEGA NAROČILA</w:t>
      </w:r>
      <w:r w:rsidR="00DE5970" w:rsidRPr="00C8579C">
        <w:rPr>
          <w:rFonts w:ascii="Tahoma" w:hAnsi="Tahoma" w:cs="Tahoma"/>
          <w:b/>
          <w:sz w:val="24"/>
        </w:rPr>
        <w:t xml:space="preserve"> TER OSTALI PONUDBENI POGOJI IN ZAHTEVE</w:t>
      </w:r>
    </w:p>
    <w:p w14:paraId="200E68BB" w14:textId="77777777" w:rsidR="00A621A7" w:rsidRPr="00C8579C" w:rsidRDefault="00A621A7" w:rsidP="0063302D">
      <w:pPr>
        <w:keepNext/>
        <w:keepLines/>
        <w:jc w:val="both"/>
        <w:rPr>
          <w:rFonts w:ascii="Tahoma" w:hAnsi="Tahoma" w:cs="Tahoma"/>
        </w:rPr>
      </w:pPr>
    </w:p>
    <w:p w14:paraId="63D48621" w14:textId="77777777" w:rsidR="00E51BA3" w:rsidRDefault="00E51BA3" w:rsidP="0063302D">
      <w:pPr>
        <w:keepNext/>
        <w:keepLines/>
        <w:numPr>
          <w:ilvl w:val="1"/>
          <w:numId w:val="2"/>
        </w:numPr>
        <w:jc w:val="both"/>
        <w:rPr>
          <w:rFonts w:ascii="Tahoma" w:hAnsi="Tahoma" w:cs="Tahoma"/>
          <w:b/>
        </w:rPr>
      </w:pPr>
      <w:r>
        <w:rPr>
          <w:rFonts w:ascii="Tahoma" w:hAnsi="Tahoma" w:cs="Tahoma"/>
          <w:b/>
        </w:rPr>
        <w:t>Opis predmeta javnega naročila</w:t>
      </w:r>
      <w:r w:rsidR="006B3825">
        <w:rPr>
          <w:rFonts w:ascii="Tahoma" w:hAnsi="Tahoma" w:cs="Tahoma"/>
          <w:b/>
        </w:rPr>
        <w:t xml:space="preserve"> </w:t>
      </w:r>
    </w:p>
    <w:p w14:paraId="6B2A82AB" w14:textId="77777777" w:rsidR="00F73BC8" w:rsidRDefault="00F73BC8" w:rsidP="0063302D">
      <w:pPr>
        <w:keepNext/>
        <w:keepLines/>
        <w:jc w:val="both"/>
        <w:rPr>
          <w:rFonts w:ascii="Tahoma" w:hAnsi="Tahoma" w:cs="Tahoma"/>
          <w:b/>
        </w:rPr>
      </w:pPr>
    </w:p>
    <w:p w14:paraId="58E3BC6D" w14:textId="2BEFE796" w:rsidR="00F73BC8" w:rsidRPr="005D654E" w:rsidRDefault="00F73BC8" w:rsidP="0063302D">
      <w:pPr>
        <w:keepNext/>
        <w:keepLines/>
        <w:jc w:val="both"/>
        <w:rPr>
          <w:rFonts w:ascii="Tahoma" w:hAnsi="Tahoma" w:cs="Tahoma"/>
        </w:rPr>
      </w:pPr>
      <w:r w:rsidRPr="005D654E">
        <w:rPr>
          <w:rFonts w:ascii="Tahoma" w:hAnsi="Tahoma" w:cs="Tahoma"/>
        </w:rPr>
        <w:t xml:space="preserve">Predmet javnega naročila je </w:t>
      </w:r>
      <w:r w:rsidRPr="00E533B8">
        <w:rPr>
          <w:rFonts w:ascii="Tahoma" w:hAnsi="Tahoma" w:cs="Tahoma"/>
        </w:rPr>
        <w:t>prevzem produkta</w:t>
      </w:r>
      <w:r>
        <w:rPr>
          <w:rFonts w:ascii="Tahoma" w:hAnsi="Tahoma" w:cs="Tahoma"/>
        </w:rPr>
        <w:t xml:space="preserve"> </w:t>
      </w:r>
      <w:r w:rsidR="00323C22">
        <w:rPr>
          <w:rFonts w:ascii="Tahoma" w:hAnsi="Tahoma" w:cs="Tahoma"/>
        </w:rPr>
        <w:t>ostanek obdelanih</w:t>
      </w:r>
      <w:r w:rsidRPr="00E533B8">
        <w:rPr>
          <w:rFonts w:ascii="Tahoma" w:hAnsi="Tahoma" w:cs="Tahoma"/>
        </w:rPr>
        <w:t xml:space="preserve"> </w:t>
      </w:r>
      <w:r>
        <w:rPr>
          <w:rFonts w:ascii="Tahoma" w:hAnsi="Tahoma" w:cs="Tahoma"/>
        </w:rPr>
        <w:t>MKO</w:t>
      </w:r>
      <w:r w:rsidRPr="005D654E">
        <w:rPr>
          <w:rFonts w:ascii="Tahoma" w:hAnsi="Tahoma" w:cs="Tahoma"/>
        </w:rPr>
        <w:t xml:space="preserve">, ki </w:t>
      </w:r>
      <w:r>
        <w:rPr>
          <w:rFonts w:ascii="Tahoma" w:hAnsi="Tahoma" w:cs="Tahoma"/>
        </w:rPr>
        <w:t>nastaja</w:t>
      </w:r>
      <w:r w:rsidRPr="005D654E">
        <w:rPr>
          <w:rFonts w:ascii="Tahoma" w:hAnsi="Tahoma" w:cs="Tahoma"/>
        </w:rPr>
        <w:t xml:space="preserve"> </w:t>
      </w:r>
      <w:r>
        <w:rPr>
          <w:rFonts w:ascii="Tahoma" w:hAnsi="Tahoma" w:cs="Tahoma"/>
        </w:rPr>
        <w:t>v</w:t>
      </w:r>
      <w:r w:rsidRPr="005D654E">
        <w:rPr>
          <w:rFonts w:ascii="Tahoma" w:hAnsi="Tahoma" w:cs="Tahoma"/>
        </w:rPr>
        <w:t xml:space="preserve"> procesu obdelave odpadkov v obratu </w:t>
      </w:r>
      <w:r>
        <w:rPr>
          <w:rFonts w:ascii="Tahoma" w:hAnsi="Tahoma" w:cs="Tahoma"/>
        </w:rPr>
        <w:t xml:space="preserve">MBO </w:t>
      </w:r>
      <w:r w:rsidRPr="005D654E">
        <w:rPr>
          <w:rFonts w:ascii="Tahoma" w:hAnsi="Tahoma" w:cs="Tahoma"/>
        </w:rPr>
        <w:t>RCERO Ljubljana.</w:t>
      </w:r>
    </w:p>
    <w:p w14:paraId="33C0876D" w14:textId="77777777" w:rsidR="00F73BC8" w:rsidRDefault="00F73BC8" w:rsidP="0063302D">
      <w:pPr>
        <w:keepNext/>
        <w:keepLines/>
        <w:jc w:val="both"/>
        <w:rPr>
          <w:rFonts w:ascii="Tahoma" w:hAnsi="Tahoma" w:cs="Tahoma"/>
          <w:b/>
        </w:rPr>
      </w:pPr>
    </w:p>
    <w:p w14:paraId="7C1834AA" w14:textId="5D8681CF" w:rsidR="003B483D" w:rsidRDefault="00F73BC8" w:rsidP="0063302D">
      <w:pPr>
        <w:keepNext/>
        <w:keepLines/>
        <w:jc w:val="both"/>
        <w:rPr>
          <w:rFonts w:ascii="Tahoma" w:hAnsi="Tahoma" w:cs="Tahoma"/>
        </w:rPr>
      </w:pPr>
      <w:r w:rsidRPr="005D654E">
        <w:rPr>
          <w:rFonts w:ascii="Tahoma" w:hAnsi="Tahoma" w:cs="Tahoma"/>
        </w:rPr>
        <w:t>Produkt obdelave odpadkov</w:t>
      </w:r>
      <w:r>
        <w:rPr>
          <w:rFonts w:ascii="Tahoma" w:hAnsi="Tahoma" w:cs="Tahoma"/>
        </w:rPr>
        <w:t xml:space="preserve"> </w:t>
      </w:r>
      <w:r w:rsidR="00323C22">
        <w:rPr>
          <w:rFonts w:ascii="Tahoma" w:hAnsi="Tahoma" w:cs="Tahoma"/>
          <w:b/>
        </w:rPr>
        <w:t xml:space="preserve">ostanek obdelanih odpadkov </w:t>
      </w:r>
      <w:r w:rsidRPr="005D654E">
        <w:rPr>
          <w:rFonts w:ascii="Tahoma" w:hAnsi="Tahoma" w:cs="Tahoma"/>
        </w:rPr>
        <w:t xml:space="preserve">predstavlja </w:t>
      </w:r>
      <w:r w:rsidR="0095655C">
        <w:rPr>
          <w:rFonts w:ascii="Tahoma" w:hAnsi="Tahoma" w:cs="Tahoma"/>
        </w:rPr>
        <w:t>produkt</w:t>
      </w:r>
      <w:r w:rsidRPr="005D654E">
        <w:rPr>
          <w:rFonts w:ascii="Tahoma" w:hAnsi="Tahoma" w:cs="Tahoma"/>
        </w:rPr>
        <w:t xml:space="preserve">, </w:t>
      </w:r>
      <w:r w:rsidR="003B483D" w:rsidRPr="00C8579C">
        <w:rPr>
          <w:rFonts w:ascii="Tahoma" w:hAnsi="Tahoma" w:cs="Tahoma"/>
        </w:rPr>
        <w:t xml:space="preserve">ki nastane v postopku anaerobne digestije – stabilizacije težke frakcije mešanih komunalnih odpadkov in v skladu s predpisom, ki ureja predelavo nenevarnih odpadkov, ustreza odpadku s klasifikacijsko številko odpadka </w:t>
      </w:r>
      <w:r w:rsidR="00323C22">
        <w:rPr>
          <w:rFonts w:ascii="Tahoma" w:hAnsi="Tahoma" w:cs="Tahoma"/>
        </w:rPr>
        <w:t>20 03 01</w:t>
      </w:r>
      <w:r w:rsidR="003B483D" w:rsidRPr="00C8579C">
        <w:rPr>
          <w:rFonts w:ascii="Tahoma" w:hAnsi="Tahoma" w:cs="Tahoma"/>
        </w:rPr>
        <w:t xml:space="preserve">. Potrditev klasifikacijske številke EWC </w:t>
      </w:r>
      <w:r w:rsidR="00323C22">
        <w:rPr>
          <w:rFonts w:ascii="Tahoma" w:hAnsi="Tahoma" w:cs="Tahoma"/>
        </w:rPr>
        <w:t>20 03 01</w:t>
      </w:r>
      <w:r w:rsidR="003B483D" w:rsidRPr="00C8579C">
        <w:rPr>
          <w:rFonts w:ascii="Tahoma" w:hAnsi="Tahoma" w:cs="Tahoma"/>
        </w:rPr>
        <w:t xml:space="preserve"> za </w:t>
      </w:r>
      <w:r w:rsidR="00323C22">
        <w:rPr>
          <w:rFonts w:ascii="Tahoma" w:hAnsi="Tahoma" w:cs="Tahoma"/>
        </w:rPr>
        <w:t>ostanek obdelanih MKO</w:t>
      </w:r>
      <w:r w:rsidR="003B483D" w:rsidRPr="00C8579C">
        <w:rPr>
          <w:rFonts w:ascii="Tahoma" w:hAnsi="Tahoma" w:cs="Tahoma"/>
        </w:rPr>
        <w:t xml:space="preserve"> je izvedel pooblaščeni izvajalec z oceno odpadka, ki je priloga te razpisne dokumentacije.</w:t>
      </w:r>
    </w:p>
    <w:p w14:paraId="47A95651" w14:textId="77777777" w:rsidR="0095655C" w:rsidRPr="00C8579C" w:rsidRDefault="0095655C" w:rsidP="0063302D">
      <w:pPr>
        <w:keepNext/>
        <w:keepLines/>
        <w:jc w:val="both"/>
        <w:rPr>
          <w:rFonts w:ascii="Tahoma" w:hAnsi="Tahoma" w:cs="Tahoma"/>
          <w:color w:val="000000"/>
        </w:rPr>
      </w:pPr>
    </w:p>
    <w:p w14:paraId="4661454E" w14:textId="77777777" w:rsidR="0095655C" w:rsidRPr="0095655C" w:rsidRDefault="0095655C" w:rsidP="0063302D">
      <w:pPr>
        <w:keepNext/>
        <w:keepLines/>
        <w:jc w:val="both"/>
        <w:rPr>
          <w:rFonts w:ascii="Tahoma" w:hAnsi="Tahoma" w:cs="Tahoma"/>
          <w:color w:val="000000"/>
        </w:rPr>
      </w:pPr>
      <w:r w:rsidRPr="0095655C">
        <w:rPr>
          <w:rFonts w:ascii="Tahoma" w:hAnsi="Tahoma" w:cs="Tahoma"/>
          <w:color w:val="000000"/>
        </w:rPr>
        <w:t xml:space="preserve">Naročnik bo izvajalcu predajal produkt v razsutem stanju, naložen na kamion. </w:t>
      </w:r>
    </w:p>
    <w:p w14:paraId="2584B69E" w14:textId="77777777" w:rsidR="0095655C" w:rsidRPr="0095655C" w:rsidRDefault="0095655C" w:rsidP="0063302D">
      <w:pPr>
        <w:keepNext/>
        <w:keepLines/>
        <w:jc w:val="both"/>
        <w:rPr>
          <w:rFonts w:ascii="Tahoma" w:hAnsi="Tahoma" w:cs="Tahoma"/>
          <w:color w:val="000000"/>
        </w:rPr>
      </w:pPr>
      <w:r w:rsidRPr="0095655C">
        <w:rPr>
          <w:rFonts w:ascii="Tahoma" w:hAnsi="Tahoma" w:cs="Tahoma"/>
          <w:b/>
          <w:color w:val="000000"/>
        </w:rPr>
        <w:lastRenderedPageBreak/>
        <w:t xml:space="preserve">V obdobju veljavnosti okvirnega sporazuma bo izbrani izvajalec prevzemal s sporazumom določene količine produkta, nastalega pri obdelavi odpadkov v MBO RCERO Ljubljana v navedenem obdobju, glede na dejanske potrebe naročnika in dinamiko naročil. </w:t>
      </w:r>
    </w:p>
    <w:p w14:paraId="6F5E7F19" w14:textId="77777777" w:rsidR="008A21EB" w:rsidRDefault="008A21EB" w:rsidP="0063302D">
      <w:pPr>
        <w:keepNext/>
        <w:keepLines/>
        <w:jc w:val="both"/>
        <w:rPr>
          <w:rFonts w:ascii="Tahoma" w:hAnsi="Tahoma" w:cs="Tahoma"/>
          <w:color w:val="000000"/>
        </w:rPr>
      </w:pPr>
    </w:p>
    <w:p w14:paraId="173EC8A9" w14:textId="48F8F7D5" w:rsidR="0095655C" w:rsidRDefault="0095655C" w:rsidP="0063302D">
      <w:pPr>
        <w:keepNext/>
        <w:keepLines/>
        <w:jc w:val="both"/>
        <w:rPr>
          <w:rFonts w:ascii="Tahoma" w:hAnsi="Tahoma" w:cs="Tahoma"/>
          <w:color w:val="000000"/>
        </w:rPr>
      </w:pPr>
      <w:r w:rsidRPr="0095655C">
        <w:rPr>
          <w:rFonts w:ascii="Tahoma" w:hAnsi="Tahoma" w:cs="Tahoma"/>
          <w:color w:val="000000"/>
        </w:rPr>
        <w:t xml:space="preserve">Prevzem, odvoz in </w:t>
      </w:r>
      <w:r w:rsidR="0017249B">
        <w:rPr>
          <w:rFonts w:ascii="Tahoma" w:hAnsi="Tahoma" w:cs="Tahoma"/>
          <w:color w:val="000000"/>
        </w:rPr>
        <w:t>odstranjevanje</w:t>
      </w:r>
      <w:r w:rsidRPr="0095655C">
        <w:rPr>
          <w:rFonts w:ascii="Tahoma" w:hAnsi="Tahoma" w:cs="Tahoma"/>
          <w:color w:val="000000"/>
        </w:rPr>
        <w:t xml:space="preserve"> produkta bo potekala na podlagi posameznih naročil naročnika. </w:t>
      </w:r>
    </w:p>
    <w:p w14:paraId="5EA4C87F" w14:textId="77777777" w:rsidR="00F928ED" w:rsidRDefault="00F928ED" w:rsidP="0063302D">
      <w:pPr>
        <w:keepNext/>
        <w:keepLines/>
        <w:jc w:val="both"/>
        <w:rPr>
          <w:rFonts w:ascii="Tahoma" w:hAnsi="Tahoma" w:cs="Tahoma"/>
          <w:color w:val="000000"/>
        </w:rPr>
      </w:pPr>
    </w:p>
    <w:p w14:paraId="5FAEF392" w14:textId="77777777" w:rsidR="0095655C" w:rsidRPr="0095655C" w:rsidRDefault="0095655C" w:rsidP="0063302D">
      <w:pPr>
        <w:keepNext/>
        <w:keepLines/>
        <w:jc w:val="both"/>
        <w:rPr>
          <w:rFonts w:ascii="Tahoma" w:hAnsi="Tahoma" w:cs="Tahoma"/>
          <w:color w:val="000000"/>
        </w:rPr>
      </w:pPr>
      <w:r w:rsidRPr="0095655C">
        <w:rPr>
          <w:rFonts w:ascii="Tahoma" w:hAnsi="Tahoma" w:cs="Tahoma"/>
          <w:color w:val="000000"/>
        </w:rPr>
        <w:t xml:space="preserve">Naročnik si pridržuje pravico, da enostransko, brez odpovednega roka, odstopi od okvirnega sporazuma v primeru, da v sprejetem poslovnem načrtu ne bo imel predvidenih sredstev za izvedbo storitev, ki bo predmet sklenjenega okvirnega sporazuma. </w:t>
      </w:r>
    </w:p>
    <w:p w14:paraId="3D673139" w14:textId="77777777" w:rsidR="0095655C" w:rsidRPr="00C8579C" w:rsidRDefault="0095655C" w:rsidP="0063302D">
      <w:pPr>
        <w:keepNext/>
        <w:keepLines/>
        <w:jc w:val="both"/>
        <w:rPr>
          <w:rFonts w:ascii="Tahoma" w:hAnsi="Tahoma" w:cs="Tahoma"/>
          <w:b/>
        </w:rPr>
      </w:pPr>
    </w:p>
    <w:p w14:paraId="3AD83777" w14:textId="77777777" w:rsidR="0095655C" w:rsidRPr="00C8579C" w:rsidRDefault="0095655C" w:rsidP="0063302D">
      <w:pPr>
        <w:keepNext/>
        <w:keepLines/>
        <w:jc w:val="both"/>
        <w:rPr>
          <w:rFonts w:ascii="Tahoma" w:hAnsi="Tahoma" w:cs="Tahoma"/>
        </w:rPr>
      </w:pPr>
      <w:r w:rsidRPr="00C8579C">
        <w:rPr>
          <w:rFonts w:ascii="Tahoma" w:hAnsi="Tahoma" w:cs="Tahoma"/>
        </w:rPr>
        <w:t>Naročnik razpisni dokumentaciji prilaga oceno odpadka, in sicer:</w:t>
      </w:r>
    </w:p>
    <w:p w14:paraId="13D4AF51" w14:textId="6D2FC16C" w:rsidR="0095655C" w:rsidRPr="003124D0" w:rsidRDefault="0095655C" w:rsidP="0063302D">
      <w:pPr>
        <w:pStyle w:val="Odstavekseznama"/>
        <w:keepNext/>
        <w:keepLines/>
        <w:numPr>
          <w:ilvl w:val="0"/>
          <w:numId w:val="54"/>
        </w:numPr>
        <w:jc w:val="both"/>
        <w:rPr>
          <w:rFonts w:ascii="Tahoma" w:hAnsi="Tahoma" w:cs="Tahoma"/>
          <w:b/>
        </w:rPr>
      </w:pPr>
      <w:r w:rsidRPr="003124D0">
        <w:rPr>
          <w:rFonts w:ascii="Tahoma" w:hAnsi="Tahoma" w:cs="Tahoma"/>
        </w:rPr>
        <w:t>Ocena odpadka za podjetje VOKA SNAGA d.</w:t>
      </w:r>
      <w:r w:rsidR="008A21EB" w:rsidRPr="003124D0">
        <w:rPr>
          <w:rFonts w:ascii="Tahoma" w:hAnsi="Tahoma" w:cs="Tahoma"/>
        </w:rPr>
        <w:t xml:space="preserve"> </w:t>
      </w:r>
      <w:r w:rsidRPr="003124D0">
        <w:rPr>
          <w:rFonts w:ascii="Tahoma" w:hAnsi="Tahoma" w:cs="Tahoma"/>
        </w:rPr>
        <w:t>o.</w:t>
      </w:r>
      <w:r w:rsidR="008A21EB" w:rsidRPr="003124D0">
        <w:rPr>
          <w:rFonts w:ascii="Tahoma" w:hAnsi="Tahoma" w:cs="Tahoma"/>
        </w:rPr>
        <w:t xml:space="preserve"> </w:t>
      </w:r>
      <w:r w:rsidRPr="003124D0">
        <w:rPr>
          <w:rFonts w:ascii="Tahoma" w:hAnsi="Tahoma" w:cs="Tahoma"/>
        </w:rPr>
        <w:t>o.</w:t>
      </w:r>
    </w:p>
    <w:p w14:paraId="4E0C535A" w14:textId="77777777" w:rsidR="00E51BA3" w:rsidRDefault="00E51BA3" w:rsidP="0063302D">
      <w:pPr>
        <w:keepNext/>
        <w:keepLines/>
        <w:jc w:val="both"/>
        <w:rPr>
          <w:rFonts w:ascii="Tahoma" w:hAnsi="Tahoma" w:cs="Tahoma"/>
          <w:b/>
        </w:rPr>
      </w:pPr>
    </w:p>
    <w:p w14:paraId="49E68C25" w14:textId="77777777" w:rsidR="00404AFE" w:rsidRPr="00841111" w:rsidRDefault="00BB4F43" w:rsidP="0063302D">
      <w:pPr>
        <w:keepNext/>
        <w:keepLines/>
        <w:numPr>
          <w:ilvl w:val="1"/>
          <w:numId w:val="2"/>
        </w:numPr>
        <w:jc w:val="both"/>
        <w:rPr>
          <w:rFonts w:ascii="Tahoma" w:hAnsi="Tahoma" w:cs="Tahoma"/>
          <w:b/>
        </w:rPr>
      </w:pPr>
      <w:r>
        <w:rPr>
          <w:rFonts w:ascii="Tahoma" w:hAnsi="Tahoma" w:cs="Tahoma"/>
          <w:b/>
        </w:rPr>
        <w:t>Obseg storitev</w:t>
      </w:r>
    </w:p>
    <w:p w14:paraId="2C9B4939" w14:textId="77777777" w:rsidR="00404AFE" w:rsidRPr="00C8579C" w:rsidRDefault="00404AFE" w:rsidP="0063302D">
      <w:pPr>
        <w:keepNext/>
        <w:keepLines/>
        <w:jc w:val="both"/>
        <w:rPr>
          <w:rFonts w:ascii="Tahoma" w:hAnsi="Tahoma" w:cs="Tahoma"/>
        </w:rPr>
      </w:pPr>
    </w:p>
    <w:p w14:paraId="5C54EB1E" w14:textId="124893A1" w:rsidR="00BB4F43" w:rsidRDefault="00BB4F43" w:rsidP="0063302D">
      <w:pPr>
        <w:keepNext/>
        <w:keepLines/>
        <w:jc w:val="both"/>
        <w:rPr>
          <w:rFonts w:ascii="Tahoma" w:hAnsi="Tahoma" w:cs="Tahoma"/>
          <w:u w:val="single"/>
        </w:rPr>
      </w:pPr>
      <w:r>
        <w:rPr>
          <w:rFonts w:ascii="Tahoma" w:hAnsi="Tahoma" w:cs="Tahoma"/>
        </w:rPr>
        <w:t>Ponudnik (samostojno ali skupaj s partnerji in/ali s podizvajalci)</w:t>
      </w:r>
      <w:r w:rsidRPr="008A7FE3">
        <w:rPr>
          <w:rFonts w:ascii="Tahoma" w:hAnsi="Tahoma" w:cs="Tahoma"/>
          <w:lang w:val="x-none"/>
        </w:rPr>
        <w:t xml:space="preserve"> </w:t>
      </w:r>
      <w:r w:rsidRPr="005D654E">
        <w:rPr>
          <w:rFonts w:ascii="Tahoma" w:hAnsi="Tahoma" w:cs="Tahoma"/>
        </w:rPr>
        <w:t xml:space="preserve">bo moral prevzeti in nadalje </w:t>
      </w:r>
      <w:r w:rsidR="00812D89">
        <w:rPr>
          <w:rFonts w:ascii="Tahoma" w:hAnsi="Tahoma" w:cs="Tahoma"/>
        </w:rPr>
        <w:t>odstraniti</w:t>
      </w:r>
      <w:r w:rsidR="00812D89" w:rsidRPr="005D654E">
        <w:rPr>
          <w:rFonts w:ascii="Tahoma" w:hAnsi="Tahoma" w:cs="Tahoma"/>
        </w:rPr>
        <w:t xml:space="preserve"> </w:t>
      </w:r>
      <w:r w:rsidRPr="005D654E">
        <w:rPr>
          <w:rFonts w:ascii="Tahoma" w:hAnsi="Tahoma" w:cs="Tahoma"/>
        </w:rPr>
        <w:t xml:space="preserve">produkt v strukturah, ki nastanejo </w:t>
      </w:r>
      <w:r>
        <w:rPr>
          <w:rFonts w:ascii="Tahoma" w:hAnsi="Tahoma" w:cs="Tahoma"/>
        </w:rPr>
        <w:t>kot</w:t>
      </w:r>
      <w:r w:rsidRPr="005D654E">
        <w:rPr>
          <w:rFonts w:ascii="Tahoma" w:hAnsi="Tahoma" w:cs="Tahoma"/>
        </w:rPr>
        <w:t xml:space="preserve"> </w:t>
      </w:r>
      <w:r>
        <w:rPr>
          <w:rFonts w:ascii="Tahoma" w:hAnsi="Tahoma" w:cs="Tahoma"/>
        </w:rPr>
        <w:t xml:space="preserve">rezultat </w:t>
      </w:r>
      <w:r w:rsidRPr="005D654E">
        <w:rPr>
          <w:rFonts w:ascii="Tahoma" w:hAnsi="Tahoma" w:cs="Tahoma"/>
        </w:rPr>
        <w:t>obdelav</w:t>
      </w:r>
      <w:r>
        <w:rPr>
          <w:rFonts w:ascii="Tahoma" w:hAnsi="Tahoma" w:cs="Tahoma"/>
        </w:rPr>
        <w:t>e</w:t>
      </w:r>
      <w:r w:rsidRPr="005D654E">
        <w:rPr>
          <w:rFonts w:ascii="Tahoma" w:hAnsi="Tahoma" w:cs="Tahoma"/>
        </w:rPr>
        <w:t xml:space="preserve"> MKO v obratu MBO RCERO Ljubljana.</w:t>
      </w:r>
      <w:r>
        <w:rPr>
          <w:rFonts w:ascii="Tahoma" w:hAnsi="Tahoma" w:cs="Tahoma"/>
        </w:rPr>
        <w:t xml:space="preserve"> </w:t>
      </w: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Pr>
          <w:rFonts w:ascii="Tahoma" w:hAnsi="Tahoma" w:cs="Tahoma"/>
          <w:u w:val="single"/>
        </w:rPr>
        <w:t>Ponudnik</w:t>
      </w:r>
      <w:r w:rsidRPr="004607A5">
        <w:rPr>
          <w:rFonts w:ascii="Tahoma" w:hAnsi="Tahoma" w:cs="Tahoma"/>
          <w:u w:val="single"/>
        </w:rPr>
        <w:t xml:space="preserve"> </w:t>
      </w:r>
      <w:r w:rsidRPr="005D654E">
        <w:rPr>
          <w:rFonts w:ascii="Tahoma" w:hAnsi="Tahoma" w:cs="Tahoma"/>
          <w:u w:val="single"/>
        </w:rPr>
        <w:t xml:space="preserve">ne bo mogel uveljavljati odškodnine zaradi morebitnega </w:t>
      </w:r>
      <w:r>
        <w:rPr>
          <w:rFonts w:ascii="Tahoma" w:hAnsi="Tahoma" w:cs="Tahoma"/>
          <w:u w:val="single"/>
        </w:rPr>
        <w:t>odstopanja</w:t>
      </w:r>
      <w:r w:rsidRPr="005D654E">
        <w:rPr>
          <w:rFonts w:ascii="Tahoma" w:hAnsi="Tahoma" w:cs="Tahoma"/>
          <w:u w:val="single"/>
        </w:rPr>
        <w:t xml:space="preserve"> količin. </w:t>
      </w:r>
    </w:p>
    <w:p w14:paraId="40CCCED1" w14:textId="3D9B2AC1" w:rsidR="000A3EF9" w:rsidRDefault="000A3EF9" w:rsidP="0063302D">
      <w:pPr>
        <w:keepNext/>
        <w:keepLines/>
        <w:jc w:val="both"/>
        <w:rPr>
          <w:rFonts w:ascii="Tahoma" w:hAnsi="Tahoma" w:cs="Tahoma"/>
          <w:u w:val="single"/>
        </w:rPr>
      </w:pPr>
    </w:p>
    <w:p w14:paraId="04C3F24D" w14:textId="6ADDA34B" w:rsidR="006B1D03" w:rsidRDefault="006B1D03" w:rsidP="0063302D">
      <w:pPr>
        <w:keepNext/>
        <w:keepLines/>
        <w:jc w:val="both"/>
        <w:rPr>
          <w:rFonts w:ascii="Tahoma" w:hAnsi="Tahoma" w:cs="Tahoma"/>
          <w:u w:val="single"/>
        </w:rPr>
      </w:pPr>
      <w:r w:rsidRPr="006B1D03">
        <w:rPr>
          <w:rFonts w:ascii="Tahoma" w:hAnsi="Tahoma" w:cs="Tahoma"/>
          <w:u w:val="single"/>
        </w:rPr>
        <w:t xml:space="preserve">Skupna okvirna količina </w:t>
      </w:r>
      <w:r w:rsidR="00323C22">
        <w:rPr>
          <w:rFonts w:ascii="Tahoma" w:hAnsi="Tahoma" w:cs="Tahoma"/>
          <w:u w:val="single"/>
        </w:rPr>
        <w:t>ostanka obdelanih MKO</w:t>
      </w:r>
      <w:r w:rsidR="00323C22" w:rsidRPr="006B1D03">
        <w:rPr>
          <w:rFonts w:ascii="Tahoma" w:hAnsi="Tahoma" w:cs="Tahoma"/>
          <w:u w:val="single"/>
        </w:rPr>
        <w:t xml:space="preserve"> </w:t>
      </w:r>
      <w:r w:rsidRPr="006B1D03">
        <w:rPr>
          <w:rFonts w:ascii="Tahoma" w:hAnsi="Tahoma" w:cs="Tahoma"/>
          <w:u w:val="single"/>
        </w:rPr>
        <w:t xml:space="preserve">z EWC oznako </w:t>
      </w:r>
      <w:r w:rsidR="00323C22">
        <w:rPr>
          <w:rFonts w:ascii="Tahoma" w:hAnsi="Tahoma" w:cs="Tahoma"/>
          <w:u w:val="single"/>
        </w:rPr>
        <w:t>20 03 01</w:t>
      </w:r>
      <w:r w:rsidRPr="006B1D03">
        <w:rPr>
          <w:rFonts w:ascii="Tahoma" w:hAnsi="Tahoma" w:cs="Tahoma"/>
          <w:u w:val="single"/>
        </w:rPr>
        <w:t xml:space="preserve">, ki je predmet tega javnega naročila, znaša </w:t>
      </w:r>
      <w:r w:rsidR="00323C22">
        <w:rPr>
          <w:rFonts w:ascii="Tahoma" w:hAnsi="Tahoma" w:cs="Tahoma"/>
          <w:u w:val="single"/>
        </w:rPr>
        <w:t>skupaj 6</w:t>
      </w:r>
      <w:r w:rsidRPr="006B1D03">
        <w:rPr>
          <w:rFonts w:ascii="Tahoma" w:hAnsi="Tahoma" w:cs="Tahoma"/>
          <w:u w:val="single"/>
        </w:rPr>
        <w:t>.000 ton</w:t>
      </w:r>
      <w:r w:rsidR="00700D31">
        <w:rPr>
          <w:rFonts w:ascii="Tahoma" w:hAnsi="Tahoma" w:cs="Tahoma"/>
          <w:u w:val="single"/>
        </w:rPr>
        <w:t xml:space="preserve"> v </w:t>
      </w:r>
      <w:r w:rsidR="00323C22">
        <w:rPr>
          <w:rFonts w:ascii="Tahoma" w:hAnsi="Tahoma" w:cs="Tahoma"/>
          <w:u w:val="single"/>
        </w:rPr>
        <w:t>letu 2025 in letu 2026</w:t>
      </w:r>
      <w:r>
        <w:rPr>
          <w:rFonts w:ascii="Tahoma" w:hAnsi="Tahoma" w:cs="Tahoma"/>
          <w:u w:val="single"/>
        </w:rPr>
        <w:t>.</w:t>
      </w:r>
      <w:r w:rsidR="00323C22">
        <w:rPr>
          <w:rFonts w:ascii="Tahoma" w:hAnsi="Tahoma" w:cs="Tahoma"/>
          <w:u w:val="single"/>
        </w:rPr>
        <w:t xml:space="preserve"> </w:t>
      </w:r>
    </w:p>
    <w:p w14:paraId="57536C9E" w14:textId="367AD286" w:rsidR="00323C22" w:rsidRDefault="00323C22" w:rsidP="0063302D">
      <w:pPr>
        <w:keepNext/>
        <w:keepLines/>
        <w:jc w:val="both"/>
        <w:rPr>
          <w:rFonts w:ascii="Tahoma" w:hAnsi="Tahoma" w:cs="Tahoma"/>
          <w:u w:val="single"/>
        </w:rPr>
      </w:pPr>
    </w:p>
    <w:p w14:paraId="20EB3274" w14:textId="1CFC903E" w:rsidR="00323C22" w:rsidRDefault="00323C22" w:rsidP="0063302D">
      <w:pPr>
        <w:keepNext/>
        <w:keepLines/>
        <w:jc w:val="both"/>
        <w:rPr>
          <w:rFonts w:ascii="Tahoma" w:hAnsi="Tahoma" w:cs="Tahoma"/>
          <w:u w:val="single"/>
        </w:rPr>
      </w:pPr>
      <w:r>
        <w:rPr>
          <w:rFonts w:ascii="Tahoma" w:hAnsi="Tahoma" w:cs="Tahoma"/>
          <w:u w:val="single"/>
        </w:rPr>
        <w:t>Predvidene količine ostanka obdelanih MKO za posamezno leto znašajo:</w:t>
      </w:r>
    </w:p>
    <w:p w14:paraId="59F1AF91" w14:textId="1A6AD8D5" w:rsidR="00323C22" w:rsidRDefault="00323C22" w:rsidP="00323C22">
      <w:pPr>
        <w:pStyle w:val="Odstavekseznama"/>
        <w:keepNext/>
        <w:keepLines/>
        <w:numPr>
          <w:ilvl w:val="0"/>
          <w:numId w:val="54"/>
        </w:numPr>
        <w:jc w:val="both"/>
        <w:rPr>
          <w:rFonts w:ascii="Tahoma" w:hAnsi="Tahoma" w:cs="Tahoma"/>
          <w:u w:val="single"/>
        </w:rPr>
      </w:pPr>
      <w:r>
        <w:rPr>
          <w:rFonts w:ascii="Tahoma" w:hAnsi="Tahoma" w:cs="Tahoma"/>
          <w:u w:val="single"/>
        </w:rPr>
        <w:t>Leto 2025: 3.000 ton</w:t>
      </w:r>
    </w:p>
    <w:p w14:paraId="100D1A3B" w14:textId="7873F606" w:rsidR="00323C22" w:rsidRPr="00252E86" w:rsidRDefault="00323C22" w:rsidP="00252E86">
      <w:pPr>
        <w:pStyle w:val="Odstavekseznama"/>
        <w:keepNext/>
        <w:keepLines/>
        <w:numPr>
          <w:ilvl w:val="0"/>
          <w:numId w:val="54"/>
        </w:numPr>
        <w:jc w:val="both"/>
        <w:rPr>
          <w:rFonts w:ascii="Tahoma" w:hAnsi="Tahoma" w:cs="Tahoma"/>
          <w:u w:val="single"/>
        </w:rPr>
      </w:pPr>
      <w:r>
        <w:rPr>
          <w:rFonts w:ascii="Tahoma" w:hAnsi="Tahoma" w:cs="Tahoma"/>
          <w:u w:val="single"/>
        </w:rPr>
        <w:t>Leto 2026: 3.000 ton</w:t>
      </w:r>
    </w:p>
    <w:p w14:paraId="2AB99FAA" w14:textId="129BC9F2" w:rsidR="006B1D03" w:rsidRDefault="006B1D03" w:rsidP="0063302D">
      <w:pPr>
        <w:keepNext/>
        <w:keepLines/>
        <w:jc w:val="both"/>
        <w:rPr>
          <w:rFonts w:ascii="Tahoma" w:hAnsi="Tahoma" w:cs="Tahoma"/>
          <w:u w:val="single"/>
        </w:rPr>
      </w:pPr>
    </w:p>
    <w:p w14:paraId="33D1CEAB" w14:textId="77777777" w:rsidR="006B1D03" w:rsidRPr="006B1D03" w:rsidRDefault="006B1D03" w:rsidP="006B1D03">
      <w:pPr>
        <w:keepNext/>
        <w:keepLines/>
        <w:jc w:val="both"/>
        <w:rPr>
          <w:rFonts w:ascii="Tahoma" w:hAnsi="Tahoma" w:cs="Tahoma"/>
          <w:u w:val="single"/>
        </w:rPr>
      </w:pPr>
      <w:r w:rsidRPr="006B1D03">
        <w:rPr>
          <w:rFonts w:ascii="Tahoma" w:hAnsi="Tahoma" w:cs="Tahoma"/>
          <w:u w:val="single"/>
        </w:rPr>
        <w:t>Predvidene količine so okvirne in za naročnika nezavezujoče.</w:t>
      </w:r>
    </w:p>
    <w:p w14:paraId="29CCFB8C" w14:textId="540A428B" w:rsidR="006B1D03" w:rsidRDefault="006B1D03" w:rsidP="0063302D">
      <w:pPr>
        <w:keepNext/>
        <w:keepLines/>
        <w:jc w:val="both"/>
        <w:rPr>
          <w:rFonts w:ascii="Tahoma" w:hAnsi="Tahoma" w:cs="Tahoma"/>
          <w:u w:val="single"/>
        </w:rPr>
      </w:pPr>
    </w:p>
    <w:p w14:paraId="0C26F781" w14:textId="77777777" w:rsidR="00BB4F43" w:rsidRDefault="00BB4F43" w:rsidP="0063302D">
      <w:pPr>
        <w:keepNext/>
        <w:keepLines/>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w:t>
      </w:r>
      <w:r w:rsidR="00D740F9">
        <w:rPr>
          <w:rFonts w:ascii="Tahoma" w:hAnsi="Tahoma" w:cs="Tahoma"/>
        </w:rPr>
        <w:t>produktov</w:t>
      </w:r>
      <w:r w:rsidRPr="005D654E">
        <w:rPr>
          <w:rFonts w:ascii="Tahoma" w:hAnsi="Tahoma" w:cs="Tahoma"/>
        </w:rPr>
        <w:t xml:space="preserve">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 xml:space="preserve">prehode pošiljk </w:t>
      </w:r>
      <w:r w:rsidR="00D740F9">
        <w:rPr>
          <w:rFonts w:ascii="Tahoma" w:hAnsi="Tahoma" w:cs="Tahoma"/>
        </w:rPr>
        <w:t>produktov</w:t>
      </w:r>
      <w:r w:rsidRPr="005D654E">
        <w:rPr>
          <w:rFonts w:ascii="Tahoma" w:hAnsi="Tahoma" w:cs="Tahoma"/>
        </w:rPr>
        <w:t xml:space="preserve">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4DF1BF98" w14:textId="77777777" w:rsidR="001B6A28" w:rsidRPr="00C8579C" w:rsidRDefault="001B6A28" w:rsidP="0063302D">
      <w:pPr>
        <w:keepNext/>
        <w:keepLines/>
        <w:jc w:val="both"/>
        <w:rPr>
          <w:rFonts w:ascii="Tahoma" w:hAnsi="Tahoma" w:cs="Tahoma"/>
        </w:rPr>
      </w:pPr>
    </w:p>
    <w:p w14:paraId="4E4FF8BE" w14:textId="77777777" w:rsidR="00000C09" w:rsidRPr="00841111" w:rsidRDefault="00BB4F43" w:rsidP="0063302D">
      <w:pPr>
        <w:keepNext/>
        <w:keepLines/>
        <w:numPr>
          <w:ilvl w:val="1"/>
          <w:numId w:val="2"/>
        </w:numPr>
        <w:jc w:val="both"/>
        <w:rPr>
          <w:rFonts w:ascii="Tahoma" w:hAnsi="Tahoma" w:cs="Tahoma"/>
          <w:b/>
        </w:rPr>
      </w:pPr>
      <w:r>
        <w:rPr>
          <w:rFonts w:ascii="Tahoma" w:hAnsi="Tahoma" w:cs="Tahoma"/>
          <w:b/>
        </w:rPr>
        <w:t>Začetek odvoza produkta</w:t>
      </w:r>
    </w:p>
    <w:p w14:paraId="6D0678A6" w14:textId="77777777" w:rsidR="00000C09" w:rsidRDefault="00000C09" w:rsidP="0063302D">
      <w:pPr>
        <w:keepNext/>
        <w:keepLines/>
        <w:jc w:val="both"/>
        <w:rPr>
          <w:rFonts w:ascii="Tahoma" w:hAnsi="Tahoma" w:cs="Tahoma"/>
        </w:rPr>
      </w:pPr>
    </w:p>
    <w:p w14:paraId="05C34655" w14:textId="3FB5AEB0" w:rsidR="00C309F2" w:rsidRDefault="000022D0" w:rsidP="0063302D">
      <w:pPr>
        <w:pStyle w:val="Pripombabesedilo"/>
        <w:keepNext/>
        <w:keepLines/>
        <w:jc w:val="both"/>
        <w:rPr>
          <w:rFonts w:ascii="Tahoma" w:hAnsi="Tahoma" w:cs="Tahoma"/>
          <w:bCs/>
          <w:lang w:val="sl-SI"/>
        </w:rPr>
      </w:pPr>
      <w:r w:rsidRPr="0045383F">
        <w:rPr>
          <w:rFonts w:ascii="Tahoma" w:hAnsi="Tahoma" w:cs="Tahoma"/>
          <w:bCs/>
          <w:lang w:val="sl-SI"/>
        </w:rPr>
        <w:t xml:space="preserve">Ponudnik mora biti za prvi prevzem in nadaljnjo </w:t>
      </w:r>
      <w:r w:rsidR="00323C22">
        <w:rPr>
          <w:rFonts w:ascii="Tahoma" w:hAnsi="Tahoma" w:cs="Tahoma"/>
          <w:bCs/>
          <w:lang w:val="sl-SI"/>
        </w:rPr>
        <w:t xml:space="preserve">ravnanje s </w:t>
      </w:r>
      <w:r w:rsidRPr="0045383F">
        <w:rPr>
          <w:rFonts w:ascii="Tahoma" w:hAnsi="Tahoma" w:cs="Tahoma"/>
          <w:bCs/>
          <w:lang w:val="sl-SI"/>
        </w:rPr>
        <w:t>produkt</w:t>
      </w:r>
      <w:r w:rsidR="00323C22">
        <w:rPr>
          <w:rFonts w:ascii="Tahoma" w:hAnsi="Tahoma" w:cs="Tahoma"/>
          <w:bCs/>
          <w:lang w:val="sl-SI"/>
        </w:rPr>
        <w:t>om</w:t>
      </w:r>
      <w:r w:rsidRPr="0045383F">
        <w:rPr>
          <w:rFonts w:ascii="Tahoma" w:hAnsi="Tahoma" w:cs="Tahoma"/>
          <w:bCs/>
          <w:lang w:val="sl-SI"/>
        </w:rPr>
        <w:t xml:space="preserve">, ki dnevno nastaja v obratu MBO RCERO Ljubljana, pripravljen najkasneje v osmih (8) dneh od </w:t>
      </w:r>
      <w:r w:rsidR="002D2CFD">
        <w:rPr>
          <w:rFonts w:ascii="Tahoma" w:hAnsi="Tahoma" w:cs="Tahoma"/>
          <w:bCs/>
          <w:lang w:val="sl-SI"/>
        </w:rPr>
        <w:t xml:space="preserve">sklenitve </w:t>
      </w:r>
      <w:r w:rsidRPr="0045383F">
        <w:rPr>
          <w:rFonts w:ascii="Tahoma" w:hAnsi="Tahoma" w:cs="Tahoma"/>
          <w:bCs/>
          <w:lang w:val="sl-SI"/>
        </w:rPr>
        <w:t>okvirnega sporazuma</w:t>
      </w:r>
      <w:r w:rsidR="002D2CFD">
        <w:rPr>
          <w:rFonts w:ascii="Tahoma" w:hAnsi="Tahoma" w:cs="Tahoma"/>
          <w:bCs/>
          <w:lang w:val="sl-SI"/>
        </w:rPr>
        <w:t>.</w:t>
      </w:r>
    </w:p>
    <w:p w14:paraId="49D05EF7" w14:textId="77777777" w:rsidR="001E0C11" w:rsidRPr="000022D0" w:rsidRDefault="001E0C11" w:rsidP="0063302D">
      <w:pPr>
        <w:pStyle w:val="Pripombabesedilo"/>
        <w:keepNext/>
        <w:keepLines/>
        <w:jc w:val="both"/>
        <w:rPr>
          <w:rFonts w:ascii="Tahoma" w:hAnsi="Tahoma" w:cs="Tahoma"/>
        </w:rPr>
      </w:pPr>
    </w:p>
    <w:p w14:paraId="59D817F3" w14:textId="77777777" w:rsidR="00BB4F43" w:rsidRDefault="00BB4F43" w:rsidP="0063302D">
      <w:pPr>
        <w:pStyle w:val="Telobesedila211"/>
        <w:keepNext/>
        <w:keepLines/>
        <w:suppressAutoHyphens w:val="0"/>
        <w:rPr>
          <w:rFonts w:ascii="Tahoma" w:hAnsi="Tahoma" w:cs="Tahoma"/>
          <w:sz w:val="20"/>
          <w:szCs w:val="20"/>
        </w:rPr>
      </w:pPr>
      <w:r w:rsidRPr="00B25896">
        <w:rPr>
          <w:rFonts w:ascii="Tahoma" w:hAnsi="Tahoma" w:cs="Tahoma"/>
          <w:sz w:val="20"/>
          <w:szCs w:val="20"/>
        </w:rPr>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521BA689" w14:textId="77777777" w:rsidR="00245293" w:rsidRDefault="00245293" w:rsidP="0063302D">
      <w:pPr>
        <w:keepNext/>
        <w:keepLines/>
        <w:jc w:val="both"/>
        <w:rPr>
          <w:rFonts w:ascii="Tahoma" w:hAnsi="Tahoma" w:cs="Tahoma"/>
        </w:rPr>
      </w:pPr>
    </w:p>
    <w:p w14:paraId="09D0A6C5" w14:textId="77777777" w:rsidR="00BB4F43" w:rsidRDefault="00BB4F43" w:rsidP="0063302D">
      <w:pPr>
        <w:keepNext/>
        <w:keepLines/>
        <w:numPr>
          <w:ilvl w:val="1"/>
          <w:numId w:val="2"/>
        </w:numPr>
        <w:jc w:val="both"/>
        <w:rPr>
          <w:rFonts w:ascii="Tahoma" w:hAnsi="Tahoma" w:cs="Tahoma"/>
          <w:b/>
        </w:rPr>
      </w:pPr>
      <w:r>
        <w:rPr>
          <w:rFonts w:ascii="Tahoma" w:hAnsi="Tahoma" w:cs="Tahoma"/>
          <w:b/>
        </w:rPr>
        <w:t>Način in čas prevzema</w:t>
      </w:r>
    </w:p>
    <w:p w14:paraId="249A949B" w14:textId="77777777" w:rsidR="00BB4F43" w:rsidRDefault="00BB4F43" w:rsidP="0063302D">
      <w:pPr>
        <w:keepNext/>
        <w:keepLines/>
        <w:jc w:val="both"/>
        <w:rPr>
          <w:rFonts w:ascii="Tahoma" w:hAnsi="Tahoma" w:cs="Tahoma"/>
          <w:b/>
        </w:rPr>
      </w:pPr>
    </w:p>
    <w:p w14:paraId="5943CB42" w14:textId="77777777" w:rsidR="00BB4F43" w:rsidRDefault="00BB4F43" w:rsidP="0063302D">
      <w:pPr>
        <w:keepNext/>
        <w:keepLines/>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18D991B9" w14:textId="77777777" w:rsidR="00BB4F43" w:rsidRPr="005D654E" w:rsidRDefault="00BB4F43" w:rsidP="0063302D">
      <w:pPr>
        <w:keepNext/>
        <w:keepLines/>
        <w:jc w:val="both"/>
        <w:rPr>
          <w:rFonts w:ascii="Tahoma" w:hAnsi="Tahoma" w:cs="Tahoma"/>
        </w:rPr>
      </w:pPr>
    </w:p>
    <w:p w14:paraId="6DB82B83" w14:textId="174460ED" w:rsidR="00BB4F43" w:rsidRPr="005D654E" w:rsidRDefault="00BB4F43" w:rsidP="0063302D">
      <w:pPr>
        <w:keepNext/>
        <w:keepLines/>
        <w:jc w:val="both"/>
        <w:rPr>
          <w:rFonts w:ascii="Tahoma" w:hAnsi="Tahoma" w:cs="Tahoma"/>
        </w:rPr>
      </w:pPr>
      <w:r w:rsidRPr="005D654E">
        <w:rPr>
          <w:rFonts w:ascii="Tahoma" w:hAnsi="Tahoma" w:cs="Tahoma"/>
        </w:rPr>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vsak od izbranih ponudnikov</w:t>
      </w:r>
      <w:r w:rsidRPr="005D654E">
        <w:rPr>
          <w:rFonts w:ascii="Tahoma" w:hAnsi="Tahoma" w:cs="Tahoma"/>
        </w:rPr>
        <w:t xml:space="preserve">, ki bo moral pri izvajanju storitve upoštevati veljavna navodila in pogoje na lokaciji RCERO Ljubljana, </w:t>
      </w:r>
      <w:r>
        <w:rPr>
          <w:rFonts w:ascii="Tahoma" w:hAnsi="Tahoma" w:cs="Tahoma"/>
        </w:rPr>
        <w:t xml:space="preserve">s katerimi bo naročnik seznanil izbrane ponudnike pred pričetkom izvajanja storitev po okvirnem sporazumu in po potrebi tudi </w:t>
      </w:r>
      <w:r w:rsidR="002D2CFD">
        <w:rPr>
          <w:rFonts w:ascii="Tahoma" w:hAnsi="Tahoma" w:cs="Tahoma"/>
        </w:rPr>
        <w:t>v času</w:t>
      </w:r>
      <w:r>
        <w:rPr>
          <w:rFonts w:ascii="Tahoma" w:hAnsi="Tahoma" w:cs="Tahoma"/>
        </w:rPr>
        <w:t xml:space="preserve"> veljavnosti </w:t>
      </w:r>
      <w:r w:rsidR="002D2CFD">
        <w:rPr>
          <w:rFonts w:ascii="Tahoma" w:hAnsi="Tahoma" w:cs="Tahoma"/>
        </w:rPr>
        <w:t xml:space="preserve">okvirnega </w:t>
      </w:r>
      <w:r>
        <w:rPr>
          <w:rFonts w:ascii="Tahoma" w:hAnsi="Tahoma" w:cs="Tahoma"/>
        </w:rPr>
        <w:t xml:space="preserve">sporazuma. </w:t>
      </w:r>
    </w:p>
    <w:p w14:paraId="4D6A4177" w14:textId="77777777" w:rsidR="00BB4F43" w:rsidRPr="005D654E" w:rsidRDefault="00BB4F43" w:rsidP="0063302D">
      <w:pPr>
        <w:keepNext/>
        <w:keepLines/>
        <w:jc w:val="both"/>
        <w:rPr>
          <w:rFonts w:ascii="Tahoma" w:hAnsi="Tahoma" w:cs="Tahoma"/>
        </w:rPr>
      </w:pPr>
    </w:p>
    <w:p w14:paraId="005E5C42" w14:textId="15640F4B" w:rsidR="00BB4F43" w:rsidRDefault="00BB4F43" w:rsidP="0063302D">
      <w:pPr>
        <w:keepNext/>
        <w:keepLines/>
        <w:jc w:val="both"/>
        <w:rPr>
          <w:rFonts w:ascii="Tahoma" w:hAnsi="Tahoma" w:cs="Tahoma"/>
        </w:rPr>
      </w:pPr>
      <w:r w:rsidRPr="005D654E">
        <w:rPr>
          <w:rFonts w:ascii="Tahoma" w:hAnsi="Tahoma" w:cs="Tahoma"/>
        </w:rPr>
        <w:lastRenderedPageBreak/>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Pr>
          <w:rFonts w:ascii="Tahoma" w:hAnsi="Tahoma" w:cs="Tahoma"/>
        </w:rPr>
        <w:t>.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w:t>
      </w:r>
      <w:r w:rsidR="00AC4341">
        <w:rPr>
          <w:rFonts w:ascii="Tahoma" w:hAnsi="Tahoma" w:cs="Tahoma"/>
        </w:rPr>
        <w:t>17</w:t>
      </w:r>
      <w:r w:rsidRPr="005D654E">
        <w:rPr>
          <w:rFonts w:ascii="Tahoma" w:hAnsi="Tahoma" w:cs="Tahoma"/>
        </w:rPr>
        <w:t>.</w:t>
      </w:r>
      <w:r w:rsidR="00AC4341">
        <w:rPr>
          <w:rFonts w:ascii="Tahoma" w:hAnsi="Tahoma" w:cs="Tahoma"/>
        </w:rPr>
        <w:t>15</w:t>
      </w:r>
      <w:r w:rsidRPr="005D654E">
        <w:rPr>
          <w:rFonts w:ascii="Tahoma" w:hAnsi="Tahoma" w:cs="Tahoma"/>
        </w:rPr>
        <w:t xml:space="preserve"> ur</w:t>
      </w:r>
      <w:r>
        <w:rPr>
          <w:rFonts w:ascii="Tahoma" w:hAnsi="Tahoma" w:cs="Tahoma"/>
        </w:rPr>
        <w:t xml:space="preserve">o oziroma v skladu z najavo naročnika. </w:t>
      </w:r>
    </w:p>
    <w:p w14:paraId="3F060447" w14:textId="77777777" w:rsidR="00BB4F43" w:rsidRDefault="00BB4F43" w:rsidP="0063302D">
      <w:pPr>
        <w:keepNext/>
        <w:keepLines/>
        <w:jc w:val="both"/>
        <w:rPr>
          <w:rFonts w:ascii="Tahoma" w:hAnsi="Tahoma" w:cs="Tahoma"/>
          <w:b/>
        </w:rPr>
      </w:pPr>
    </w:p>
    <w:p w14:paraId="64DEE964" w14:textId="77777777" w:rsidR="00E937B2" w:rsidRPr="00841111" w:rsidRDefault="00E937B2" w:rsidP="0063302D">
      <w:pPr>
        <w:keepNext/>
        <w:keepLines/>
        <w:numPr>
          <w:ilvl w:val="1"/>
          <w:numId w:val="2"/>
        </w:numPr>
        <w:jc w:val="both"/>
        <w:rPr>
          <w:rFonts w:ascii="Tahoma" w:hAnsi="Tahoma" w:cs="Tahoma"/>
          <w:b/>
        </w:rPr>
      </w:pPr>
      <w:r w:rsidRPr="00841111">
        <w:rPr>
          <w:rFonts w:ascii="Tahoma" w:hAnsi="Tahoma" w:cs="Tahoma"/>
          <w:b/>
        </w:rPr>
        <w:t>Zagotavljanje varnosti in zdravja pri delu</w:t>
      </w:r>
    </w:p>
    <w:p w14:paraId="56AC8222" w14:textId="77777777" w:rsidR="00E937B2" w:rsidRPr="00C8579C" w:rsidRDefault="00E937B2" w:rsidP="0063302D">
      <w:pPr>
        <w:keepNext/>
        <w:keepLines/>
        <w:jc w:val="both"/>
        <w:rPr>
          <w:rFonts w:ascii="Tahoma" w:hAnsi="Tahoma" w:cs="Tahoma"/>
        </w:rPr>
      </w:pPr>
    </w:p>
    <w:p w14:paraId="33094644" w14:textId="77777777" w:rsidR="00E937B2" w:rsidRDefault="00E937B2" w:rsidP="0063302D">
      <w:pPr>
        <w:keepNext/>
        <w:keepLines/>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in </w:t>
      </w:r>
      <w:r w:rsidR="00CC7C3C">
        <w:rPr>
          <w:rFonts w:ascii="Tahoma" w:hAnsi="Tahoma" w:cs="Tahoma"/>
          <w:bCs/>
        </w:rPr>
        <w:t>43/11</w:t>
      </w:r>
      <w:r w:rsidR="00B25DEB" w:rsidRPr="00B25DEB">
        <w:rPr>
          <w:rFonts w:ascii="Tahoma" w:hAnsi="Tahoma" w:cs="Tahoma"/>
          <w:bCs/>
        </w:rPr>
        <w:t xml:space="preserve"> – ZVZD-1</w:t>
      </w:r>
      <w:r w:rsidRPr="00C8579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05D97879" w14:textId="77777777" w:rsidR="00E937B2" w:rsidRPr="00C8579C" w:rsidRDefault="00E937B2" w:rsidP="0063302D">
      <w:pPr>
        <w:keepNext/>
        <w:keepLines/>
        <w:jc w:val="both"/>
        <w:rPr>
          <w:rFonts w:ascii="Tahoma" w:hAnsi="Tahoma" w:cs="Tahoma"/>
        </w:rPr>
      </w:pPr>
    </w:p>
    <w:p w14:paraId="02EF5E4D" w14:textId="77777777" w:rsidR="00404AFE" w:rsidRPr="00841111" w:rsidRDefault="00520933" w:rsidP="0063302D">
      <w:pPr>
        <w:keepNext/>
        <w:keepLines/>
        <w:numPr>
          <w:ilvl w:val="1"/>
          <w:numId w:val="2"/>
        </w:numPr>
        <w:jc w:val="both"/>
        <w:rPr>
          <w:rFonts w:ascii="Tahoma" w:hAnsi="Tahoma" w:cs="Tahoma"/>
          <w:b/>
        </w:rPr>
      </w:pPr>
      <w:r>
        <w:rPr>
          <w:rFonts w:ascii="Tahoma" w:hAnsi="Tahoma" w:cs="Tahoma"/>
          <w:b/>
        </w:rPr>
        <w:t xml:space="preserve">Ogled produkta na lokaciji naročnika </w:t>
      </w:r>
    </w:p>
    <w:p w14:paraId="3401671F" w14:textId="77777777" w:rsidR="001360A5" w:rsidRPr="00C8579C" w:rsidRDefault="001360A5" w:rsidP="0063302D">
      <w:pPr>
        <w:keepNext/>
        <w:keepLines/>
        <w:jc w:val="both"/>
        <w:rPr>
          <w:rFonts w:ascii="Tahoma" w:hAnsi="Tahoma" w:cs="Tahoma"/>
        </w:rPr>
      </w:pPr>
    </w:p>
    <w:p w14:paraId="34DDDE1E" w14:textId="77777777" w:rsidR="002A0B40" w:rsidRDefault="00CD5A2B" w:rsidP="0063302D">
      <w:pPr>
        <w:keepNext/>
        <w:keepLines/>
        <w:jc w:val="both"/>
        <w:rPr>
          <w:rFonts w:ascii="Tahoma" w:hAnsi="Tahoma" w:cs="Tahoma"/>
        </w:rPr>
      </w:pPr>
      <w:r w:rsidRPr="00C8579C">
        <w:rPr>
          <w:rFonts w:ascii="Tahoma" w:hAnsi="Tahoma" w:cs="Tahoma"/>
        </w:rPr>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3E9EE4D0" w14:textId="77777777" w:rsidR="00CD5A2B" w:rsidRPr="00C8579C" w:rsidRDefault="00CD5A2B" w:rsidP="0063302D">
      <w:pPr>
        <w:keepNext/>
        <w:keepLines/>
        <w:jc w:val="both"/>
        <w:rPr>
          <w:rFonts w:ascii="Tahoma" w:hAnsi="Tahoma" w:cs="Tahoma"/>
        </w:rPr>
      </w:pPr>
      <w:r w:rsidRPr="00C8579C">
        <w:rPr>
          <w:rFonts w:ascii="Tahoma" w:hAnsi="Tahoma" w:cs="Tahoma"/>
        </w:rPr>
        <w:t xml:space="preserve"> </w:t>
      </w:r>
    </w:p>
    <w:p w14:paraId="70BCD713" w14:textId="77777777" w:rsidR="00CD5A2B" w:rsidRPr="00C8579C" w:rsidRDefault="00CD5A2B" w:rsidP="0063302D">
      <w:pPr>
        <w:keepNext/>
        <w:keepLines/>
        <w:jc w:val="both"/>
        <w:rPr>
          <w:rFonts w:ascii="Tahoma" w:hAnsi="Tahoma" w:cs="Tahoma"/>
        </w:rPr>
      </w:pPr>
      <w:r w:rsidRPr="00C8579C">
        <w:rPr>
          <w:rFonts w:ascii="Tahoma" w:hAnsi="Tahoma" w:cs="Tahoma"/>
        </w:rPr>
        <w:t xml:space="preserve">Naročnik bo v ta namen ločeno organiziral </w:t>
      </w:r>
      <w:r w:rsidR="00520933">
        <w:rPr>
          <w:rFonts w:ascii="Tahoma" w:hAnsi="Tahoma" w:cs="Tahoma"/>
        </w:rPr>
        <w:t>oglede produkta</w:t>
      </w:r>
      <w:r w:rsidR="00520933" w:rsidRPr="00C8579C">
        <w:rPr>
          <w:rFonts w:ascii="Tahoma" w:hAnsi="Tahoma" w:cs="Tahoma"/>
        </w:rPr>
        <w:t xml:space="preserve"> </w:t>
      </w:r>
      <w:r w:rsidRPr="00C8579C">
        <w:rPr>
          <w:rFonts w:ascii="Tahoma" w:hAnsi="Tahoma" w:cs="Tahoma"/>
        </w:rPr>
        <w:t xml:space="preserve">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obrata MBO RCERO Ljubljana</w:t>
      </w:r>
      <w:r w:rsidRPr="00C8579C">
        <w:rPr>
          <w:rFonts w:ascii="Tahoma" w:hAnsi="Tahoma" w:cs="Tahoma"/>
        </w:rPr>
        <w:t xml:space="preserve">. </w:t>
      </w:r>
      <w:r w:rsidR="00540BFA" w:rsidRPr="00C8579C">
        <w:rPr>
          <w:rFonts w:ascii="Tahoma" w:hAnsi="Tahoma" w:cs="Tahoma"/>
        </w:rPr>
        <w:t xml:space="preserve">Ponudniki </w:t>
      </w:r>
      <w:r w:rsidRPr="00C8579C">
        <w:rPr>
          <w:rFonts w:ascii="Tahoma" w:hAnsi="Tahoma" w:cs="Tahoma"/>
        </w:rPr>
        <w:t>lahko kontaktira</w:t>
      </w:r>
      <w:r w:rsidR="00540BFA" w:rsidRPr="00C8579C">
        <w:rPr>
          <w:rFonts w:ascii="Tahoma" w:hAnsi="Tahoma" w:cs="Tahoma"/>
        </w:rPr>
        <w:t>jo</w:t>
      </w:r>
      <w:r w:rsidRPr="00C8579C">
        <w:rPr>
          <w:rFonts w:ascii="Tahoma" w:hAnsi="Tahoma" w:cs="Tahoma"/>
        </w:rPr>
        <w:t xml:space="preserve"> predstavnika naročnika in se dogovori</w:t>
      </w:r>
      <w:r w:rsidR="00540BFA" w:rsidRPr="00C8579C">
        <w:rPr>
          <w:rFonts w:ascii="Tahoma" w:hAnsi="Tahoma" w:cs="Tahoma"/>
        </w:rPr>
        <w:t>jo</w:t>
      </w:r>
      <w:r w:rsidRPr="00C8579C">
        <w:rPr>
          <w:rFonts w:ascii="Tahoma" w:hAnsi="Tahoma" w:cs="Tahoma"/>
        </w:rPr>
        <w:t xml:space="preserve"> za sestanek najkasneje do datuma, določenega za postavljanje vprašanj na Portalu javnih naročil</w:t>
      </w:r>
      <w:r w:rsidR="00343206" w:rsidRPr="00C8579C">
        <w:rPr>
          <w:rFonts w:ascii="Tahoma" w:hAnsi="Tahoma" w:cs="Tahoma"/>
        </w:rPr>
        <w:t>.</w:t>
      </w:r>
      <w:r w:rsidRPr="00C8579C">
        <w:rPr>
          <w:rFonts w:ascii="Tahoma" w:hAnsi="Tahoma" w:cs="Tahoma"/>
        </w:rPr>
        <w:t xml:space="preserve"> </w:t>
      </w:r>
    </w:p>
    <w:p w14:paraId="1793FA1A" w14:textId="77777777" w:rsidR="00CD5A2B" w:rsidRPr="00C8579C" w:rsidRDefault="00CD5A2B" w:rsidP="0063302D">
      <w:pPr>
        <w:keepNext/>
        <w:keepLines/>
        <w:jc w:val="both"/>
        <w:rPr>
          <w:rFonts w:ascii="Tahoma" w:hAnsi="Tahoma" w:cs="Tahoma"/>
        </w:rPr>
      </w:pPr>
    </w:p>
    <w:p w14:paraId="22EE7736" w14:textId="1CB97AB2" w:rsidR="00CD5A2B" w:rsidRDefault="00CD5A2B" w:rsidP="0063302D">
      <w:pPr>
        <w:keepNext/>
        <w:keepLines/>
        <w:jc w:val="both"/>
        <w:rPr>
          <w:rFonts w:ascii="Tahoma" w:hAnsi="Tahoma" w:cs="Tahoma"/>
        </w:rPr>
      </w:pPr>
      <w:r w:rsidRPr="00362702">
        <w:rPr>
          <w:rFonts w:ascii="Tahoma" w:hAnsi="Tahoma" w:cs="Tahoma"/>
        </w:rPr>
        <w:t xml:space="preserve">Kontaktna oseba za izvedbo sestanka in terenskega ogleda je g. </w:t>
      </w:r>
      <w:r w:rsidR="00BB4F43">
        <w:rPr>
          <w:rFonts w:ascii="Tahoma" w:hAnsi="Tahoma" w:cs="Tahoma"/>
        </w:rPr>
        <w:t>Jan Poglajen</w:t>
      </w:r>
      <w:r w:rsidRPr="00362702">
        <w:rPr>
          <w:rFonts w:ascii="Tahoma" w:hAnsi="Tahoma" w:cs="Tahoma"/>
        </w:rPr>
        <w:t xml:space="preserve">, elektronska pošta: </w:t>
      </w:r>
      <w:r w:rsidR="00BB4F43">
        <w:rPr>
          <w:rStyle w:val="Hiperpovezava"/>
          <w:rFonts w:ascii="Tahoma" w:hAnsi="Tahoma" w:cs="Tahoma"/>
        </w:rPr>
        <w:t>jan.poglajen</w:t>
      </w:r>
      <w:r w:rsidR="00362702" w:rsidRPr="00362702">
        <w:rPr>
          <w:rStyle w:val="Hiperpovezava"/>
          <w:rFonts w:ascii="Tahoma" w:hAnsi="Tahoma" w:cs="Tahoma"/>
        </w:rPr>
        <w:t>@vokasnaga.si</w:t>
      </w:r>
      <w:r w:rsidRPr="00362702">
        <w:rPr>
          <w:rFonts w:ascii="Tahoma" w:hAnsi="Tahoma" w:cs="Tahoma"/>
        </w:rPr>
        <w:t xml:space="preserve">, </w:t>
      </w:r>
      <w:r w:rsidR="00514460" w:rsidRPr="00362702">
        <w:rPr>
          <w:rFonts w:ascii="Tahoma" w:hAnsi="Tahoma" w:cs="Tahoma"/>
        </w:rPr>
        <w:t xml:space="preserve">telefon: 01 </w:t>
      </w:r>
      <w:r w:rsidR="006B1D03">
        <w:rPr>
          <w:rFonts w:ascii="Tahoma" w:hAnsi="Tahoma" w:cs="Tahoma"/>
        </w:rPr>
        <w:t>5808 028</w:t>
      </w:r>
      <w:r w:rsidR="00362702" w:rsidRPr="00362702">
        <w:rPr>
          <w:rFonts w:ascii="Tahoma" w:hAnsi="Tahoma" w:cs="Tahoma"/>
        </w:rPr>
        <w:t xml:space="preserve"> </w:t>
      </w:r>
      <w:r w:rsidR="00514460" w:rsidRPr="00362702">
        <w:rPr>
          <w:rFonts w:ascii="Tahoma" w:hAnsi="Tahoma" w:cs="Tahoma"/>
        </w:rPr>
        <w:t>ali</w:t>
      </w:r>
      <w:r w:rsidR="00356B57" w:rsidRPr="00362702">
        <w:rPr>
          <w:rFonts w:ascii="Tahoma" w:hAnsi="Tahoma" w:cs="Tahoma"/>
        </w:rPr>
        <w:t xml:space="preserve"> </w:t>
      </w:r>
      <w:r w:rsidR="00BB4F43">
        <w:rPr>
          <w:rFonts w:ascii="Tahoma" w:hAnsi="Tahoma" w:cs="Tahoma"/>
        </w:rPr>
        <w:t>051 224 824</w:t>
      </w:r>
      <w:r w:rsidRPr="00362702">
        <w:rPr>
          <w:rFonts w:ascii="Tahoma" w:hAnsi="Tahoma" w:cs="Tahoma"/>
        </w:rPr>
        <w:t>.</w:t>
      </w:r>
    </w:p>
    <w:p w14:paraId="31601C33" w14:textId="77777777" w:rsidR="003124D0" w:rsidRPr="00C8579C" w:rsidRDefault="003124D0" w:rsidP="0063302D">
      <w:pPr>
        <w:keepNext/>
        <w:keepLines/>
        <w:jc w:val="both"/>
        <w:rPr>
          <w:rFonts w:ascii="Tahoma" w:hAnsi="Tahoma" w:cs="Tahoma"/>
        </w:rPr>
      </w:pPr>
    </w:p>
    <w:p w14:paraId="4F26923D" w14:textId="50458001" w:rsidR="00065E94" w:rsidRDefault="00540BFA" w:rsidP="0063302D">
      <w:pPr>
        <w:keepNext/>
        <w:keepLines/>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obveščen o pogojih, ki se nanašajo na </w:t>
      </w:r>
      <w:r w:rsidR="002D2CFD">
        <w:rPr>
          <w:rFonts w:ascii="Tahoma" w:hAnsi="Tahoma" w:cs="Tahoma"/>
        </w:rPr>
        <w:t xml:space="preserve">izvajanje </w:t>
      </w:r>
      <w:r w:rsidR="00CD5A2B" w:rsidRPr="00C8579C">
        <w:rPr>
          <w:rFonts w:ascii="Tahoma" w:hAnsi="Tahoma" w:cs="Tahoma"/>
        </w:rPr>
        <w:t>predmetn</w:t>
      </w:r>
      <w:r w:rsidR="002D2CFD">
        <w:rPr>
          <w:rFonts w:ascii="Tahoma" w:hAnsi="Tahoma" w:cs="Tahoma"/>
        </w:rPr>
        <w:t>ih</w:t>
      </w:r>
      <w:r w:rsidR="00CD5A2B" w:rsidRPr="00C8579C">
        <w:rPr>
          <w:rFonts w:ascii="Tahoma" w:hAnsi="Tahoma" w:cs="Tahoma"/>
        </w:rPr>
        <w:t xml:space="preserve"> storit</w:t>
      </w:r>
      <w:r w:rsidR="002D2CFD">
        <w:rPr>
          <w:rFonts w:ascii="Tahoma" w:hAnsi="Tahoma" w:cs="Tahoma"/>
        </w:rPr>
        <w:t>ev</w:t>
      </w:r>
      <w:r w:rsidR="00CD5A2B" w:rsidRPr="00C8579C">
        <w:rPr>
          <w:rFonts w:ascii="Tahoma" w:hAnsi="Tahoma" w:cs="Tahoma"/>
        </w:rPr>
        <w:t xml:space="preserve">. </w:t>
      </w:r>
    </w:p>
    <w:p w14:paraId="28C99FF1" w14:textId="77777777" w:rsidR="00997755" w:rsidRDefault="00997755" w:rsidP="0063302D">
      <w:pPr>
        <w:keepNext/>
        <w:keepLines/>
        <w:jc w:val="both"/>
        <w:rPr>
          <w:rFonts w:ascii="Tahoma" w:hAnsi="Tahoma" w:cs="Tahoma"/>
        </w:rPr>
      </w:pPr>
    </w:p>
    <w:p w14:paraId="41E252A0" w14:textId="77777777" w:rsidR="007C70A1" w:rsidRPr="00C8579C" w:rsidRDefault="009F4E76" w:rsidP="0063302D">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22888E28" w14:textId="77777777" w:rsidR="007C70A1" w:rsidRPr="00C8579C" w:rsidRDefault="007C70A1" w:rsidP="0063302D">
      <w:pPr>
        <w:keepNext/>
        <w:keepLines/>
        <w:jc w:val="both"/>
        <w:rPr>
          <w:rFonts w:ascii="Tahoma" w:hAnsi="Tahoma" w:cs="Tahoma"/>
        </w:rPr>
      </w:pPr>
    </w:p>
    <w:p w14:paraId="6BC259B0" w14:textId="77777777" w:rsidR="00C53A34" w:rsidRPr="00C8579C" w:rsidRDefault="00C53A34" w:rsidP="0063302D">
      <w:pPr>
        <w:keepNext/>
        <w:keepLines/>
        <w:numPr>
          <w:ilvl w:val="0"/>
          <w:numId w:val="18"/>
        </w:numPr>
        <w:jc w:val="both"/>
        <w:rPr>
          <w:rFonts w:ascii="Tahoma" w:hAnsi="Tahoma" w:cs="Tahoma"/>
          <w:b/>
        </w:rPr>
      </w:pPr>
      <w:r w:rsidRPr="00C8579C">
        <w:rPr>
          <w:rFonts w:ascii="Tahoma" w:hAnsi="Tahoma" w:cs="Tahoma"/>
          <w:b/>
        </w:rPr>
        <w:t xml:space="preserve">Splošno: </w:t>
      </w:r>
    </w:p>
    <w:p w14:paraId="19F7A7E1" w14:textId="77777777" w:rsidR="00C53A34" w:rsidRPr="00C8579C" w:rsidRDefault="00C53A34" w:rsidP="0063302D">
      <w:pPr>
        <w:keepNext/>
        <w:keepLines/>
        <w:jc w:val="both"/>
        <w:rPr>
          <w:rFonts w:ascii="Tahoma" w:hAnsi="Tahoma" w:cs="Tahoma"/>
          <w:bCs/>
        </w:rPr>
      </w:pPr>
    </w:p>
    <w:p w14:paraId="52E681A0" w14:textId="77777777" w:rsidR="008E009F" w:rsidRPr="00285804" w:rsidRDefault="008E009F" w:rsidP="008E009F">
      <w:pPr>
        <w:keepNext/>
        <w:keepLines/>
        <w:jc w:val="both"/>
        <w:rPr>
          <w:rFonts w:ascii="Tahoma" w:hAnsi="Tahoma" w:cs="Tahoma"/>
          <w:bCs/>
        </w:rPr>
      </w:pPr>
      <w:r w:rsidRPr="00285804">
        <w:rPr>
          <w:rFonts w:ascii="Tahoma" w:hAnsi="Tahoma" w:cs="Tahoma"/>
          <w:bCs/>
        </w:rPr>
        <w:t xml:space="preserve">Za ugotavljanje sposobnosti mora ponudnik izpolnjevati pogoje in zahteve skladno z določbami ZJN-3, ter pogoje in zahteve, ki so določene v tej razpisni dokumentaciji. </w:t>
      </w:r>
    </w:p>
    <w:p w14:paraId="7007A6B2" w14:textId="77777777" w:rsidR="008E009F" w:rsidRPr="00285804" w:rsidRDefault="008E009F" w:rsidP="008E009F">
      <w:pPr>
        <w:keepNext/>
        <w:keepLines/>
        <w:jc w:val="both"/>
        <w:rPr>
          <w:rFonts w:ascii="Tahoma" w:hAnsi="Tahoma" w:cs="Tahoma"/>
          <w:bCs/>
        </w:rPr>
      </w:pPr>
    </w:p>
    <w:p w14:paraId="7092F71E" w14:textId="77777777" w:rsidR="008E009F" w:rsidRPr="00285804" w:rsidRDefault="008E009F" w:rsidP="008E009F">
      <w:pPr>
        <w:keepNext/>
        <w:keepLines/>
        <w:jc w:val="both"/>
        <w:rPr>
          <w:rFonts w:ascii="Tahoma" w:hAnsi="Tahoma" w:cs="Tahoma"/>
          <w:bCs/>
        </w:rPr>
      </w:pPr>
      <w:r w:rsidRPr="00285804">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511F2EDC" w14:textId="77777777" w:rsidR="008E009F" w:rsidRPr="00285804" w:rsidRDefault="008E009F" w:rsidP="008E009F">
      <w:pPr>
        <w:keepNext/>
        <w:keepLines/>
        <w:jc w:val="both"/>
        <w:rPr>
          <w:rFonts w:ascii="Tahoma" w:hAnsi="Tahoma" w:cs="Tahoma"/>
          <w:bCs/>
        </w:rPr>
      </w:pPr>
    </w:p>
    <w:p w14:paraId="34559C98" w14:textId="77777777" w:rsidR="008E009F" w:rsidRPr="00285804" w:rsidRDefault="008E009F" w:rsidP="008E009F">
      <w:pPr>
        <w:keepNext/>
        <w:keepLines/>
        <w:jc w:val="both"/>
        <w:rPr>
          <w:rFonts w:ascii="Tahoma" w:hAnsi="Tahoma" w:cs="Tahoma"/>
          <w:bCs/>
        </w:rPr>
      </w:pPr>
      <w:r w:rsidRPr="00285804">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365318F" w14:textId="77777777" w:rsidR="008E009F" w:rsidRPr="00285804" w:rsidRDefault="008E009F" w:rsidP="008E009F">
      <w:pPr>
        <w:keepNext/>
        <w:keepLines/>
        <w:jc w:val="both"/>
        <w:rPr>
          <w:rFonts w:ascii="Tahoma" w:hAnsi="Tahoma" w:cs="Tahoma"/>
          <w:bCs/>
        </w:rPr>
      </w:pPr>
    </w:p>
    <w:p w14:paraId="3B58A33C" w14:textId="309FAB8C" w:rsidR="00F25778" w:rsidRDefault="008E009F" w:rsidP="0063302D">
      <w:pPr>
        <w:keepNext/>
        <w:keepLines/>
        <w:jc w:val="both"/>
        <w:rPr>
          <w:rFonts w:ascii="Tahoma" w:hAnsi="Tahoma" w:cs="Tahoma"/>
          <w:bCs/>
        </w:rPr>
      </w:pPr>
      <w:r w:rsidRPr="00285804">
        <w:rPr>
          <w:rFonts w:ascii="Tahoma" w:hAnsi="Tahoma" w:cs="Tahoma"/>
          <w:bCs/>
        </w:rPr>
        <w:t xml:space="preserve">Naročnik je upravičen pred sprejemom odločitve o izbiri opraviti poizvedbe o izpolnjevanju pogojev in zahtev, zato si </w:t>
      </w:r>
      <w:r w:rsidRPr="00285804">
        <w:rPr>
          <w:rFonts w:ascii="Tahoma" w:hAnsi="Tahoma" w:cs="Tahoma"/>
          <w:b/>
          <w:bCs/>
        </w:rPr>
        <w:t>naročnik pridržuje pravico, da ponudnik na podlagi poziva naročnika v zahtevanem roku predloži dodatna dokazila o izpolnjevanju pogojev in zahtev v Poglavju</w:t>
      </w:r>
      <w:r w:rsidR="00B70998">
        <w:rPr>
          <w:rFonts w:ascii="Tahoma" w:hAnsi="Tahoma" w:cs="Tahoma"/>
          <w:b/>
          <w:bCs/>
        </w:rPr>
        <w:t xml:space="preserve"> </w:t>
      </w:r>
      <w:r w:rsidRPr="00285804">
        <w:rPr>
          <w:rFonts w:ascii="Tahoma" w:hAnsi="Tahoma" w:cs="Tahoma"/>
          <w:b/>
          <w:bCs/>
        </w:rPr>
        <w:t xml:space="preserve">3. </w:t>
      </w:r>
      <w:r w:rsidRPr="00285804">
        <w:rPr>
          <w:rFonts w:ascii="Tahoma" w:hAnsi="Tahoma" w:cs="Tahoma"/>
          <w:bCs/>
        </w:rPr>
        <w:t>Če navedbe glede izpolnjevanja pogojev in zahtev ne izkazujejo resničnega stanja</w:t>
      </w:r>
      <w:r w:rsidR="00B70998">
        <w:rPr>
          <w:rFonts w:ascii="Tahoma" w:hAnsi="Tahoma" w:cs="Tahoma"/>
          <w:bCs/>
        </w:rPr>
        <w:t>,</w:t>
      </w:r>
      <w:r w:rsidRPr="00285804">
        <w:rPr>
          <w:rFonts w:ascii="Tahoma" w:hAnsi="Tahoma" w:cs="Tahoma"/>
          <w:bCs/>
        </w:rPr>
        <w:t xml:space="preserve"> ga/jih naročnik ne bo upošteval.</w:t>
      </w:r>
    </w:p>
    <w:p w14:paraId="7884D6A0" w14:textId="1B2A9DE1" w:rsidR="009146B5" w:rsidRDefault="009146B5" w:rsidP="0063302D">
      <w:pPr>
        <w:keepNext/>
        <w:keepLines/>
        <w:jc w:val="both"/>
        <w:rPr>
          <w:rFonts w:ascii="Tahoma" w:hAnsi="Tahoma" w:cs="Tahoma"/>
          <w:bCs/>
        </w:rPr>
      </w:pPr>
    </w:p>
    <w:p w14:paraId="4CF78DFD" w14:textId="500F072A" w:rsidR="009146B5" w:rsidRDefault="009146B5" w:rsidP="0063302D">
      <w:pPr>
        <w:keepNext/>
        <w:keepLines/>
        <w:jc w:val="both"/>
        <w:rPr>
          <w:rFonts w:ascii="Tahoma" w:hAnsi="Tahoma" w:cs="Tahoma"/>
          <w:bCs/>
        </w:rPr>
      </w:pPr>
    </w:p>
    <w:p w14:paraId="6B92B171" w14:textId="77777777" w:rsidR="009146B5" w:rsidRDefault="009146B5" w:rsidP="0063302D">
      <w:pPr>
        <w:keepNext/>
        <w:keepLines/>
        <w:jc w:val="both"/>
        <w:rPr>
          <w:rFonts w:ascii="Tahoma" w:hAnsi="Tahoma" w:cs="Tahoma"/>
          <w:bCs/>
          <w:i/>
        </w:rPr>
      </w:pPr>
    </w:p>
    <w:p w14:paraId="1AC4D178" w14:textId="77777777" w:rsidR="00C53A34" w:rsidRPr="00C8579C" w:rsidRDefault="00C53A34" w:rsidP="0063302D">
      <w:pPr>
        <w:keepNext/>
        <w:keepLines/>
        <w:numPr>
          <w:ilvl w:val="0"/>
          <w:numId w:val="18"/>
        </w:numPr>
        <w:jc w:val="both"/>
        <w:rPr>
          <w:rFonts w:ascii="Tahoma" w:hAnsi="Tahoma" w:cs="Tahoma"/>
          <w:b/>
        </w:rPr>
      </w:pPr>
      <w:r w:rsidRPr="00C8579C">
        <w:rPr>
          <w:rFonts w:ascii="Tahoma" w:hAnsi="Tahoma" w:cs="Tahoma"/>
          <w:b/>
        </w:rPr>
        <w:lastRenderedPageBreak/>
        <w:t xml:space="preserve">Ponudnik: </w:t>
      </w:r>
    </w:p>
    <w:p w14:paraId="0BA4A690" w14:textId="77777777" w:rsidR="00C53A34" w:rsidRPr="00C8579C" w:rsidRDefault="00C53A34" w:rsidP="0063302D">
      <w:pPr>
        <w:keepNext/>
        <w:keepLines/>
        <w:jc w:val="both"/>
        <w:rPr>
          <w:rFonts w:ascii="Tahoma" w:hAnsi="Tahoma" w:cs="Tahoma"/>
        </w:rPr>
      </w:pPr>
    </w:p>
    <w:p w14:paraId="46969E1B" w14:textId="77777777" w:rsidR="00C53A34" w:rsidRPr="00C8579C" w:rsidRDefault="00C53A34" w:rsidP="0063302D">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1B3C49B4" w14:textId="77777777" w:rsidR="006927C4" w:rsidRPr="00C8579C" w:rsidRDefault="006927C4" w:rsidP="0063302D">
      <w:pPr>
        <w:keepNext/>
        <w:keepLines/>
        <w:jc w:val="both"/>
        <w:rPr>
          <w:rFonts w:ascii="Tahoma" w:hAnsi="Tahoma" w:cs="Tahoma"/>
        </w:rPr>
      </w:pPr>
    </w:p>
    <w:p w14:paraId="72E43456" w14:textId="77777777" w:rsidR="00C53A34" w:rsidRPr="00C8579C" w:rsidRDefault="00C53A34" w:rsidP="0063302D">
      <w:pPr>
        <w:keepNext/>
        <w:keepLines/>
        <w:numPr>
          <w:ilvl w:val="0"/>
          <w:numId w:val="18"/>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37B8BF0E" w14:textId="77777777" w:rsidR="006927C4" w:rsidRPr="00C8579C" w:rsidRDefault="006927C4" w:rsidP="0063302D">
      <w:pPr>
        <w:keepNext/>
        <w:keepLines/>
        <w:jc w:val="both"/>
        <w:rPr>
          <w:rFonts w:ascii="Tahoma" w:hAnsi="Tahoma" w:cs="Tahoma"/>
        </w:rPr>
      </w:pPr>
    </w:p>
    <w:p w14:paraId="458640A5" w14:textId="77777777" w:rsidR="00C53A34" w:rsidRPr="00C8579C" w:rsidRDefault="00C53A34" w:rsidP="0063302D">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4A6ADB7F" w14:textId="77777777" w:rsidR="00C53A34" w:rsidRPr="00C8579C" w:rsidRDefault="00C53A34" w:rsidP="0063302D">
      <w:pPr>
        <w:keepNext/>
        <w:keepLines/>
        <w:jc w:val="both"/>
        <w:rPr>
          <w:rFonts w:ascii="Tahoma" w:hAnsi="Tahoma" w:cs="Tahoma"/>
        </w:rPr>
      </w:pPr>
    </w:p>
    <w:p w14:paraId="00738403" w14:textId="77777777" w:rsidR="00C53A34" w:rsidRPr="00C8579C" w:rsidRDefault="00C53A34" w:rsidP="0063302D">
      <w:pPr>
        <w:keepNext/>
        <w:keepLines/>
        <w:numPr>
          <w:ilvl w:val="0"/>
          <w:numId w:val="18"/>
        </w:numPr>
        <w:jc w:val="both"/>
        <w:rPr>
          <w:rFonts w:ascii="Tahoma" w:hAnsi="Tahoma" w:cs="Tahoma"/>
          <w:b/>
        </w:rPr>
      </w:pPr>
      <w:r w:rsidRPr="00C8579C">
        <w:rPr>
          <w:rFonts w:ascii="Tahoma" w:hAnsi="Tahoma" w:cs="Tahoma"/>
          <w:b/>
        </w:rPr>
        <w:t>Navodila za ESPD obrazec:</w:t>
      </w:r>
    </w:p>
    <w:p w14:paraId="6A9C17A4" w14:textId="77777777" w:rsidR="00C53A34" w:rsidRPr="00C8579C" w:rsidRDefault="00C53A34" w:rsidP="0063302D">
      <w:pPr>
        <w:keepNext/>
        <w:keepLines/>
        <w:jc w:val="both"/>
        <w:rPr>
          <w:rFonts w:ascii="Tahoma" w:hAnsi="Tahoma" w:cs="Tahoma"/>
        </w:rPr>
      </w:pPr>
    </w:p>
    <w:p w14:paraId="0143E366" w14:textId="77777777" w:rsidR="00C53A34" w:rsidRPr="00C8579C" w:rsidRDefault="00C53A34" w:rsidP="0063302D">
      <w:pPr>
        <w:keepNext/>
        <w:keepLines/>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24775F74" w14:textId="77777777" w:rsidR="00D239BA" w:rsidRPr="00C8579C" w:rsidRDefault="00D239BA" w:rsidP="0063302D">
      <w:pPr>
        <w:keepNext/>
        <w:keepLines/>
        <w:jc w:val="both"/>
        <w:rPr>
          <w:rFonts w:ascii="Tahoma" w:hAnsi="Tahoma" w:cs="Tahoma"/>
          <w:bCs/>
        </w:rPr>
      </w:pPr>
    </w:p>
    <w:p w14:paraId="12959CBE" w14:textId="77777777" w:rsidR="00A3096A" w:rsidRDefault="00DA0B3F" w:rsidP="0063302D">
      <w:pPr>
        <w:keepNext/>
        <w:keepLines/>
        <w:jc w:val="both"/>
        <w:rPr>
          <w:rFonts w:ascii="Tahoma" w:hAnsi="Tahoma" w:cs="Tahoma"/>
          <w:bCs/>
        </w:rPr>
      </w:pPr>
      <w:bookmarkStart w:id="16" w:name="_Hlk511905322"/>
      <w:r w:rsidRPr="00C8579C">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xml:space="preserve"> ali nepodpisan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10AADB76" w14:textId="77777777" w:rsidR="00DA0B3F" w:rsidRPr="00C8579C" w:rsidRDefault="00DA0B3F" w:rsidP="0063302D">
      <w:pPr>
        <w:keepNext/>
        <w:keepLines/>
        <w:jc w:val="both"/>
        <w:rPr>
          <w:rFonts w:ascii="Tahoma" w:hAnsi="Tahoma" w:cs="Tahoma"/>
          <w:bCs/>
        </w:rPr>
      </w:pPr>
      <w:r w:rsidRPr="00C8579C">
        <w:rPr>
          <w:rFonts w:ascii="Tahoma" w:hAnsi="Tahoma" w:cs="Tahoma"/>
          <w:bCs/>
        </w:rPr>
        <w:t xml:space="preserve"> </w:t>
      </w:r>
    </w:p>
    <w:bookmarkEnd w:id="16"/>
    <w:p w14:paraId="05B20311" w14:textId="77777777" w:rsidR="00DA0B3F" w:rsidRPr="00C8579C" w:rsidRDefault="00DA0B3F" w:rsidP="0063302D">
      <w:pPr>
        <w:keepNext/>
        <w:keepLines/>
        <w:jc w:val="both"/>
        <w:rPr>
          <w:rFonts w:ascii="Tahoma" w:hAnsi="Tahoma" w:cs="Tahoma"/>
          <w:bCs/>
        </w:rPr>
      </w:pPr>
      <w:r w:rsidRPr="00C8579C">
        <w:rPr>
          <w:rFonts w:ascii="Tahoma" w:hAnsi="Tahoma" w:cs="Tahoma"/>
          <w:bCs/>
        </w:rPr>
        <w:t xml:space="preserve">Za ostale sodelujoče ponudnik v razdelek »ESPD – ostali sodelujoči« priloži podpisane ESPD v pdf. </w:t>
      </w:r>
      <w:r w:rsidR="0010602E">
        <w:rPr>
          <w:rFonts w:ascii="Tahoma" w:hAnsi="Tahoma" w:cs="Tahoma"/>
          <w:bCs/>
        </w:rPr>
        <w:t>formatu</w:t>
      </w:r>
      <w:r w:rsidRPr="00C8579C">
        <w:rPr>
          <w:rFonts w:ascii="Tahoma" w:hAnsi="Tahoma" w:cs="Tahoma"/>
          <w:bCs/>
        </w:rPr>
        <w:t xml:space="preserve"> ali v elektronski obliki podpisan </w:t>
      </w:r>
      <w:proofErr w:type="spellStart"/>
      <w:r w:rsidRPr="00C8579C">
        <w:rPr>
          <w:rFonts w:ascii="Tahoma" w:hAnsi="Tahoma" w:cs="Tahoma"/>
          <w:bCs/>
        </w:rPr>
        <w:t>xml</w:t>
      </w:r>
      <w:proofErr w:type="spellEnd"/>
      <w:r w:rsidRPr="00C8579C">
        <w:rPr>
          <w:rFonts w:ascii="Tahoma" w:hAnsi="Tahoma" w:cs="Tahoma"/>
          <w:bCs/>
        </w:rPr>
        <w:t>.</w:t>
      </w:r>
    </w:p>
    <w:p w14:paraId="192C600F" w14:textId="77777777" w:rsidR="00AF7EF7" w:rsidRDefault="00AF7EF7" w:rsidP="0063302D">
      <w:pPr>
        <w:keepNext/>
        <w:keepLines/>
        <w:jc w:val="both"/>
        <w:rPr>
          <w:rFonts w:ascii="Tahoma" w:hAnsi="Tahoma" w:cs="Tahoma"/>
          <w:b/>
          <w:bCs/>
          <w:i/>
          <w:sz w:val="18"/>
        </w:rPr>
      </w:pPr>
    </w:p>
    <w:p w14:paraId="566DD61C" w14:textId="5A09BA77" w:rsidR="00341A94" w:rsidRDefault="00341A94" w:rsidP="0063302D">
      <w:pPr>
        <w:keepNext/>
        <w:keepLines/>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4EBBCA46" w14:textId="77777777" w:rsidR="00CD3CCA" w:rsidRDefault="00CD3CCA" w:rsidP="0063302D">
      <w:pPr>
        <w:keepNext/>
        <w:keepLines/>
        <w:jc w:val="both"/>
        <w:rPr>
          <w:rFonts w:ascii="Tahoma" w:hAnsi="Tahoma" w:cs="Tahoma"/>
          <w:bCs/>
        </w:rPr>
      </w:pPr>
    </w:p>
    <w:p w14:paraId="154BB659" w14:textId="77777777" w:rsidR="00734DC1" w:rsidRPr="00C8579C" w:rsidRDefault="006B3202" w:rsidP="0063302D">
      <w:pPr>
        <w:keepNext/>
        <w:keepLines/>
        <w:numPr>
          <w:ilvl w:val="1"/>
          <w:numId w:val="2"/>
        </w:numPr>
        <w:jc w:val="both"/>
        <w:rPr>
          <w:rFonts w:ascii="Tahoma" w:hAnsi="Tahoma" w:cs="Tahoma"/>
          <w:b/>
        </w:rPr>
      </w:pPr>
      <w:r w:rsidRPr="00C8579C">
        <w:rPr>
          <w:rFonts w:ascii="Tahoma" w:hAnsi="Tahoma" w:cs="Tahoma"/>
          <w:b/>
        </w:rPr>
        <w:t>Razlogi za izključitev</w:t>
      </w:r>
    </w:p>
    <w:p w14:paraId="149F42C9" w14:textId="77777777" w:rsidR="00734DC1" w:rsidRDefault="00734DC1" w:rsidP="0063302D">
      <w:pPr>
        <w:keepNext/>
        <w:keepLines/>
        <w:jc w:val="both"/>
        <w:rPr>
          <w:rFonts w:ascii="Tahoma" w:hAnsi="Tahoma" w:cs="Tahoma"/>
        </w:rPr>
      </w:pPr>
    </w:p>
    <w:p w14:paraId="3CD1D350" w14:textId="77777777" w:rsidR="00204E9A" w:rsidRDefault="00204E9A" w:rsidP="0063302D">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 </w:t>
      </w:r>
    </w:p>
    <w:p w14:paraId="376F5311" w14:textId="77777777" w:rsidR="004E252F" w:rsidRPr="008A3D17" w:rsidRDefault="004E252F" w:rsidP="0063302D">
      <w:pPr>
        <w:keepNext/>
        <w:keepLines/>
        <w:jc w:val="both"/>
        <w:rPr>
          <w:rFonts w:ascii="Tahoma" w:hAnsi="Tahoma" w:cs="Tahoma"/>
          <w:bCs/>
        </w:rPr>
      </w:pPr>
    </w:p>
    <w:p w14:paraId="44D27EB4" w14:textId="62E1F9B1" w:rsidR="00CD1BD6" w:rsidRDefault="003D2D57" w:rsidP="0063302D">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w:t>
      </w:r>
      <w:r w:rsidR="00B70998">
        <w:rPr>
          <w:rFonts w:ascii="Tahoma" w:hAnsi="Tahoma" w:cs="Tahoma"/>
          <w:b w:val="0"/>
          <w:i/>
          <w:lang w:val="sl-SI"/>
        </w:rPr>
        <w:t>,</w:t>
      </w:r>
      <w:r w:rsidRPr="00C8579C">
        <w:rPr>
          <w:rFonts w:ascii="Tahoma" w:hAnsi="Tahoma" w:cs="Tahoma"/>
          <w:b w:val="0"/>
          <w:i/>
          <w:lang w:val="sl-SI"/>
        </w:rPr>
        <w:t xml:space="preserve">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podizvajalca in subjekta, katerega zmogljivost uporablja ponudnik.</w:t>
      </w:r>
    </w:p>
    <w:p w14:paraId="1FA106B7" w14:textId="44AFBF18" w:rsidR="008E7B84" w:rsidRPr="00CD1BD6" w:rsidRDefault="008E7B84" w:rsidP="0063302D">
      <w:pPr>
        <w:pStyle w:val="Telobesedila2"/>
        <w:keepNext/>
        <w:keepLines/>
        <w:rPr>
          <w:rFonts w:ascii="Tahoma" w:hAnsi="Tahoma" w:cs="Tahoma"/>
        </w:rPr>
      </w:pPr>
    </w:p>
    <w:p w14:paraId="54B437E6" w14:textId="13FD4373" w:rsidR="00B630AD" w:rsidRPr="00C8579C" w:rsidRDefault="00B630AD" w:rsidP="00C30F32">
      <w:pPr>
        <w:pStyle w:val="Telobesedila2"/>
        <w:keepNext/>
        <w:keepLines/>
        <w:tabs>
          <w:tab w:val="left" w:pos="5264"/>
        </w:tabs>
        <w:rPr>
          <w:rFonts w:ascii="Tahoma" w:hAnsi="Tahoma" w:cs="Tahoma"/>
          <w:lang w:val="sl-SI"/>
        </w:rPr>
      </w:pPr>
      <w:r w:rsidRPr="00C8579C">
        <w:rPr>
          <w:rFonts w:ascii="Tahoma" w:hAnsi="Tahoma" w:cs="Tahoma"/>
          <w:lang w:val="sl-SI"/>
        </w:rPr>
        <w:t xml:space="preserve">A: Razlogi, povezani s kazenskimi obsodbami </w:t>
      </w:r>
      <w:r w:rsidR="00C30F32">
        <w:rPr>
          <w:rFonts w:ascii="Tahoma" w:hAnsi="Tahoma" w:cs="Tahoma"/>
          <w:lang w:val="sl-SI"/>
        </w:rPr>
        <w:t>(prvi odstavek 75. člena ZJN-3)</w:t>
      </w:r>
    </w:p>
    <w:p w14:paraId="2F458BAC" w14:textId="52589B4F" w:rsidR="00C30F32" w:rsidRPr="003C0C04" w:rsidRDefault="00C30F32" w:rsidP="00C30F32">
      <w:pPr>
        <w:keepNext/>
        <w:keepLines/>
        <w:jc w:val="both"/>
        <w:rPr>
          <w:rFonts w:ascii="Tahoma" w:hAnsi="Tahoma" w:cs="Tahoma"/>
          <w:bCs/>
        </w:rPr>
      </w:pPr>
      <w:r w:rsidRPr="003C0C04">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w:t>
      </w:r>
      <w:r w:rsidR="0097308F">
        <w:rPr>
          <w:rFonts w:ascii="Tahoma" w:hAnsi="Tahoma" w:cs="Tahoma"/>
          <w:bCs/>
        </w:rPr>
        <w:t xml:space="preserve"> s spremembami</w:t>
      </w:r>
      <w:r w:rsidRPr="003C0C04">
        <w:rPr>
          <w:rFonts w:ascii="Tahoma" w:hAnsi="Tahoma" w:cs="Tahoma"/>
          <w:bCs/>
        </w:rPr>
        <w:t>; v nadaljnjem besedilu: KZ-1), ki so opredeljena v prvem odstavku 75. člena ZJN-3, ali za primerljiva kazniva dejanja, ki so jih izrekla tuja sodišča.</w:t>
      </w:r>
    </w:p>
    <w:p w14:paraId="3BDF9A87" w14:textId="21D0949C" w:rsidR="0010602E" w:rsidRDefault="0010602E" w:rsidP="0063302D">
      <w:pPr>
        <w:pStyle w:val="Odstavekseznama"/>
        <w:keepNext/>
        <w:keepLines/>
        <w:ind w:left="0"/>
        <w:jc w:val="both"/>
        <w:rPr>
          <w:rFonts w:ascii="Tahoma" w:hAnsi="Tahoma" w:cs="Tahoma"/>
          <w:szCs w:val="22"/>
        </w:rPr>
      </w:pPr>
    </w:p>
    <w:p w14:paraId="59E1FA77" w14:textId="77777777" w:rsidR="009F05B5" w:rsidRPr="00C8579C" w:rsidRDefault="009F05B5" w:rsidP="0063302D">
      <w:pPr>
        <w:pStyle w:val="Odstavekseznama"/>
        <w:keepNext/>
        <w:keepLines/>
        <w:ind w:left="0"/>
        <w:jc w:val="both"/>
        <w:rPr>
          <w:rFonts w:ascii="Tahoma" w:hAnsi="Tahoma" w:cs="Tahoma"/>
          <w:szCs w:val="22"/>
        </w:rPr>
      </w:pPr>
    </w:p>
    <w:p w14:paraId="56622055" w14:textId="7227E4A4" w:rsidR="00C30F32" w:rsidRPr="00C8579C" w:rsidRDefault="00B630AD" w:rsidP="00C30F32">
      <w:pPr>
        <w:pStyle w:val="Telobesedila2"/>
        <w:keepNext/>
        <w:keepLines/>
        <w:rPr>
          <w:rFonts w:ascii="Tahoma" w:hAnsi="Tahoma" w:cs="Tahoma"/>
          <w:lang w:val="sl-SI"/>
        </w:rPr>
      </w:pPr>
      <w:r w:rsidRPr="00C8579C">
        <w:rPr>
          <w:rFonts w:ascii="Tahoma" w:hAnsi="Tahoma" w:cs="Tahoma"/>
          <w:lang w:val="sl-SI"/>
        </w:rPr>
        <w:lastRenderedPageBreak/>
        <w:t>B: Razlogi, povezani s plačilom davkov ali prispevkov za socialno varnost</w:t>
      </w:r>
      <w:r w:rsidR="00C30F32">
        <w:rPr>
          <w:rFonts w:ascii="Tahoma" w:hAnsi="Tahoma" w:cs="Tahoma"/>
          <w:lang w:val="sl-SI"/>
        </w:rPr>
        <w:t xml:space="preserve"> (drugi odstavek 75. člena ZJN-3)</w:t>
      </w:r>
    </w:p>
    <w:p w14:paraId="0C37F0DB" w14:textId="619F30CF" w:rsidR="00B630AD" w:rsidRPr="00C8579C" w:rsidRDefault="00B630AD" w:rsidP="0063302D">
      <w:pPr>
        <w:pStyle w:val="Telobesedila2"/>
        <w:keepNext/>
        <w:keepLines/>
        <w:ind w:right="0"/>
        <w:rPr>
          <w:rFonts w:ascii="Tahoma" w:hAnsi="Tahoma" w:cs="Tahoma"/>
          <w:lang w:val="sl-SI"/>
        </w:rPr>
      </w:pPr>
    </w:p>
    <w:p w14:paraId="4B0EF42D" w14:textId="77777777" w:rsidR="00C30F32" w:rsidRPr="00CE49D0" w:rsidRDefault="00C30F32" w:rsidP="00C30F32">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5F84BA" w14:textId="77777777" w:rsidR="003124D0" w:rsidRPr="00C8579C" w:rsidRDefault="003124D0" w:rsidP="0063302D">
      <w:pPr>
        <w:pStyle w:val="Telobesedila2"/>
        <w:keepNext/>
        <w:keepLines/>
        <w:ind w:right="0"/>
        <w:rPr>
          <w:rFonts w:ascii="Tahoma" w:hAnsi="Tahoma" w:cs="Tahoma"/>
          <w:b w:val="0"/>
          <w:lang w:val="sl-SI"/>
        </w:rPr>
      </w:pPr>
    </w:p>
    <w:p w14:paraId="626E2197" w14:textId="77777777" w:rsidR="00C30F32" w:rsidRPr="00285804" w:rsidRDefault="00C30F32" w:rsidP="00C30F32">
      <w:pPr>
        <w:keepNext/>
        <w:keepLines/>
        <w:jc w:val="both"/>
        <w:rPr>
          <w:rFonts w:ascii="Tahoma" w:hAnsi="Tahoma" w:cs="Tahoma"/>
          <w:b/>
        </w:rPr>
      </w:pPr>
      <w:r w:rsidRPr="00285804">
        <w:rPr>
          <w:rFonts w:ascii="Tahoma" w:hAnsi="Tahoma" w:cs="Tahoma"/>
          <w:b/>
        </w:rPr>
        <w:t>D: Nacionalni razlogi za izključitev</w:t>
      </w:r>
    </w:p>
    <w:p w14:paraId="360B7EE3" w14:textId="77777777" w:rsidR="00C30F32" w:rsidRPr="00285804" w:rsidRDefault="00C30F32" w:rsidP="00C30F32">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720FACEB" w14:textId="77777777" w:rsidR="00C30F32" w:rsidRPr="00285804" w:rsidRDefault="00C30F32" w:rsidP="00C30F32">
      <w:pPr>
        <w:keepNext/>
        <w:keepLines/>
        <w:jc w:val="both"/>
        <w:rPr>
          <w:rFonts w:ascii="Tahoma" w:hAnsi="Tahoma" w:cs="Tahoma"/>
        </w:rPr>
      </w:pPr>
    </w:p>
    <w:p w14:paraId="5E69A722" w14:textId="77777777" w:rsidR="00C30F32" w:rsidRPr="00285804" w:rsidRDefault="00C30F32" w:rsidP="00C30F32">
      <w:pPr>
        <w:keepNext/>
        <w:keepLines/>
        <w:jc w:val="both"/>
        <w:rPr>
          <w:rFonts w:ascii="Tahoma" w:hAnsi="Tahoma" w:cs="Tahoma"/>
        </w:rPr>
      </w:pPr>
      <w:r w:rsidRPr="00285804">
        <w:rPr>
          <w:rFonts w:ascii="Tahoma" w:hAnsi="Tahoma" w:cs="Tahoma"/>
          <w:b/>
        </w:rPr>
        <w:t>D.1: Točka a) četrtega odstavka 75. člena ZJN-3</w:t>
      </w:r>
    </w:p>
    <w:p w14:paraId="163DB59F" w14:textId="77777777" w:rsidR="00C30F32" w:rsidRPr="00285804" w:rsidRDefault="00C30F32" w:rsidP="00C30F32">
      <w:pPr>
        <w:keepNext/>
        <w:keepLines/>
        <w:numPr>
          <w:ilvl w:val="0"/>
          <w:numId w:val="58"/>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586D4850" w14:textId="77777777" w:rsidR="00C30F32" w:rsidRPr="00285804" w:rsidRDefault="00C30F32" w:rsidP="00C30F32">
      <w:pPr>
        <w:keepNext/>
        <w:keepLines/>
        <w:jc w:val="both"/>
        <w:rPr>
          <w:rFonts w:ascii="Tahoma" w:hAnsi="Tahoma" w:cs="Tahoma"/>
          <w:b/>
        </w:rPr>
      </w:pPr>
    </w:p>
    <w:p w14:paraId="737BFDB3" w14:textId="77777777" w:rsidR="00C30F32" w:rsidRPr="00285804" w:rsidRDefault="00C30F32" w:rsidP="00C30F32">
      <w:pPr>
        <w:keepNext/>
        <w:keepLines/>
        <w:jc w:val="both"/>
        <w:rPr>
          <w:rFonts w:ascii="Tahoma" w:hAnsi="Tahoma" w:cs="Tahoma"/>
        </w:rPr>
      </w:pPr>
      <w:r w:rsidRPr="00285804">
        <w:rPr>
          <w:rFonts w:ascii="Tahoma" w:hAnsi="Tahoma" w:cs="Tahoma"/>
          <w:b/>
        </w:rPr>
        <w:t>D.2: Točka b) četrtega odstavka 75. člena ZJN-3</w:t>
      </w:r>
    </w:p>
    <w:p w14:paraId="76C0B7A8" w14:textId="77777777" w:rsidR="00C30F32" w:rsidRPr="00285804" w:rsidRDefault="00C30F32" w:rsidP="00C30F32">
      <w:pPr>
        <w:keepNext/>
        <w:keepLines/>
        <w:numPr>
          <w:ilvl w:val="0"/>
          <w:numId w:val="58"/>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529D25" w14:textId="77777777" w:rsidR="00C30F32" w:rsidRPr="00285804" w:rsidRDefault="00C30F32" w:rsidP="00C30F32">
      <w:pPr>
        <w:keepNext/>
        <w:keepLines/>
        <w:jc w:val="both"/>
        <w:rPr>
          <w:rFonts w:ascii="Tahoma" w:hAnsi="Tahoma" w:cs="Tahoma"/>
          <w:b/>
          <w:sz w:val="14"/>
        </w:rPr>
      </w:pPr>
    </w:p>
    <w:p w14:paraId="2E636AAF" w14:textId="77777777" w:rsidR="00C30F32" w:rsidRPr="00285804" w:rsidRDefault="00C30F32" w:rsidP="00C30F32">
      <w:pPr>
        <w:keepNext/>
        <w:keepLines/>
        <w:jc w:val="both"/>
        <w:rPr>
          <w:rFonts w:ascii="Tahoma" w:hAnsi="Tahoma" w:cs="Tahoma"/>
          <w:b/>
        </w:rPr>
      </w:pPr>
      <w:r w:rsidRPr="00285804">
        <w:rPr>
          <w:rFonts w:ascii="Tahoma" w:hAnsi="Tahoma" w:cs="Tahoma"/>
          <w:b/>
        </w:rPr>
        <w:t>D.3: Kršitev temeljnih pravic delavcev (196. člen KZ-1), prvi odstavek 75. člena ZJN-3</w:t>
      </w:r>
    </w:p>
    <w:p w14:paraId="37009809" w14:textId="3E672AF6" w:rsidR="00C30F32" w:rsidRPr="00285804" w:rsidRDefault="00C30F32" w:rsidP="00C30F32">
      <w:pPr>
        <w:keepNext/>
        <w:keepLines/>
        <w:numPr>
          <w:ilvl w:val="0"/>
          <w:numId w:val="58"/>
        </w:numPr>
        <w:jc w:val="both"/>
        <w:rPr>
          <w:rFonts w:ascii="Tahoma" w:hAnsi="Tahoma" w:cs="Tahoma"/>
        </w:rPr>
      </w:pPr>
      <w:r w:rsidRPr="00285804">
        <w:rPr>
          <w:rFonts w:ascii="Tahoma" w:hAnsi="Tahoma" w:cs="Tahoma"/>
        </w:rPr>
        <w:t xml:space="preserve">Naročnik </w:t>
      </w:r>
      <w:r>
        <w:rPr>
          <w:rFonts w:ascii="Tahoma" w:hAnsi="Tahoma" w:cs="Tahoma"/>
        </w:rPr>
        <w:t>bo</w:t>
      </w:r>
      <w:r w:rsidRPr="00285804">
        <w:rPr>
          <w:rFonts w:ascii="Tahoma" w:hAnsi="Tahoma" w:cs="Tahoma"/>
        </w:rPr>
        <w:t xml:space="preserve">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w:t>
      </w:r>
      <w:r w:rsidR="0097308F">
        <w:rPr>
          <w:rFonts w:ascii="Tahoma" w:hAnsi="Tahoma" w:cs="Tahoma"/>
        </w:rPr>
        <w:t>s spremembami</w:t>
      </w:r>
      <w:r w:rsidRPr="00285804">
        <w:rPr>
          <w:rFonts w:ascii="Tahoma" w:hAnsi="Tahoma" w:cs="Tahoma"/>
        </w:rPr>
        <w:t>) ali za primerljiva kazniva dejanja, ki so jih izrekla tuja sodišča, ki so opredeljena v prvem odstavku 75. člena ZJN-3.</w:t>
      </w:r>
    </w:p>
    <w:p w14:paraId="2CD570A8" w14:textId="74A936C4" w:rsidR="00C30F32" w:rsidRDefault="00C30F32" w:rsidP="00C30F32">
      <w:pPr>
        <w:keepNext/>
        <w:keepLines/>
        <w:jc w:val="both"/>
        <w:rPr>
          <w:rFonts w:ascii="Tahoma" w:hAnsi="Tahoma" w:cs="Tahoma"/>
          <w:b/>
        </w:rPr>
      </w:pPr>
    </w:p>
    <w:p w14:paraId="354BFFAD" w14:textId="77777777" w:rsidR="00C30F32" w:rsidRPr="003C0C04" w:rsidRDefault="00C30F32" w:rsidP="00C30F32">
      <w:pPr>
        <w:keepNext/>
        <w:keepLines/>
        <w:ind w:right="-2"/>
        <w:jc w:val="both"/>
        <w:rPr>
          <w:rFonts w:ascii="Tahoma" w:hAnsi="Tahoma" w:cs="Tahoma"/>
          <w:b/>
          <w:bCs/>
        </w:rPr>
      </w:pPr>
      <w:r w:rsidRPr="003C0C04">
        <w:rPr>
          <w:rFonts w:ascii="Tahoma" w:hAnsi="Tahoma" w:cs="Tahoma"/>
          <w:b/>
          <w:bCs/>
        </w:rPr>
        <w:t>OPOMBA:</w:t>
      </w:r>
    </w:p>
    <w:p w14:paraId="3F9C4E30" w14:textId="77777777" w:rsidR="00C30F32" w:rsidRPr="003C0C04" w:rsidRDefault="00C30F32" w:rsidP="00C30F32">
      <w:pPr>
        <w:keepNext/>
        <w:keepLines/>
        <w:ind w:right="-2"/>
        <w:jc w:val="both"/>
        <w:rPr>
          <w:rFonts w:ascii="Tahoma" w:hAnsi="Tahoma" w:cs="Tahoma"/>
          <w:bCs/>
          <w:i/>
        </w:rPr>
      </w:pPr>
      <w:r w:rsidRPr="003C0C04">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3C0C04">
        <w:rPr>
          <w:rFonts w:ascii="Tahoma" w:hAnsi="Tahoma" w:cs="Tahoma"/>
          <w:bCs/>
          <w:i/>
        </w:rPr>
        <w:t>javnonaročniška</w:t>
      </w:r>
      <w:proofErr w:type="spellEnd"/>
      <w:r w:rsidRPr="003C0C04">
        <w:rPr>
          <w:rFonts w:ascii="Tahoma" w:hAnsi="Tahoma" w:cs="Tahoma"/>
          <w:bCs/>
          <w:i/>
        </w:rPr>
        <w:t xml:space="preserve"> zakonodaja EU ne ureja. Navedeni razlog za izključitev je naveden v Oddelku D, ki se nanaša na t. i. nacionalne razloge za izključitev.</w:t>
      </w:r>
    </w:p>
    <w:p w14:paraId="1AA6E368" w14:textId="2C8467F5" w:rsidR="00C30F32" w:rsidRDefault="00C30F32" w:rsidP="00C30F32">
      <w:pPr>
        <w:keepNext/>
        <w:keepLines/>
        <w:jc w:val="both"/>
        <w:rPr>
          <w:rFonts w:ascii="Tahoma" w:hAnsi="Tahoma" w:cs="Tahoma"/>
          <w:b/>
        </w:rPr>
      </w:pPr>
    </w:p>
    <w:p w14:paraId="51A32DD5" w14:textId="77777777" w:rsidR="00C30F32" w:rsidRPr="003C0C04" w:rsidRDefault="00C30F32" w:rsidP="00C30F32">
      <w:pPr>
        <w:keepNext/>
        <w:keepLines/>
        <w:jc w:val="both"/>
        <w:rPr>
          <w:rFonts w:ascii="Tahoma" w:hAnsi="Tahoma" w:cs="Tahoma"/>
          <w:b/>
        </w:rPr>
      </w:pPr>
      <w:r w:rsidRPr="003C0C04">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C2233CB" w14:textId="77777777" w:rsidR="00C30F32" w:rsidRPr="003C0C04" w:rsidRDefault="00C30F32" w:rsidP="00C30F32">
      <w:pPr>
        <w:keepNext/>
        <w:keepLines/>
        <w:jc w:val="both"/>
        <w:rPr>
          <w:rFonts w:ascii="Tahoma" w:hAnsi="Tahoma" w:cs="Tahoma"/>
        </w:rPr>
      </w:pPr>
    </w:p>
    <w:p w14:paraId="4729F6C5" w14:textId="77777777" w:rsidR="00C30F32" w:rsidRPr="003C0C04" w:rsidRDefault="00C30F32" w:rsidP="00C30F32">
      <w:pPr>
        <w:keepNext/>
        <w:keepLines/>
        <w:spacing w:after="120"/>
        <w:jc w:val="both"/>
        <w:rPr>
          <w:rFonts w:ascii="Tahoma" w:hAnsi="Tahoma" w:cs="Tahoma"/>
          <w:b/>
          <w:bCs/>
        </w:rPr>
      </w:pPr>
      <w:r w:rsidRPr="003C0C04">
        <w:rPr>
          <w:rFonts w:ascii="Tahoma" w:hAnsi="Tahoma" w:cs="Tahoma"/>
        </w:rPr>
        <w:lastRenderedPageBreak/>
        <w:t>Naročnik bo v skladu s prvim odstavkom člena 1h sklepa Sveta (SZVP) 2022/578 z dne 8. aprila 2022 iz postopka javne</w:t>
      </w:r>
      <w:r>
        <w:rPr>
          <w:rFonts w:ascii="Tahoma" w:hAnsi="Tahoma" w:cs="Tahoma"/>
        </w:rPr>
        <w:t>ga</w:t>
      </w:r>
      <w:r w:rsidRPr="003C0C04">
        <w:rPr>
          <w:rFonts w:ascii="Tahoma" w:hAnsi="Tahoma" w:cs="Tahoma"/>
        </w:rPr>
        <w:t xml:space="preserve"> naročanja kadarkoli v postopku izključil gospodarski subjekt, če se izkaže, da je pred ali med postopkom javnega naročanja ta subjekt v položaju teh navodil kot sledi:</w:t>
      </w:r>
    </w:p>
    <w:p w14:paraId="2FECBF81" w14:textId="77777777" w:rsidR="00C30F32" w:rsidRPr="003C0C04" w:rsidRDefault="00C30F32" w:rsidP="00C30F32">
      <w:pPr>
        <w:keepNext/>
        <w:keepLines/>
        <w:numPr>
          <w:ilvl w:val="0"/>
          <w:numId w:val="12"/>
        </w:numPr>
        <w:ind w:left="284" w:hanging="284"/>
        <w:jc w:val="both"/>
        <w:rPr>
          <w:rFonts w:ascii="Tahoma" w:hAnsi="Tahoma" w:cs="Tahoma"/>
          <w:bCs/>
        </w:rPr>
      </w:pPr>
      <w:r w:rsidRPr="003C0C04">
        <w:rPr>
          <w:rFonts w:ascii="Tahoma" w:hAnsi="Tahoma" w:cs="Tahoma"/>
          <w:bCs/>
        </w:rPr>
        <w:t>ruski državljan ali fizična ali pravna oseba, subjekt ali organ s sedežem v Rusiji,</w:t>
      </w:r>
    </w:p>
    <w:p w14:paraId="287B8CD5" w14:textId="77777777" w:rsidR="00C30F32" w:rsidRPr="003C0C04" w:rsidRDefault="00C30F32" w:rsidP="00C30F32">
      <w:pPr>
        <w:keepNext/>
        <w:keepLines/>
        <w:numPr>
          <w:ilvl w:val="0"/>
          <w:numId w:val="12"/>
        </w:numPr>
        <w:ind w:left="284" w:hanging="284"/>
        <w:jc w:val="both"/>
        <w:rPr>
          <w:rFonts w:ascii="Tahoma" w:hAnsi="Tahoma" w:cs="Tahoma"/>
          <w:bCs/>
        </w:rPr>
      </w:pPr>
      <w:r w:rsidRPr="003C0C04">
        <w:rPr>
          <w:rFonts w:ascii="Tahoma" w:hAnsi="Tahoma" w:cs="Tahoma"/>
          <w:bCs/>
        </w:rPr>
        <w:t xml:space="preserve">pravna oseba, subjekt ali organ, katerih več kot 50-odstotni delež je v neposredni ali posredni lasti subjekta iz prejšnje alineje, ali </w:t>
      </w:r>
    </w:p>
    <w:p w14:paraId="26D6A078" w14:textId="77777777" w:rsidR="00C30F32" w:rsidRPr="003C0C04" w:rsidRDefault="00C30F32" w:rsidP="00C30F32">
      <w:pPr>
        <w:keepNext/>
        <w:keepLines/>
        <w:numPr>
          <w:ilvl w:val="0"/>
          <w:numId w:val="12"/>
        </w:numPr>
        <w:ind w:left="284" w:hanging="284"/>
        <w:jc w:val="both"/>
        <w:rPr>
          <w:rFonts w:ascii="Tahoma" w:hAnsi="Tahoma" w:cs="Tahoma"/>
          <w:bCs/>
        </w:rPr>
      </w:pPr>
      <w:r w:rsidRPr="003C0C04">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14A306C" w14:textId="77777777" w:rsidR="00C30F32" w:rsidRPr="00285804" w:rsidRDefault="00C30F32" w:rsidP="00C30F32">
      <w:pPr>
        <w:keepNext/>
        <w:keepLines/>
        <w:jc w:val="both"/>
        <w:rPr>
          <w:rFonts w:ascii="Tahoma" w:hAnsi="Tahoma" w:cs="Tahoma"/>
          <w:b/>
        </w:rPr>
      </w:pPr>
    </w:p>
    <w:p w14:paraId="134F9947" w14:textId="77777777" w:rsidR="00C30F32" w:rsidRPr="00285804" w:rsidRDefault="00C30F32" w:rsidP="00C30F32">
      <w:pPr>
        <w:keepNext/>
        <w:keepLines/>
        <w:ind w:right="-2"/>
        <w:jc w:val="both"/>
        <w:rPr>
          <w:rFonts w:ascii="Tahoma" w:hAnsi="Tahoma" w:cs="Tahoma"/>
          <w:b/>
          <w:smallCaps/>
          <w:sz w:val="22"/>
        </w:rPr>
      </w:pPr>
      <w:r w:rsidRPr="00285804">
        <w:rPr>
          <w:rFonts w:ascii="Tahoma" w:hAnsi="Tahoma" w:cs="Tahoma"/>
          <w:b/>
          <w:smallCaps/>
          <w:sz w:val="22"/>
        </w:rPr>
        <w:t>Dokazila (velja za vse pogoje zgoraj):</w:t>
      </w:r>
    </w:p>
    <w:p w14:paraId="6FB7EDC4" w14:textId="77777777" w:rsidR="00C30F32" w:rsidRPr="00285804" w:rsidRDefault="00C30F32" w:rsidP="00C30F32">
      <w:pPr>
        <w:keepNext/>
        <w:keepLines/>
        <w:jc w:val="both"/>
        <w:rPr>
          <w:rFonts w:ascii="Tahoma" w:hAnsi="Tahoma" w:cs="Tahoma"/>
        </w:rPr>
      </w:pPr>
      <w:r w:rsidRPr="00285804">
        <w:rPr>
          <w:rFonts w:ascii="Tahoma" w:hAnsi="Tahoma" w:cs="Tahoma"/>
        </w:rPr>
        <w:t xml:space="preserve">Priložen ESPD s strani vseh sodelujočih gospodarskih subjektov v ponudbi. </w:t>
      </w:r>
    </w:p>
    <w:p w14:paraId="7E296226" w14:textId="77777777" w:rsidR="00C30F32" w:rsidRPr="00285804" w:rsidRDefault="00C30F32" w:rsidP="00C30F32">
      <w:pPr>
        <w:keepNext/>
        <w:keepLines/>
        <w:jc w:val="both"/>
        <w:rPr>
          <w:rFonts w:ascii="Tahoma" w:hAnsi="Tahoma" w:cs="Tahoma"/>
          <w:b/>
          <w:bCs/>
        </w:rPr>
      </w:pPr>
    </w:p>
    <w:p w14:paraId="14A74604" w14:textId="77777777" w:rsidR="00C30F32" w:rsidRPr="00285804" w:rsidRDefault="00C30F32" w:rsidP="00C30F32">
      <w:pPr>
        <w:keepNext/>
        <w:keepLines/>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7035C4D1" w14:textId="77777777" w:rsidR="00C30F32" w:rsidRDefault="00C30F32" w:rsidP="00C30F32">
      <w:pPr>
        <w:keepNext/>
        <w:keepLines/>
        <w:jc w:val="both"/>
        <w:rPr>
          <w:rFonts w:ascii="Tahoma" w:hAnsi="Tahoma" w:cs="Tahoma"/>
        </w:rPr>
      </w:pPr>
    </w:p>
    <w:p w14:paraId="59CC7D0F" w14:textId="77777777" w:rsidR="00C30F32" w:rsidRDefault="00C30F32" w:rsidP="00C30F32">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4E6A176" w14:textId="77777777" w:rsidR="00C30F32" w:rsidRDefault="00C30F32" w:rsidP="00C30F32">
      <w:pPr>
        <w:keepNext/>
        <w:keepLines/>
        <w:jc w:val="both"/>
        <w:rPr>
          <w:rFonts w:ascii="Tahoma" w:hAnsi="Tahoma" w:cs="Tahoma"/>
          <w:bCs/>
        </w:rPr>
      </w:pPr>
    </w:p>
    <w:p w14:paraId="6ECCECC1" w14:textId="77777777" w:rsidR="00C30F32" w:rsidRPr="003E5961" w:rsidRDefault="00C30F32" w:rsidP="00C30F32">
      <w:pPr>
        <w:keepNext/>
        <w:keepLines/>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46A38D7E" w14:textId="77777777" w:rsidR="00C30F32" w:rsidRDefault="00C30F32" w:rsidP="00C30F32">
      <w:pPr>
        <w:pStyle w:val="Odstavekseznama"/>
        <w:keepNext/>
        <w:keepLines/>
        <w:numPr>
          <w:ilvl w:val="0"/>
          <w:numId w:val="59"/>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0B77EB7A" w14:textId="77777777" w:rsidR="00C30F32" w:rsidRDefault="00C30F32" w:rsidP="00C30F32">
      <w:pPr>
        <w:pStyle w:val="Odstavekseznama"/>
        <w:keepNext/>
        <w:keepLines/>
        <w:numPr>
          <w:ilvl w:val="0"/>
          <w:numId w:val="59"/>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12914C7D" w14:textId="77777777" w:rsidR="00C30F32" w:rsidRPr="00FC6B30" w:rsidRDefault="00C30F32" w:rsidP="00C30F32">
      <w:pPr>
        <w:pStyle w:val="Odstavekseznama"/>
        <w:keepNext/>
        <w:keepLines/>
        <w:numPr>
          <w:ilvl w:val="0"/>
          <w:numId w:val="59"/>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6B300E7B" w14:textId="77777777" w:rsidR="00C30F32" w:rsidRDefault="00C30F32" w:rsidP="00C30F32">
      <w:pPr>
        <w:pStyle w:val="Odstavekseznama"/>
        <w:keepNext/>
        <w:keepLines/>
        <w:numPr>
          <w:ilvl w:val="0"/>
          <w:numId w:val="59"/>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DA871EE" w14:textId="77777777" w:rsidR="00C30F32" w:rsidRPr="00FC6B30" w:rsidRDefault="00C30F32" w:rsidP="00C30F32">
      <w:pPr>
        <w:pStyle w:val="Odstavekseznama"/>
        <w:keepNext/>
        <w:keepLines/>
        <w:numPr>
          <w:ilvl w:val="0"/>
          <w:numId w:val="59"/>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32278B02" w14:textId="77777777" w:rsidR="00C30F32" w:rsidRDefault="00C30F32" w:rsidP="00C30F32">
      <w:pPr>
        <w:pStyle w:val="Odstavekseznama"/>
        <w:keepNext/>
        <w:keepLines/>
        <w:ind w:left="0"/>
        <w:jc w:val="both"/>
        <w:rPr>
          <w:rFonts w:ascii="Tahoma" w:hAnsi="Tahoma" w:cs="Tahoma"/>
          <w:szCs w:val="22"/>
        </w:rPr>
      </w:pPr>
    </w:p>
    <w:p w14:paraId="320C9382" w14:textId="77777777" w:rsidR="00C30F32" w:rsidRDefault="00C30F32" w:rsidP="00C30F32">
      <w:pPr>
        <w:pStyle w:val="Odstavekseznama"/>
        <w:keepNext/>
        <w:keepLines/>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83BC84" w14:textId="77777777" w:rsidR="00C30F32" w:rsidRPr="00285804" w:rsidRDefault="00C30F32" w:rsidP="00C30F32">
      <w:pPr>
        <w:keepNext/>
        <w:keepLines/>
        <w:jc w:val="both"/>
        <w:rPr>
          <w:rFonts w:ascii="Tahoma" w:hAnsi="Tahoma" w:cs="Tahoma"/>
        </w:rPr>
      </w:pPr>
    </w:p>
    <w:p w14:paraId="03E3E913" w14:textId="77777777" w:rsidR="00C30F32" w:rsidRPr="00285804" w:rsidRDefault="00C30F32" w:rsidP="00C30F32">
      <w:pPr>
        <w:keepNext/>
        <w:keepLines/>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59713E90" w14:textId="4D52803F" w:rsidR="00C30F32" w:rsidRDefault="00C30F32" w:rsidP="00C30F32">
      <w:pPr>
        <w:keepNext/>
        <w:keepLines/>
        <w:jc w:val="both"/>
        <w:rPr>
          <w:rFonts w:ascii="Tahoma" w:hAnsi="Tahoma" w:cs="Tahoma"/>
        </w:rPr>
      </w:pPr>
    </w:p>
    <w:p w14:paraId="710EC2A1" w14:textId="5E4DA135" w:rsidR="009F05B5" w:rsidRDefault="009F05B5" w:rsidP="00C30F32">
      <w:pPr>
        <w:keepNext/>
        <w:keepLines/>
        <w:jc w:val="both"/>
        <w:rPr>
          <w:rFonts w:ascii="Tahoma" w:hAnsi="Tahoma" w:cs="Tahoma"/>
        </w:rPr>
      </w:pPr>
    </w:p>
    <w:p w14:paraId="632E5EDF" w14:textId="04FA6B14" w:rsidR="009F05B5" w:rsidRDefault="009F05B5" w:rsidP="00C30F32">
      <w:pPr>
        <w:keepNext/>
        <w:keepLines/>
        <w:jc w:val="both"/>
        <w:rPr>
          <w:rFonts w:ascii="Tahoma" w:hAnsi="Tahoma" w:cs="Tahoma"/>
        </w:rPr>
      </w:pPr>
    </w:p>
    <w:p w14:paraId="15EA9E7B" w14:textId="77777777" w:rsidR="009F05B5" w:rsidRPr="00285804" w:rsidRDefault="009F05B5" w:rsidP="00C30F32">
      <w:pPr>
        <w:keepNext/>
        <w:keepLines/>
        <w:jc w:val="both"/>
        <w:rPr>
          <w:rFonts w:ascii="Tahoma" w:hAnsi="Tahoma" w:cs="Tahoma"/>
        </w:rPr>
      </w:pPr>
    </w:p>
    <w:p w14:paraId="687A1126" w14:textId="77777777" w:rsidR="00C30F32" w:rsidRPr="00285804" w:rsidRDefault="00C30F32" w:rsidP="00C30F32">
      <w:pPr>
        <w:keepNext/>
        <w:keepLines/>
        <w:numPr>
          <w:ilvl w:val="0"/>
          <w:numId w:val="56"/>
        </w:numPr>
        <w:ind w:left="284" w:hanging="284"/>
        <w:jc w:val="both"/>
        <w:rPr>
          <w:rFonts w:ascii="Tahoma" w:hAnsi="Tahoma" w:cs="Tahoma"/>
          <w:b/>
          <w:bCs/>
        </w:rPr>
      </w:pPr>
      <w:r w:rsidRPr="00285804">
        <w:rPr>
          <w:rFonts w:ascii="Tahoma" w:hAnsi="Tahoma" w:cs="Tahoma"/>
          <w:b/>
          <w:bCs/>
        </w:rPr>
        <w:lastRenderedPageBreak/>
        <w:t>EMŠO:</w:t>
      </w:r>
    </w:p>
    <w:p w14:paraId="2DF0BBCB" w14:textId="77777777" w:rsidR="00C30F32" w:rsidRPr="00285804" w:rsidRDefault="00C30F32" w:rsidP="00C30F32">
      <w:pPr>
        <w:keepNext/>
        <w:keepLines/>
        <w:jc w:val="both"/>
        <w:rPr>
          <w:rFonts w:ascii="Tahoma" w:hAnsi="Tahoma" w:cs="Tahoma"/>
          <w:bCs/>
          <w:sz w:val="10"/>
        </w:rPr>
      </w:pPr>
    </w:p>
    <w:p w14:paraId="07611E2F" w14:textId="77777777" w:rsidR="00C30F32" w:rsidRPr="00285804" w:rsidRDefault="00C30F32" w:rsidP="00C30F32">
      <w:pPr>
        <w:keepNext/>
        <w:keepLines/>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33CFB6D5" w14:textId="77777777" w:rsidR="00C30F32" w:rsidRPr="00285804" w:rsidRDefault="00C30F32" w:rsidP="00C30F32">
      <w:pPr>
        <w:keepNext/>
        <w:keepLines/>
        <w:numPr>
          <w:ilvl w:val="0"/>
          <w:numId w:val="57"/>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42A5E757" w14:textId="77777777" w:rsidR="00C30F32" w:rsidRPr="00285804" w:rsidRDefault="00C30F32" w:rsidP="00C30F32">
      <w:pPr>
        <w:keepNext/>
        <w:keepLines/>
        <w:numPr>
          <w:ilvl w:val="0"/>
          <w:numId w:val="57"/>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Prilogo 5 (podizvajalci), Prilogo 6 (subjekti</w:t>
      </w:r>
      <w:r w:rsidRPr="00285804">
        <w:rPr>
          <w:rFonts w:ascii="Tahoma" w:hAnsi="Tahoma" w:cs="Tahoma"/>
          <w:bCs/>
        </w:rPr>
        <w:t xml:space="preserve">, katerih zmogljivost uporablja ponudnik) </w:t>
      </w:r>
      <w:r w:rsidRPr="00285804">
        <w:rPr>
          <w:rFonts w:ascii="Tahoma" w:hAnsi="Tahoma" w:cs="Tahoma"/>
          <w:bCs/>
          <w:u w:val="single"/>
        </w:rPr>
        <w:t>ali</w:t>
      </w:r>
    </w:p>
    <w:p w14:paraId="71A8C5E6" w14:textId="77777777" w:rsidR="00C30F32" w:rsidRPr="00285804" w:rsidRDefault="00C30F32" w:rsidP="00C30F32">
      <w:pPr>
        <w:keepNext/>
        <w:keepLines/>
        <w:numPr>
          <w:ilvl w:val="0"/>
          <w:numId w:val="57"/>
        </w:numPr>
        <w:jc w:val="both"/>
        <w:rPr>
          <w:rFonts w:ascii="Tahoma" w:hAnsi="Tahoma" w:cs="Tahoma"/>
          <w:bCs/>
        </w:rPr>
      </w:pPr>
      <w:r w:rsidRPr="00285804">
        <w:rPr>
          <w:rFonts w:ascii="Tahoma" w:hAnsi="Tahoma" w:cs="Tahoma"/>
          <w:bCs/>
        </w:rPr>
        <w:t>na lastnem obrazcu.</w:t>
      </w:r>
    </w:p>
    <w:p w14:paraId="72BD0BD4" w14:textId="77777777" w:rsidR="00C30F32" w:rsidRPr="00285804" w:rsidRDefault="00C30F32" w:rsidP="00C30F32">
      <w:pPr>
        <w:keepNext/>
        <w:keepLines/>
        <w:jc w:val="both"/>
        <w:rPr>
          <w:rFonts w:ascii="Tahoma" w:hAnsi="Tahoma" w:cs="Tahoma"/>
          <w:sz w:val="14"/>
        </w:rPr>
      </w:pPr>
    </w:p>
    <w:p w14:paraId="77BC9CC8" w14:textId="77777777" w:rsidR="00C30F32" w:rsidRPr="00285804" w:rsidRDefault="00C30F32" w:rsidP="00C30F32">
      <w:pPr>
        <w:keepNext/>
        <w:keepLines/>
        <w:numPr>
          <w:ilvl w:val="0"/>
          <w:numId w:val="56"/>
        </w:numPr>
        <w:ind w:left="284" w:hanging="284"/>
        <w:jc w:val="both"/>
        <w:rPr>
          <w:rFonts w:ascii="Tahoma" w:hAnsi="Tahoma" w:cs="Tahoma"/>
          <w:b/>
          <w:bCs/>
        </w:rPr>
      </w:pPr>
      <w:r w:rsidRPr="00285804">
        <w:rPr>
          <w:rFonts w:ascii="Tahoma" w:hAnsi="Tahoma" w:cs="Tahoma"/>
          <w:b/>
          <w:bCs/>
        </w:rPr>
        <w:t>POPRAVNI MEHANIZMI:</w:t>
      </w:r>
    </w:p>
    <w:p w14:paraId="19D7AF93" w14:textId="77777777" w:rsidR="00C30F32" w:rsidRPr="00285804" w:rsidRDefault="00C30F32" w:rsidP="00C30F32">
      <w:pPr>
        <w:keepNext/>
        <w:keepLines/>
        <w:jc w:val="both"/>
        <w:rPr>
          <w:rFonts w:ascii="Tahoma" w:hAnsi="Tahoma" w:cs="Tahoma"/>
          <w:bCs/>
          <w:sz w:val="12"/>
        </w:rPr>
      </w:pPr>
    </w:p>
    <w:p w14:paraId="02776B41" w14:textId="77777777" w:rsidR="00C30F32" w:rsidRPr="00285804" w:rsidRDefault="00C30F32" w:rsidP="00C30F32">
      <w:pPr>
        <w:keepNext/>
        <w:keepLines/>
        <w:jc w:val="both"/>
        <w:rPr>
          <w:rFonts w:ascii="Tahoma" w:hAnsi="Tahoma" w:cs="Tahoma"/>
          <w:b/>
          <w:bCs/>
        </w:rPr>
      </w:pPr>
      <w:r w:rsidRPr="00285804">
        <w:rPr>
          <w:rFonts w:ascii="Tahoma" w:hAnsi="Tahoma" w:cs="Tahoma"/>
          <w:b/>
          <w:bCs/>
          <w:u w:val="single"/>
        </w:rPr>
        <w:t>2. odstavek 75. člena ZJN-3:</w:t>
      </w:r>
    </w:p>
    <w:p w14:paraId="3A5A4FB7" w14:textId="77777777" w:rsidR="00C30F32" w:rsidRPr="00285804" w:rsidRDefault="00C30F32" w:rsidP="00C30F32">
      <w:pPr>
        <w:keepNext/>
        <w:keepLines/>
        <w:jc w:val="both"/>
        <w:rPr>
          <w:rFonts w:ascii="Tahoma" w:hAnsi="Tahoma" w:cs="Tahoma"/>
          <w:bCs/>
          <w:sz w:val="8"/>
        </w:rPr>
      </w:pPr>
    </w:p>
    <w:p w14:paraId="35B0F4AD" w14:textId="77777777" w:rsidR="00C30F32" w:rsidRPr="00285804" w:rsidRDefault="00C30F32" w:rsidP="00C30F32">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60A76F7B" w14:textId="77777777" w:rsidR="00C30F32" w:rsidRPr="00285804" w:rsidRDefault="00C30F32" w:rsidP="00C30F32">
      <w:pPr>
        <w:keepNext/>
        <w:keepLines/>
        <w:jc w:val="both"/>
        <w:rPr>
          <w:rFonts w:ascii="Tahoma" w:hAnsi="Tahoma" w:cs="Tahoma"/>
          <w:bCs/>
        </w:rPr>
      </w:pPr>
    </w:p>
    <w:p w14:paraId="126CAB56" w14:textId="77777777" w:rsidR="00C30F32" w:rsidRPr="00285804" w:rsidRDefault="00C30F32" w:rsidP="00C30F32">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6DF5BA10" w14:textId="77777777" w:rsidR="00C30F32" w:rsidRPr="00285804" w:rsidRDefault="00C30F32" w:rsidP="00C30F32">
      <w:pPr>
        <w:keepNext/>
        <w:keepLines/>
        <w:jc w:val="both"/>
        <w:rPr>
          <w:rFonts w:ascii="Tahoma" w:hAnsi="Tahoma" w:cs="Tahoma"/>
          <w:bCs/>
          <w:sz w:val="8"/>
        </w:rPr>
      </w:pPr>
    </w:p>
    <w:p w14:paraId="06EFDE05" w14:textId="77777777" w:rsidR="00C30F32" w:rsidRPr="00285804" w:rsidRDefault="00C30F32" w:rsidP="00C30F32">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3B251000" w14:textId="77777777" w:rsidR="00C30F32" w:rsidRPr="00285804" w:rsidRDefault="00C30F32" w:rsidP="00C30F32">
      <w:pPr>
        <w:keepNext/>
        <w:keepLines/>
        <w:jc w:val="both"/>
        <w:rPr>
          <w:rFonts w:ascii="Tahoma" w:hAnsi="Tahoma" w:cs="Tahoma"/>
          <w:bCs/>
        </w:rPr>
      </w:pPr>
    </w:p>
    <w:p w14:paraId="17E3B3F5" w14:textId="77777777" w:rsidR="00C30F32" w:rsidRPr="00285804" w:rsidRDefault="00C30F32" w:rsidP="00C30F32">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57B7D52" w14:textId="77777777" w:rsidR="00C30F32" w:rsidRPr="00285804" w:rsidRDefault="00C30F32" w:rsidP="00C30F32">
      <w:pPr>
        <w:keepNext/>
        <w:keepLines/>
        <w:jc w:val="both"/>
        <w:rPr>
          <w:rFonts w:ascii="Tahoma" w:hAnsi="Tahoma" w:cs="Tahoma"/>
          <w:bCs/>
        </w:rPr>
      </w:pPr>
    </w:p>
    <w:p w14:paraId="3D8378EC" w14:textId="77777777" w:rsidR="00C30F32" w:rsidRPr="00285804" w:rsidRDefault="00C30F32" w:rsidP="00C30F32">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77C2D02B" w14:textId="77777777" w:rsidR="00C30F32" w:rsidRPr="00285804" w:rsidRDefault="00C30F32" w:rsidP="00C30F32">
      <w:pPr>
        <w:keepNext/>
        <w:keepLines/>
        <w:jc w:val="both"/>
        <w:rPr>
          <w:rFonts w:ascii="Tahoma" w:hAnsi="Tahoma" w:cs="Tahoma"/>
          <w:bCs/>
        </w:rPr>
      </w:pPr>
    </w:p>
    <w:p w14:paraId="29280E55" w14:textId="77777777" w:rsidR="00C30F32" w:rsidRPr="00C30F32" w:rsidRDefault="00C30F32" w:rsidP="00C30F32">
      <w:pPr>
        <w:pStyle w:val="Telobesedila2"/>
        <w:keepNext/>
        <w:keepLines/>
        <w:rPr>
          <w:rFonts w:ascii="Tahoma" w:hAnsi="Tahoma" w:cs="Tahoma"/>
          <w:b w:val="0"/>
          <w:bCs/>
        </w:rPr>
      </w:pPr>
      <w:r w:rsidRPr="00C30F32">
        <w:rPr>
          <w:rFonts w:ascii="Tahoma" w:hAnsi="Tahoma" w:cs="Tahoma"/>
          <w:b w:val="0"/>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C30F32">
        <w:rPr>
          <w:rFonts w:ascii="Tahoma" w:hAnsi="Tahoma" w:cs="Tahoma"/>
          <w:b w:val="0"/>
          <w:bCs/>
          <w:u w:val="single"/>
        </w:rPr>
        <w:t>ali</w:t>
      </w:r>
      <w:r w:rsidRPr="00C30F32">
        <w:rPr>
          <w:rFonts w:ascii="Tahoma" w:hAnsi="Tahoma" w:cs="Tahoma"/>
          <w:b w:val="0"/>
          <w:bCs/>
        </w:rPr>
        <w:t xml:space="preserve"> predloži lastno izjavo z navedbo kršitev in ukrepov za samoočiščenje, ter predloži dokaze, da je sprejel zadostne ukrepe, s katerimi lahko dokaže svojo zanesljivost kljub obstoju razlogov za izključitev.</w:t>
      </w:r>
    </w:p>
    <w:p w14:paraId="223733F2" w14:textId="77777777" w:rsidR="008E7B84" w:rsidRDefault="008E7B84" w:rsidP="0063302D">
      <w:pPr>
        <w:keepNext/>
        <w:keepLines/>
        <w:jc w:val="both"/>
        <w:rPr>
          <w:rFonts w:ascii="Tahoma" w:hAnsi="Tahoma" w:cs="Tahoma"/>
        </w:rPr>
      </w:pPr>
    </w:p>
    <w:p w14:paraId="562E0892" w14:textId="77777777" w:rsidR="00440BF3" w:rsidRPr="00C8579C" w:rsidRDefault="00440BF3" w:rsidP="0063302D">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F0BA820" w14:textId="77777777" w:rsidR="00440BF3" w:rsidRPr="00C8579C" w:rsidRDefault="00440BF3" w:rsidP="0063302D">
      <w:pPr>
        <w:keepNext/>
        <w:keepLines/>
        <w:ind w:left="720"/>
        <w:jc w:val="both"/>
        <w:rPr>
          <w:rFonts w:ascii="Tahoma" w:hAnsi="Tahoma" w:cs="Tahoma"/>
          <w:b/>
        </w:rPr>
      </w:pPr>
    </w:p>
    <w:p w14:paraId="3D3D9A5C" w14:textId="77777777" w:rsidR="00F04689" w:rsidRPr="00C8579C" w:rsidRDefault="00702B79" w:rsidP="0063302D">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7F5780E0" w14:textId="77777777" w:rsidR="00E11ADF" w:rsidRPr="00C8579C" w:rsidRDefault="00E11ADF" w:rsidP="0063302D">
      <w:pPr>
        <w:keepNext/>
        <w:keepLines/>
        <w:jc w:val="both"/>
        <w:rPr>
          <w:rFonts w:ascii="Tahoma" w:hAnsi="Tahoma" w:cs="Tahoma"/>
        </w:rPr>
      </w:pPr>
    </w:p>
    <w:p w14:paraId="5AF82030" w14:textId="77777777" w:rsidR="00BF1947" w:rsidRPr="00C8579C" w:rsidRDefault="00702B79" w:rsidP="0063302D">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F7B35E" w14:textId="77777777" w:rsidR="00F20C0B" w:rsidRPr="00C8579C" w:rsidRDefault="00F20C0B" w:rsidP="0063302D">
      <w:pPr>
        <w:keepNext/>
        <w:keepLines/>
        <w:jc w:val="both"/>
        <w:rPr>
          <w:rFonts w:ascii="Tahoma" w:hAnsi="Tahoma" w:cs="Tahoma"/>
        </w:rPr>
      </w:pPr>
    </w:p>
    <w:p w14:paraId="68A9067F" w14:textId="77777777" w:rsidR="00702B79" w:rsidRDefault="00702B79" w:rsidP="0063302D">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76B1EF6" w14:textId="77777777" w:rsidR="00341A94" w:rsidRPr="00C8579C" w:rsidRDefault="00341A94" w:rsidP="0063302D">
      <w:pPr>
        <w:keepNext/>
        <w:keepLines/>
        <w:jc w:val="both"/>
        <w:rPr>
          <w:rFonts w:ascii="Tahoma" w:hAnsi="Tahoma" w:cs="Tahoma"/>
        </w:rPr>
      </w:pPr>
    </w:p>
    <w:p w14:paraId="238FA1A1" w14:textId="77777777" w:rsidR="00821BE2" w:rsidRPr="00C8579C" w:rsidRDefault="00821BE2" w:rsidP="0063302D">
      <w:pPr>
        <w:keepNext/>
        <w:keepLines/>
        <w:jc w:val="both"/>
        <w:rPr>
          <w:rFonts w:ascii="Tahoma" w:eastAsia="Calibri" w:hAnsi="Tahoma" w:cs="Tahoma"/>
          <w:bCs/>
          <w:i/>
          <w:sz w:val="19"/>
          <w:szCs w:val="19"/>
        </w:rPr>
      </w:pPr>
      <w:r w:rsidRPr="00C8579C">
        <w:rPr>
          <w:rFonts w:ascii="Tahoma" w:eastAsia="Calibri" w:hAnsi="Tahoma" w:cs="Tahoma"/>
          <w:bCs/>
          <w:i/>
          <w:sz w:val="19"/>
          <w:szCs w:val="19"/>
        </w:rPr>
        <w:lastRenderedPageBreak/>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5838644B" w14:textId="77777777" w:rsidR="006A4A03" w:rsidRPr="00C8579C" w:rsidRDefault="006A4A03" w:rsidP="0063302D">
      <w:pPr>
        <w:keepNext/>
        <w:keepLines/>
        <w:jc w:val="both"/>
        <w:rPr>
          <w:rFonts w:ascii="Tahoma" w:eastAsia="Calibri" w:hAnsi="Tahoma" w:cs="Tahoma"/>
          <w:bCs/>
        </w:rPr>
      </w:pPr>
    </w:p>
    <w:p w14:paraId="066C840A" w14:textId="77777777" w:rsidR="00650E5C" w:rsidRPr="00C8579C" w:rsidRDefault="00650E5C" w:rsidP="0063302D">
      <w:pPr>
        <w:pStyle w:val="Telobesedila2"/>
        <w:keepNext/>
        <w:keepLines/>
        <w:rPr>
          <w:rFonts w:ascii="Tahoma" w:hAnsi="Tahoma" w:cs="Tahoma"/>
          <w:smallCaps/>
          <w:lang w:val="sl-SI"/>
        </w:rPr>
      </w:pPr>
      <w:r w:rsidRPr="00C8579C">
        <w:rPr>
          <w:rFonts w:ascii="Tahoma" w:hAnsi="Tahoma" w:cs="Tahoma"/>
          <w:smallCaps/>
          <w:lang w:val="sl-SI"/>
        </w:rPr>
        <w:t>Dokazila:</w:t>
      </w:r>
    </w:p>
    <w:p w14:paraId="6CF742B8" w14:textId="3B47F129" w:rsidR="00C30F32" w:rsidRPr="00C30F32" w:rsidRDefault="00C30F32" w:rsidP="00C30F32">
      <w:pPr>
        <w:keepNext/>
        <w:keepLines/>
        <w:jc w:val="both"/>
        <w:rPr>
          <w:rFonts w:ascii="Tahoma" w:hAnsi="Tahoma" w:cs="Tahoma"/>
          <w:bCs/>
          <w:szCs w:val="22"/>
        </w:rPr>
      </w:pPr>
      <w:r w:rsidRPr="00C30F32">
        <w:rPr>
          <w:rFonts w:ascii="Tahoma" w:hAnsi="Tahoma" w:cs="Tahoma"/>
          <w:bCs/>
          <w:szCs w:val="22"/>
        </w:rPr>
        <w:t>Priložen</w:t>
      </w:r>
      <w:r w:rsidR="00B03B44">
        <w:rPr>
          <w:rFonts w:ascii="Tahoma" w:hAnsi="Tahoma" w:cs="Tahoma"/>
          <w:bCs/>
          <w:szCs w:val="22"/>
        </w:rPr>
        <w:t xml:space="preserve"> izpolnjen</w:t>
      </w:r>
      <w:r w:rsidRPr="00C30F32">
        <w:rPr>
          <w:rFonts w:ascii="Tahoma" w:hAnsi="Tahoma" w:cs="Tahoma"/>
          <w:bCs/>
          <w:szCs w:val="22"/>
        </w:rPr>
        <w:t xml:space="preserve"> ESPD s strani vseh sodelujočih gospodarskih subjektov v ponudbi. </w:t>
      </w:r>
    </w:p>
    <w:p w14:paraId="64C76DB9" w14:textId="77777777" w:rsidR="00C30F32" w:rsidRPr="00C30F32" w:rsidRDefault="00C30F32" w:rsidP="00C30F32">
      <w:pPr>
        <w:keepNext/>
        <w:keepLines/>
        <w:jc w:val="both"/>
        <w:rPr>
          <w:rFonts w:ascii="Tahoma" w:hAnsi="Tahoma" w:cs="Tahoma"/>
          <w:i/>
          <w:sz w:val="16"/>
        </w:rPr>
      </w:pPr>
    </w:p>
    <w:p w14:paraId="51C94D2A" w14:textId="77777777" w:rsidR="00C30F32" w:rsidRPr="00C30F32" w:rsidRDefault="00C30F32" w:rsidP="00C30F32">
      <w:pPr>
        <w:keepNext/>
        <w:keepLines/>
        <w:jc w:val="both"/>
        <w:rPr>
          <w:rFonts w:ascii="Tahoma" w:hAnsi="Tahoma" w:cs="Tahoma"/>
          <w:i/>
        </w:rPr>
      </w:pPr>
      <w:r w:rsidRPr="00C30F32">
        <w:rPr>
          <w:rFonts w:ascii="Tahoma" w:hAnsi="Tahoma" w:cs="Tahoma"/>
          <w:i/>
        </w:rPr>
        <w:t>Naročnik si pridržuje pravico, da ponudnik na podlagi poziva naročnika v zahtevanem roku predloži dodatna dokazila oz. pojasnila o izpolnjevanju zahtevanih pogojev.</w:t>
      </w:r>
    </w:p>
    <w:p w14:paraId="31059CBD" w14:textId="77777777" w:rsidR="00D239BA" w:rsidRDefault="00D239BA" w:rsidP="008E7B84">
      <w:pPr>
        <w:pStyle w:val="Telobesedila2"/>
        <w:keepNext/>
        <w:keepLines/>
      </w:pPr>
    </w:p>
    <w:p w14:paraId="3F5AD68D" w14:textId="77777777" w:rsidR="005F1B04" w:rsidRDefault="005F1B04" w:rsidP="0063302D">
      <w:pPr>
        <w:pStyle w:val="Telobesedila2"/>
        <w:keepNext/>
        <w:keepLines/>
        <w:rPr>
          <w:rFonts w:ascii="Tahoma" w:hAnsi="Tahoma" w:cs="Tahoma"/>
          <w:b w:val="0"/>
          <w:szCs w:val="22"/>
          <w:lang w:val="sl-SI"/>
        </w:rPr>
      </w:pPr>
      <w:r>
        <w:rPr>
          <w:rFonts w:ascii="Tahoma" w:hAnsi="Tahoma" w:cs="Tahoma"/>
          <w:b w:val="0"/>
          <w:szCs w:val="22"/>
          <w:lang w:val="sl-SI"/>
        </w:rPr>
        <w:t xml:space="preserve">Naročnik bo preveril, ali je gospodarski subjekt s sedežem v </w:t>
      </w:r>
      <w:r w:rsidR="0056348F">
        <w:rPr>
          <w:rFonts w:ascii="Tahoma" w:hAnsi="Tahoma" w:cs="Tahoma"/>
          <w:b w:val="0"/>
          <w:szCs w:val="22"/>
          <w:lang w:val="sl-SI"/>
        </w:rPr>
        <w:t>R</w:t>
      </w:r>
      <w:r>
        <w:rPr>
          <w:rFonts w:ascii="Tahoma" w:hAnsi="Tahoma" w:cs="Tahoma"/>
          <w:b w:val="0"/>
          <w:szCs w:val="22"/>
          <w:lang w:val="sl-SI"/>
        </w:rPr>
        <w:t>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1AE5BB89" w14:textId="77777777" w:rsidR="0056348F" w:rsidRDefault="0056348F" w:rsidP="0063302D">
      <w:pPr>
        <w:pStyle w:val="Telobesedila2"/>
        <w:keepNext/>
        <w:keepLines/>
        <w:rPr>
          <w:rFonts w:ascii="Tahoma" w:hAnsi="Tahoma" w:cs="Tahoma"/>
          <w:b w:val="0"/>
          <w:szCs w:val="22"/>
          <w:lang w:val="sl-SI"/>
        </w:rPr>
      </w:pPr>
    </w:p>
    <w:p w14:paraId="7A584837" w14:textId="77777777" w:rsidR="0056348F" w:rsidRDefault="0056348F" w:rsidP="0063302D">
      <w:pPr>
        <w:pStyle w:val="Telobesedila2"/>
        <w:keepNext/>
        <w:keepLines/>
        <w:rPr>
          <w:rFonts w:ascii="Tahoma" w:hAnsi="Tahoma" w:cs="Tahoma"/>
          <w:b w:val="0"/>
          <w:lang w:val="sl-SI"/>
        </w:rPr>
      </w:pPr>
      <w:r w:rsidRPr="00752313">
        <w:rPr>
          <w:rFonts w:ascii="Tahoma" w:hAnsi="Tahoma" w:cs="Tahoma"/>
          <w:b w:val="0"/>
          <w:lang w:val="sl-SI"/>
        </w:rPr>
        <w:t>Če ima ponudnik sedež izven Republike Slovenije, bo moral ponudnik, na poziv naročnika, dokazilo o vpisu v enega od poklicnih ali poslovnih registrov, ki se vodijo v državi članici, v kateri ima gospodarski subjekt sedež</w:t>
      </w:r>
      <w:r w:rsidRPr="00752313">
        <w:rPr>
          <w:rFonts w:ascii="Tahoma" w:hAnsi="Tahoma" w:cs="Tahoma"/>
          <w:lang w:val="sl-SI"/>
        </w:rPr>
        <w:t xml:space="preserve"> </w:t>
      </w:r>
      <w:r w:rsidRPr="00752313">
        <w:rPr>
          <w:rFonts w:ascii="Tahoma" w:hAnsi="Tahoma" w:cs="Tahoma"/>
          <w:b w:val="0"/>
          <w:lang w:val="sl-SI"/>
        </w:rPr>
        <w:t>predložiti sam. Navedeno dokazilo lahko ponudnik predloži že v ponudbi.</w:t>
      </w:r>
    </w:p>
    <w:p w14:paraId="27D750D4" w14:textId="77777777" w:rsidR="005F1B04" w:rsidRPr="00C8579C" w:rsidRDefault="005F1B04" w:rsidP="0063302D">
      <w:pPr>
        <w:pStyle w:val="Odstavekseznama"/>
        <w:keepNext/>
        <w:keepLines/>
        <w:ind w:left="0"/>
        <w:jc w:val="both"/>
        <w:rPr>
          <w:rFonts w:ascii="Tahoma" w:hAnsi="Tahoma" w:cs="Tahoma"/>
          <w:szCs w:val="22"/>
        </w:rPr>
      </w:pPr>
    </w:p>
    <w:p w14:paraId="0A44AFC2" w14:textId="77777777" w:rsidR="009729B6" w:rsidRPr="00C8579C" w:rsidRDefault="00307846" w:rsidP="0063302D">
      <w:pPr>
        <w:keepNext/>
        <w:keepLines/>
        <w:numPr>
          <w:ilvl w:val="2"/>
          <w:numId w:val="2"/>
        </w:numPr>
        <w:jc w:val="both"/>
        <w:rPr>
          <w:rFonts w:ascii="Tahoma" w:hAnsi="Tahoma" w:cs="Tahoma"/>
          <w:b/>
        </w:rPr>
      </w:pPr>
      <w:r>
        <w:rPr>
          <w:rFonts w:ascii="Tahoma" w:hAnsi="Tahoma" w:cs="Tahoma"/>
          <w:b/>
        </w:rPr>
        <w:t>Tehnična sposobnost</w:t>
      </w:r>
    </w:p>
    <w:p w14:paraId="081757AF" w14:textId="77777777" w:rsidR="000A1EC6" w:rsidRPr="00C8579C" w:rsidRDefault="000A1EC6" w:rsidP="0063302D">
      <w:pPr>
        <w:keepNext/>
        <w:keepLines/>
        <w:ind w:left="1080"/>
        <w:jc w:val="both"/>
        <w:rPr>
          <w:rFonts w:ascii="Tahoma" w:hAnsi="Tahoma" w:cs="Tahoma"/>
          <w:b/>
        </w:rPr>
      </w:pPr>
    </w:p>
    <w:p w14:paraId="028B7C84" w14:textId="77777777" w:rsidR="00703EC3" w:rsidRPr="00703EC3" w:rsidRDefault="00703EC3" w:rsidP="0063302D">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3C348050" w14:textId="77777777" w:rsidR="00703EC3" w:rsidRDefault="00703EC3" w:rsidP="0063302D">
      <w:pPr>
        <w:keepNext/>
        <w:keepLines/>
        <w:jc w:val="both"/>
        <w:rPr>
          <w:rFonts w:ascii="Tahoma" w:hAnsi="Tahoma" w:cs="Tahoma"/>
          <w:bCs/>
        </w:rPr>
      </w:pPr>
    </w:p>
    <w:p w14:paraId="452B44EC" w14:textId="05543486" w:rsidR="00703EC3" w:rsidRPr="005D654E" w:rsidRDefault="00703EC3" w:rsidP="0063302D">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w:t>
      </w:r>
      <w:r w:rsidR="00812D89">
        <w:rPr>
          <w:rFonts w:ascii="Tahoma" w:hAnsi="Tahoma" w:cs="Tahoma"/>
          <w:bCs/>
        </w:rPr>
        <w:t>odstranitve</w:t>
      </w:r>
      <w:r w:rsidRPr="005D654E">
        <w:rPr>
          <w:rFonts w:ascii="Tahoma" w:hAnsi="Tahoma" w:cs="Tahoma"/>
          <w:bCs/>
        </w:rPr>
        <w:t>.</w:t>
      </w:r>
      <w:r w:rsidR="00D81A2A">
        <w:rPr>
          <w:rFonts w:ascii="Tahoma" w:hAnsi="Tahoma" w:cs="Tahoma"/>
          <w:bCs/>
        </w:rPr>
        <w:t xml:space="preserve"> </w:t>
      </w:r>
    </w:p>
    <w:p w14:paraId="27FFE3A2" w14:textId="77777777" w:rsidR="00703EC3" w:rsidRPr="005D654E" w:rsidRDefault="00703EC3" w:rsidP="0063302D">
      <w:pPr>
        <w:keepNext/>
        <w:keepLines/>
        <w:jc w:val="both"/>
        <w:rPr>
          <w:rFonts w:ascii="Tahoma" w:hAnsi="Tahoma" w:cs="Tahoma"/>
        </w:rPr>
      </w:pPr>
    </w:p>
    <w:p w14:paraId="1ECC85C9" w14:textId="5E44B2BE" w:rsidR="00703EC3" w:rsidRDefault="00703EC3" w:rsidP="0063302D">
      <w:pPr>
        <w:keepNext/>
        <w:keepLines/>
        <w:jc w:val="both"/>
        <w:rPr>
          <w:rFonts w:ascii="Tahoma" w:hAnsi="Tahoma" w:cs="Tahoma"/>
        </w:rPr>
      </w:pPr>
      <w:r>
        <w:rPr>
          <w:rFonts w:ascii="Tahoma" w:hAnsi="Tahoma" w:cs="Tahoma"/>
        </w:rPr>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Pr="005D654E">
        <w:rPr>
          <w:rFonts w:ascii="Tahoma" w:hAnsi="Tahoma" w:cs="Tahoma"/>
        </w:rPr>
        <w:t xml:space="preserve"> vpisani v ustrezne evidence oseb, ki ravnajo z odpadki v skladu z Uredbo o odpadkih (Ur. l</w:t>
      </w:r>
      <w:r>
        <w:rPr>
          <w:rFonts w:ascii="Tahoma" w:hAnsi="Tahoma" w:cs="Tahoma"/>
        </w:rPr>
        <w:t xml:space="preserve">. </w:t>
      </w:r>
      <w:r w:rsidRPr="005D654E">
        <w:rPr>
          <w:rFonts w:ascii="Tahoma" w:hAnsi="Tahoma" w:cs="Tahoma"/>
        </w:rPr>
        <w:t>RS</w:t>
      </w:r>
      <w:r w:rsidR="0097308F">
        <w:rPr>
          <w:rFonts w:ascii="Tahoma" w:hAnsi="Tahoma" w:cs="Tahoma"/>
        </w:rPr>
        <w:t>,</w:t>
      </w:r>
      <w:r w:rsidRPr="005D654E">
        <w:rPr>
          <w:rFonts w:ascii="Tahoma" w:hAnsi="Tahoma" w:cs="Tahoma"/>
        </w:rPr>
        <w:t xml:space="preserve"> </w:t>
      </w:r>
      <w:r w:rsidR="0097308F" w:rsidRPr="0097308F">
        <w:rPr>
          <w:rFonts w:ascii="Tahoma" w:hAnsi="Tahoma" w:cs="Tahoma"/>
        </w:rPr>
        <w:t>št. 77/22 s spremembami</w:t>
      </w:r>
      <w:r w:rsidRPr="005D654E">
        <w:rPr>
          <w:rFonts w:ascii="Tahoma" w:hAnsi="Tahoma" w:cs="Tahoma"/>
        </w:rPr>
        <w:t>) in ostalo veljavno zakonodajo oz. v ustrezne evidence oseb, ki ravnajo z odpadki v skladu s predpisi, ki veljajo v državi, kjer ima ponudnik svoj sedež.</w:t>
      </w:r>
    </w:p>
    <w:p w14:paraId="273531E2" w14:textId="77777777" w:rsidR="00703EC3" w:rsidRPr="005D654E" w:rsidRDefault="00703EC3" w:rsidP="0063302D">
      <w:pPr>
        <w:keepNext/>
        <w:keepLines/>
        <w:jc w:val="both"/>
        <w:rPr>
          <w:rFonts w:ascii="Tahoma" w:hAnsi="Tahoma" w:cs="Tahoma"/>
        </w:rPr>
      </w:pPr>
    </w:p>
    <w:p w14:paraId="3EC777FA" w14:textId="7E7FD778" w:rsidR="00703EC3" w:rsidRPr="005D654E" w:rsidRDefault="00703EC3" w:rsidP="0063302D">
      <w:pPr>
        <w:keepNext/>
        <w:keepLines/>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(Ur. l</w:t>
      </w:r>
      <w:r>
        <w:rPr>
          <w:rFonts w:ascii="Tahoma" w:hAnsi="Tahoma" w:cs="Tahoma"/>
        </w:rPr>
        <w:t xml:space="preserve">. </w:t>
      </w:r>
      <w:r w:rsidRPr="00C2309E">
        <w:rPr>
          <w:rFonts w:ascii="Tahoma" w:hAnsi="Tahoma" w:cs="Tahoma"/>
        </w:rPr>
        <w:t>RS</w:t>
      </w:r>
      <w:r w:rsidR="0097308F">
        <w:rPr>
          <w:rFonts w:ascii="Tahoma" w:hAnsi="Tahoma" w:cs="Tahoma"/>
        </w:rPr>
        <w:t>,</w:t>
      </w:r>
      <w:r w:rsidRPr="00C2309E">
        <w:rPr>
          <w:rFonts w:ascii="Tahoma" w:hAnsi="Tahoma" w:cs="Tahoma"/>
        </w:rPr>
        <w:t xml:space="preserve"> </w:t>
      </w:r>
      <w:r w:rsidR="0097308F" w:rsidRPr="0097308F">
        <w:rPr>
          <w:rFonts w:ascii="Tahoma" w:hAnsi="Tahoma" w:cs="Tahoma"/>
        </w:rPr>
        <w:t>št. 77/22 s spremembami</w:t>
      </w:r>
      <w:r w:rsidRPr="00C2309E">
        <w:rPr>
          <w:rFonts w:ascii="Tahoma" w:hAnsi="Tahoma" w:cs="Tahoma"/>
        </w:rPr>
        <w:t>) oziroma s primerljivimi dokazili pooblaščenega tujega organa v primeru ponudnika, ki nima sedeža v Republiki Sloveniji v skladu za zahtevami Uredbe 1013/2006/ES.</w:t>
      </w:r>
      <w:r w:rsidRPr="005D654E">
        <w:rPr>
          <w:rFonts w:ascii="Tahoma" w:hAnsi="Tahoma" w:cs="Tahoma"/>
        </w:rPr>
        <w:t xml:space="preserve"> </w:t>
      </w:r>
    </w:p>
    <w:p w14:paraId="0552999A" w14:textId="77777777" w:rsidR="00703EC3" w:rsidRPr="005D654E" w:rsidRDefault="00703EC3" w:rsidP="0063302D">
      <w:pPr>
        <w:keepNext/>
        <w:keepLines/>
        <w:jc w:val="both"/>
        <w:rPr>
          <w:rFonts w:ascii="Tahoma" w:hAnsi="Tahoma" w:cs="Tahoma"/>
        </w:rPr>
      </w:pPr>
    </w:p>
    <w:p w14:paraId="4CDB4C03" w14:textId="262979C5" w:rsidR="00703EC3" w:rsidRDefault="00C14537" w:rsidP="0063302D">
      <w:pPr>
        <w:keepNext/>
        <w:keepLines/>
        <w:jc w:val="both"/>
        <w:rPr>
          <w:rFonts w:ascii="Tahoma" w:hAnsi="Tahoma" w:cs="Tahoma"/>
        </w:rPr>
      </w:pPr>
      <w:r>
        <w:rPr>
          <w:rFonts w:ascii="Tahoma" w:hAnsi="Tahoma" w:cs="Tahoma"/>
        </w:rPr>
        <w:t>P</w:t>
      </w:r>
      <w:r w:rsidR="00703EC3">
        <w:rPr>
          <w:rFonts w:ascii="Tahoma" w:hAnsi="Tahoma" w:cs="Tahoma"/>
        </w:rPr>
        <w:t>onudnik ali skupina ponudnikov ali skupaj z nominiranimi podizvajalci</w:t>
      </w:r>
      <w:r>
        <w:rPr>
          <w:rFonts w:ascii="Tahoma" w:hAnsi="Tahoma" w:cs="Tahoma"/>
        </w:rPr>
        <w:t xml:space="preserve"> morajo</w:t>
      </w:r>
      <w:r w:rsidR="00703EC3" w:rsidRPr="005D654E">
        <w:rPr>
          <w:rFonts w:ascii="Tahoma" w:hAnsi="Tahoma" w:cs="Tahoma"/>
        </w:rPr>
        <w:t xml:space="preserve"> </w:t>
      </w:r>
      <w:r w:rsidR="00703EC3" w:rsidRPr="00800EDD">
        <w:rPr>
          <w:rFonts w:ascii="Tahoma" w:hAnsi="Tahoma" w:cs="Tahoma"/>
        </w:rPr>
        <w:t xml:space="preserve">zagotavljati </w:t>
      </w:r>
      <w:r w:rsidR="005422FC">
        <w:rPr>
          <w:rFonts w:ascii="Tahoma" w:hAnsi="Tahoma" w:cs="Tahoma"/>
        </w:rPr>
        <w:t>odstranjevanje</w:t>
      </w:r>
      <w:r w:rsidR="00C60658">
        <w:rPr>
          <w:rFonts w:ascii="Tahoma" w:hAnsi="Tahoma" w:cs="Tahoma"/>
        </w:rPr>
        <w:t xml:space="preserve"> po postopku D1</w:t>
      </w:r>
      <w:r w:rsidR="00703EC3" w:rsidRPr="00800EDD">
        <w:rPr>
          <w:rFonts w:ascii="Tahoma" w:hAnsi="Tahoma" w:cs="Tahoma"/>
        </w:rPr>
        <w:t>.</w:t>
      </w:r>
    </w:p>
    <w:p w14:paraId="1FC12E07" w14:textId="77777777" w:rsidR="00DA15B1" w:rsidRDefault="00DA15B1" w:rsidP="0063302D">
      <w:pPr>
        <w:keepNext/>
        <w:keepLines/>
        <w:jc w:val="both"/>
        <w:rPr>
          <w:rFonts w:ascii="Tahoma" w:hAnsi="Tahoma" w:cs="Tahoma"/>
        </w:rPr>
      </w:pPr>
    </w:p>
    <w:p w14:paraId="510F7532" w14:textId="77777777" w:rsidR="00D81A2A" w:rsidRPr="00307846" w:rsidRDefault="00D81A2A" w:rsidP="0063302D">
      <w:pPr>
        <w:keepNext/>
        <w:keepLines/>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590FD0E9" w14:textId="77777777" w:rsidR="00D81A2A" w:rsidRDefault="00D81A2A" w:rsidP="0063302D">
      <w:pPr>
        <w:keepNext/>
        <w:keepLines/>
        <w:jc w:val="both"/>
        <w:rPr>
          <w:rFonts w:ascii="Tahoma" w:hAnsi="Tahoma" w:cs="Tahoma"/>
        </w:rPr>
      </w:pPr>
    </w:p>
    <w:p w14:paraId="4ECE5B00" w14:textId="77777777" w:rsidR="00703EC3" w:rsidRPr="00A1220B" w:rsidRDefault="00703EC3" w:rsidP="0063302D">
      <w:pPr>
        <w:keepNext/>
        <w:keepLines/>
        <w:ind w:left="1080" w:hanging="1080"/>
        <w:jc w:val="both"/>
        <w:rPr>
          <w:rFonts w:ascii="Tahoma" w:hAnsi="Tahoma" w:cs="Tahoma"/>
          <w:b/>
          <w:smallCaps/>
        </w:rPr>
      </w:pPr>
      <w:r w:rsidRPr="00A1220B">
        <w:rPr>
          <w:rFonts w:ascii="Tahoma" w:hAnsi="Tahoma" w:cs="Tahoma"/>
          <w:b/>
          <w:smallCaps/>
        </w:rPr>
        <w:t>Dokazila:</w:t>
      </w:r>
    </w:p>
    <w:p w14:paraId="5D85FF77" w14:textId="59C3A5F0" w:rsidR="00703EC3" w:rsidRPr="0012180C" w:rsidRDefault="00B03B44" w:rsidP="0063302D">
      <w:pPr>
        <w:pStyle w:val="Odstavekseznama"/>
        <w:keepNext/>
        <w:keepLines/>
        <w:numPr>
          <w:ilvl w:val="0"/>
          <w:numId w:val="39"/>
        </w:numPr>
        <w:ind w:left="426" w:hanging="284"/>
        <w:jc w:val="both"/>
        <w:rPr>
          <w:rFonts w:ascii="Tahoma" w:hAnsi="Tahoma" w:cs="Tahoma"/>
          <w:szCs w:val="22"/>
        </w:rPr>
      </w:pPr>
      <w:r w:rsidRPr="00C30F32">
        <w:rPr>
          <w:rFonts w:ascii="Tahoma" w:hAnsi="Tahoma" w:cs="Tahoma"/>
          <w:bCs/>
          <w:szCs w:val="22"/>
        </w:rPr>
        <w:t>Priložen</w:t>
      </w:r>
      <w:r>
        <w:rPr>
          <w:rFonts w:ascii="Tahoma" w:hAnsi="Tahoma" w:cs="Tahoma"/>
          <w:bCs/>
          <w:szCs w:val="22"/>
        </w:rPr>
        <w:t xml:space="preserve"> izpolnjen</w:t>
      </w:r>
      <w:r w:rsidRPr="00C30F32">
        <w:rPr>
          <w:rFonts w:ascii="Tahoma" w:hAnsi="Tahoma" w:cs="Tahoma"/>
          <w:bCs/>
          <w:szCs w:val="22"/>
        </w:rPr>
        <w:t xml:space="preserve"> ESPD s strani sodelujočih g</w:t>
      </w:r>
      <w:r>
        <w:rPr>
          <w:rFonts w:ascii="Tahoma" w:hAnsi="Tahoma" w:cs="Tahoma"/>
          <w:bCs/>
          <w:szCs w:val="22"/>
        </w:rPr>
        <w:t>ospodarskih subjektov v ponudbi, ki bodo izkazovali tehnično sposobnost</w:t>
      </w:r>
      <w:r w:rsidR="008D1023" w:rsidRPr="0012180C">
        <w:rPr>
          <w:rFonts w:ascii="Tahoma" w:hAnsi="Tahoma" w:cs="Tahoma"/>
          <w:szCs w:val="22"/>
        </w:rPr>
        <w:t>;</w:t>
      </w:r>
    </w:p>
    <w:p w14:paraId="78A66AB8" w14:textId="20313576" w:rsidR="00703EC3" w:rsidRPr="0012180C" w:rsidRDefault="00D81A2A" w:rsidP="0063302D">
      <w:pPr>
        <w:pStyle w:val="Odstavekseznama"/>
        <w:keepNext/>
        <w:keepLines/>
        <w:numPr>
          <w:ilvl w:val="0"/>
          <w:numId w:val="39"/>
        </w:numPr>
        <w:ind w:left="426" w:hanging="284"/>
        <w:jc w:val="both"/>
        <w:rPr>
          <w:rFonts w:ascii="Tahoma" w:hAnsi="Tahoma" w:cs="Tahoma"/>
          <w:szCs w:val="22"/>
        </w:rPr>
      </w:pPr>
      <w:r w:rsidRPr="0012180C">
        <w:rPr>
          <w:rFonts w:ascii="Tahoma" w:hAnsi="Tahoma" w:cs="Tahoma"/>
          <w:szCs w:val="22"/>
        </w:rPr>
        <w:t>K</w:t>
      </w:r>
      <w:r w:rsidR="00703EC3" w:rsidRPr="0012180C">
        <w:rPr>
          <w:rFonts w:ascii="Tahoma" w:hAnsi="Tahoma" w:cs="Tahoma"/>
          <w:szCs w:val="22"/>
        </w:rPr>
        <w:t xml:space="preserve">opije odločb/dovoljenj oziroma potrdil (in ostalih dokazil) o vpisu v ustrezne evidence oseb, ki ravnajo z odpadki s klasifikacijskimi številkami odpadkov in zahtevanimi postopki </w:t>
      </w:r>
      <w:r w:rsidR="00812D89">
        <w:rPr>
          <w:rFonts w:ascii="Tahoma" w:hAnsi="Tahoma" w:cs="Tahoma"/>
          <w:szCs w:val="22"/>
        </w:rPr>
        <w:t>odstranjevanja</w:t>
      </w:r>
      <w:r w:rsidR="00812D89" w:rsidRPr="0012180C">
        <w:rPr>
          <w:rFonts w:ascii="Tahoma" w:hAnsi="Tahoma" w:cs="Tahoma"/>
          <w:szCs w:val="22"/>
        </w:rPr>
        <w:t xml:space="preserve"> </w:t>
      </w:r>
      <w:r w:rsidR="00703EC3" w:rsidRPr="0012180C">
        <w:rPr>
          <w:rFonts w:ascii="Tahoma" w:hAnsi="Tahoma" w:cs="Tahoma"/>
          <w:szCs w:val="22"/>
        </w:rPr>
        <w:t xml:space="preserve">odpadkov (Priloga </w:t>
      </w:r>
      <w:r w:rsidR="0022137B">
        <w:rPr>
          <w:rFonts w:ascii="Tahoma" w:hAnsi="Tahoma" w:cs="Tahoma"/>
          <w:szCs w:val="22"/>
        </w:rPr>
        <w:t>7</w:t>
      </w:r>
      <w:r w:rsidR="00703EC3" w:rsidRPr="0012180C">
        <w:rPr>
          <w:rFonts w:ascii="Tahoma" w:hAnsi="Tahoma" w:cs="Tahoma"/>
          <w:szCs w:val="22"/>
        </w:rPr>
        <w:t>)</w:t>
      </w:r>
      <w:r w:rsidR="008D1023" w:rsidRPr="0012180C">
        <w:rPr>
          <w:rFonts w:ascii="Tahoma" w:hAnsi="Tahoma" w:cs="Tahoma"/>
          <w:szCs w:val="22"/>
        </w:rPr>
        <w:t>;</w:t>
      </w:r>
    </w:p>
    <w:p w14:paraId="76EA53B1" w14:textId="16AABC9B" w:rsidR="00452792" w:rsidRDefault="00452792" w:rsidP="0063302D">
      <w:pPr>
        <w:keepNext/>
        <w:keepLines/>
        <w:jc w:val="both"/>
        <w:rPr>
          <w:rFonts w:ascii="Tahoma" w:hAnsi="Tahoma" w:cs="Tahoma"/>
          <w:bCs/>
        </w:rPr>
      </w:pPr>
    </w:p>
    <w:p w14:paraId="2F123AC2" w14:textId="13888551" w:rsidR="0022137B" w:rsidRDefault="0022137B" w:rsidP="0063302D">
      <w:pPr>
        <w:keepNext/>
        <w:keepLines/>
        <w:jc w:val="both"/>
        <w:rPr>
          <w:rFonts w:ascii="Tahoma" w:hAnsi="Tahoma" w:cs="Tahoma"/>
          <w:bCs/>
        </w:rPr>
      </w:pPr>
      <w:r>
        <w:rPr>
          <w:rFonts w:ascii="Tahoma" w:hAnsi="Tahoma" w:cs="Tahoma"/>
          <w:bCs/>
        </w:rPr>
        <w:t>V kolikor ponudnik ne bo predložil kopij dovoljenj, bo naročnik sam vpogledal v ustrezne registre. V kolikor naročnik ne bom mogel iz registrov pridobiti vseh podatkov, bo pozval ponudnika k predložitvi dokazil.</w:t>
      </w:r>
    </w:p>
    <w:p w14:paraId="438A9FB7" w14:textId="77777777" w:rsidR="00172875" w:rsidRDefault="00172875" w:rsidP="00172875">
      <w:pPr>
        <w:pStyle w:val="Odstavekseznama"/>
        <w:keepNext/>
        <w:keepLines/>
        <w:numPr>
          <w:ilvl w:val="3"/>
          <w:numId w:val="2"/>
        </w:numPr>
        <w:jc w:val="both"/>
        <w:rPr>
          <w:rFonts w:ascii="Tahoma" w:hAnsi="Tahoma" w:cs="Tahoma"/>
          <w:bCs/>
        </w:rPr>
      </w:pPr>
      <w:r w:rsidRPr="00D81A2A">
        <w:rPr>
          <w:rFonts w:ascii="Tahoma" w:hAnsi="Tahoma" w:cs="Tahoma"/>
          <w:bCs/>
        </w:rPr>
        <w:lastRenderedPageBreak/>
        <w:t>Postopek ravnanja z odpadki</w:t>
      </w:r>
    </w:p>
    <w:p w14:paraId="381E13CF" w14:textId="77777777" w:rsidR="00172875" w:rsidRDefault="00172875" w:rsidP="00172875">
      <w:pPr>
        <w:keepNext/>
        <w:keepLines/>
        <w:jc w:val="both"/>
        <w:rPr>
          <w:rFonts w:ascii="Tahoma" w:hAnsi="Tahoma" w:cs="Tahoma"/>
          <w:bCs/>
        </w:rPr>
      </w:pPr>
    </w:p>
    <w:p w14:paraId="74EACE5A" w14:textId="2EBE427C" w:rsidR="00172875" w:rsidRPr="00B445A2" w:rsidRDefault="00172875" w:rsidP="008C1E4D">
      <w:pPr>
        <w:keepNext/>
        <w:keepLines/>
        <w:tabs>
          <w:tab w:val="left" w:pos="8646"/>
        </w:tabs>
        <w:jc w:val="both"/>
        <w:rPr>
          <w:rFonts w:ascii="Tahoma" w:hAnsi="Tahoma" w:cs="Tahoma"/>
          <w:color w:val="000000"/>
        </w:rPr>
      </w:pPr>
      <w:r>
        <w:rPr>
          <w:rFonts w:ascii="Tahoma" w:hAnsi="Tahoma" w:cs="Tahoma"/>
        </w:rPr>
        <w:t>Ponudnik</w:t>
      </w:r>
      <w:r w:rsidRPr="005D654E">
        <w:rPr>
          <w:rFonts w:ascii="Tahoma" w:hAnsi="Tahoma" w:cs="Tahoma"/>
        </w:rPr>
        <w:t xml:space="preserve"> </w:t>
      </w:r>
      <w:r>
        <w:rPr>
          <w:rFonts w:ascii="Tahoma" w:hAnsi="Tahoma" w:cs="Tahoma"/>
        </w:rPr>
        <w:t xml:space="preserve">mora </w:t>
      </w:r>
      <w:r>
        <w:rPr>
          <w:rFonts w:ascii="Tahoma" w:hAnsi="Tahoma" w:cs="Tahoma"/>
          <w:bCs/>
          <w:szCs w:val="22"/>
        </w:rPr>
        <w:t xml:space="preserve"> v ponudbi opisati postopek </w:t>
      </w:r>
      <w:r w:rsidRPr="00D1171A">
        <w:rPr>
          <w:rFonts w:ascii="Tahoma" w:hAnsi="Tahoma" w:cs="Tahoma"/>
        </w:rPr>
        <w:t xml:space="preserve">ravnanja z odpadki od prevzema do vključno </w:t>
      </w:r>
      <w:r w:rsidR="005422FC">
        <w:rPr>
          <w:rFonts w:ascii="Tahoma" w:hAnsi="Tahoma" w:cs="Tahoma"/>
        </w:rPr>
        <w:t>odstranjevanja</w:t>
      </w:r>
      <w:r w:rsidRPr="00D1171A">
        <w:rPr>
          <w:rFonts w:ascii="Tahoma" w:hAnsi="Tahoma" w:cs="Tahoma"/>
        </w:rPr>
        <w:t xml:space="preserve">. </w:t>
      </w:r>
    </w:p>
    <w:p w14:paraId="6EFB50F2" w14:textId="77777777" w:rsidR="00172875" w:rsidRDefault="00172875" w:rsidP="008C1E4D">
      <w:pPr>
        <w:keepNext/>
        <w:keepLines/>
        <w:jc w:val="both"/>
        <w:rPr>
          <w:rFonts w:ascii="Tahoma" w:hAnsi="Tahoma" w:cs="Tahoma"/>
        </w:rPr>
      </w:pPr>
    </w:p>
    <w:p w14:paraId="3A5D56AA" w14:textId="026CC084" w:rsidR="00172875" w:rsidRDefault="00172875" w:rsidP="00172875">
      <w:pPr>
        <w:keepNext/>
        <w:keepLines/>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 xml:space="preserve">mora za navedene izvajalce </w:t>
      </w:r>
      <w:r w:rsidR="005422FC">
        <w:rPr>
          <w:rFonts w:ascii="Tahoma" w:hAnsi="Tahoma" w:cs="Tahoma"/>
        </w:rPr>
        <w:t>odstranjevanja</w:t>
      </w:r>
      <w:r w:rsidR="00C60658">
        <w:rPr>
          <w:rFonts w:ascii="Tahoma" w:hAnsi="Tahoma" w:cs="Tahoma"/>
        </w:rPr>
        <w:t xml:space="preserve"> </w:t>
      </w:r>
      <w:r w:rsidRPr="00D1171A">
        <w:rPr>
          <w:rFonts w:ascii="Tahoma" w:hAnsi="Tahoma" w:cs="Tahoma"/>
        </w:rPr>
        <w:t>predložiti dokazila, da so vpisani v ustrezne evidence v skladu z Uredbo o ravnanju z odpadki</w:t>
      </w:r>
      <w:r w:rsidR="00C60658">
        <w:rPr>
          <w:rFonts w:ascii="Tahoma" w:hAnsi="Tahoma" w:cs="Tahoma"/>
        </w:rPr>
        <w:t>.</w:t>
      </w:r>
      <w:r w:rsidRPr="00D1171A">
        <w:rPr>
          <w:rFonts w:ascii="Tahoma" w:hAnsi="Tahoma" w:cs="Tahoma"/>
        </w:rPr>
        <w:t xml:space="preserve"> </w:t>
      </w:r>
    </w:p>
    <w:p w14:paraId="29D29040" w14:textId="77777777" w:rsidR="00172875" w:rsidRDefault="00172875" w:rsidP="00172875">
      <w:pPr>
        <w:keepNext/>
        <w:keepLines/>
        <w:jc w:val="both"/>
        <w:rPr>
          <w:rFonts w:ascii="Tahoma" w:hAnsi="Tahoma" w:cs="Tahoma"/>
        </w:rPr>
      </w:pPr>
    </w:p>
    <w:p w14:paraId="0DF4AE96" w14:textId="3BDE1F26" w:rsidR="00172875" w:rsidRPr="00752313" w:rsidRDefault="00172875" w:rsidP="00172875">
      <w:pPr>
        <w:keepNext/>
        <w:keepLines/>
        <w:jc w:val="both"/>
        <w:rPr>
          <w:rFonts w:ascii="Tahoma" w:hAnsi="Tahoma" w:cs="Tahoma"/>
          <w:color w:val="000000" w:themeColor="text1"/>
        </w:rPr>
      </w:pPr>
      <w:r w:rsidRPr="00752313">
        <w:rPr>
          <w:rFonts w:ascii="Tahoma" w:hAnsi="Tahoma" w:cs="Tahoma"/>
          <w:color w:val="000000" w:themeColor="text1"/>
        </w:rPr>
        <w:t xml:space="preserve">V kolikor ponudnik ni hkrati tudi izvajalec prevoza produkta ali </w:t>
      </w:r>
      <w:r w:rsidR="005422FC">
        <w:rPr>
          <w:rFonts w:ascii="Tahoma" w:hAnsi="Tahoma" w:cs="Tahoma"/>
          <w:color w:val="000000" w:themeColor="text1"/>
        </w:rPr>
        <w:t>odstranjevanja</w:t>
      </w:r>
      <w:r w:rsidRPr="00752313">
        <w:rPr>
          <w:rFonts w:ascii="Tahoma" w:hAnsi="Tahoma" w:cs="Tahoma"/>
          <w:color w:val="000000" w:themeColor="text1"/>
        </w:rPr>
        <w:t xml:space="preserve">, mora za v Prilogi </w:t>
      </w:r>
      <w:r w:rsidR="002956CF">
        <w:rPr>
          <w:rFonts w:ascii="Tahoma" w:hAnsi="Tahoma" w:cs="Tahoma"/>
          <w:color w:val="000000" w:themeColor="text1"/>
        </w:rPr>
        <w:t>9</w:t>
      </w:r>
      <w:r w:rsidR="002956CF" w:rsidRPr="00752313">
        <w:rPr>
          <w:rFonts w:ascii="Tahoma" w:hAnsi="Tahoma" w:cs="Tahoma"/>
          <w:color w:val="000000" w:themeColor="text1"/>
        </w:rPr>
        <w:t xml:space="preserve"> </w:t>
      </w:r>
      <w:r w:rsidRPr="00752313">
        <w:rPr>
          <w:rFonts w:ascii="Tahoma" w:hAnsi="Tahoma" w:cs="Tahoma"/>
          <w:color w:val="000000" w:themeColor="text1"/>
        </w:rPr>
        <w:t>navedene gospodarske subjekte upoštevati določila tč. 1.15 razpisne dokumentacije (skupna ponudba) ali tč. 1.16 razpisne dokumentacije (ponudba s podizvajalci).</w:t>
      </w:r>
    </w:p>
    <w:p w14:paraId="7EDA60F8" w14:textId="77777777" w:rsidR="00172875" w:rsidRDefault="00172875" w:rsidP="00172875">
      <w:pPr>
        <w:keepNext/>
        <w:keepLines/>
        <w:jc w:val="both"/>
        <w:rPr>
          <w:rFonts w:ascii="Tahoma" w:hAnsi="Tahoma" w:cs="Tahoma"/>
          <w:bCs/>
        </w:rPr>
      </w:pPr>
    </w:p>
    <w:p w14:paraId="1AC6F7F1" w14:textId="77777777" w:rsidR="00172875" w:rsidRDefault="00172875" w:rsidP="00172875">
      <w:pPr>
        <w:keepNext/>
        <w:keepLines/>
        <w:jc w:val="both"/>
        <w:rPr>
          <w:rFonts w:ascii="Tahoma" w:hAnsi="Tahoma" w:cs="Tahoma"/>
          <w:b/>
          <w:smallCaps/>
        </w:rPr>
      </w:pPr>
      <w:r w:rsidRPr="00376D98">
        <w:rPr>
          <w:rFonts w:ascii="Tahoma" w:hAnsi="Tahoma" w:cs="Tahoma"/>
          <w:b/>
          <w:smallCaps/>
        </w:rPr>
        <w:t>Dokazila:</w:t>
      </w:r>
    </w:p>
    <w:p w14:paraId="700C2712" w14:textId="7FB888DA" w:rsidR="00172875" w:rsidRPr="00452792" w:rsidRDefault="00172875" w:rsidP="00172875">
      <w:pPr>
        <w:pStyle w:val="Odstavekseznama"/>
        <w:keepNext/>
        <w:keepLines/>
        <w:numPr>
          <w:ilvl w:val="0"/>
          <w:numId w:val="40"/>
        </w:numPr>
        <w:jc w:val="both"/>
        <w:rPr>
          <w:rFonts w:ascii="Tahoma" w:hAnsi="Tahoma" w:cs="Tahoma"/>
          <w:bCs/>
        </w:rPr>
      </w:pPr>
      <w:r w:rsidRPr="00452792">
        <w:rPr>
          <w:rFonts w:ascii="Tahoma" w:hAnsi="Tahoma" w:cs="Tahoma"/>
          <w:szCs w:val="22"/>
        </w:rPr>
        <w:t xml:space="preserve">Izpolnjena in podpisana </w:t>
      </w:r>
      <w:r w:rsidR="00B03B44" w:rsidRPr="00452792">
        <w:rPr>
          <w:rFonts w:ascii="Tahoma" w:hAnsi="Tahoma" w:cs="Tahoma"/>
          <w:szCs w:val="22"/>
        </w:rPr>
        <w:t>Prilog</w:t>
      </w:r>
      <w:r w:rsidR="00B03B44">
        <w:rPr>
          <w:rFonts w:ascii="Tahoma" w:hAnsi="Tahoma" w:cs="Tahoma"/>
          <w:szCs w:val="22"/>
        </w:rPr>
        <w:t>a</w:t>
      </w:r>
      <w:r w:rsidR="00B03B44" w:rsidRPr="00452792">
        <w:rPr>
          <w:rFonts w:ascii="Tahoma" w:hAnsi="Tahoma" w:cs="Tahoma"/>
          <w:szCs w:val="22"/>
        </w:rPr>
        <w:t xml:space="preserve"> </w:t>
      </w:r>
      <w:r w:rsidR="003F7119">
        <w:rPr>
          <w:rFonts w:ascii="Tahoma" w:hAnsi="Tahoma" w:cs="Tahoma"/>
          <w:szCs w:val="22"/>
        </w:rPr>
        <w:t>9</w:t>
      </w:r>
      <w:r w:rsidR="003F7119" w:rsidRPr="00452792">
        <w:rPr>
          <w:rFonts w:ascii="Tahoma" w:hAnsi="Tahoma" w:cs="Tahoma"/>
          <w:szCs w:val="22"/>
        </w:rPr>
        <w:t xml:space="preserve"> </w:t>
      </w:r>
      <w:r w:rsidRPr="00452792">
        <w:rPr>
          <w:rFonts w:ascii="Tahoma" w:hAnsi="Tahoma" w:cs="Tahoma"/>
          <w:szCs w:val="22"/>
        </w:rPr>
        <w:t xml:space="preserve">POSTOPEK RAVNANJA </w:t>
      </w:r>
      <w:r>
        <w:rPr>
          <w:rFonts w:ascii="Tahoma" w:hAnsi="Tahoma" w:cs="Tahoma"/>
          <w:szCs w:val="22"/>
        </w:rPr>
        <w:t>Z ODPADKI.</w:t>
      </w:r>
    </w:p>
    <w:p w14:paraId="08254130" w14:textId="77777777" w:rsidR="00172875" w:rsidRPr="00F420A4" w:rsidRDefault="00172875" w:rsidP="0063302D">
      <w:pPr>
        <w:keepNext/>
        <w:keepLines/>
        <w:jc w:val="both"/>
        <w:rPr>
          <w:rFonts w:ascii="Tahoma" w:hAnsi="Tahoma" w:cs="Tahoma"/>
          <w:bCs/>
        </w:rPr>
      </w:pPr>
    </w:p>
    <w:p w14:paraId="1699B333" w14:textId="77777777" w:rsidR="00AF6136" w:rsidRDefault="00AF6136" w:rsidP="0063302D">
      <w:pPr>
        <w:pStyle w:val="Odstavekseznama"/>
        <w:keepNext/>
        <w:keepLines/>
        <w:numPr>
          <w:ilvl w:val="3"/>
          <w:numId w:val="2"/>
        </w:numPr>
        <w:jc w:val="both"/>
        <w:rPr>
          <w:rFonts w:ascii="Tahoma" w:hAnsi="Tahoma" w:cs="Tahoma"/>
          <w:bCs/>
        </w:rPr>
      </w:pPr>
      <w:r>
        <w:rPr>
          <w:rFonts w:ascii="Tahoma" w:hAnsi="Tahoma" w:cs="Tahoma"/>
          <w:bCs/>
        </w:rPr>
        <w:t>Reference</w:t>
      </w:r>
    </w:p>
    <w:p w14:paraId="217C75C9" w14:textId="77777777" w:rsidR="00AF6136" w:rsidRDefault="00AF6136" w:rsidP="0063302D">
      <w:pPr>
        <w:keepNext/>
        <w:keepLines/>
        <w:jc w:val="both"/>
        <w:rPr>
          <w:rFonts w:ascii="Tahoma" w:hAnsi="Tahoma" w:cs="Tahoma"/>
          <w:bCs/>
        </w:rPr>
      </w:pPr>
    </w:p>
    <w:p w14:paraId="6C461C42" w14:textId="3986F799" w:rsidR="003D2D57" w:rsidRDefault="003D2D57" w:rsidP="0063302D">
      <w:pPr>
        <w:keepNext/>
        <w:keepLines/>
        <w:autoSpaceDE w:val="0"/>
        <w:autoSpaceDN w:val="0"/>
        <w:adjustRightInd w:val="0"/>
        <w:jc w:val="both"/>
        <w:rPr>
          <w:rFonts w:ascii="Tahoma" w:eastAsia="Calibri" w:hAnsi="Tahoma" w:cs="Tahoma"/>
          <w:b/>
          <w:bCs/>
          <w:i/>
          <w:u w:val="single"/>
        </w:rPr>
      </w:pPr>
      <w:r w:rsidRPr="00C8579C">
        <w:rPr>
          <w:rFonts w:ascii="Tahoma" w:eastAsia="Calibri" w:hAnsi="Tahoma" w:cs="Tahoma"/>
          <w:bCs/>
          <w:i/>
        </w:rPr>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00B03B44" w:rsidRPr="00285804">
        <w:rPr>
          <w:rFonts w:ascii="Tahoma" w:hAnsi="Tahoma" w:cs="Tahoma"/>
          <w:bCs/>
          <w:i/>
        </w:rPr>
        <w:t xml:space="preserve">(glede na dejavnosti, ki so predmet javnega naročila in jih bo v okviru ponudbe posamezni subjekt izvajal), </w:t>
      </w:r>
      <w:r w:rsidR="00B03B44" w:rsidRPr="00285804">
        <w:rPr>
          <w:rFonts w:ascii="Tahoma" w:hAnsi="Tahoma" w:cs="Tahoma"/>
          <w:bCs/>
          <w:i/>
          <w:u w:val="single"/>
        </w:rPr>
        <w:t>vendar bo moral ta subjekt (s katerim se izkazuje pogoje oz. sposobnost) predmetna del</w:t>
      </w:r>
      <w:r w:rsidR="00B03B44">
        <w:rPr>
          <w:rFonts w:ascii="Tahoma" w:hAnsi="Tahoma" w:cs="Tahoma"/>
          <w:bCs/>
          <w:i/>
          <w:u w:val="single"/>
        </w:rPr>
        <w:t>a javnega naročila tudi izvesti</w:t>
      </w:r>
      <w:r w:rsidRPr="00C8579C">
        <w:rPr>
          <w:rFonts w:ascii="Tahoma" w:eastAsia="Calibri" w:hAnsi="Tahoma" w:cs="Tahoma"/>
          <w:b/>
          <w:bCs/>
          <w:i/>
          <w:u w:val="single"/>
        </w:rPr>
        <w:t xml:space="preserve">. </w:t>
      </w:r>
    </w:p>
    <w:p w14:paraId="58B705B0" w14:textId="77777777" w:rsidR="002A4426" w:rsidRPr="00C8579C" w:rsidRDefault="002A4426" w:rsidP="0063302D">
      <w:pPr>
        <w:keepNext/>
        <w:keepLines/>
        <w:autoSpaceDE w:val="0"/>
        <w:autoSpaceDN w:val="0"/>
        <w:adjustRightInd w:val="0"/>
        <w:jc w:val="both"/>
        <w:rPr>
          <w:rFonts w:ascii="Tahoma" w:hAnsi="Tahoma" w:cs="Tahoma"/>
          <w:color w:val="000000"/>
        </w:rPr>
      </w:pPr>
    </w:p>
    <w:p w14:paraId="00621891" w14:textId="77777777" w:rsidR="000E0005" w:rsidRDefault="000E0005" w:rsidP="0063302D">
      <w:pPr>
        <w:pStyle w:val="Telobesedila"/>
        <w:keepNext/>
        <w:keepLines/>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4E552E2B" w14:textId="77777777" w:rsidR="0090550B" w:rsidRDefault="0090550B" w:rsidP="0063302D">
      <w:pPr>
        <w:pStyle w:val="Telobesedila"/>
        <w:keepNext/>
        <w:keepLines/>
        <w:widowControl/>
        <w:rPr>
          <w:rFonts w:ascii="Tahoma" w:hAnsi="Tahoma" w:cs="Tahoma"/>
          <w:b w:val="0"/>
          <w:u w:val="single"/>
        </w:rPr>
      </w:pPr>
    </w:p>
    <w:p w14:paraId="34D90A01" w14:textId="15DD0BBA" w:rsidR="0090550B" w:rsidRDefault="0090550B" w:rsidP="0063302D">
      <w:pPr>
        <w:keepNext/>
        <w:keepLines/>
        <w:jc w:val="both"/>
        <w:rPr>
          <w:rFonts w:ascii="Tahoma" w:hAnsi="Tahoma" w:cs="Tahoma"/>
        </w:rPr>
      </w:pPr>
      <w:r w:rsidRPr="00C8579C">
        <w:rPr>
          <w:rFonts w:ascii="Tahoma" w:hAnsi="Tahoma" w:cs="Tahoma"/>
        </w:rPr>
        <w:t xml:space="preserve">Ponudnik mora predložiti </w:t>
      </w:r>
      <w:r w:rsidRPr="0022137B">
        <w:rPr>
          <w:rFonts w:ascii="Tahoma" w:hAnsi="Tahoma" w:cs="Tahoma"/>
          <w:b/>
        </w:rPr>
        <w:t>vsaj 1 (eno) referenco</w:t>
      </w:r>
      <w:r w:rsidRPr="00C8579C">
        <w:rPr>
          <w:rFonts w:ascii="Tahoma" w:hAnsi="Tahoma" w:cs="Tahoma"/>
        </w:rPr>
        <w:t xml:space="preserve"> s katero izkazuje, da je v obdobju zadnjih 3 (treh) let, šteto do datuma, določenega za oddajo ponudb, zagotovil in izvedel storitev </w:t>
      </w:r>
      <w:r w:rsidR="005422FC">
        <w:rPr>
          <w:rFonts w:ascii="Tahoma" w:hAnsi="Tahoma" w:cs="Tahoma"/>
        </w:rPr>
        <w:t>odstranjevanja</w:t>
      </w:r>
      <w:r w:rsidRPr="00C8579C">
        <w:rPr>
          <w:rFonts w:ascii="Tahoma" w:hAnsi="Tahoma" w:cs="Tahoma"/>
        </w:rPr>
        <w:t xml:space="preserve"> </w:t>
      </w:r>
      <w:r w:rsidRPr="00162215">
        <w:rPr>
          <w:rFonts w:ascii="Tahoma" w:hAnsi="Tahoma" w:cs="Tahoma"/>
        </w:rPr>
        <w:t>produkta</w:t>
      </w:r>
      <w:r w:rsidR="00C60658">
        <w:rPr>
          <w:rFonts w:ascii="Tahoma" w:hAnsi="Tahoma" w:cs="Tahoma"/>
        </w:rPr>
        <w:t xml:space="preserve"> ostanka obdelanih mešanih komunalnih odpadkov</w:t>
      </w:r>
      <w:r w:rsidR="006B4E8F" w:rsidRPr="00162215">
        <w:rPr>
          <w:rFonts w:ascii="Tahoma" w:hAnsi="Tahoma" w:cs="Tahoma"/>
        </w:rPr>
        <w:t xml:space="preserve"> </w:t>
      </w:r>
      <w:r w:rsidR="007905D3">
        <w:rPr>
          <w:rFonts w:ascii="Tahoma" w:hAnsi="Tahoma" w:cs="Tahoma"/>
        </w:rPr>
        <w:t xml:space="preserve">po postopku D1 </w:t>
      </w:r>
      <w:r w:rsidR="006B4E8F" w:rsidRPr="00162215">
        <w:rPr>
          <w:rFonts w:ascii="Tahoma" w:hAnsi="Tahoma" w:cs="Tahoma"/>
          <w:bCs/>
        </w:rPr>
        <w:t xml:space="preserve">s klasifikacijsko številko odpadka </w:t>
      </w:r>
      <w:r w:rsidR="00C60658">
        <w:rPr>
          <w:rFonts w:ascii="Tahoma" w:hAnsi="Tahoma" w:cs="Tahoma"/>
          <w:bCs/>
        </w:rPr>
        <w:t>20 03 01</w:t>
      </w:r>
      <w:r w:rsidRPr="00C8579C">
        <w:rPr>
          <w:rFonts w:ascii="Tahoma" w:hAnsi="Tahoma" w:cs="Tahoma"/>
        </w:rPr>
        <w:t xml:space="preserve">, v minimalni </w:t>
      </w:r>
      <w:r>
        <w:rPr>
          <w:rFonts w:ascii="Tahoma" w:hAnsi="Tahoma" w:cs="Tahoma"/>
        </w:rPr>
        <w:t xml:space="preserve">skupni </w:t>
      </w:r>
      <w:r w:rsidRPr="00C8579C">
        <w:rPr>
          <w:rFonts w:ascii="Tahoma" w:hAnsi="Tahoma" w:cs="Tahoma"/>
        </w:rPr>
        <w:t xml:space="preserve">količini </w:t>
      </w:r>
      <w:r w:rsidR="00F02B50">
        <w:rPr>
          <w:rFonts w:ascii="Tahoma" w:hAnsi="Tahoma" w:cs="Tahoma"/>
        </w:rPr>
        <w:t>2</w:t>
      </w:r>
      <w:r w:rsidR="00452792">
        <w:rPr>
          <w:rFonts w:ascii="Tahoma" w:hAnsi="Tahoma" w:cs="Tahoma"/>
        </w:rPr>
        <w:t>.000</w:t>
      </w:r>
      <w:r w:rsidRPr="00B845D2">
        <w:rPr>
          <w:rFonts w:ascii="Tahoma" w:hAnsi="Tahoma" w:cs="Tahoma"/>
        </w:rPr>
        <w:t xml:space="preserve"> ton</w:t>
      </w:r>
      <w:r w:rsidRPr="00C8579C">
        <w:rPr>
          <w:rFonts w:ascii="Tahoma" w:hAnsi="Tahoma" w:cs="Tahoma"/>
        </w:rPr>
        <w:t>.</w:t>
      </w:r>
    </w:p>
    <w:p w14:paraId="71B8388C" w14:textId="77777777" w:rsidR="00B03B44" w:rsidRPr="00C8579C" w:rsidRDefault="00B03B44" w:rsidP="0063302D">
      <w:pPr>
        <w:keepNext/>
        <w:keepLines/>
        <w:jc w:val="both"/>
        <w:rPr>
          <w:rFonts w:ascii="Tahoma" w:hAnsi="Tahoma" w:cs="Tahoma"/>
        </w:rPr>
      </w:pPr>
    </w:p>
    <w:p w14:paraId="05619D30" w14:textId="3CB6DD9C" w:rsidR="00AF6136" w:rsidRPr="005853DD" w:rsidRDefault="00AF6136" w:rsidP="0063302D">
      <w:pPr>
        <w:keepNext/>
        <w:keepLines/>
        <w:jc w:val="both"/>
        <w:rPr>
          <w:rFonts w:ascii="Tahoma" w:hAnsi="Tahoma" w:cs="Tahoma"/>
        </w:rPr>
      </w:pPr>
      <w:r w:rsidRPr="005853DD">
        <w:rPr>
          <w:rFonts w:ascii="Tahoma" w:hAnsi="Tahoma" w:cs="Tahoma"/>
        </w:rPr>
        <w:t xml:space="preserve">Za referenčna naročila se štejejo tista naročila, ki izkazujejo, da je izvajalec kvalitetno in v skladu s pogodbenimi določili prevzel in </w:t>
      </w:r>
      <w:r w:rsidR="00F02B50">
        <w:rPr>
          <w:rFonts w:ascii="Tahoma" w:hAnsi="Tahoma" w:cs="Tahoma"/>
        </w:rPr>
        <w:t xml:space="preserve">nadalje </w:t>
      </w:r>
      <w:r w:rsidRPr="005853DD">
        <w:rPr>
          <w:rFonts w:ascii="Tahoma" w:hAnsi="Tahoma" w:cs="Tahoma"/>
        </w:rPr>
        <w:t xml:space="preserve">obdelal </w:t>
      </w:r>
      <w:r w:rsidR="00F02B50">
        <w:rPr>
          <w:rFonts w:ascii="Tahoma" w:hAnsi="Tahoma" w:cs="Tahoma"/>
        </w:rPr>
        <w:t>ali o</w:t>
      </w:r>
      <w:r w:rsidR="00EA721E">
        <w:rPr>
          <w:rFonts w:ascii="Tahoma" w:hAnsi="Tahoma" w:cs="Tahoma"/>
        </w:rPr>
        <w:t>d</w:t>
      </w:r>
      <w:r w:rsidR="00F02B50">
        <w:rPr>
          <w:rFonts w:ascii="Tahoma" w:hAnsi="Tahoma" w:cs="Tahoma"/>
        </w:rPr>
        <w:t xml:space="preserve">ložil </w:t>
      </w:r>
      <w:r w:rsidRPr="005853DD">
        <w:rPr>
          <w:rFonts w:ascii="Tahoma" w:hAnsi="Tahoma" w:cs="Tahoma"/>
        </w:rPr>
        <w:t>navedene količine produkta v</w:t>
      </w:r>
      <w:r w:rsidR="00F02B50">
        <w:rPr>
          <w:rFonts w:ascii="Tahoma" w:hAnsi="Tahoma" w:cs="Tahoma"/>
        </w:rPr>
        <w:t>/na</w:t>
      </w:r>
      <w:r w:rsidRPr="005853DD">
        <w:rPr>
          <w:rFonts w:ascii="Tahoma" w:hAnsi="Tahoma" w:cs="Tahoma"/>
        </w:rPr>
        <w:t xml:space="preserve"> objektih z enakim načinom </w:t>
      </w:r>
      <w:r w:rsidR="00F02B50">
        <w:rPr>
          <w:rFonts w:ascii="Tahoma" w:hAnsi="Tahoma" w:cs="Tahoma"/>
        </w:rPr>
        <w:t>nadaljnjega ravnanja z odpadki</w:t>
      </w:r>
      <w:r w:rsidRPr="005853DD">
        <w:rPr>
          <w:rFonts w:ascii="Tahoma" w:hAnsi="Tahoma" w:cs="Tahoma"/>
        </w:rPr>
        <w:t>, kot jo ponuja.</w:t>
      </w:r>
      <w:r w:rsidR="002A4426">
        <w:rPr>
          <w:rFonts w:ascii="Tahoma" w:hAnsi="Tahoma" w:cs="Tahoma"/>
        </w:rPr>
        <w:t xml:space="preserve"> Reference morajo biti potrjene s strani končnega referenčnega naročnika (investitorja).</w:t>
      </w:r>
    </w:p>
    <w:p w14:paraId="0CD7DF3B" w14:textId="77777777" w:rsidR="004E252F" w:rsidRDefault="004E252F" w:rsidP="0063302D">
      <w:pPr>
        <w:pStyle w:val="Telobesedila2"/>
        <w:keepNext/>
        <w:keepLines/>
        <w:rPr>
          <w:rFonts w:ascii="Tahoma" w:hAnsi="Tahoma" w:cs="Tahoma"/>
          <w:smallCaps/>
          <w:lang w:val="sl-SI"/>
        </w:rPr>
      </w:pPr>
    </w:p>
    <w:p w14:paraId="509B9507" w14:textId="20B3A2A5" w:rsidR="00623F48" w:rsidRDefault="00623F48" w:rsidP="0063302D">
      <w:pPr>
        <w:pStyle w:val="Telobesedila2"/>
        <w:keepNext/>
        <w:keepLines/>
        <w:rPr>
          <w:rFonts w:ascii="Tahoma" w:hAnsi="Tahoma" w:cs="Tahoma"/>
          <w:smallCaps/>
          <w:lang w:val="sl-SI"/>
        </w:rPr>
      </w:pPr>
      <w:r w:rsidRPr="00C8579C">
        <w:rPr>
          <w:rFonts w:ascii="Tahoma" w:hAnsi="Tahoma" w:cs="Tahoma"/>
          <w:smallCaps/>
          <w:lang w:val="sl-SI"/>
        </w:rPr>
        <w:t>Dokazila:</w:t>
      </w:r>
    </w:p>
    <w:p w14:paraId="6B693D2D" w14:textId="43427535" w:rsidR="009E7351" w:rsidRPr="00285804" w:rsidRDefault="009E7351" w:rsidP="009E7351">
      <w:pPr>
        <w:keepNext/>
        <w:keepLines/>
        <w:jc w:val="both"/>
        <w:rPr>
          <w:rFonts w:ascii="Tahoma" w:hAnsi="Tahoma" w:cs="Tahoma"/>
          <w:bCs/>
          <w:szCs w:val="22"/>
        </w:rPr>
      </w:pPr>
      <w:r w:rsidRPr="00285804">
        <w:rPr>
          <w:rFonts w:ascii="Tahoma" w:hAnsi="Tahoma" w:cs="Tahoma"/>
          <w:bCs/>
          <w:szCs w:val="22"/>
        </w:rPr>
        <w:t>Naročnik bo pred oddajo javnega naročila od ponudnik</w:t>
      </w:r>
      <w:r>
        <w:rPr>
          <w:rFonts w:ascii="Tahoma" w:hAnsi="Tahoma" w:cs="Tahoma"/>
          <w:bCs/>
          <w:szCs w:val="22"/>
        </w:rPr>
        <w:t>a</w:t>
      </w:r>
      <w:r w:rsidRPr="00285804">
        <w:rPr>
          <w:rFonts w:ascii="Tahoma" w:hAnsi="Tahoma" w:cs="Tahoma"/>
          <w:bCs/>
          <w:szCs w:val="22"/>
        </w:rPr>
        <w:t xml:space="preserve">, ki </w:t>
      </w:r>
      <w:r>
        <w:rPr>
          <w:rFonts w:ascii="Tahoma" w:hAnsi="Tahoma" w:cs="Tahoma"/>
          <w:bCs/>
          <w:szCs w:val="22"/>
        </w:rPr>
        <w:t>je</w:t>
      </w:r>
      <w:r w:rsidRPr="00285804">
        <w:rPr>
          <w:rFonts w:ascii="Tahoma" w:hAnsi="Tahoma" w:cs="Tahoma"/>
          <w:bCs/>
          <w:szCs w:val="22"/>
        </w:rPr>
        <w:t xml:space="preserve"> glede na meril</w:t>
      </w:r>
      <w:r>
        <w:rPr>
          <w:rFonts w:ascii="Tahoma" w:hAnsi="Tahoma" w:cs="Tahoma"/>
          <w:bCs/>
          <w:szCs w:val="22"/>
        </w:rPr>
        <w:t>o za izbor ponudnika</w:t>
      </w:r>
      <w:r w:rsidRPr="00285804">
        <w:rPr>
          <w:rFonts w:ascii="Tahoma" w:hAnsi="Tahoma" w:cs="Tahoma"/>
          <w:bCs/>
          <w:szCs w:val="22"/>
        </w:rPr>
        <w:t xml:space="preserve"> najugodnejši in mu naročnik namerava oddati javno naročilo, kot dokazilo za izpolnjevanje zgoraj navedenih referenčnih pogojev, zahteval predložitev:</w:t>
      </w:r>
    </w:p>
    <w:p w14:paraId="3F5CE1C8" w14:textId="5A9D50DE" w:rsidR="009E7351" w:rsidRPr="00285804" w:rsidRDefault="009E7351" w:rsidP="009E7351">
      <w:pPr>
        <w:keepNext/>
        <w:keepLines/>
        <w:numPr>
          <w:ilvl w:val="0"/>
          <w:numId w:val="60"/>
        </w:numPr>
        <w:ind w:left="426" w:hanging="284"/>
        <w:jc w:val="both"/>
        <w:rPr>
          <w:rFonts w:ascii="Tahoma" w:hAnsi="Tahoma" w:cs="Tahoma"/>
          <w:bCs/>
          <w:szCs w:val="22"/>
        </w:rPr>
      </w:pPr>
      <w:r>
        <w:rPr>
          <w:rFonts w:ascii="Tahoma" w:hAnsi="Tahoma" w:cs="Tahoma"/>
          <w:bCs/>
          <w:szCs w:val="22"/>
        </w:rPr>
        <w:t>i</w:t>
      </w:r>
      <w:r w:rsidRPr="00285804">
        <w:rPr>
          <w:rFonts w:ascii="Tahoma" w:hAnsi="Tahoma" w:cs="Tahoma"/>
          <w:bCs/>
          <w:szCs w:val="22"/>
        </w:rPr>
        <w:t>zpolnjeno</w:t>
      </w:r>
      <w:r>
        <w:rPr>
          <w:rFonts w:ascii="Tahoma" w:hAnsi="Tahoma" w:cs="Tahoma"/>
          <w:bCs/>
          <w:szCs w:val="22"/>
        </w:rPr>
        <w:t xml:space="preserve"> in podpisano</w:t>
      </w:r>
      <w:r w:rsidRPr="00285804">
        <w:rPr>
          <w:rFonts w:ascii="Tahoma" w:hAnsi="Tahoma" w:cs="Tahoma"/>
          <w:bCs/>
          <w:szCs w:val="22"/>
        </w:rPr>
        <w:t xml:space="preserve"> </w:t>
      </w:r>
      <w:r>
        <w:rPr>
          <w:rFonts w:ascii="Tahoma" w:hAnsi="Tahoma" w:cs="Tahoma"/>
          <w:bCs/>
          <w:szCs w:val="22"/>
        </w:rPr>
        <w:t>P</w:t>
      </w:r>
      <w:r w:rsidRPr="00285804">
        <w:rPr>
          <w:rFonts w:ascii="Tahoma" w:hAnsi="Tahoma" w:cs="Tahoma"/>
          <w:bCs/>
          <w:szCs w:val="22"/>
        </w:rPr>
        <w:t>rilogo</w:t>
      </w:r>
      <w:r>
        <w:rPr>
          <w:rFonts w:ascii="Tahoma" w:hAnsi="Tahoma" w:cs="Tahoma"/>
          <w:bCs/>
          <w:szCs w:val="22"/>
        </w:rPr>
        <w:t xml:space="preserve"> </w:t>
      </w:r>
      <w:r w:rsidR="003F7119">
        <w:rPr>
          <w:rFonts w:ascii="Tahoma" w:hAnsi="Tahoma" w:cs="Tahoma"/>
          <w:bCs/>
          <w:szCs w:val="22"/>
        </w:rPr>
        <w:t>8</w:t>
      </w:r>
      <w:r>
        <w:rPr>
          <w:rFonts w:ascii="Tahoma" w:hAnsi="Tahoma" w:cs="Tahoma"/>
          <w:bCs/>
          <w:szCs w:val="22"/>
        </w:rPr>
        <w:t>/1</w:t>
      </w:r>
      <w:r w:rsidRPr="00285804">
        <w:rPr>
          <w:rFonts w:ascii="Tahoma" w:hAnsi="Tahoma" w:cs="Tahoma"/>
          <w:bCs/>
          <w:szCs w:val="22"/>
        </w:rPr>
        <w:t xml:space="preserve"> »Seznam</w:t>
      </w:r>
      <w:r>
        <w:rPr>
          <w:rFonts w:ascii="Tahoma" w:hAnsi="Tahoma" w:cs="Tahoma"/>
          <w:bCs/>
          <w:szCs w:val="22"/>
        </w:rPr>
        <w:t xml:space="preserve"> referenc«,</w:t>
      </w:r>
    </w:p>
    <w:p w14:paraId="694E8800" w14:textId="190DC3D6" w:rsidR="009E7351" w:rsidRPr="00285804" w:rsidRDefault="009E7351" w:rsidP="009E7351">
      <w:pPr>
        <w:keepNext/>
        <w:keepLines/>
        <w:numPr>
          <w:ilvl w:val="0"/>
          <w:numId w:val="60"/>
        </w:numPr>
        <w:ind w:left="426" w:hanging="284"/>
        <w:jc w:val="both"/>
        <w:rPr>
          <w:rFonts w:ascii="Tahoma" w:hAnsi="Tahoma" w:cs="Tahoma"/>
          <w:color w:val="000000"/>
        </w:rPr>
      </w:pPr>
      <w:r w:rsidRPr="00285804">
        <w:rPr>
          <w:rFonts w:ascii="Tahoma" w:hAnsi="Tahoma" w:cs="Tahoma"/>
          <w:bCs/>
          <w:szCs w:val="22"/>
        </w:rPr>
        <w:t>izpolnjen</w:t>
      </w:r>
      <w:r>
        <w:rPr>
          <w:rFonts w:ascii="Tahoma" w:hAnsi="Tahoma" w:cs="Tahoma"/>
          <w:bCs/>
          <w:szCs w:val="22"/>
        </w:rPr>
        <w:t>o</w:t>
      </w:r>
      <w:r w:rsidRPr="00285804">
        <w:rPr>
          <w:rFonts w:ascii="Tahoma" w:hAnsi="Tahoma" w:cs="Tahoma"/>
          <w:bCs/>
          <w:szCs w:val="22"/>
        </w:rPr>
        <w:t xml:space="preserve"> in </w:t>
      </w:r>
      <w:r>
        <w:rPr>
          <w:rFonts w:ascii="Tahoma" w:hAnsi="Tahoma" w:cs="Tahoma"/>
          <w:bCs/>
          <w:szCs w:val="22"/>
        </w:rPr>
        <w:t xml:space="preserve">podpisano Prilogo </w:t>
      </w:r>
      <w:r w:rsidR="003F7119">
        <w:rPr>
          <w:rFonts w:ascii="Tahoma" w:hAnsi="Tahoma" w:cs="Tahoma"/>
          <w:bCs/>
          <w:szCs w:val="22"/>
        </w:rPr>
        <w:t>8</w:t>
      </w:r>
      <w:r>
        <w:rPr>
          <w:rFonts w:ascii="Tahoma" w:hAnsi="Tahoma" w:cs="Tahoma"/>
          <w:bCs/>
          <w:szCs w:val="22"/>
        </w:rPr>
        <w:t>/2</w:t>
      </w:r>
      <w:r w:rsidRPr="00285804">
        <w:rPr>
          <w:rFonts w:ascii="Tahoma" w:hAnsi="Tahoma" w:cs="Tahoma"/>
        </w:rPr>
        <w:t xml:space="preserve"> »Potrditev referenc s</w:t>
      </w:r>
      <w:r>
        <w:rPr>
          <w:rFonts w:ascii="Tahoma" w:hAnsi="Tahoma" w:cs="Tahoma"/>
        </w:rPr>
        <w:t xml:space="preserve"> strani posameznih naročnikov«</w:t>
      </w:r>
      <w:r w:rsidRPr="00285804">
        <w:rPr>
          <w:rFonts w:ascii="Tahoma" w:hAnsi="Tahoma" w:cs="Tahoma"/>
        </w:rPr>
        <w:t>,</w:t>
      </w:r>
      <w:r w:rsidRPr="00285804">
        <w:rPr>
          <w:rFonts w:ascii="Tahoma" w:hAnsi="Tahoma" w:cs="Tahoma"/>
          <w:color w:val="000000"/>
        </w:rPr>
        <w:t xml:space="preserve"> s katerim potrjuje, da je ponudnik dela opravil strokovno pravilno, kvalitetno in v skladu s pogodbenimi določili.  </w:t>
      </w:r>
    </w:p>
    <w:p w14:paraId="04BBD4FB" w14:textId="77777777" w:rsidR="00363E6C" w:rsidRDefault="00363E6C" w:rsidP="0063302D">
      <w:pPr>
        <w:keepNext/>
        <w:keepLines/>
        <w:tabs>
          <w:tab w:val="left" w:pos="284"/>
        </w:tabs>
        <w:jc w:val="both"/>
        <w:rPr>
          <w:rFonts w:ascii="Tahoma" w:hAnsi="Tahoma" w:cs="Tahoma"/>
        </w:rPr>
      </w:pPr>
    </w:p>
    <w:p w14:paraId="011182AD" w14:textId="5BEE784A" w:rsidR="00363E6C" w:rsidRDefault="00363E6C" w:rsidP="0063302D">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D87002">
        <w:rPr>
          <w:rFonts w:ascii="Tahoma" w:hAnsi="Tahoma" w:cs="Tahoma"/>
        </w:rPr>
        <w:t xml:space="preserve">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3F7119">
        <w:rPr>
          <w:rFonts w:ascii="Tahoma" w:hAnsi="Tahoma" w:cs="Tahoma"/>
        </w:rPr>
        <w:t>8</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3263B348" w14:textId="77777777" w:rsidR="00961346" w:rsidRDefault="00961346" w:rsidP="0063302D">
      <w:pPr>
        <w:keepNext/>
        <w:keepLines/>
        <w:jc w:val="both"/>
        <w:rPr>
          <w:rFonts w:ascii="Tahoma" w:hAnsi="Tahoma" w:cs="Tahoma"/>
        </w:rPr>
      </w:pPr>
    </w:p>
    <w:p w14:paraId="4EEB9915" w14:textId="76F40B0A" w:rsidR="009E7351" w:rsidRPr="00285804" w:rsidRDefault="009E7351" w:rsidP="009E7351">
      <w:pPr>
        <w:keepNext/>
        <w:keepLines/>
        <w:jc w:val="both"/>
        <w:rPr>
          <w:rFonts w:ascii="Tahoma" w:hAnsi="Tahoma" w:cs="Tahoma"/>
        </w:rPr>
      </w:pPr>
      <w:r w:rsidRPr="00285804">
        <w:rPr>
          <w:rFonts w:ascii="Tahoma" w:hAnsi="Tahoma" w:cs="Tahoma"/>
          <w:b/>
          <w:szCs w:val="22"/>
        </w:rPr>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kot dokazilo predloži prilogo »Seznam referenc« (Priloga </w:t>
      </w:r>
      <w:r w:rsidR="003F7119">
        <w:rPr>
          <w:rFonts w:ascii="Tahoma" w:hAnsi="Tahoma" w:cs="Tahoma"/>
          <w:b/>
          <w:szCs w:val="22"/>
        </w:rPr>
        <w:t>8</w:t>
      </w:r>
      <w:r>
        <w:rPr>
          <w:rFonts w:ascii="Tahoma" w:hAnsi="Tahoma" w:cs="Tahoma"/>
          <w:b/>
          <w:szCs w:val="22"/>
        </w:rPr>
        <w:t>/1</w:t>
      </w:r>
      <w:r w:rsidRPr="00285804">
        <w:rPr>
          <w:rFonts w:ascii="Tahoma" w:hAnsi="Tahoma" w:cs="Tahoma"/>
          <w:b/>
          <w:szCs w:val="22"/>
        </w:rPr>
        <w:t xml:space="preserve">) in prilogo »Potrditev referenc s strani posameznih naročnikov« (Priloga </w:t>
      </w:r>
      <w:r w:rsidR="003F7119">
        <w:rPr>
          <w:rFonts w:ascii="Tahoma" w:hAnsi="Tahoma" w:cs="Tahoma"/>
          <w:b/>
          <w:szCs w:val="22"/>
        </w:rPr>
        <w:t>8</w:t>
      </w:r>
      <w:r>
        <w:rPr>
          <w:rFonts w:ascii="Tahoma" w:hAnsi="Tahoma" w:cs="Tahoma"/>
          <w:b/>
          <w:szCs w:val="22"/>
        </w:rPr>
        <w:t>/2)</w:t>
      </w:r>
      <w:r w:rsidRPr="00285804">
        <w:rPr>
          <w:rFonts w:ascii="Tahoma" w:hAnsi="Tahoma" w:cs="Tahoma"/>
          <w:szCs w:val="22"/>
        </w:rPr>
        <w:t>.</w:t>
      </w:r>
    </w:p>
    <w:p w14:paraId="3F5CAD1F" w14:textId="77777777" w:rsidR="009E7351" w:rsidRDefault="009E7351" w:rsidP="009E7351">
      <w:pPr>
        <w:keepNext/>
        <w:keepLines/>
        <w:autoSpaceDE w:val="0"/>
        <w:autoSpaceDN w:val="0"/>
        <w:adjustRightInd w:val="0"/>
        <w:jc w:val="both"/>
        <w:rPr>
          <w:rFonts w:ascii="Tahoma" w:hAnsi="Tahoma" w:cs="Tahoma"/>
          <w:color w:val="000000"/>
        </w:rPr>
      </w:pPr>
    </w:p>
    <w:p w14:paraId="1149020C" w14:textId="77777777" w:rsidR="009E7351" w:rsidRPr="00285804" w:rsidRDefault="009E7351" w:rsidP="009E7351">
      <w:pPr>
        <w:keepNext/>
        <w:keepLines/>
        <w:jc w:val="both"/>
        <w:rPr>
          <w:rFonts w:ascii="Tahoma" w:hAnsi="Tahoma" w:cs="Tahoma"/>
        </w:rPr>
      </w:pPr>
      <w:r w:rsidRPr="00285804">
        <w:rPr>
          <w:rFonts w:ascii="Tahoma" w:hAnsi="Tahoma" w:cs="Tahoma"/>
        </w:rPr>
        <w:t xml:space="preserve">Naročnik je upravičen pred sprejemom odločitve o izbiri opraviti poizvedbe o navedenih referencah, zato </w:t>
      </w:r>
      <w:r w:rsidRPr="00285804">
        <w:rPr>
          <w:rFonts w:ascii="Tahoma" w:hAnsi="Tahoma" w:cs="Tahoma"/>
          <w:b/>
        </w:rPr>
        <w:t>naročnik pridržuje pravico, da ponudnik na podlagi poziva naročnika v zahtevanem roku predloži dodatna dokazila o uspešni izvedbi navedenih referenčnih del</w:t>
      </w:r>
      <w:r w:rsidRPr="00285804">
        <w:rPr>
          <w:rFonts w:ascii="Tahoma" w:hAnsi="Tahoma" w:cs="Tahoma"/>
        </w:rPr>
        <w:t xml:space="preserve">. Če navedene reference ne izkazujejo resničnega stanja jih naročnik ne bo upošteval. </w:t>
      </w:r>
      <w:r w:rsidRPr="00285804">
        <w:rPr>
          <w:rFonts w:ascii="Tahoma" w:hAnsi="Tahoma" w:cs="Tahoma"/>
          <w:u w:val="single"/>
        </w:rPr>
        <w:t>Gospodarskim subjektom se bodo priznale reference le za tista dela (dobave/storitve), ki so jih neposredno (z lastnimi znanji in zmogljivostmi) izvedli sami.</w:t>
      </w:r>
    </w:p>
    <w:p w14:paraId="0CE3DABF" w14:textId="414938DF" w:rsidR="009E7351" w:rsidRDefault="009E7351" w:rsidP="009E7351">
      <w:pPr>
        <w:keepNext/>
        <w:keepLines/>
        <w:jc w:val="both"/>
        <w:rPr>
          <w:rFonts w:ascii="Tahoma" w:hAnsi="Tahoma" w:cs="Tahoma"/>
        </w:rPr>
      </w:pPr>
      <w:r w:rsidRPr="00285804">
        <w:rPr>
          <w:rFonts w:ascii="Tahoma" w:hAnsi="Tahoma" w:cs="Tahoma"/>
        </w:rPr>
        <w:lastRenderedPageBreak/>
        <w:t xml:space="preserve">Ponudnik se z oddajo svoje ponudbe strinja, da naročnik pri naročniku/kupcu (izdajatelju reference) preveri navedbe iz priloženih referenc oziroma uspešno izvedenih poslov ponudnika. </w:t>
      </w:r>
    </w:p>
    <w:p w14:paraId="311797AF" w14:textId="77777777" w:rsidR="003F7119" w:rsidRDefault="003F7119" w:rsidP="009E7351">
      <w:pPr>
        <w:keepNext/>
        <w:keepLines/>
        <w:jc w:val="both"/>
        <w:rPr>
          <w:rFonts w:ascii="Tahoma" w:hAnsi="Tahoma" w:cs="Tahoma"/>
        </w:rPr>
      </w:pPr>
    </w:p>
    <w:p w14:paraId="17C1E922" w14:textId="337EC7FA" w:rsidR="009E7351" w:rsidRDefault="009E7351" w:rsidP="009E7351">
      <w:pPr>
        <w:keepNext/>
        <w:keepLines/>
        <w:autoSpaceDE w:val="0"/>
        <w:autoSpaceDN w:val="0"/>
        <w:adjustRightInd w:val="0"/>
        <w:jc w:val="both"/>
        <w:rPr>
          <w:rFonts w:ascii="Tahoma" w:eastAsia="Calibri" w:hAnsi="Tahoma" w:cs="Tahoma"/>
          <w:b/>
          <w:bCs/>
          <w:i/>
          <w:u w:val="single"/>
        </w:rPr>
      </w:pPr>
      <w:r w:rsidRPr="00285804">
        <w:rPr>
          <w:rFonts w:ascii="Tahoma" w:eastAsia="Calibri" w:hAnsi="Tahoma" w:cs="Tahoma"/>
          <w:bCs/>
          <w:i/>
        </w:rPr>
        <w:t xml:space="preserve">Zgoraj naveden/e referenčni/e pogoj/e lahko ponudnik izpolni samostojno, kot skupina ponudnikov </w:t>
      </w:r>
      <w:r w:rsidRPr="00285804">
        <w:rPr>
          <w:rFonts w:ascii="Tahoma" w:eastAsia="Calibri" w:hAnsi="Tahoma" w:cs="Tahoma"/>
          <w:bCs/>
          <w:i/>
          <w:sz w:val="18"/>
        </w:rPr>
        <w:t xml:space="preserve">(partnerji) </w:t>
      </w:r>
      <w:r w:rsidRPr="00285804">
        <w:rPr>
          <w:rFonts w:ascii="Tahoma" w:eastAsia="Calibri" w:hAnsi="Tahoma" w:cs="Tahoma"/>
          <w:bCs/>
          <w:i/>
        </w:rPr>
        <w:t xml:space="preserve">v primeru skupne ponudbe ali s podizvajalci, </w:t>
      </w:r>
      <w:r w:rsidRPr="00285804">
        <w:rPr>
          <w:rFonts w:ascii="Tahoma" w:eastAsia="Calibri" w:hAnsi="Tahoma" w:cs="Tahoma"/>
          <w:b/>
          <w:bCs/>
          <w:i/>
          <w:u w:val="single"/>
        </w:rPr>
        <w:t>vendar bo moral ta subjekt (s katerim se izkazuje reference) predmetna dela javnega naročila (za katera se bo priložila ref</w:t>
      </w:r>
      <w:r>
        <w:rPr>
          <w:rFonts w:ascii="Tahoma" w:eastAsia="Calibri" w:hAnsi="Tahoma" w:cs="Tahoma"/>
          <w:b/>
          <w:bCs/>
          <w:i/>
          <w:u w:val="single"/>
        </w:rPr>
        <w:t>erenca v ponudbi) tudi izvesti.</w:t>
      </w:r>
    </w:p>
    <w:p w14:paraId="21CA8F00" w14:textId="2A9CDC32" w:rsidR="009E7351" w:rsidRDefault="009E7351" w:rsidP="009E7351">
      <w:pPr>
        <w:keepNext/>
        <w:keepLines/>
        <w:autoSpaceDE w:val="0"/>
        <w:autoSpaceDN w:val="0"/>
        <w:adjustRightInd w:val="0"/>
        <w:jc w:val="both"/>
        <w:rPr>
          <w:rFonts w:ascii="Tahoma" w:eastAsia="Calibri" w:hAnsi="Tahoma" w:cs="Tahoma"/>
          <w:b/>
          <w:bCs/>
          <w:i/>
          <w:u w:val="single"/>
        </w:rPr>
      </w:pPr>
    </w:p>
    <w:p w14:paraId="5EB8456D" w14:textId="57743B25" w:rsidR="009E7351" w:rsidRPr="00285804" w:rsidRDefault="009E7351" w:rsidP="009E7351">
      <w:pPr>
        <w:keepNext/>
        <w:keepLines/>
        <w:autoSpaceDE w:val="0"/>
        <w:autoSpaceDN w:val="0"/>
        <w:adjustRightInd w:val="0"/>
        <w:jc w:val="both"/>
        <w:rPr>
          <w:rFonts w:ascii="Tahoma" w:hAnsi="Tahoma" w:cs="Tahoma"/>
          <w:color w:val="000000"/>
        </w:rPr>
      </w:pPr>
      <w:r w:rsidRPr="001854C2">
        <w:rPr>
          <w:rFonts w:ascii="Tahoma" w:hAnsi="Tahoma" w:cs="Tahoma"/>
          <w:i/>
          <w:iCs/>
        </w:rPr>
        <w:t>Referenčna potrdila (reference) lahko potrdi izključno končni naročnik/investitor/plačnik referenčnega posla. Ponudnik, partner v primeru skupne ponudbe in/ali nominirani podizvajalec</w:t>
      </w:r>
      <w:r>
        <w:rPr>
          <w:rFonts w:ascii="Tahoma" w:hAnsi="Tahoma" w:cs="Tahoma"/>
          <w:i/>
          <w:iCs/>
        </w:rPr>
        <w:t xml:space="preserve"> in/ali subjekt, katerega zmogljivost uporablja ponudnik</w:t>
      </w:r>
      <w:r w:rsidRPr="001854C2">
        <w:rPr>
          <w:rFonts w:ascii="Tahoma" w:hAnsi="Tahoma" w:cs="Tahoma"/>
          <w:i/>
          <w:iCs/>
        </w:rPr>
        <w:t xml:space="preserve"> ne more biti hkrati tudi končni naročnik/investitor/plačnik referenčnega posla (izdajatelj reference); naročnik takšne reference ne bo priznal. Prav tako naročnik ne bo priznal reference</w:t>
      </w:r>
      <w:r>
        <w:rPr>
          <w:rFonts w:ascii="Tahoma" w:hAnsi="Tahoma" w:cs="Tahoma"/>
          <w:i/>
          <w:iCs/>
        </w:rPr>
        <w:t>,</w:t>
      </w:r>
      <w:r w:rsidRPr="001854C2">
        <w:rPr>
          <w:rFonts w:ascii="Tahoma" w:hAnsi="Tahoma" w:cs="Tahoma"/>
          <w:i/>
          <w:iCs/>
        </w:rPr>
        <w:t xml:space="preserv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w:t>
      </w:r>
      <w:r>
        <w:rPr>
          <w:rFonts w:ascii="Tahoma" w:hAnsi="Tahoma" w:cs="Tahoma"/>
          <w:i/>
          <w:iCs/>
        </w:rPr>
        <w:t>,</w:t>
      </w:r>
      <w:r w:rsidRPr="001854C2">
        <w:rPr>
          <w:rFonts w:ascii="Tahoma" w:hAnsi="Tahoma" w:cs="Tahoma"/>
          <w:i/>
          <w:iCs/>
        </w:rPr>
        <w:t xml:space="preserve"> član poslovodstva tega tretjega gospodarskega subjekta (navedeno pomeni, da referenčnega potrdila ponudnik ne more potrditi sam sebi). Enako velja za partnerja v primeru skupne ponudbe oz. nominiranega podizvajalca.</w:t>
      </w:r>
    </w:p>
    <w:p w14:paraId="05197BC5" w14:textId="77777777" w:rsidR="009E7351" w:rsidRDefault="009E7351" w:rsidP="009E7351">
      <w:pPr>
        <w:keepNext/>
        <w:keepLines/>
        <w:jc w:val="both"/>
        <w:rPr>
          <w:rFonts w:ascii="Tahoma" w:hAnsi="Tahoma" w:cs="Tahoma"/>
          <w:sz w:val="16"/>
          <w:u w:val="single"/>
        </w:rPr>
      </w:pPr>
    </w:p>
    <w:p w14:paraId="3DADF3CE" w14:textId="77777777" w:rsidR="009E7351" w:rsidRPr="00602923" w:rsidRDefault="009E7351" w:rsidP="009E7351">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17CEE437" w14:textId="77777777" w:rsidR="00343206" w:rsidRPr="00C8579C" w:rsidRDefault="00343206" w:rsidP="0063302D">
      <w:pPr>
        <w:keepNext/>
        <w:keepLines/>
        <w:tabs>
          <w:tab w:val="left" w:pos="284"/>
        </w:tabs>
        <w:jc w:val="both"/>
        <w:rPr>
          <w:rFonts w:ascii="Tahoma" w:hAnsi="Tahoma" w:cs="Tahoma"/>
        </w:rPr>
      </w:pPr>
    </w:p>
    <w:p w14:paraId="7715E2C0" w14:textId="77777777" w:rsidR="004F741F" w:rsidRPr="00C8579C" w:rsidRDefault="004F741F" w:rsidP="0063302D">
      <w:pPr>
        <w:keepNext/>
        <w:keepLines/>
        <w:numPr>
          <w:ilvl w:val="1"/>
          <w:numId w:val="2"/>
        </w:numPr>
        <w:jc w:val="both"/>
        <w:rPr>
          <w:rFonts w:ascii="Tahoma" w:hAnsi="Tahoma" w:cs="Tahoma"/>
          <w:b/>
        </w:rPr>
      </w:pPr>
      <w:r w:rsidRPr="00C8579C">
        <w:rPr>
          <w:rFonts w:ascii="Tahoma" w:hAnsi="Tahoma" w:cs="Tahoma"/>
          <w:b/>
        </w:rPr>
        <w:t>Ostale zahteve in pogoji naročnika</w:t>
      </w:r>
    </w:p>
    <w:p w14:paraId="1DA8E41D" w14:textId="77777777" w:rsidR="004F741F" w:rsidRPr="00C8579C" w:rsidRDefault="004F741F" w:rsidP="0063302D">
      <w:pPr>
        <w:keepNext/>
        <w:keepLines/>
        <w:jc w:val="both"/>
        <w:rPr>
          <w:rFonts w:ascii="Tahoma" w:hAnsi="Tahoma" w:cs="Tahoma"/>
          <w:highlight w:val="yellow"/>
        </w:rPr>
      </w:pPr>
    </w:p>
    <w:p w14:paraId="20CC623D" w14:textId="21B281C7" w:rsidR="00F03EDC" w:rsidRPr="00285804" w:rsidRDefault="00F03EDC" w:rsidP="00F03EDC">
      <w:pPr>
        <w:keepNext/>
        <w:keepLines/>
        <w:jc w:val="both"/>
        <w:rPr>
          <w:rFonts w:ascii="Tahoma" w:hAnsi="Tahoma" w:cs="Tahoma"/>
          <w:i/>
          <w:szCs w:val="19"/>
        </w:rPr>
      </w:pPr>
      <w:r w:rsidRPr="00285804">
        <w:rPr>
          <w:rFonts w:ascii="Tahoma" w:hAnsi="Tahoma" w:cs="Tahoma"/>
          <w:i/>
          <w:szCs w:val="19"/>
        </w:rPr>
        <w:t>Spodaj navedeni pogoji v točki 3.</w:t>
      </w:r>
      <w:r>
        <w:rPr>
          <w:rFonts w:ascii="Tahoma" w:hAnsi="Tahoma" w:cs="Tahoma"/>
          <w:i/>
          <w:szCs w:val="19"/>
        </w:rPr>
        <w:t>3</w:t>
      </w:r>
      <w:r w:rsidRPr="00285804">
        <w:rPr>
          <w:rFonts w:ascii="Tahoma" w:hAnsi="Tahoma" w:cs="Tahoma"/>
          <w:i/>
          <w:szCs w:val="19"/>
        </w:rPr>
        <w:t xml:space="preserve"> veljajo tudi za posamezne člane skupine ponudnikov v okviru skupne ponudbe, za vse v ponudbi navedene podizvajalce in za vse druge subjekte, katerih zmogljivosti uporablja gospodarski subjekt. </w:t>
      </w:r>
    </w:p>
    <w:p w14:paraId="5BE176A8" w14:textId="77777777" w:rsidR="00F03EDC" w:rsidRPr="00285804" w:rsidRDefault="00F03EDC" w:rsidP="00F03EDC">
      <w:pPr>
        <w:keepNext/>
        <w:keepLines/>
        <w:rPr>
          <w:rFonts w:ascii="Tahoma" w:hAnsi="Tahoma" w:cs="Tahoma"/>
          <w:b/>
          <w:szCs w:val="21"/>
        </w:rPr>
      </w:pPr>
    </w:p>
    <w:p w14:paraId="7391E338" w14:textId="0D87A7B8" w:rsidR="00F03EDC" w:rsidRPr="00285804" w:rsidRDefault="00F03EDC" w:rsidP="00F03EDC">
      <w:pPr>
        <w:keepNext/>
        <w:keepLines/>
        <w:tabs>
          <w:tab w:val="left" w:pos="-1560"/>
        </w:tabs>
        <w:jc w:val="both"/>
        <w:rPr>
          <w:rFonts w:ascii="Tahoma" w:hAnsi="Tahoma" w:cs="Tahoma"/>
        </w:rPr>
      </w:pPr>
      <w:r w:rsidRPr="00285804">
        <w:rPr>
          <w:rFonts w:ascii="Tahoma" w:hAnsi="Tahoma" w:cs="Tahoma"/>
          <w:b/>
        </w:rPr>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w:t>
      </w:r>
      <w:r w:rsidR="008C1E4D">
        <w:rPr>
          <w:rFonts w:ascii="Tahoma" w:hAnsi="Tahoma" w:cs="Tahoma"/>
        </w:rPr>
        <w:t>,</w:t>
      </w:r>
      <w:r w:rsidR="008C1E4D" w:rsidRPr="008C1E4D">
        <w:rPr>
          <w:rFonts w:ascii="Arial" w:hAnsi="Arial" w:cs="Arial"/>
          <w:color w:val="484848"/>
          <w:sz w:val="26"/>
          <w:szCs w:val="26"/>
          <w:shd w:val="clear" w:color="auto" w:fill="FFFFFF"/>
        </w:rPr>
        <w:t xml:space="preserve"> </w:t>
      </w:r>
      <w:r w:rsidR="008C1E4D" w:rsidRPr="008C1E4D">
        <w:rPr>
          <w:rFonts w:ascii="Tahoma" w:hAnsi="Tahoma" w:cs="Tahoma"/>
        </w:rPr>
        <w:t xml:space="preserve">58/20, 3/22 </w:t>
      </w:r>
      <w:r w:rsidR="008C1E4D">
        <w:rPr>
          <w:rFonts w:ascii="Tahoma" w:hAnsi="Tahoma" w:cs="Tahoma"/>
        </w:rPr>
        <w:t>–</w:t>
      </w:r>
      <w:r w:rsidR="008C1E4D" w:rsidRPr="008C1E4D">
        <w:rPr>
          <w:rFonts w:ascii="Tahoma" w:hAnsi="Tahoma" w:cs="Tahoma"/>
        </w:rPr>
        <w:t xml:space="preserve"> </w:t>
      </w:r>
      <w:proofErr w:type="spellStart"/>
      <w:r w:rsidR="008C1E4D" w:rsidRPr="008C1E4D">
        <w:rPr>
          <w:rFonts w:ascii="Tahoma" w:hAnsi="Tahoma" w:cs="Tahoma"/>
        </w:rPr>
        <w:t>Zdeb</w:t>
      </w:r>
      <w:proofErr w:type="spellEnd"/>
      <w:r w:rsidR="008C1E4D">
        <w:rPr>
          <w:rFonts w:ascii="Tahoma" w:hAnsi="Tahoma" w:cs="Tahoma"/>
        </w:rPr>
        <w:t xml:space="preserve"> in</w:t>
      </w:r>
      <w:r w:rsidR="008C1E4D" w:rsidRPr="008C1E4D">
        <w:rPr>
          <w:rFonts w:ascii="Tahoma" w:hAnsi="Tahoma" w:cs="Tahoma"/>
        </w:rPr>
        <w:t xml:space="preserve"> 16/23 - </w:t>
      </w:r>
      <w:proofErr w:type="spellStart"/>
      <w:r w:rsidR="008C1E4D" w:rsidRPr="008C1E4D">
        <w:rPr>
          <w:rFonts w:ascii="Tahoma" w:hAnsi="Tahoma" w:cs="Tahoma"/>
        </w:rPr>
        <w:t>ZZPri</w:t>
      </w:r>
      <w:proofErr w:type="spellEnd"/>
      <w:r w:rsidRPr="00285804">
        <w:rPr>
          <w:rFonts w:ascii="Tahoma" w:hAnsi="Tahoma" w:cs="Tahoma"/>
        </w:rPr>
        <w:t>, v nadaljevanju: ZIntPK), naročniki ne smejo sodelovati.</w:t>
      </w:r>
    </w:p>
    <w:p w14:paraId="3EC6D387" w14:textId="77777777" w:rsidR="00F03EDC" w:rsidRPr="00285804" w:rsidRDefault="00F03EDC" w:rsidP="00F03EDC">
      <w:pPr>
        <w:keepNext/>
        <w:keepLines/>
        <w:jc w:val="both"/>
        <w:rPr>
          <w:rFonts w:ascii="Tahoma" w:hAnsi="Tahoma" w:cs="Tahoma"/>
          <w:b/>
          <w:smallCaps/>
          <w:sz w:val="16"/>
        </w:rPr>
      </w:pPr>
    </w:p>
    <w:p w14:paraId="6CADC95E" w14:textId="77777777" w:rsidR="00F03EDC" w:rsidRPr="00285804" w:rsidRDefault="00F03EDC" w:rsidP="00F03EDC">
      <w:pPr>
        <w:keepNext/>
        <w:keepLines/>
        <w:jc w:val="both"/>
        <w:rPr>
          <w:rFonts w:ascii="Tahoma" w:hAnsi="Tahoma" w:cs="Tahoma"/>
          <w:b/>
          <w:smallCaps/>
        </w:rPr>
      </w:pPr>
      <w:r w:rsidRPr="00285804">
        <w:rPr>
          <w:rFonts w:ascii="Tahoma" w:hAnsi="Tahoma" w:cs="Tahoma"/>
          <w:b/>
          <w:smallCaps/>
        </w:rPr>
        <w:t>Dokazila:</w:t>
      </w:r>
    </w:p>
    <w:p w14:paraId="6213077E" w14:textId="77777777" w:rsidR="00F03EDC" w:rsidRPr="00285804" w:rsidRDefault="00F03EDC" w:rsidP="00F03EDC">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0F135FCB" w14:textId="77777777" w:rsidR="00F03EDC" w:rsidRPr="00285804" w:rsidRDefault="00F03EDC" w:rsidP="00F03EDC">
      <w:pPr>
        <w:keepNext/>
        <w:keepLines/>
        <w:jc w:val="both"/>
        <w:rPr>
          <w:rFonts w:ascii="Tahoma" w:hAnsi="Tahoma" w:cs="Tahoma"/>
          <w:szCs w:val="22"/>
        </w:rPr>
      </w:pPr>
    </w:p>
    <w:p w14:paraId="754E9B40" w14:textId="0E8BB446" w:rsidR="00F03EDC" w:rsidRPr="00285804" w:rsidRDefault="00F03EDC" w:rsidP="00F03EDC">
      <w:pPr>
        <w:keepNext/>
        <w:keepLines/>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V skladu s šestim odstavkom 14. člena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63A6E268" w14:textId="77777777" w:rsidR="00F03EDC" w:rsidRPr="00285804" w:rsidRDefault="00F03EDC" w:rsidP="00F03EDC">
      <w:pPr>
        <w:keepNext/>
        <w:keepLines/>
        <w:jc w:val="both"/>
        <w:rPr>
          <w:rFonts w:ascii="Tahoma" w:hAnsi="Tahoma" w:cs="Tahoma"/>
          <w:b/>
          <w:smallCaps/>
        </w:rPr>
      </w:pPr>
    </w:p>
    <w:p w14:paraId="144888E0" w14:textId="77777777" w:rsidR="00F03EDC" w:rsidRPr="00285804" w:rsidRDefault="00F03EDC" w:rsidP="00F03EDC">
      <w:pPr>
        <w:keepNext/>
        <w:keepLines/>
        <w:jc w:val="both"/>
        <w:rPr>
          <w:rFonts w:ascii="Tahoma" w:hAnsi="Tahoma" w:cs="Tahoma"/>
          <w:b/>
          <w:smallCaps/>
        </w:rPr>
      </w:pPr>
      <w:r w:rsidRPr="00285804">
        <w:rPr>
          <w:rFonts w:ascii="Tahoma" w:hAnsi="Tahoma" w:cs="Tahoma"/>
          <w:b/>
          <w:smallCaps/>
        </w:rPr>
        <w:t>Dokazila:</w:t>
      </w:r>
    </w:p>
    <w:p w14:paraId="3B787518" w14:textId="77777777" w:rsidR="00F03EDC" w:rsidRDefault="00F03EDC" w:rsidP="0063302D">
      <w:pPr>
        <w:pStyle w:val="Odstavekseznama"/>
        <w:keepNext/>
        <w:keepLines/>
        <w:ind w:left="0"/>
        <w:jc w:val="both"/>
        <w:rPr>
          <w:rFonts w:ascii="Tahoma" w:hAnsi="Tahoma" w:cs="Tahoma"/>
          <w:szCs w:val="22"/>
        </w:rPr>
      </w:pPr>
      <w:r w:rsidRPr="00285804">
        <w:rPr>
          <w:rFonts w:ascii="Tahoma" w:hAnsi="Tahoma" w:cs="Tahoma"/>
          <w:szCs w:val="22"/>
        </w:rPr>
        <w:t>Priložen ESPD s strani vseh sodelujočih gospodarskih subjektov v ponudbi.</w:t>
      </w:r>
    </w:p>
    <w:p w14:paraId="3CBD9D8D" w14:textId="77777777" w:rsidR="00F03EDC" w:rsidRDefault="00F03EDC" w:rsidP="0063302D">
      <w:pPr>
        <w:pStyle w:val="Odstavekseznama"/>
        <w:keepNext/>
        <w:keepLines/>
        <w:ind w:left="0"/>
        <w:jc w:val="both"/>
        <w:rPr>
          <w:rFonts w:ascii="Tahoma" w:hAnsi="Tahoma" w:cs="Tahoma"/>
          <w:szCs w:val="22"/>
        </w:rPr>
      </w:pPr>
    </w:p>
    <w:p w14:paraId="5FD8465D" w14:textId="098D08C0" w:rsidR="00F03EDC" w:rsidRDefault="00F03EDC" w:rsidP="0063302D">
      <w:pPr>
        <w:pStyle w:val="Odstavekseznama"/>
        <w:keepNext/>
        <w:keepLines/>
        <w:ind w:left="0"/>
        <w:jc w:val="both"/>
        <w:rPr>
          <w:rFonts w:ascii="Tahoma" w:hAnsi="Tahoma" w:cs="Tahoma"/>
          <w:szCs w:val="22"/>
        </w:rPr>
      </w:pPr>
      <w:r w:rsidRPr="00285804">
        <w:rPr>
          <w:rFonts w:ascii="Tahoma" w:hAnsi="Tahoma" w:cs="Tahoma"/>
          <w:b/>
          <w:szCs w:val="22"/>
        </w:rPr>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predloži predmetno Prilogo 4, </w:t>
      </w:r>
      <w:r w:rsidRPr="00285804">
        <w:rPr>
          <w:rFonts w:ascii="Tahoma" w:hAnsi="Tahoma" w:cs="Tahoma"/>
          <w:szCs w:val="22"/>
        </w:rPr>
        <w:t xml:space="preserve">in sicer </w:t>
      </w:r>
      <w:r w:rsidRPr="00285804">
        <w:rPr>
          <w:rFonts w:ascii="Tahoma" w:hAnsi="Tahoma" w:cs="Tahoma"/>
          <w:szCs w:val="22"/>
          <w:u w:val="single"/>
        </w:rPr>
        <w:t>za vse</w:t>
      </w:r>
      <w:r w:rsidRPr="00285804">
        <w:rPr>
          <w:rFonts w:ascii="Tahoma" w:hAnsi="Tahoma" w:cs="Tahoma"/>
          <w:szCs w:val="22"/>
        </w:rPr>
        <w:t xml:space="preserve"> gospodarske subjekte, ki nastopajo v ponudbi skupaj s ponudnikom (za vse partnerje, podizvajalce in/ali s subjekte, katerih zmogljivosti uporablja gospodarski subjekt).</w:t>
      </w:r>
    </w:p>
    <w:p w14:paraId="318BEBD3" w14:textId="64CEA1B5" w:rsidR="002D2CFD" w:rsidRDefault="002D2CFD" w:rsidP="0063302D">
      <w:pPr>
        <w:pStyle w:val="Odstavekseznama"/>
        <w:keepNext/>
        <w:keepLines/>
        <w:ind w:left="0"/>
        <w:jc w:val="both"/>
        <w:rPr>
          <w:rFonts w:ascii="Tahoma" w:hAnsi="Tahoma" w:cs="Tahoma"/>
          <w:szCs w:val="22"/>
        </w:rPr>
      </w:pPr>
    </w:p>
    <w:p w14:paraId="661E9277" w14:textId="3DE5C6C8" w:rsidR="009F05B5" w:rsidRDefault="009F05B5" w:rsidP="0063302D">
      <w:pPr>
        <w:pStyle w:val="Odstavekseznama"/>
        <w:keepNext/>
        <w:keepLines/>
        <w:ind w:left="0"/>
        <w:jc w:val="both"/>
        <w:rPr>
          <w:rFonts w:ascii="Tahoma" w:hAnsi="Tahoma" w:cs="Tahoma"/>
          <w:szCs w:val="22"/>
        </w:rPr>
      </w:pPr>
    </w:p>
    <w:p w14:paraId="3307C18C" w14:textId="4B98D7FF" w:rsidR="009F05B5" w:rsidRDefault="009F05B5" w:rsidP="0063302D">
      <w:pPr>
        <w:pStyle w:val="Odstavekseznama"/>
        <w:keepNext/>
        <w:keepLines/>
        <w:ind w:left="0"/>
        <w:jc w:val="both"/>
        <w:rPr>
          <w:rFonts w:ascii="Tahoma" w:hAnsi="Tahoma" w:cs="Tahoma"/>
          <w:szCs w:val="22"/>
        </w:rPr>
      </w:pPr>
    </w:p>
    <w:p w14:paraId="41A33E0F" w14:textId="2E9098EC" w:rsidR="009F05B5" w:rsidRDefault="009F05B5" w:rsidP="0063302D">
      <w:pPr>
        <w:pStyle w:val="Odstavekseznama"/>
        <w:keepNext/>
        <w:keepLines/>
        <w:ind w:left="0"/>
        <w:jc w:val="both"/>
        <w:rPr>
          <w:rFonts w:ascii="Tahoma" w:hAnsi="Tahoma" w:cs="Tahoma"/>
          <w:szCs w:val="22"/>
        </w:rPr>
      </w:pPr>
    </w:p>
    <w:p w14:paraId="7C47568B" w14:textId="77777777" w:rsidR="009F05B5" w:rsidRDefault="009F05B5" w:rsidP="0063302D">
      <w:pPr>
        <w:pStyle w:val="Odstavekseznama"/>
        <w:keepNext/>
        <w:keepLines/>
        <w:ind w:left="0"/>
        <w:jc w:val="both"/>
        <w:rPr>
          <w:rFonts w:ascii="Tahoma" w:hAnsi="Tahoma" w:cs="Tahoma"/>
          <w:szCs w:val="22"/>
        </w:rPr>
      </w:pPr>
    </w:p>
    <w:p w14:paraId="0EF8C9AC" w14:textId="3B1FF767" w:rsidR="007C70A1" w:rsidRPr="00C8579C" w:rsidRDefault="008873D9" w:rsidP="0063302D">
      <w:pPr>
        <w:keepNext/>
        <w:keepLines/>
        <w:numPr>
          <w:ilvl w:val="0"/>
          <w:numId w:val="2"/>
        </w:numPr>
        <w:jc w:val="both"/>
        <w:rPr>
          <w:rFonts w:ascii="Tahoma" w:hAnsi="Tahoma" w:cs="Tahoma"/>
          <w:b/>
          <w:sz w:val="24"/>
        </w:rPr>
      </w:pPr>
      <w:r w:rsidRPr="00C8579C">
        <w:rPr>
          <w:rFonts w:ascii="Tahoma" w:hAnsi="Tahoma" w:cs="Tahoma"/>
          <w:b/>
          <w:sz w:val="24"/>
        </w:rPr>
        <w:lastRenderedPageBreak/>
        <w:t>FINANČN</w:t>
      </w:r>
      <w:r w:rsidR="001F0DEE">
        <w:rPr>
          <w:rFonts w:ascii="Tahoma" w:hAnsi="Tahoma" w:cs="Tahoma"/>
          <w:b/>
          <w:sz w:val="24"/>
        </w:rPr>
        <w:t>O</w:t>
      </w:r>
      <w:r w:rsidRPr="00C8579C">
        <w:rPr>
          <w:rFonts w:ascii="Tahoma" w:hAnsi="Tahoma" w:cs="Tahoma"/>
          <w:b/>
          <w:sz w:val="24"/>
        </w:rPr>
        <w:t xml:space="preserve"> ZAVAROVANJ</w:t>
      </w:r>
      <w:r w:rsidR="001F0DEE">
        <w:rPr>
          <w:rFonts w:ascii="Tahoma" w:hAnsi="Tahoma" w:cs="Tahoma"/>
          <w:b/>
          <w:sz w:val="24"/>
        </w:rPr>
        <w:t>E</w:t>
      </w:r>
    </w:p>
    <w:p w14:paraId="795D7272" w14:textId="77777777" w:rsidR="00D36B07" w:rsidRPr="00C8579C" w:rsidRDefault="00D36B07" w:rsidP="0063302D">
      <w:pPr>
        <w:keepNext/>
        <w:keepLines/>
      </w:pPr>
    </w:p>
    <w:p w14:paraId="10FC6AA4" w14:textId="77777777" w:rsidR="003B60C4" w:rsidRPr="00C8579C" w:rsidRDefault="003B60C4" w:rsidP="0063302D">
      <w:pPr>
        <w:keepNext/>
        <w:keepLines/>
        <w:numPr>
          <w:ilvl w:val="1"/>
          <w:numId w:val="2"/>
        </w:numPr>
        <w:jc w:val="both"/>
        <w:rPr>
          <w:rFonts w:ascii="Tahoma" w:hAnsi="Tahoma" w:cs="Tahoma"/>
          <w:b/>
        </w:rPr>
      </w:pPr>
      <w:r w:rsidRPr="00C8579C">
        <w:rPr>
          <w:rFonts w:ascii="Tahoma" w:hAnsi="Tahoma" w:cs="Tahoma"/>
          <w:b/>
        </w:rPr>
        <w:t>Splošno</w:t>
      </w:r>
    </w:p>
    <w:p w14:paraId="3E93C65B" w14:textId="77777777" w:rsidR="00F90FE3" w:rsidRDefault="00F90FE3" w:rsidP="0063302D">
      <w:pPr>
        <w:keepNext/>
        <w:keepLines/>
        <w:jc w:val="both"/>
        <w:rPr>
          <w:rFonts w:ascii="Tahoma" w:hAnsi="Tahoma" w:cs="Tahoma"/>
        </w:rPr>
      </w:pPr>
    </w:p>
    <w:p w14:paraId="61950C19" w14:textId="6848239E" w:rsidR="001F0DEE" w:rsidRDefault="001F0DEE" w:rsidP="001F0DEE">
      <w:pPr>
        <w:keepNext/>
        <w:keepLines/>
        <w:jc w:val="both"/>
        <w:rPr>
          <w:rFonts w:ascii="Tahoma" w:hAnsi="Tahoma" w:cs="Tahoma"/>
        </w:rPr>
      </w:pPr>
      <w:r>
        <w:rPr>
          <w:rFonts w:ascii="Tahoma" w:hAnsi="Tahoma" w:cs="Tahoma"/>
        </w:rPr>
        <w:t xml:space="preserve">Ponudnik mora za zavarovanje izpolnitve svoje obveznosti do naročnika, naročniku predložiti podpisano in žigosano menico (bianko menico) z </w:t>
      </w:r>
      <w:r w:rsidR="009146B5">
        <w:rPr>
          <w:rFonts w:ascii="Tahoma" w:hAnsi="Tahoma" w:cs="Tahoma"/>
        </w:rPr>
        <w:t>izpolnjeno, podpisano in žigosano</w:t>
      </w:r>
      <w:r>
        <w:rPr>
          <w:rFonts w:ascii="Tahoma" w:hAnsi="Tahoma" w:cs="Tahoma"/>
        </w:rPr>
        <w:t xml:space="preserve"> menično izjavo. Menične izjave morajo biti brezpogojne in plačljive na prvi poziv in morajo biti izdane po vzorcih iz razpisne dokumentacije.</w:t>
      </w:r>
      <w:r>
        <w:rPr>
          <w:rFonts w:ascii="Tahoma" w:hAnsi="Tahoma" w:cs="Tahoma"/>
          <w:b/>
        </w:rPr>
        <w:t xml:space="preserve"> </w:t>
      </w:r>
      <w:r>
        <w:rPr>
          <w:rFonts w:ascii="Tahoma" w:hAnsi="Tahoma" w:cs="Tahoma"/>
        </w:rPr>
        <w:t xml:space="preserve">Uporabljena valuta je EUR. </w:t>
      </w:r>
    </w:p>
    <w:p w14:paraId="2DFE0A6D" w14:textId="77777777" w:rsidR="001F0DEE" w:rsidRDefault="001F0DEE" w:rsidP="001F0DEE">
      <w:pPr>
        <w:keepNext/>
        <w:keepLines/>
        <w:jc w:val="both"/>
        <w:rPr>
          <w:rFonts w:ascii="Tahoma" w:hAnsi="Tahoma" w:cs="Tahoma"/>
        </w:rPr>
      </w:pPr>
    </w:p>
    <w:p w14:paraId="05E2CE4B" w14:textId="77777777" w:rsidR="001F0DEE" w:rsidRDefault="001F0DEE" w:rsidP="001F0DEE">
      <w:pPr>
        <w:keepNext/>
        <w:keepLines/>
        <w:jc w:val="both"/>
        <w:rPr>
          <w:rFonts w:ascii="Tahoma" w:hAnsi="Tahoma" w:cs="Tahoma"/>
        </w:rPr>
      </w:pPr>
      <w:r>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09AC3E1F" w14:textId="77777777" w:rsidR="00386E38" w:rsidRDefault="00386E38" w:rsidP="0063302D">
      <w:pPr>
        <w:keepNext/>
        <w:keepLines/>
        <w:jc w:val="both"/>
        <w:rPr>
          <w:rFonts w:ascii="Tahoma" w:hAnsi="Tahoma" w:cs="Tahoma"/>
        </w:rPr>
      </w:pPr>
    </w:p>
    <w:p w14:paraId="66005A8F" w14:textId="77777777" w:rsidR="00357AF8" w:rsidRPr="00C8579C" w:rsidRDefault="00357AF8" w:rsidP="0063302D">
      <w:pPr>
        <w:keepNext/>
        <w:keepLines/>
        <w:numPr>
          <w:ilvl w:val="1"/>
          <w:numId w:val="2"/>
        </w:numPr>
        <w:jc w:val="both"/>
        <w:rPr>
          <w:rFonts w:ascii="Tahoma" w:hAnsi="Tahoma" w:cs="Tahoma"/>
          <w:b/>
        </w:rPr>
      </w:pPr>
      <w:r w:rsidRPr="00C8579C">
        <w:rPr>
          <w:rFonts w:ascii="Tahoma" w:hAnsi="Tahoma" w:cs="Tahoma"/>
          <w:b/>
        </w:rPr>
        <w:t>Zavarovanje dobre izvedbe obveznosti</w:t>
      </w:r>
    </w:p>
    <w:p w14:paraId="369F052E" w14:textId="77777777" w:rsidR="00357AF8" w:rsidRPr="00C8579C" w:rsidRDefault="00357AF8" w:rsidP="0063302D">
      <w:pPr>
        <w:keepNext/>
        <w:keepLines/>
        <w:jc w:val="both"/>
        <w:rPr>
          <w:rFonts w:ascii="Tahoma" w:hAnsi="Tahoma" w:cs="Tahoma"/>
          <w:color w:val="FF0000"/>
        </w:rPr>
      </w:pPr>
    </w:p>
    <w:p w14:paraId="528E3D3D" w14:textId="0B232B70" w:rsidR="00A43F29" w:rsidRPr="005D654E" w:rsidRDefault="00A43F29" w:rsidP="00252E86">
      <w:pPr>
        <w:jc w:val="both"/>
        <w:rPr>
          <w:rFonts w:ascii="Tahoma" w:hAnsi="Tahoma" w:cs="Tahoma"/>
          <w:strike/>
        </w:rPr>
      </w:pPr>
      <w:r>
        <w:rPr>
          <w:rFonts w:ascii="Tahoma" w:hAnsi="Tahoma" w:cs="Tahoma"/>
        </w:rPr>
        <w:t>Izbrani ponudnik</w:t>
      </w:r>
      <w:r w:rsidR="007C5C7F">
        <w:rPr>
          <w:rFonts w:ascii="Tahoma" w:hAnsi="Tahoma" w:cs="Tahoma"/>
        </w:rPr>
        <w:t>,</w:t>
      </w:r>
      <w:r>
        <w:rPr>
          <w:rFonts w:ascii="Tahoma" w:hAnsi="Tahoma" w:cs="Tahoma"/>
        </w:rPr>
        <w:t xml:space="preserve"> s katerim bo sklenjen okvirni sporazum, bo moral najkasneje v petnajstih (15) koledarskih dneh od sklenitve okvirnega sporazuma, naročniku predložiti </w:t>
      </w:r>
      <w:r>
        <w:rPr>
          <w:rFonts w:ascii="Tahoma" w:hAnsi="Tahoma" w:cs="Tahoma"/>
          <w:u w:val="single"/>
        </w:rPr>
        <w:t xml:space="preserve">bianko menico </w:t>
      </w:r>
      <w:bookmarkStart w:id="17" w:name="_Hlk200394605"/>
      <w:r>
        <w:rPr>
          <w:rFonts w:ascii="Tahoma" w:hAnsi="Tahoma" w:cs="Tahoma"/>
          <w:b/>
          <w:bCs/>
          <w:u w:val="single"/>
        </w:rPr>
        <w:t>skupaj z</w:t>
      </w:r>
      <w:r>
        <w:rPr>
          <w:rFonts w:ascii="Tahoma" w:hAnsi="Tahoma" w:cs="Tahoma"/>
          <w:u w:val="single"/>
        </w:rPr>
        <w:t xml:space="preserve"> menično izjavo za zavarovanje dobre izvedbe obveznosti</w:t>
      </w:r>
      <w:r>
        <w:t xml:space="preserve"> </w:t>
      </w:r>
      <w:r>
        <w:rPr>
          <w:rFonts w:ascii="Tahoma" w:hAnsi="Tahoma" w:cs="Tahoma"/>
          <w:u w:val="single"/>
        </w:rPr>
        <w:t xml:space="preserve">iz okvirnega sporazuma </w:t>
      </w:r>
      <w:r>
        <w:rPr>
          <w:rFonts w:ascii="Tahoma" w:hAnsi="Tahoma" w:cs="Tahoma"/>
        </w:rPr>
        <w:t xml:space="preserve">(t.j. izpolnjen, podpisan in žigosan obrazec »Menična izjava za zavarovanje dobre izvedbe obveznosti iz okvirnega sporazuma«) (skladno z vzorcem iz razpisne dokumentacije), </w:t>
      </w:r>
      <w:r>
        <w:rPr>
          <w:rFonts w:ascii="Tahoma" w:hAnsi="Tahoma" w:cs="Tahoma"/>
          <w:b/>
          <w:bCs/>
        </w:rPr>
        <w:t xml:space="preserve">z dobo veljavnosti še najmanj 30 (trideset) dni po preteku veljavnosti okvirnega sporazuma </w:t>
      </w:r>
      <w:r>
        <w:rPr>
          <w:rFonts w:ascii="Tahoma" w:hAnsi="Tahoma" w:cs="Tahoma"/>
          <w:b/>
          <w:bCs/>
          <w:u w:val="single"/>
        </w:rPr>
        <w:t>in</w:t>
      </w:r>
      <w:r>
        <w:rPr>
          <w:rFonts w:ascii="Tahoma" w:hAnsi="Tahoma" w:cs="Tahoma"/>
        </w:rPr>
        <w:t xml:space="preserve"> </w:t>
      </w:r>
      <w:r>
        <w:rPr>
          <w:rFonts w:ascii="Tahoma" w:hAnsi="Tahoma" w:cs="Tahoma"/>
          <w:b/>
          <w:bCs/>
        </w:rPr>
        <w:t>v višini</w:t>
      </w:r>
      <w:r>
        <w:rPr>
          <w:rFonts w:ascii="Tahoma" w:hAnsi="Tahoma" w:cs="Tahoma"/>
          <w:b/>
          <w:bCs/>
          <w:u w:val="single"/>
        </w:rPr>
        <w:t>  </w:t>
      </w:r>
      <w:r>
        <w:rPr>
          <w:rFonts w:ascii="Tahoma" w:hAnsi="Tahoma" w:cs="Tahoma"/>
        </w:rPr>
        <w:t>5</w:t>
      </w:r>
      <w:r w:rsidRPr="00110CA3">
        <w:rPr>
          <w:rFonts w:ascii="Tahoma" w:hAnsi="Tahoma" w:cs="Tahoma"/>
        </w:rPr>
        <w:t xml:space="preserve"> % (</w:t>
      </w:r>
      <w:r>
        <w:rPr>
          <w:rFonts w:ascii="Tahoma" w:hAnsi="Tahoma" w:cs="Tahoma"/>
        </w:rPr>
        <w:t xml:space="preserve">pet </w:t>
      </w:r>
      <w:r w:rsidRPr="00110CA3">
        <w:rPr>
          <w:rFonts w:ascii="Tahoma" w:hAnsi="Tahoma" w:cs="Tahoma"/>
        </w:rPr>
        <w:t>odstotkov)</w:t>
      </w:r>
      <w:r>
        <w:rPr>
          <w:rFonts w:ascii="Tahoma" w:hAnsi="Tahoma" w:cs="Tahoma"/>
        </w:rPr>
        <w:t xml:space="preserve"> vrednosti okvirnega sporazuma brez DDV. </w:t>
      </w:r>
      <w:bookmarkEnd w:id="17"/>
    </w:p>
    <w:p w14:paraId="2E3BFA35" w14:textId="77777777" w:rsidR="00A43F29" w:rsidRDefault="00A43F29" w:rsidP="00A43F29">
      <w:pPr>
        <w:jc w:val="both"/>
        <w:rPr>
          <w:rFonts w:ascii="Tahoma" w:eastAsiaTheme="minorHAnsi" w:hAnsi="Tahoma" w:cs="Tahoma"/>
          <w:lang w:eastAsia="en-US"/>
        </w:rPr>
      </w:pPr>
    </w:p>
    <w:p w14:paraId="4DFA8989" w14:textId="2EC90501" w:rsidR="00A43F29" w:rsidRDefault="00A43F29" w:rsidP="00A43F29">
      <w:pPr>
        <w:jc w:val="both"/>
        <w:rPr>
          <w:rFonts w:ascii="Tahoma" w:hAnsi="Tahoma" w:cs="Tahoma"/>
          <w:sz w:val="22"/>
          <w:szCs w:val="22"/>
        </w:rPr>
      </w:pPr>
      <w:r>
        <w:rPr>
          <w:rFonts w:ascii="Tahoma" w:hAnsi="Tahoma" w:cs="Tahoma"/>
        </w:rPr>
        <w:t>V kolikor izbrani ponudnik/i v roku 15 (petnajstih) dni od sklenitve okvirnega sporazuma ne bo/do predložil/i finančnega zavarovanja dobre izvedbe obveznosti iz okvirnega sporazuma skladno z vzorcem iz razpisne dokumentacije in v višini kot je opredeljeno v zgor</w:t>
      </w:r>
      <w:r w:rsidR="00927F7B">
        <w:rPr>
          <w:rFonts w:ascii="Tahoma" w:hAnsi="Tahoma" w:cs="Tahoma"/>
        </w:rPr>
        <w:t>aj</w:t>
      </w:r>
      <w:r>
        <w:rPr>
          <w:rFonts w:ascii="Tahoma" w:hAnsi="Tahoma" w:cs="Tahoma"/>
        </w:rPr>
        <w:t xml:space="preserve">, se šteje da odstopa od okvirnega sporazuma in velja, da okvirni sporazum ni bil nikoli sklenjen. </w:t>
      </w:r>
    </w:p>
    <w:p w14:paraId="1F7B3526" w14:textId="77777777" w:rsidR="00A43F29" w:rsidRDefault="00A43F29" w:rsidP="00A43F29">
      <w:pPr>
        <w:jc w:val="both"/>
        <w:rPr>
          <w:rFonts w:ascii="Tahoma" w:hAnsi="Tahoma" w:cs="Tahoma"/>
          <w:b/>
          <w:bCs/>
        </w:rPr>
      </w:pPr>
    </w:p>
    <w:p w14:paraId="54B2A741" w14:textId="1FD7A892" w:rsidR="00A43F29" w:rsidRPr="005279FC" w:rsidRDefault="00A43F29" w:rsidP="00A43F29">
      <w:pPr>
        <w:jc w:val="both"/>
        <w:rPr>
          <w:rFonts w:ascii="Tahoma" w:hAnsi="Tahoma" w:cs="Tahoma"/>
          <w:b/>
          <w:bCs/>
          <w:i/>
          <w:iCs/>
        </w:rPr>
      </w:pPr>
      <w:r w:rsidRPr="005279FC">
        <w:rPr>
          <w:rFonts w:ascii="Tahoma" w:hAnsi="Tahoma" w:cs="Tahoma"/>
          <w:b/>
          <w:bCs/>
          <w:i/>
          <w:iCs/>
        </w:rPr>
        <w:t xml:space="preserve">Vzorec finančnega zavarovanja za dobro izvedbo obveznosti je priloga razpisne dokumentacije (Priloga </w:t>
      </w:r>
      <w:r w:rsidR="00927F7B" w:rsidRPr="005279FC">
        <w:rPr>
          <w:rFonts w:ascii="Tahoma" w:hAnsi="Tahoma" w:cs="Tahoma"/>
          <w:b/>
          <w:bCs/>
          <w:i/>
          <w:iCs/>
        </w:rPr>
        <w:t>11</w:t>
      </w:r>
      <w:r w:rsidRPr="005279FC">
        <w:rPr>
          <w:rFonts w:ascii="Tahoma" w:hAnsi="Tahoma" w:cs="Tahoma"/>
          <w:b/>
          <w:bCs/>
          <w:i/>
          <w:iCs/>
        </w:rPr>
        <w:t xml:space="preserve">).  </w:t>
      </w:r>
    </w:p>
    <w:p w14:paraId="48F0C03E" w14:textId="77777777" w:rsidR="00112D9C" w:rsidRPr="00C8579C" w:rsidRDefault="00112D9C" w:rsidP="0063302D">
      <w:pPr>
        <w:keepNext/>
        <w:keepLines/>
        <w:numPr>
          <w:ilvl w:val="0"/>
          <w:numId w:val="2"/>
        </w:numPr>
        <w:jc w:val="both"/>
        <w:rPr>
          <w:rFonts w:ascii="Tahoma" w:hAnsi="Tahoma" w:cs="Tahoma"/>
          <w:b/>
          <w:sz w:val="24"/>
        </w:rPr>
      </w:pPr>
      <w:r w:rsidRPr="00C8579C">
        <w:rPr>
          <w:rFonts w:ascii="Tahoma" w:hAnsi="Tahoma" w:cs="Tahoma"/>
          <w:b/>
          <w:sz w:val="24"/>
        </w:rPr>
        <w:lastRenderedPageBreak/>
        <w:t>MERILA ZA IZBIRO PONUDNIKOV</w:t>
      </w:r>
    </w:p>
    <w:p w14:paraId="570BF299" w14:textId="77777777" w:rsidR="00873008" w:rsidRDefault="00873008" w:rsidP="0063302D">
      <w:pPr>
        <w:keepNext/>
        <w:keepLines/>
        <w:jc w:val="both"/>
        <w:rPr>
          <w:rFonts w:ascii="Tahoma" w:hAnsi="Tahoma" w:cs="Tahoma"/>
          <w:b/>
          <w:lang w:val="x-none"/>
        </w:rPr>
      </w:pPr>
    </w:p>
    <w:p w14:paraId="0066BCE4" w14:textId="77777777" w:rsidR="00895645" w:rsidRPr="000E4408" w:rsidRDefault="00895645" w:rsidP="0063302D">
      <w:pPr>
        <w:keepNext/>
        <w:keepLines/>
        <w:numPr>
          <w:ilvl w:val="1"/>
          <w:numId w:val="2"/>
        </w:numPr>
        <w:jc w:val="both"/>
        <w:rPr>
          <w:rFonts w:ascii="Tahoma" w:hAnsi="Tahoma" w:cs="Tahoma"/>
          <w:b/>
        </w:rPr>
      </w:pPr>
      <w:r w:rsidRPr="00845BE9">
        <w:rPr>
          <w:rFonts w:ascii="Tahoma" w:hAnsi="Tahoma" w:cs="Tahoma"/>
          <w:b/>
        </w:rPr>
        <w:t xml:space="preserve">Merilo za izbiro ponudnikov </w:t>
      </w:r>
    </w:p>
    <w:p w14:paraId="00691A20" w14:textId="77777777" w:rsidR="000E4408" w:rsidRDefault="000E4408" w:rsidP="0063302D">
      <w:pPr>
        <w:pStyle w:val="Default"/>
        <w:keepNext/>
        <w:keepLines/>
        <w:jc w:val="both"/>
        <w:rPr>
          <w:rFonts w:ascii="Tahoma" w:hAnsi="Tahoma" w:cs="Tahoma"/>
          <w:sz w:val="20"/>
        </w:rPr>
      </w:pPr>
    </w:p>
    <w:p w14:paraId="5B1BDFF1" w14:textId="4D854240" w:rsidR="00895645" w:rsidRPr="00B25896" w:rsidRDefault="00895645" w:rsidP="0063302D">
      <w:pPr>
        <w:pStyle w:val="Default"/>
        <w:keepNext/>
        <w:keepLines/>
        <w:jc w:val="both"/>
        <w:rPr>
          <w:rFonts w:ascii="Tahoma" w:hAnsi="Tahoma" w:cs="Tahoma"/>
          <w:sz w:val="20"/>
        </w:rPr>
      </w:pPr>
      <w:r w:rsidRPr="00B25896">
        <w:rPr>
          <w:rFonts w:ascii="Tahoma" w:hAnsi="Tahoma" w:cs="Tahoma"/>
          <w:sz w:val="20"/>
        </w:rPr>
        <w:t xml:space="preserve">Merilo za izbiro ekonomsko najugodnejše ponudbe je </w:t>
      </w:r>
      <w:r w:rsidRPr="00B25896">
        <w:rPr>
          <w:rFonts w:ascii="Tahoma" w:hAnsi="Tahoma" w:cs="Tahoma"/>
          <w:b/>
          <w:sz w:val="20"/>
        </w:rPr>
        <w:t>najnižja ponudbena cena brez DDV, in sicer najnižja cena na enoto mere brez DDV (tj. EUR/tono)</w:t>
      </w:r>
      <w:r w:rsidR="006B4E8F">
        <w:rPr>
          <w:rFonts w:ascii="Tahoma" w:hAnsi="Tahoma" w:cs="Tahoma"/>
          <w:b/>
          <w:sz w:val="20"/>
        </w:rPr>
        <w:t>, navedena v Prilogi 2</w:t>
      </w:r>
      <w:r w:rsidR="006B4E8F" w:rsidRPr="00C8579C">
        <w:rPr>
          <w:rFonts w:ascii="Tahoma" w:hAnsi="Tahoma" w:cs="Tahoma"/>
          <w:b/>
          <w:sz w:val="20"/>
        </w:rPr>
        <w:t>»PONUDBA«</w:t>
      </w:r>
      <w:r w:rsidR="006B4E8F" w:rsidRPr="00C8579C">
        <w:rPr>
          <w:rFonts w:ascii="Tahoma" w:hAnsi="Tahoma" w:cs="Tahoma"/>
          <w:sz w:val="20"/>
        </w:rPr>
        <w:t>.</w:t>
      </w:r>
      <w:r w:rsidRPr="00B25896">
        <w:rPr>
          <w:rFonts w:ascii="Tahoma" w:hAnsi="Tahoma" w:cs="Tahoma"/>
          <w:sz w:val="20"/>
        </w:rPr>
        <w:t xml:space="preserve"> </w:t>
      </w:r>
    </w:p>
    <w:p w14:paraId="576B101B" w14:textId="77777777" w:rsidR="00895645" w:rsidRDefault="00895645" w:rsidP="0063302D">
      <w:pPr>
        <w:keepNext/>
        <w:keepLines/>
        <w:jc w:val="both"/>
        <w:rPr>
          <w:rFonts w:ascii="Tahoma" w:hAnsi="Tahoma" w:cs="Tahoma"/>
        </w:rPr>
      </w:pPr>
    </w:p>
    <w:p w14:paraId="11F81E07" w14:textId="474757FC" w:rsidR="006B4E8F" w:rsidRDefault="006B4E8F" w:rsidP="0063302D">
      <w:pPr>
        <w:keepNext/>
        <w:keepLines/>
        <w:jc w:val="both"/>
        <w:rPr>
          <w:rFonts w:ascii="Tahoma" w:hAnsi="Tahoma" w:cs="Tahoma"/>
        </w:rPr>
      </w:pPr>
      <w:r w:rsidRPr="006B4E8F">
        <w:rPr>
          <w:rFonts w:ascii="Tahoma" w:hAnsi="Tahoma" w:cs="Tahoma"/>
        </w:rPr>
        <w:t xml:space="preserve">Ponudnik lahko odda ponudbo samo za celotno </w:t>
      </w:r>
      <w:r w:rsidR="0022137B">
        <w:rPr>
          <w:rFonts w:ascii="Tahoma" w:hAnsi="Tahoma" w:cs="Tahoma"/>
        </w:rPr>
        <w:t xml:space="preserve">skupno </w:t>
      </w:r>
      <w:r w:rsidRPr="006B4E8F">
        <w:rPr>
          <w:rFonts w:ascii="Tahoma" w:hAnsi="Tahoma" w:cs="Tahoma"/>
        </w:rPr>
        <w:t>okvirno količino.</w:t>
      </w:r>
      <w:r w:rsidRPr="00172875">
        <w:rPr>
          <w:rFonts w:ascii="Tahoma" w:hAnsi="Tahoma" w:cs="Tahoma"/>
          <w:color w:val="FF0000"/>
        </w:rPr>
        <w:t xml:space="preserve"> </w:t>
      </w:r>
    </w:p>
    <w:p w14:paraId="38AB1E45" w14:textId="77777777" w:rsidR="00F90FE3" w:rsidRPr="00F90FE3" w:rsidRDefault="00F90FE3" w:rsidP="0063302D">
      <w:pPr>
        <w:keepNext/>
        <w:keepLines/>
        <w:jc w:val="both"/>
        <w:rPr>
          <w:rFonts w:ascii="Tahoma" w:hAnsi="Tahoma" w:cs="Tahoma"/>
          <w:bCs/>
        </w:rPr>
      </w:pPr>
    </w:p>
    <w:p w14:paraId="17B51243" w14:textId="156EEE99" w:rsidR="00363E6C" w:rsidRDefault="00363E6C" w:rsidP="0063302D">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5BC41123" w14:textId="77777777" w:rsidR="00F03EDC" w:rsidRPr="00C8579C" w:rsidRDefault="00F03EDC" w:rsidP="008E7B84">
      <w:pPr>
        <w:keepNext/>
        <w:keepLines/>
        <w:ind w:left="360"/>
        <w:jc w:val="both"/>
        <w:rPr>
          <w:rFonts w:ascii="Tahoma" w:hAnsi="Tahoma" w:cs="Tahoma"/>
          <w:b/>
          <w:sz w:val="24"/>
        </w:rPr>
      </w:pPr>
    </w:p>
    <w:p w14:paraId="0EF72BD0" w14:textId="77777777" w:rsidR="00363E6C" w:rsidRPr="00C8579C" w:rsidRDefault="00363E6C" w:rsidP="0063302D">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3B58818F" w14:textId="77777777" w:rsidR="00363E6C" w:rsidRPr="00C8579C" w:rsidRDefault="00363E6C" w:rsidP="0063302D">
      <w:pPr>
        <w:keepNext/>
        <w:keepLines/>
        <w:jc w:val="both"/>
        <w:rPr>
          <w:rFonts w:ascii="Tahoma" w:hAnsi="Tahoma" w:cs="Tahoma"/>
        </w:rPr>
      </w:pPr>
    </w:p>
    <w:p w14:paraId="4D6F313A" w14:textId="330B50BE" w:rsidR="00363E6C" w:rsidRPr="00C8579C" w:rsidRDefault="00363E6C" w:rsidP="0063302D">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2" w:history="1">
        <w:r w:rsidRPr="00C8579C">
          <w:rPr>
            <w:rStyle w:val="Hiperpovezava"/>
            <w:rFonts w:ascii="Tahoma" w:hAnsi="Tahoma" w:cs="Tahoma"/>
            <w:lang w:val="sl-SI"/>
          </w:rPr>
          <w:t>https://ejn.gov.si/eJN2</w:t>
        </w:r>
      </w:hyperlink>
      <w:r w:rsidRPr="00C8579C">
        <w:rPr>
          <w:rFonts w:ascii="Tahoma" w:hAnsi="Tahoma" w:cs="Tahoma"/>
          <w:lang w:val="sl-SI"/>
        </w:rPr>
        <w:t xml:space="preserve"> </w:t>
      </w:r>
      <w:r w:rsidRPr="00C8579C">
        <w:rPr>
          <w:rFonts w:ascii="Tahoma" w:hAnsi="Tahoma" w:cs="Tahoma"/>
          <w:b/>
          <w:lang w:val="sl-SI"/>
        </w:rPr>
        <w:t>najkasneje do</w:t>
      </w:r>
      <w:r w:rsidRPr="00C8579C">
        <w:rPr>
          <w:rFonts w:ascii="Tahoma" w:hAnsi="Tahoma" w:cs="Tahoma"/>
          <w:lang w:val="sl-SI"/>
        </w:rPr>
        <w:t xml:space="preserve"> </w:t>
      </w:r>
      <w:r w:rsidR="00553291">
        <w:rPr>
          <w:rFonts w:ascii="Tahoma" w:hAnsi="Tahoma" w:cs="Tahoma"/>
          <w:b/>
          <w:lang w:val="sl-SI"/>
        </w:rPr>
        <w:t>14</w:t>
      </w:r>
      <w:r w:rsidRPr="00553291">
        <w:rPr>
          <w:rFonts w:ascii="Tahoma" w:hAnsi="Tahoma" w:cs="Tahoma"/>
          <w:b/>
          <w:lang w:val="sl-SI"/>
        </w:rPr>
        <w:t xml:space="preserve">. </w:t>
      </w:r>
      <w:r w:rsidR="00553291" w:rsidRPr="00553291">
        <w:rPr>
          <w:rFonts w:ascii="Tahoma" w:hAnsi="Tahoma" w:cs="Tahoma"/>
          <w:b/>
          <w:lang w:val="sl-SI"/>
        </w:rPr>
        <w:t>7</w:t>
      </w:r>
      <w:r w:rsidRPr="00553291">
        <w:rPr>
          <w:rFonts w:ascii="Tahoma" w:hAnsi="Tahoma" w:cs="Tahoma"/>
          <w:b/>
          <w:lang w:val="sl-SI"/>
        </w:rPr>
        <w:t xml:space="preserve">. </w:t>
      </w:r>
      <w:r w:rsidR="00A70F00">
        <w:rPr>
          <w:rFonts w:ascii="Tahoma" w:hAnsi="Tahoma" w:cs="Tahoma"/>
          <w:b/>
          <w:lang w:val="sl-SI"/>
        </w:rPr>
        <w:t>2025</w:t>
      </w:r>
      <w:r w:rsidR="00A70F00" w:rsidRPr="00C8579C">
        <w:rPr>
          <w:rFonts w:ascii="Tahoma" w:hAnsi="Tahoma" w:cs="Tahoma"/>
          <w:b/>
          <w:i/>
          <w:lang w:val="sl-SI"/>
        </w:rPr>
        <w:t xml:space="preserve"> </w:t>
      </w:r>
      <w:r w:rsidRPr="00C8579C">
        <w:rPr>
          <w:rFonts w:ascii="Tahoma" w:hAnsi="Tahoma" w:cs="Tahoma"/>
          <w:b/>
          <w:lang w:val="sl-SI"/>
        </w:rPr>
        <w:t>do 10.00</w:t>
      </w:r>
      <w:r w:rsidRPr="00C8579C">
        <w:rPr>
          <w:rFonts w:ascii="Tahoma" w:hAnsi="Tahoma" w:cs="Tahoma"/>
          <w:lang w:val="sl-SI"/>
        </w:rPr>
        <w:t xml:space="preserve"> </w:t>
      </w:r>
      <w:r w:rsidRPr="00C8579C">
        <w:rPr>
          <w:rFonts w:ascii="Tahoma" w:hAnsi="Tahoma" w:cs="Tahoma"/>
          <w:b/>
          <w:lang w:val="sl-SI"/>
        </w:rPr>
        <w:t>ure</w:t>
      </w:r>
      <w:r w:rsidRPr="00C8579C">
        <w:rPr>
          <w:rFonts w:ascii="Tahoma" w:hAnsi="Tahoma" w:cs="Tahoma"/>
          <w:lang w:val="sl-SI"/>
        </w:rPr>
        <w:t>. Za oddano ponudbo se šteje ponudba, ki je v informacijskem sistemu e-JN označena s statusom »ODDANO«. Ponudnik nosi vse stroške priprave in predložitve ponudbe.</w:t>
      </w:r>
    </w:p>
    <w:p w14:paraId="3DC05596" w14:textId="77777777" w:rsidR="00363E6C" w:rsidRPr="00C8579C" w:rsidRDefault="00363E6C" w:rsidP="0063302D">
      <w:pPr>
        <w:keepNext/>
        <w:keepLines/>
        <w:jc w:val="both"/>
        <w:rPr>
          <w:rFonts w:ascii="Tahoma" w:hAnsi="Tahoma" w:cs="Tahoma"/>
          <w:b/>
        </w:rPr>
      </w:pPr>
    </w:p>
    <w:p w14:paraId="16A03B54" w14:textId="77777777" w:rsidR="00363E6C" w:rsidRPr="00C8579C" w:rsidRDefault="00363E6C" w:rsidP="0063302D">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10C535" w14:textId="77777777" w:rsidR="00363E6C" w:rsidRPr="00C8579C" w:rsidRDefault="00363E6C" w:rsidP="0063302D">
      <w:pPr>
        <w:pStyle w:val="Telobesedila3"/>
        <w:keepNext/>
        <w:keepLines/>
        <w:rPr>
          <w:rFonts w:ascii="Tahoma" w:hAnsi="Tahoma" w:cs="Tahoma"/>
          <w:lang w:val="sl-SI"/>
        </w:rPr>
      </w:pPr>
    </w:p>
    <w:p w14:paraId="4A6A44DD" w14:textId="77777777" w:rsidR="00363E6C" w:rsidRPr="00C8579C" w:rsidRDefault="00363E6C" w:rsidP="0063302D">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69E0BE7B" w14:textId="77777777" w:rsidR="00363E6C" w:rsidRPr="00C8579C" w:rsidRDefault="00363E6C" w:rsidP="0063302D">
      <w:pPr>
        <w:pStyle w:val="Telobesedila3"/>
        <w:keepNext/>
        <w:keepLines/>
        <w:rPr>
          <w:rFonts w:ascii="Tahoma" w:hAnsi="Tahoma" w:cs="Tahoma"/>
          <w:lang w:val="sl-SI"/>
        </w:rPr>
      </w:pPr>
    </w:p>
    <w:p w14:paraId="6DF8599C" w14:textId="77777777" w:rsidR="00363E6C" w:rsidRPr="00C8579C" w:rsidRDefault="00363E6C" w:rsidP="0063302D">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6B92A935" w14:textId="77777777" w:rsidR="00363E6C" w:rsidRPr="00C8579C" w:rsidRDefault="00363E6C" w:rsidP="0063302D">
      <w:pPr>
        <w:keepNext/>
        <w:keepLines/>
        <w:jc w:val="both"/>
        <w:rPr>
          <w:rFonts w:ascii="Tahoma" w:hAnsi="Tahoma" w:cs="Tahoma"/>
          <w:b/>
        </w:rPr>
      </w:pPr>
    </w:p>
    <w:p w14:paraId="03E263C7" w14:textId="41DB2C74" w:rsidR="00F03EDC" w:rsidRPr="00BE5AAD" w:rsidRDefault="00F03EDC" w:rsidP="00F03EDC">
      <w:pPr>
        <w:keepNext/>
        <w:keepLines/>
        <w:jc w:val="both"/>
        <w:rPr>
          <w:rFonts w:ascii="Tahoma" w:hAnsi="Tahoma" w:cs="Tahoma"/>
        </w:rPr>
      </w:pPr>
      <w:r w:rsidRPr="00BE5AAD">
        <w:rPr>
          <w:rFonts w:ascii="Tahoma" w:hAnsi="Tahoma" w:cs="Tahoma"/>
        </w:rPr>
        <w:t xml:space="preserve">Odpiranje ponudb bo potekalo avtomatično v informacijskem sistemu e-JN dne </w:t>
      </w:r>
      <w:r w:rsidR="00553291">
        <w:rPr>
          <w:rFonts w:ascii="Tahoma" w:hAnsi="Tahoma" w:cs="Tahoma"/>
          <w:b/>
        </w:rPr>
        <w:t>14</w:t>
      </w:r>
      <w:r w:rsidRPr="00BE5AAD">
        <w:rPr>
          <w:rFonts w:ascii="Tahoma" w:hAnsi="Tahoma" w:cs="Tahoma"/>
          <w:b/>
        </w:rPr>
        <w:t xml:space="preserve">. </w:t>
      </w:r>
      <w:r w:rsidR="00553291">
        <w:rPr>
          <w:rFonts w:ascii="Tahoma" w:hAnsi="Tahoma" w:cs="Tahoma"/>
          <w:b/>
        </w:rPr>
        <w:t>7</w:t>
      </w:r>
      <w:r w:rsidRPr="00BE5AAD">
        <w:rPr>
          <w:rFonts w:ascii="Tahoma" w:hAnsi="Tahoma" w:cs="Tahoma"/>
          <w:b/>
        </w:rPr>
        <w:t xml:space="preserve">. </w:t>
      </w:r>
      <w:r w:rsidR="00A70F00" w:rsidRPr="00BE5AAD">
        <w:rPr>
          <w:rFonts w:ascii="Tahoma" w:hAnsi="Tahoma" w:cs="Tahoma"/>
          <w:b/>
        </w:rPr>
        <w:t>202</w:t>
      </w:r>
      <w:r w:rsidR="00A70F00">
        <w:rPr>
          <w:rFonts w:ascii="Tahoma" w:hAnsi="Tahoma" w:cs="Tahoma"/>
          <w:b/>
        </w:rPr>
        <w:t>5</w:t>
      </w:r>
      <w:r w:rsidR="00A70F00" w:rsidRPr="00BE5AAD">
        <w:rPr>
          <w:rFonts w:ascii="Tahoma" w:hAnsi="Tahoma" w:cs="Tahoma"/>
          <w:b/>
          <w:i/>
        </w:rPr>
        <w:t xml:space="preserve"> </w:t>
      </w:r>
      <w:r w:rsidRPr="00BE5AAD">
        <w:rPr>
          <w:rFonts w:ascii="Tahoma" w:hAnsi="Tahoma" w:cs="Tahoma"/>
        </w:rPr>
        <w:t xml:space="preserve">in se bo začelo </w:t>
      </w:r>
      <w:r w:rsidRPr="00BE5AAD">
        <w:rPr>
          <w:rFonts w:ascii="Tahoma" w:hAnsi="Tahoma" w:cs="Tahoma"/>
          <w:b/>
        </w:rPr>
        <w:t>ob 12.00 uri</w:t>
      </w:r>
      <w:r w:rsidRPr="00BE5AAD">
        <w:rPr>
          <w:rFonts w:ascii="Tahoma" w:hAnsi="Tahoma" w:cs="Tahoma"/>
        </w:rPr>
        <w:t xml:space="preserve"> na spletnem naslovu </w:t>
      </w:r>
      <w:hyperlink r:id="rId13" w:history="1">
        <w:r w:rsidRPr="00BE5AAD">
          <w:rPr>
            <w:rFonts w:ascii="Arial" w:eastAsia="Calibri" w:hAnsi="Arial" w:cs="Arial"/>
            <w:color w:val="0000FF"/>
            <w:u w:val="single"/>
          </w:rPr>
          <w:t>https://ejn.gov.si</w:t>
        </w:r>
      </w:hyperlink>
      <w:r w:rsidRPr="00BE5AAD">
        <w:rPr>
          <w:rFonts w:ascii="Tahoma" w:hAnsi="Tahoma" w:cs="Tahoma"/>
        </w:rPr>
        <w:t xml:space="preserve">. </w:t>
      </w:r>
    </w:p>
    <w:p w14:paraId="1F1A83D0" w14:textId="77777777" w:rsidR="00F03EDC" w:rsidRPr="00BE5AAD" w:rsidRDefault="00F03EDC" w:rsidP="00F03EDC">
      <w:pPr>
        <w:keepNext/>
        <w:keepLines/>
        <w:jc w:val="both"/>
        <w:rPr>
          <w:rFonts w:ascii="Tahoma" w:hAnsi="Tahoma" w:cs="Tahoma"/>
        </w:rPr>
      </w:pPr>
    </w:p>
    <w:p w14:paraId="573F9715" w14:textId="77777777" w:rsidR="00F03EDC" w:rsidRPr="00BE5AAD" w:rsidRDefault="00F03EDC" w:rsidP="00F03EDC">
      <w:pPr>
        <w:keepNext/>
        <w:keepLines/>
        <w:jc w:val="both"/>
        <w:rPr>
          <w:rFonts w:ascii="Tahoma" w:hAnsi="Tahoma" w:cs="Tahoma"/>
        </w:rPr>
      </w:pPr>
      <w:r w:rsidRPr="00BE5AAD">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AFBA761" w14:textId="77777777" w:rsidR="00056E74" w:rsidRPr="00C8579C" w:rsidRDefault="00056E74" w:rsidP="0063302D">
      <w:pPr>
        <w:keepNext/>
        <w:keepLines/>
        <w:jc w:val="both"/>
        <w:rPr>
          <w:rFonts w:ascii="Tahoma" w:hAnsi="Tahoma" w:cs="Tahoma"/>
        </w:rPr>
      </w:pPr>
    </w:p>
    <w:p w14:paraId="63511305" w14:textId="77777777" w:rsidR="00363E6C" w:rsidRPr="00C8579C" w:rsidRDefault="00363E6C" w:rsidP="0063302D">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38539E67" w14:textId="77777777" w:rsidR="00363E6C" w:rsidRPr="00C8579C" w:rsidRDefault="00363E6C" w:rsidP="0063302D">
      <w:pPr>
        <w:keepNext/>
        <w:keepLines/>
        <w:jc w:val="both"/>
        <w:rPr>
          <w:rFonts w:ascii="Tahoma" w:hAnsi="Tahoma" w:cs="Tahoma"/>
          <w:b/>
        </w:rPr>
      </w:pPr>
    </w:p>
    <w:p w14:paraId="189DC418"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 xml:space="preserve">Splošno </w:t>
      </w:r>
    </w:p>
    <w:p w14:paraId="77787999" w14:textId="77777777" w:rsidR="00F03EDC" w:rsidRPr="00285804" w:rsidRDefault="00F03EDC" w:rsidP="00F03EDC">
      <w:pPr>
        <w:keepNext/>
        <w:keepLines/>
        <w:jc w:val="both"/>
        <w:rPr>
          <w:rFonts w:ascii="Tahoma" w:hAnsi="Tahoma" w:cs="Tahoma"/>
        </w:rPr>
      </w:pPr>
    </w:p>
    <w:p w14:paraId="63DDDB37" w14:textId="77777777" w:rsidR="00F03EDC" w:rsidRPr="00BE5AAD" w:rsidRDefault="00F03EDC" w:rsidP="00F03EDC">
      <w:pPr>
        <w:pStyle w:val="Telobesedila3"/>
        <w:keepNext/>
        <w:keepLines/>
        <w:rPr>
          <w:rFonts w:ascii="Tahoma" w:hAnsi="Tahoma" w:cs="Tahoma"/>
        </w:rPr>
      </w:pPr>
      <w:r w:rsidRPr="00285804">
        <w:rPr>
          <w:rFonts w:ascii="Tahoma" w:hAnsi="Tahoma" w:cs="Tahoma"/>
        </w:rPr>
        <w:t xml:space="preserve">Ponudnik </w:t>
      </w:r>
      <w:r w:rsidRPr="00285804">
        <w:rPr>
          <w:rFonts w:ascii="Tahoma" w:hAnsi="Tahoma" w:cs="Tahoma"/>
          <w:b/>
          <w:u w:val="single"/>
        </w:rPr>
        <w:t>mora</w:t>
      </w:r>
      <w:r w:rsidRPr="00285804">
        <w:rPr>
          <w:rFonts w:ascii="Tahoma" w:hAnsi="Tahoma" w:cs="Tahoma"/>
        </w:rPr>
        <w:t xml:space="preserve"> ponudbo </w:t>
      </w:r>
      <w:r w:rsidRPr="00285804">
        <w:rPr>
          <w:rFonts w:ascii="Tahoma" w:hAnsi="Tahoma" w:cs="Tahoma"/>
          <w:b/>
        </w:rPr>
        <w:t>predložiti v informacijski sistem e-JN</w:t>
      </w:r>
      <w:r w:rsidRPr="00285804">
        <w:rPr>
          <w:rFonts w:ascii="Tahoma" w:hAnsi="Tahoma" w:cs="Tahoma"/>
        </w:rPr>
        <w:t xml:space="preserve"> (v nadaljevanju sistem e-JN) </w:t>
      </w:r>
      <w:r w:rsidRPr="00285804">
        <w:rPr>
          <w:rFonts w:ascii="Tahoma" w:hAnsi="Tahoma" w:cs="Tahoma"/>
          <w:u w:val="single"/>
        </w:rPr>
        <w:t>na spletnem naslovu</w:t>
      </w:r>
      <w:r w:rsidRPr="00285804">
        <w:rPr>
          <w:rFonts w:ascii="Tahoma" w:hAnsi="Tahoma" w:cs="Tahoma"/>
        </w:rPr>
        <w:t xml:space="preserve"> </w:t>
      </w:r>
      <w:hyperlink r:id="rId14" w:history="1">
        <w:r w:rsidRPr="00BE5AAD">
          <w:rPr>
            <w:rFonts w:ascii="Tahoma" w:hAnsi="Tahoma" w:cs="Tahoma"/>
            <w:color w:val="0000FF"/>
            <w:u w:val="single"/>
          </w:rPr>
          <w:t>https://ejn.gov.si</w:t>
        </w:r>
      </w:hyperlink>
      <w:r w:rsidRPr="00BE5AAD">
        <w:rPr>
          <w:rFonts w:ascii="Tahoma" w:hAnsi="Tahoma" w:cs="Tahoma"/>
        </w:rPr>
        <w:t xml:space="preserve">, v skladu s točko 3 dokumenta Navodila za uporabo informacijskega sistema e-JN: PONUDNIKI, ki je del te razpisne dokumentacije in objavljen na spletnem naslovu </w:t>
      </w:r>
      <w:hyperlink r:id="rId15" w:history="1">
        <w:r w:rsidRPr="00BE5AAD">
          <w:rPr>
            <w:rFonts w:ascii="Tahoma" w:hAnsi="Tahoma" w:cs="Tahoma"/>
            <w:color w:val="0000FF"/>
            <w:u w:val="single"/>
          </w:rPr>
          <w:t>https://ejn.gov.si</w:t>
        </w:r>
      </w:hyperlink>
      <w:r w:rsidRPr="00BE5AAD">
        <w:rPr>
          <w:rFonts w:ascii="Tahoma" w:hAnsi="Tahoma" w:cs="Tahoma"/>
        </w:rPr>
        <w:t>.</w:t>
      </w:r>
    </w:p>
    <w:p w14:paraId="512FB7E7" w14:textId="77777777" w:rsidR="00F03EDC" w:rsidRPr="00BE5AAD" w:rsidRDefault="00F03EDC" w:rsidP="00F03EDC">
      <w:pPr>
        <w:keepNext/>
        <w:keepLines/>
        <w:tabs>
          <w:tab w:val="left" w:pos="142"/>
        </w:tabs>
        <w:jc w:val="both"/>
        <w:rPr>
          <w:rFonts w:ascii="Tahoma" w:hAnsi="Tahoma" w:cs="Tahoma"/>
          <w:lang w:val="x-none"/>
        </w:rPr>
      </w:pPr>
    </w:p>
    <w:p w14:paraId="2EAEFA7A" w14:textId="77777777" w:rsidR="00F03EDC" w:rsidRPr="00BE5AAD" w:rsidRDefault="00F03EDC" w:rsidP="00F03EDC">
      <w:pPr>
        <w:keepNext/>
        <w:keepLines/>
        <w:tabs>
          <w:tab w:val="left" w:pos="142"/>
        </w:tabs>
        <w:jc w:val="both"/>
        <w:rPr>
          <w:rFonts w:ascii="Tahoma" w:hAnsi="Tahoma" w:cs="Tahoma"/>
          <w:lang w:val="x-none"/>
        </w:rPr>
      </w:pPr>
      <w:r w:rsidRPr="00BE5AAD">
        <w:rPr>
          <w:rFonts w:ascii="Tahoma" w:hAnsi="Tahoma" w:cs="Tahoma"/>
          <w:lang w:val="x-none"/>
        </w:rPr>
        <w:t xml:space="preserve">Ponudnik se mora pred oddajo ponudbe registrirati na spletnem naslovu </w:t>
      </w:r>
      <w:hyperlink r:id="rId16" w:history="1">
        <w:r w:rsidRPr="00BE5AAD">
          <w:rPr>
            <w:rFonts w:ascii="Tahoma" w:hAnsi="Tahoma" w:cs="Tahoma"/>
            <w:color w:val="0000FF"/>
            <w:u w:val="single"/>
            <w:lang w:val="x-none"/>
          </w:rPr>
          <w:t>https://ejn.gov.si</w:t>
        </w:r>
      </w:hyperlink>
      <w:r w:rsidRPr="00BE5AAD">
        <w:rPr>
          <w:rFonts w:ascii="Tahoma" w:hAnsi="Tahoma" w:cs="Tahoma"/>
          <w:lang w:val="x-none"/>
        </w:rPr>
        <w:t>, v skladu z Navodili za uporabo informacijskega sistema e-JN. Če je ponudnik že registriran v sistem e-JN, se v aplikacijo prijavi na istem naslovu.</w:t>
      </w:r>
    </w:p>
    <w:p w14:paraId="09CBE0D5" w14:textId="77777777" w:rsidR="00F03EDC" w:rsidRPr="00BE5AAD" w:rsidRDefault="00F03EDC" w:rsidP="00F03EDC">
      <w:pPr>
        <w:keepNext/>
        <w:keepLines/>
        <w:tabs>
          <w:tab w:val="left" w:pos="142"/>
        </w:tabs>
        <w:jc w:val="both"/>
        <w:rPr>
          <w:rFonts w:ascii="Tahoma" w:hAnsi="Tahoma" w:cs="Tahoma"/>
          <w:lang w:val="x-none"/>
        </w:rPr>
      </w:pPr>
    </w:p>
    <w:p w14:paraId="6D7CFBEE" w14:textId="77777777" w:rsidR="00F03EDC" w:rsidRPr="00BE5AAD" w:rsidRDefault="00F03EDC" w:rsidP="00F03EDC">
      <w:pPr>
        <w:keepNext/>
        <w:keepLines/>
        <w:tabs>
          <w:tab w:val="left" w:pos="142"/>
        </w:tabs>
        <w:jc w:val="both"/>
        <w:rPr>
          <w:rFonts w:ascii="Tahoma" w:hAnsi="Tahoma" w:cs="Tahoma"/>
          <w:lang w:val="x-none"/>
        </w:rPr>
      </w:pPr>
      <w:r w:rsidRPr="00BE5AAD">
        <w:rPr>
          <w:rFonts w:ascii="Tahoma" w:hAnsi="Tahoma" w:cs="Tahoma"/>
          <w:lang w:val="x-none"/>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5AAD">
        <w:rPr>
          <w:rFonts w:ascii="Tahoma" w:hAnsi="Tahoma" w:cs="Tahoma"/>
        </w:rPr>
        <w:t xml:space="preserve"> (Ur. l. RS, št. 97/07 – uradno prečiščeno besedilo, 64/16 – </w:t>
      </w:r>
      <w:proofErr w:type="spellStart"/>
      <w:r w:rsidRPr="00BE5AAD">
        <w:rPr>
          <w:rFonts w:ascii="Tahoma" w:hAnsi="Tahoma" w:cs="Tahoma"/>
        </w:rPr>
        <w:t>odl</w:t>
      </w:r>
      <w:proofErr w:type="spellEnd"/>
      <w:r w:rsidRPr="00BE5AAD">
        <w:rPr>
          <w:rFonts w:ascii="Tahoma" w:hAnsi="Tahoma" w:cs="Tahoma"/>
        </w:rPr>
        <w:t>. US in 20/18 – OROZ631)</w:t>
      </w:r>
      <w:r w:rsidRPr="00BE5AAD">
        <w:rPr>
          <w:rFonts w:ascii="Tahoma" w:hAnsi="Tahoma" w:cs="Tahoma"/>
          <w:lang w:val="x-none"/>
        </w:rPr>
        <w:t>). Z oddajo ponudbe je le-ta zavezujoča za čas, naveden v ponudbi, razen če jo uporabnik ponudnika umakne ali spremeni pred potekom roka za oddajo ponudb.</w:t>
      </w:r>
    </w:p>
    <w:p w14:paraId="6ED9CE46" w14:textId="77777777" w:rsidR="00F03EDC" w:rsidRPr="00285804" w:rsidRDefault="00F03EDC" w:rsidP="00F03EDC">
      <w:pPr>
        <w:keepNext/>
        <w:keepLines/>
        <w:jc w:val="both"/>
        <w:rPr>
          <w:rFonts w:ascii="Tahoma" w:hAnsi="Tahoma" w:cs="Tahoma"/>
        </w:rPr>
      </w:pPr>
    </w:p>
    <w:p w14:paraId="34CB342A"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Format ponudbe</w:t>
      </w:r>
    </w:p>
    <w:p w14:paraId="729CF5EA" w14:textId="77777777" w:rsidR="00F03EDC" w:rsidRPr="00285804" w:rsidRDefault="00F03EDC" w:rsidP="00F03EDC">
      <w:pPr>
        <w:keepNext/>
        <w:keepLines/>
        <w:jc w:val="both"/>
        <w:rPr>
          <w:rFonts w:ascii="Tahoma" w:hAnsi="Tahoma" w:cs="Tahoma"/>
        </w:rPr>
      </w:pPr>
    </w:p>
    <w:p w14:paraId="0A92F6DD" w14:textId="77777777" w:rsidR="00F03EDC" w:rsidRPr="00285804" w:rsidRDefault="00F03EDC" w:rsidP="00F03EDC">
      <w:pPr>
        <w:keepNext/>
        <w:keepLines/>
        <w:jc w:val="both"/>
        <w:rPr>
          <w:rFonts w:ascii="Tahoma" w:hAnsi="Tahoma" w:cs="Tahoma"/>
        </w:rPr>
      </w:pPr>
      <w:r w:rsidRPr="00285804">
        <w:rPr>
          <w:rFonts w:ascii="Tahoma" w:hAnsi="Tahoma" w:cs="Tahoma"/>
          <w:u w:val="single"/>
        </w:rPr>
        <w:t xml:space="preserve">Ponudba </w:t>
      </w:r>
      <w:r w:rsidRPr="00285804">
        <w:rPr>
          <w:rFonts w:ascii="Tahoma" w:hAnsi="Tahoma" w:cs="Tahoma"/>
          <w:b/>
          <w:u w:val="single"/>
        </w:rPr>
        <w:t>mora</w:t>
      </w:r>
      <w:r w:rsidRPr="00285804">
        <w:rPr>
          <w:rFonts w:ascii="Tahoma" w:hAnsi="Tahoma" w:cs="Tahoma"/>
          <w:u w:val="single"/>
        </w:rPr>
        <w:t xml:space="preserve"> </w:t>
      </w:r>
      <w:r w:rsidRPr="00285804">
        <w:rPr>
          <w:rFonts w:ascii="Tahoma" w:hAnsi="Tahoma" w:cs="Tahoma"/>
          <w:b/>
          <w:u w:val="single"/>
        </w:rPr>
        <w:t>biti priložena v "pdf" formatu/zapisu/datoteki</w:t>
      </w:r>
      <w:r w:rsidRPr="00285804">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431542A5" w14:textId="77777777" w:rsidR="00F03EDC" w:rsidRDefault="00F03EDC" w:rsidP="00F03EDC">
      <w:pPr>
        <w:keepNext/>
        <w:keepLines/>
        <w:jc w:val="both"/>
        <w:rPr>
          <w:rFonts w:ascii="Tahoma" w:hAnsi="Tahoma" w:cs="Tahoma"/>
        </w:rPr>
      </w:pPr>
    </w:p>
    <w:p w14:paraId="21AA7CEC" w14:textId="77777777" w:rsidR="00F03EDC" w:rsidRPr="00C8579C" w:rsidRDefault="00F03EDC" w:rsidP="00F03EDC">
      <w:pPr>
        <w:keepNext/>
        <w:keepLines/>
        <w:numPr>
          <w:ilvl w:val="1"/>
          <w:numId w:val="2"/>
        </w:numPr>
        <w:jc w:val="both"/>
        <w:rPr>
          <w:rFonts w:ascii="Tahoma" w:hAnsi="Tahoma" w:cs="Tahoma"/>
          <w:b/>
        </w:rPr>
      </w:pPr>
      <w:r w:rsidRPr="00C8579C">
        <w:rPr>
          <w:rFonts w:ascii="Tahoma" w:hAnsi="Tahoma" w:cs="Tahoma"/>
          <w:b/>
        </w:rPr>
        <w:t>Izdelava ponudbe</w:t>
      </w:r>
    </w:p>
    <w:p w14:paraId="2487406E" w14:textId="77777777" w:rsidR="00F03EDC" w:rsidRPr="00C8579C" w:rsidRDefault="00F03EDC" w:rsidP="00F03EDC">
      <w:pPr>
        <w:keepNext/>
        <w:keepLines/>
        <w:jc w:val="both"/>
        <w:rPr>
          <w:rFonts w:ascii="Tahoma" w:hAnsi="Tahoma" w:cs="Tahoma"/>
        </w:rPr>
      </w:pPr>
    </w:p>
    <w:p w14:paraId="73BF7581" w14:textId="77777777" w:rsidR="00F03EDC" w:rsidRPr="00C8579C" w:rsidRDefault="00F03EDC" w:rsidP="00F03EDC">
      <w:pPr>
        <w:keepNext/>
        <w:keepLines/>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130BC2E3" w14:textId="77777777" w:rsidR="00F03EDC" w:rsidRPr="00C8579C" w:rsidRDefault="00F03EDC" w:rsidP="00F03EDC">
      <w:pPr>
        <w:keepNext/>
        <w:keepLines/>
        <w:jc w:val="both"/>
        <w:rPr>
          <w:rFonts w:ascii="Tahoma" w:hAnsi="Tahoma" w:cs="Tahoma"/>
          <w:b/>
        </w:rPr>
      </w:pPr>
    </w:p>
    <w:p w14:paraId="45403D08" w14:textId="77777777" w:rsidR="00F03EDC" w:rsidRPr="00C8579C" w:rsidRDefault="00F03EDC" w:rsidP="00F03EDC">
      <w:pPr>
        <w:keepNext/>
        <w:keepLines/>
        <w:jc w:val="both"/>
        <w:rPr>
          <w:rFonts w:ascii="Tahoma" w:hAnsi="Tahoma" w:cs="Tahoma"/>
        </w:rPr>
      </w:pPr>
      <w:r>
        <w:rPr>
          <w:rFonts w:ascii="Tahoma" w:hAnsi="Tahoma" w:cs="Tahoma"/>
        </w:rPr>
        <w:t>P</w:t>
      </w:r>
      <w:r w:rsidRPr="00C8579C">
        <w:rPr>
          <w:rFonts w:ascii="Tahoma" w:hAnsi="Tahoma" w:cs="Tahoma"/>
        </w:rPr>
        <w:t>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C722915" w14:textId="77777777" w:rsidR="00F03EDC" w:rsidRPr="00C8579C" w:rsidRDefault="00F03EDC" w:rsidP="00F03EDC">
      <w:pPr>
        <w:keepNext/>
        <w:keepLines/>
        <w:jc w:val="both"/>
        <w:rPr>
          <w:rFonts w:ascii="Tahoma" w:hAnsi="Tahoma" w:cs="Tahoma"/>
        </w:rPr>
      </w:pPr>
    </w:p>
    <w:p w14:paraId="529EE7EA" w14:textId="77777777" w:rsidR="00F03EDC" w:rsidRDefault="00F03EDC" w:rsidP="00F03EDC">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533DB51" w14:textId="77777777" w:rsidR="00F03EDC" w:rsidRPr="00285804" w:rsidRDefault="00F03EDC" w:rsidP="00F03EDC">
      <w:pPr>
        <w:keepNext/>
        <w:keepLines/>
        <w:jc w:val="both"/>
        <w:rPr>
          <w:rFonts w:ascii="Tahoma" w:hAnsi="Tahoma" w:cs="Tahoma"/>
        </w:rPr>
      </w:pPr>
    </w:p>
    <w:p w14:paraId="21718E11"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Dostop do povezave za oddajo elektronske ponudbe</w:t>
      </w:r>
    </w:p>
    <w:p w14:paraId="1C63DB46" w14:textId="77777777" w:rsidR="00F03EDC" w:rsidRPr="00285804" w:rsidRDefault="00F03EDC" w:rsidP="00F03EDC">
      <w:pPr>
        <w:keepNext/>
        <w:keepLines/>
        <w:jc w:val="both"/>
        <w:rPr>
          <w:rFonts w:ascii="Tahoma" w:hAnsi="Tahoma" w:cs="Tahoma"/>
        </w:rPr>
      </w:pPr>
    </w:p>
    <w:p w14:paraId="3DDFCFA4" w14:textId="77777777" w:rsidR="00F03EDC" w:rsidRPr="00285804" w:rsidRDefault="00F03EDC" w:rsidP="00F03EDC">
      <w:pPr>
        <w:keepNext/>
        <w:keepLines/>
        <w:jc w:val="both"/>
        <w:rPr>
          <w:rFonts w:ascii="Tahoma" w:hAnsi="Tahoma" w:cs="Tahoma"/>
        </w:rPr>
      </w:pPr>
      <w:r w:rsidRPr="00285804">
        <w:rPr>
          <w:rFonts w:ascii="Tahoma" w:hAnsi="Tahoma" w:cs="Tahoma"/>
        </w:rPr>
        <w:t xml:space="preserve">Dostop do povezave (spletnega naslova) preko katerega ponudniki oddajo elektronske ponudbe v tem postopku javnega naročila, je ponudnikom na voljo </w:t>
      </w:r>
      <w:r w:rsidRPr="00285804">
        <w:rPr>
          <w:rFonts w:ascii="Tahoma" w:hAnsi="Tahoma" w:cs="Tahoma"/>
          <w:u w:val="single"/>
        </w:rPr>
        <w:t xml:space="preserve">v predmetnem Obvestilu o javnem naročilu Portala JN </w:t>
      </w:r>
      <w:r w:rsidRPr="00285804">
        <w:rPr>
          <w:rFonts w:ascii="Tahoma" w:hAnsi="Tahoma" w:cs="Tahoma"/>
          <w:b/>
          <w:sz w:val="18"/>
          <w:u w:val="single"/>
        </w:rPr>
        <w:t>v razdelku »1.3 Sporočanje«</w:t>
      </w:r>
      <w:r w:rsidRPr="00285804">
        <w:rPr>
          <w:rFonts w:ascii="Tahoma" w:hAnsi="Tahoma" w:cs="Tahoma"/>
        </w:rPr>
        <w:t xml:space="preserve">.  </w:t>
      </w:r>
    </w:p>
    <w:p w14:paraId="4E2D9DCB" w14:textId="77777777" w:rsidR="00F03EDC" w:rsidRPr="00285804" w:rsidRDefault="00F03EDC" w:rsidP="00F03EDC">
      <w:pPr>
        <w:keepNext/>
        <w:keepLines/>
        <w:jc w:val="both"/>
        <w:rPr>
          <w:rFonts w:ascii="Tahoma" w:hAnsi="Tahoma" w:cs="Tahoma"/>
        </w:rPr>
      </w:pPr>
    </w:p>
    <w:p w14:paraId="470B5F12"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Navodila ponudniku glede nalaganja ponudbene dokumentacije v sistemu e-JN</w:t>
      </w:r>
    </w:p>
    <w:p w14:paraId="1A4B05B7" w14:textId="3482CD96" w:rsidR="00F03EDC" w:rsidRDefault="00F03EDC" w:rsidP="00F03EDC">
      <w:pPr>
        <w:keepNext/>
        <w:keepLines/>
        <w:jc w:val="both"/>
        <w:rPr>
          <w:rFonts w:ascii="Tahoma" w:hAnsi="Tahoma"/>
          <w:szCs w:val="24"/>
        </w:rPr>
      </w:pPr>
    </w:p>
    <w:p w14:paraId="463CCE03"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760000"/>
        </w:rPr>
      </w:pPr>
      <w:r w:rsidRPr="00285804">
        <w:rPr>
          <w:rFonts w:ascii="Tahoma" w:hAnsi="Tahoma" w:cs="Tahoma"/>
          <w:b/>
          <w:color w:val="760000"/>
        </w:rPr>
        <w:t>Obrazec »</w:t>
      </w:r>
      <w:r>
        <w:rPr>
          <w:rFonts w:ascii="Tahoma" w:hAnsi="Tahoma" w:cs="Tahoma"/>
          <w:b/>
          <w:color w:val="760000"/>
        </w:rPr>
        <w:t>POVZETEK PREDRAČUNA</w:t>
      </w:r>
      <w:r w:rsidRPr="00285804">
        <w:rPr>
          <w:rFonts w:ascii="Tahoma" w:hAnsi="Tahoma" w:cs="Tahoma"/>
          <w:b/>
          <w:color w:val="760000"/>
        </w:rPr>
        <w:t>«:</w:t>
      </w:r>
    </w:p>
    <w:p w14:paraId="25B8360A" w14:textId="77777777" w:rsidR="00F03EDC" w:rsidRPr="00285804" w:rsidRDefault="00F03EDC" w:rsidP="00F03EDC">
      <w:pPr>
        <w:keepNext/>
        <w:keepLines/>
        <w:ind w:left="426" w:right="-2"/>
        <w:jc w:val="both"/>
        <w:rPr>
          <w:rFonts w:ascii="Tahoma" w:hAnsi="Tahoma"/>
          <w:i/>
          <w:szCs w:val="24"/>
        </w:rPr>
      </w:pPr>
      <w:r w:rsidRPr="00285804">
        <w:rPr>
          <w:rFonts w:ascii="Tahoma" w:hAnsi="Tahoma"/>
          <w:szCs w:val="24"/>
        </w:rPr>
        <w:t xml:space="preserve">Ponudnik v informacijskem sistemu e-JN </w:t>
      </w:r>
      <w:r w:rsidRPr="00285804">
        <w:rPr>
          <w:rFonts w:ascii="Tahoma" w:hAnsi="Tahoma"/>
          <w:b/>
          <w:sz w:val="18"/>
          <w:szCs w:val="24"/>
        </w:rPr>
        <w:t>v Razdelek »Skupna ponudbena vrednost«, del »Predračun««</w:t>
      </w:r>
      <w:r w:rsidRPr="00285804">
        <w:rPr>
          <w:rFonts w:ascii="Tahoma" w:hAnsi="Tahoma"/>
          <w:sz w:val="18"/>
          <w:szCs w:val="24"/>
        </w:rPr>
        <w:t xml:space="preserve"> </w:t>
      </w:r>
      <w:r w:rsidRPr="00285804">
        <w:rPr>
          <w:rFonts w:ascii="Tahoma" w:hAnsi="Tahoma"/>
          <w:szCs w:val="24"/>
        </w:rPr>
        <w:t xml:space="preserve">naloži izpolnjen </w:t>
      </w:r>
      <w:r w:rsidRPr="00285804">
        <w:rPr>
          <w:rFonts w:ascii="Tahoma" w:hAnsi="Tahoma"/>
          <w:szCs w:val="24"/>
          <w:u w:val="single"/>
        </w:rPr>
        <w:t xml:space="preserve">obrazec </w:t>
      </w:r>
      <w:r>
        <w:rPr>
          <w:rFonts w:ascii="Tahoma" w:hAnsi="Tahoma"/>
          <w:szCs w:val="24"/>
          <w:u w:val="single"/>
        </w:rPr>
        <w:t>»POVZETEK PREDRAČUNA«</w:t>
      </w:r>
      <w:r w:rsidRPr="00285804">
        <w:rPr>
          <w:rFonts w:ascii="Tahoma" w:hAnsi="Tahoma"/>
          <w:szCs w:val="24"/>
          <w:u w:val="single"/>
        </w:rPr>
        <w:t xml:space="preserve"> </w:t>
      </w:r>
      <w:r w:rsidRPr="00285804">
        <w:rPr>
          <w:rFonts w:ascii="Tahoma" w:hAnsi="Tahoma"/>
          <w:szCs w:val="24"/>
        </w:rPr>
        <w:t xml:space="preserve"> (v "pdf" formatu/zapisu/datoteki), </w:t>
      </w:r>
      <w:r w:rsidRPr="00285804">
        <w:rPr>
          <w:rFonts w:ascii="Tahoma" w:hAnsi="Tahoma"/>
          <w:sz w:val="22"/>
          <w:szCs w:val="24"/>
        </w:rPr>
        <w:t xml:space="preserve">ki se </w:t>
      </w:r>
      <w:r w:rsidRPr="00285804">
        <w:rPr>
          <w:rFonts w:ascii="Tahoma" w:hAnsi="Tahoma"/>
          <w:szCs w:val="24"/>
        </w:rPr>
        <w:t xml:space="preserve">podpiše z oddajo ponudbe. </w:t>
      </w:r>
      <w:r w:rsidRPr="00285804">
        <w:rPr>
          <w:rFonts w:ascii="Tahoma" w:hAnsi="Tahoma"/>
          <w:i/>
          <w:szCs w:val="24"/>
        </w:rPr>
        <w:t xml:space="preserve">Le-ta bo tudi na voljo oz. dostopna javnosti na javnem odpiranju ponudb. </w:t>
      </w:r>
    </w:p>
    <w:p w14:paraId="26FDD528" w14:textId="77777777" w:rsidR="00F03EDC" w:rsidRPr="00285804" w:rsidRDefault="00F03EDC" w:rsidP="00F03EDC">
      <w:pPr>
        <w:keepNext/>
        <w:keepLines/>
        <w:jc w:val="both"/>
        <w:rPr>
          <w:rFonts w:ascii="Tahoma" w:hAnsi="Tahoma"/>
          <w:i/>
          <w:szCs w:val="24"/>
        </w:rPr>
      </w:pPr>
    </w:p>
    <w:p w14:paraId="72E729DB"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t xml:space="preserve">ESPD – Ponudnik/glavni partner: </w:t>
      </w:r>
    </w:p>
    <w:p w14:paraId="293DBDF5" w14:textId="77777777" w:rsidR="00F03EDC" w:rsidRPr="00285804" w:rsidRDefault="00F03EDC" w:rsidP="00F03EDC">
      <w:pPr>
        <w:keepNext/>
        <w:keepLines/>
        <w:ind w:left="426"/>
        <w:jc w:val="both"/>
        <w:rPr>
          <w:rFonts w:ascii="Tahoma" w:hAnsi="Tahoma"/>
          <w:b/>
          <w:szCs w:val="24"/>
        </w:rPr>
      </w:pPr>
      <w:r w:rsidRPr="00285804">
        <w:rPr>
          <w:rFonts w:ascii="Tahoma" w:hAnsi="Tahoma"/>
          <w:szCs w:val="24"/>
        </w:rPr>
        <w:t>Ponudnik (glavni partner) mora obrazec ESPD izpolniti ter naložiti v informacijskem sistemu e-JN</w:t>
      </w:r>
      <w:r w:rsidRPr="00285804">
        <w:rPr>
          <w:rFonts w:ascii="Tahoma" w:hAnsi="Tahoma"/>
          <w:b/>
          <w:szCs w:val="24"/>
        </w:rPr>
        <w:t xml:space="preserve"> v Razdelek »DOKUMENTI«, del »ESPD-ponudnik«. </w:t>
      </w:r>
    </w:p>
    <w:p w14:paraId="40AD1C2C" w14:textId="77777777" w:rsidR="00F03EDC" w:rsidRPr="00285804" w:rsidRDefault="00F03EDC" w:rsidP="00F03EDC">
      <w:pPr>
        <w:keepNext/>
        <w:keepLines/>
        <w:ind w:left="426"/>
        <w:jc w:val="both"/>
        <w:rPr>
          <w:rFonts w:ascii="Tahoma" w:hAnsi="Tahoma"/>
          <w:b/>
          <w:szCs w:val="24"/>
        </w:rPr>
      </w:pPr>
    </w:p>
    <w:p w14:paraId="4C1E985A" w14:textId="77777777" w:rsidR="00F03EDC" w:rsidRPr="00285804" w:rsidRDefault="00F03EDC" w:rsidP="00F03EDC">
      <w:pPr>
        <w:keepNext/>
        <w:keepLines/>
        <w:ind w:left="426"/>
        <w:jc w:val="both"/>
        <w:rPr>
          <w:rFonts w:ascii="Tahoma" w:hAnsi="Tahoma"/>
          <w:i/>
          <w:sz w:val="18"/>
          <w:szCs w:val="18"/>
        </w:rPr>
      </w:pPr>
      <w:r w:rsidRPr="00285804">
        <w:rPr>
          <w:rFonts w:ascii="Tahoma" w:hAnsi="Tahoma" w:cs="Tahoma"/>
          <w:bCs/>
          <w:i/>
          <w:sz w:val="18"/>
        </w:rPr>
        <w:t xml:space="preserve">Ponudnik, ki v sistemu e-JN oddaja ponudbo, naloži elektronsko 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ali nepodpisan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285804">
        <w:rPr>
          <w:rFonts w:ascii="Tahoma" w:hAnsi="Tahoma" w:cs="Tahoma"/>
          <w:bCs/>
          <w:i/>
          <w:sz w:val="18"/>
          <w:szCs w:val="18"/>
        </w:rPr>
        <w:t xml:space="preserve">Le-ta </w:t>
      </w:r>
      <w:r w:rsidRPr="00285804">
        <w:rPr>
          <w:rFonts w:ascii="Tahoma" w:hAnsi="Tahoma"/>
          <w:i/>
          <w:sz w:val="18"/>
          <w:szCs w:val="18"/>
        </w:rPr>
        <w:t>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p>
    <w:p w14:paraId="4CC7A2C4" w14:textId="77777777" w:rsidR="00F03EDC" w:rsidRPr="00285804" w:rsidRDefault="00F03EDC" w:rsidP="00F03EDC">
      <w:pPr>
        <w:keepNext/>
        <w:keepLines/>
        <w:jc w:val="both"/>
        <w:rPr>
          <w:rFonts w:ascii="Tahoma" w:hAnsi="Tahoma"/>
          <w:i/>
          <w:sz w:val="16"/>
          <w:szCs w:val="24"/>
        </w:rPr>
      </w:pPr>
    </w:p>
    <w:p w14:paraId="21BC0C87"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t xml:space="preserve">ESPD – Ostali sodelujoči«: </w:t>
      </w:r>
    </w:p>
    <w:p w14:paraId="463949EB" w14:textId="77777777" w:rsidR="00F03EDC" w:rsidRPr="00285804" w:rsidRDefault="00F03EDC" w:rsidP="00F03EDC">
      <w:pPr>
        <w:keepNext/>
        <w:keepLines/>
        <w:ind w:left="426"/>
        <w:jc w:val="both"/>
        <w:rPr>
          <w:rFonts w:ascii="Tahoma" w:hAnsi="Tahoma"/>
          <w:i/>
          <w:sz w:val="18"/>
          <w:szCs w:val="18"/>
        </w:rPr>
      </w:pPr>
      <w:r w:rsidRPr="00285804">
        <w:rPr>
          <w:rFonts w:ascii="Tahoma" w:hAnsi="Tahoma" w:cs="Tahoma"/>
          <w:bCs/>
        </w:rPr>
        <w:lastRenderedPageBreak/>
        <w:t>V primeru skupne ponudbe (s partnerji), uporabe zmogljivosti drugih subjektov in/ali podizvajalcev mora ponudnik v informacijskem sistemu e-JN</w:t>
      </w:r>
      <w:r w:rsidRPr="00285804">
        <w:rPr>
          <w:rFonts w:ascii="Tahoma" w:hAnsi="Tahoma" w:cs="Tahoma"/>
          <w:b/>
          <w:bCs/>
        </w:rPr>
        <w:t xml:space="preserve"> v Razdelek »SODELUJOČI«, del »ESPD – ostali sodelujoči« </w:t>
      </w:r>
      <w:r w:rsidRPr="00285804">
        <w:rPr>
          <w:rFonts w:ascii="Tahoma" w:hAnsi="Tahoma"/>
          <w:sz w:val="18"/>
          <w:szCs w:val="18"/>
        </w:rPr>
        <w:t xml:space="preserve">v pdf. formatu ali v elektronski obliki </w:t>
      </w:r>
      <w:r w:rsidRPr="00285804">
        <w:rPr>
          <w:rFonts w:ascii="Tahoma" w:hAnsi="Tahoma" w:cs="Tahoma"/>
          <w:bCs/>
        </w:rPr>
        <w:t xml:space="preserve">naložiti </w:t>
      </w:r>
      <w:r w:rsidRPr="00285804">
        <w:rPr>
          <w:rFonts w:ascii="Tahoma" w:hAnsi="Tahoma"/>
          <w:szCs w:val="24"/>
        </w:rPr>
        <w:t xml:space="preserve">izpolnjene in podpisane ESPD obrazce </w:t>
      </w:r>
      <w:r w:rsidRPr="00285804">
        <w:rPr>
          <w:rFonts w:ascii="Tahoma" w:hAnsi="Tahoma" w:cs="Tahoma"/>
        </w:rPr>
        <w:t>za vsakega od ostalih sodelujočih subjektov (partnerje iz skupine ponudnikov, podizvajalci</w:t>
      </w:r>
      <w:r w:rsidRPr="00285804">
        <w:rPr>
          <w:rFonts w:ascii="Tahoma" w:hAnsi="Tahoma" w:cs="Tahoma"/>
          <w:iCs/>
        </w:rPr>
        <w:t xml:space="preserve"> in/ali ostali subjekti, katerih zmogljivost uporablja ponudnik)</w:t>
      </w:r>
      <w:r w:rsidRPr="00285804">
        <w:rPr>
          <w:rFonts w:ascii="Tahoma" w:hAnsi="Tahoma" w:cs="Tahoma"/>
        </w:rPr>
        <w:t>.</w:t>
      </w:r>
      <w:r w:rsidRPr="00285804">
        <w:rPr>
          <w:rFonts w:ascii="Tahoma" w:hAnsi="Tahoma" w:cs="Tahoma"/>
          <w:bCs/>
        </w:rPr>
        <w:t xml:space="preserve"> </w:t>
      </w:r>
      <w:r w:rsidRPr="00285804">
        <w:rPr>
          <w:rFonts w:ascii="Tahoma" w:hAnsi="Tahoma" w:cs="Tahoma"/>
          <w:bCs/>
          <w:i/>
          <w:sz w:val="18"/>
          <w:szCs w:val="18"/>
        </w:rPr>
        <w:t>Le-ta</w:t>
      </w:r>
      <w:r w:rsidRPr="00285804">
        <w:rPr>
          <w:rFonts w:ascii="Tahoma" w:hAnsi="Tahoma"/>
          <w:i/>
          <w:sz w:val="18"/>
          <w:szCs w:val="18"/>
        </w:rPr>
        <w:t xml:space="preserve"> 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r w:rsidRPr="00285804">
        <w:rPr>
          <w:rFonts w:ascii="Tahoma" w:hAnsi="Tahoma" w:cs="Tahoma"/>
        </w:rPr>
        <w:t xml:space="preserve"> </w:t>
      </w:r>
    </w:p>
    <w:p w14:paraId="1ED5A306" w14:textId="77777777" w:rsidR="00F03EDC" w:rsidRPr="00285804" w:rsidRDefault="00F03EDC" w:rsidP="00F03EDC">
      <w:pPr>
        <w:keepNext/>
        <w:keepLines/>
        <w:ind w:left="426"/>
        <w:jc w:val="both"/>
        <w:rPr>
          <w:rFonts w:ascii="Tahoma" w:hAnsi="Tahoma"/>
          <w:szCs w:val="17"/>
        </w:rPr>
      </w:pPr>
      <w:r w:rsidRPr="00285804">
        <w:rPr>
          <w:rFonts w:ascii="Tahoma" w:hAnsi="Tahoma"/>
          <w:sz w:val="16"/>
          <w:szCs w:val="17"/>
        </w:rPr>
        <w:t xml:space="preserve"> </w:t>
      </w:r>
    </w:p>
    <w:p w14:paraId="04DBF12E"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t>Ostala ponudbena dokumentacija/priloge:</w:t>
      </w:r>
    </w:p>
    <w:p w14:paraId="04C01694" w14:textId="77777777" w:rsidR="00F03EDC" w:rsidRPr="00285804" w:rsidRDefault="00F03EDC" w:rsidP="00F03EDC">
      <w:pPr>
        <w:keepNext/>
        <w:keepLines/>
        <w:ind w:left="426"/>
        <w:jc w:val="both"/>
        <w:rPr>
          <w:rFonts w:ascii="Tahoma" w:hAnsi="Tahoma"/>
          <w:szCs w:val="24"/>
        </w:rPr>
      </w:pPr>
      <w:r w:rsidRPr="00285804">
        <w:rPr>
          <w:rFonts w:ascii="Tahoma" w:hAnsi="Tahoma"/>
          <w:szCs w:val="24"/>
          <w:u w:val="single"/>
        </w:rPr>
        <w:t>Ostalo ponudbeno dokumentacijo/priloge</w:t>
      </w:r>
      <w:r w:rsidRPr="00285804">
        <w:rPr>
          <w:rFonts w:ascii="Tahoma" w:hAnsi="Tahoma"/>
          <w:szCs w:val="24"/>
        </w:rPr>
        <w:t xml:space="preserve"> ponudnik naloži </w:t>
      </w:r>
      <w:r w:rsidRPr="00285804">
        <w:rPr>
          <w:rFonts w:ascii="Tahoma" w:hAnsi="Tahoma"/>
          <w:b/>
          <w:szCs w:val="24"/>
        </w:rPr>
        <w:t>v Razdelek »DOKUMENTI«, del »Ostale priloge«</w:t>
      </w:r>
      <w:r w:rsidRPr="00285804">
        <w:rPr>
          <w:rFonts w:ascii="Tahoma" w:hAnsi="Tahoma"/>
          <w:szCs w:val="24"/>
        </w:rPr>
        <w:t xml:space="preserve">. </w:t>
      </w:r>
    </w:p>
    <w:p w14:paraId="582EED54" w14:textId="77777777" w:rsidR="00F03EDC" w:rsidRPr="00285804" w:rsidRDefault="00F03EDC" w:rsidP="00F03EDC">
      <w:pPr>
        <w:keepNext/>
        <w:keepLines/>
        <w:ind w:left="426"/>
        <w:jc w:val="both"/>
        <w:rPr>
          <w:rFonts w:ascii="Tahoma" w:hAnsi="Tahoma"/>
          <w:i/>
          <w:sz w:val="12"/>
          <w:szCs w:val="24"/>
        </w:rPr>
      </w:pPr>
    </w:p>
    <w:p w14:paraId="1B5386E2" w14:textId="0CF9B406" w:rsidR="00F03EDC" w:rsidRPr="00285804" w:rsidRDefault="00F03EDC" w:rsidP="00F03EDC">
      <w:pPr>
        <w:keepNext/>
        <w:keepLines/>
        <w:ind w:left="426"/>
        <w:jc w:val="both"/>
        <w:rPr>
          <w:rFonts w:ascii="Tahoma" w:hAnsi="Tahoma"/>
          <w:i/>
          <w:sz w:val="18"/>
          <w:szCs w:val="18"/>
        </w:rPr>
      </w:pPr>
      <w:r w:rsidRPr="002B2A0D">
        <w:rPr>
          <w:rFonts w:ascii="Tahoma" w:hAnsi="Tahoma"/>
          <w:i/>
          <w:sz w:val="18"/>
          <w:szCs w:val="18"/>
        </w:rPr>
        <w:t xml:space="preserve">V primeru razhajanj med podatki navedenimi v razdelku »Skupna ponudbena vrednost«, podatki v Prilogi </w:t>
      </w:r>
      <w:r>
        <w:rPr>
          <w:rFonts w:ascii="Tahoma" w:hAnsi="Tahoma"/>
          <w:i/>
          <w:sz w:val="18"/>
          <w:szCs w:val="18"/>
        </w:rPr>
        <w:t>»POVZETEK PREDRAČUNA«</w:t>
      </w:r>
      <w:r w:rsidRPr="002B2A0D">
        <w:rPr>
          <w:rFonts w:ascii="Tahoma" w:hAnsi="Tahoma"/>
          <w:i/>
          <w:sz w:val="18"/>
          <w:szCs w:val="18"/>
        </w:rPr>
        <w:t xml:space="preserve"> naloženim v razdelek »Skupna ponudbena cena«, del »Predračun«, in </w:t>
      </w:r>
      <w:r w:rsidR="00F236A5">
        <w:rPr>
          <w:rFonts w:ascii="Tahoma" w:hAnsi="Tahoma"/>
          <w:i/>
          <w:sz w:val="18"/>
          <w:szCs w:val="18"/>
        </w:rPr>
        <w:t>Ponudbo</w:t>
      </w:r>
      <w:r w:rsidRPr="002B2A0D">
        <w:rPr>
          <w:rFonts w:ascii="Tahoma" w:hAnsi="Tahoma"/>
          <w:i/>
          <w:sz w:val="18"/>
          <w:szCs w:val="18"/>
        </w:rPr>
        <w:t xml:space="preserve"> - naložen</w:t>
      </w:r>
      <w:r w:rsidR="00F236A5">
        <w:rPr>
          <w:rFonts w:ascii="Tahoma" w:hAnsi="Tahoma"/>
          <w:i/>
          <w:sz w:val="18"/>
          <w:szCs w:val="18"/>
        </w:rPr>
        <w:t>o</w:t>
      </w:r>
      <w:r w:rsidRPr="002B2A0D">
        <w:rPr>
          <w:rFonts w:ascii="Tahoma" w:hAnsi="Tahoma"/>
          <w:i/>
          <w:sz w:val="18"/>
          <w:szCs w:val="18"/>
        </w:rPr>
        <w:t xml:space="preserve"> v razdelek »Dokumenti«, del »Ostale priloge«, kot veljavni štejejo podatki v dokumentu, ki je predložen v razdelku »Dokumenti«, del »Ostale priloge«.</w:t>
      </w:r>
    </w:p>
    <w:p w14:paraId="6E6A5DFF" w14:textId="77777777" w:rsidR="00F03EDC" w:rsidRPr="00285804" w:rsidRDefault="00F03EDC" w:rsidP="00F03EDC">
      <w:pPr>
        <w:keepNext/>
        <w:keepLines/>
        <w:ind w:left="426"/>
        <w:jc w:val="both"/>
        <w:rPr>
          <w:rFonts w:ascii="Tahoma" w:hAnsi="Tahoma"/>
          <w:i/>
          <w:sz w:val="12"/>
          <w:szCs w:val="24"/>
        </w:rPr>
      </w:pPr>
    </w:p>
    <w:p w14:paraId="01A4EDEF" w14:textId="77777777" w:rsidR="00F03EDC" w:rsidRPr="00285804" w:rsidRDefault="00F03EDC" w:rsidP="00F03EDC">
      <w:pPr>
        <w:keepNext/>
        <w:keepLines/>
        <w:ind w:left="426"/>
        <w:jc w:val="both"/>
        <w:rPr>
          <w:rFonts w:ascii="Tahoma" w:hAnsi="Tahoma"/>
          <w:sz w:val="18"/>
          <w:szCs w:val="18"/>
        </w:rPr>
      </w:pPr>
      <w:r w:rsidRPr="0028580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85804">
        <w:rPr>
          <w:rFonts w:ascii="Tahoma" w:hAnsi="Tahoma"/>
          <w:szCs w:val="24"/>
        </w:rPr>
        <w:t xml:space="preserve"> </w:t>
      </w:r>
      <w:r w:rsidRPr="00285804">
        <w:rPr>
          <w:rFonts w:ascii="Tahoma" w:hAnsi="Tahoma"/>
          <w:sz w:val="18"/>
          <w:szCs w:val="18"/>
        </w:rPr>
        <w:t>na javnem odpiranju ponudb.</w:t>
      </w:r>
    </w:p>
    <w:p w14:paraId="1915B7C1" w14:textId="23DDE49E" w:rsidR="00F03EDC" w:rsidRDefault="00F03EDC" w:rsidP="00F03EDC">
      <w:pPr>
        <w:keepNext/>
        <w:keepLines/>
        <w:jc w:val="both"/>
        <w:rPr>
          <w:rFonts w:ascii="Tahoma" w:hAnsi="Tahoma"/>
          <w:szCs w:val="24"/>
        </w:rPr>
      </w:pPr>
    </w:p>
    <w:p w14:paraId="220B10CE" w14:textId="77777777" w:rsidR="00F03EDC" w:rsidRPr="00285804" w:rsidRDefault="00F03EDC" w:rsidP="00F03EDC">
      <w:pPr>
        <w:keepNext/>
        <w:keepLines/>
        <w:numPr>
          <w:ilvl w:val="1"/>
          <w:numId w:val="2"/>
        </w:numPr>
        <w:spacing w:line="276" w:lineRule="auto"/>
        <w:jc w:val="both"/>
        <w:rPr>
          <w:rFonts w:ascii="Tahoma" w:hAnsi="Tahoma" w:cs="Tahoma"/>
          <w:b/>
        </w:rPr>
      </w:pPr>
      <w:r w:rsidRPr="00285804">
        <w:rPr>
          <w:rFonts w:ascii="Tahoma" w:hAnsi="Tahoma" w:cs="Tahoma"/>
          <w:b/>
        </w:rPr>
        <w:t>Vsebina ponudbene dokumentacije</w:t>
      </w:r>
    </w:p>
    <w:p w14:paraId="1D908215" w14:textId="77777777" w:rsidR="00F03EDC" w:rsidRPr="00285804" w:rsidRDefault="00F03EDC" w:rsidP="00F03EDC">
      <w:pPr>
        <w:keepNext/>
        <w:keepLines/>
        <w:jc w:val="both"/>
        <w:rPr>
          <w:rFonts w:ascii="Tahoma" w:hAnsi="Tahoma" w:cs="Tahoma"/>
          <w:sz w:val="18"/>
        </w:rPr>
      </w:pPr>
    </w:p>
    <w:p w14:paraId="4BDB31E6" w14:textId="77777777" w:rsidR="00F03EDC" w:rsidRPr="00285804" w:rsidRDefault="00F03EDC" w:rsidP="00F03EDC">
      <w:pPr>
        <w:keepNext/>
        <w:keepLines/>
        <w:jc w:val="both"/>
        <w:rPr>
          <w:rFonts w:ascii="Tahoma" w:hAnsi="Tahoma" w:cs="Tahoma"/>
          <w:sz w:val="22"/>
        </w:rPr>
      </w:pPr>
      <w:r w:rsidRPr="00285804">
        <w:rPr>
          <w:rFonts w:ascii="Tahoma" w:hAnsi="Tahoma" w:cs="Tahoma"/>
          <w:i/>
          <w:sz w:val="18"/>
        </w:rPr>
        <w:t>Ponudnik, ki odda ponudbo, pod kazensko in materialno odgovornostjo jamči, da so vsi podatki in dokumenti, podani v ponudbi, resnični in da ustrezajo originalu.</w:t>
      </w:r>
    </w:p>
    <w:p w14:paraId="33162F54" w14:textId="77777777" w:rsidR="00F03EDC" w:rsidRPr="00285804" w:rsidRDefault="00F03EDC" w:rsidP="00F03EDC">
      <w:pPr>
        <w:keepNext/>
        <w:keepLines/>
        <w:jc w:val="both"/>
        <w:rPr>
          <w:rFonts w:ascii="Tahoma" w:hAnsi="Tahoma" w:cs="Tahoma"/>
          <w:sz w:val="16"/>
        </w:rPr>
      </w:pPr>
    </w:p>
    <w:p w14:paraId="75227D22" w14:textId="77777777" w:rsidR="00F03EDC" w:rsidRPr="00285804" w:rsidRDefault="00F03EDC" w:rsidP="00F03EDC">
      <w:pPr>
        <w:keepNext/>
        <w:keepLines/>
        <w:jc w:val="both"/>
        <w:rPr>
          <w:rFonts w:ascii="Tahoma" w:hAnsi="Tahoma" w:cs="Tahoma"/>
          <w:b/>
        </w:rPr>
      </w:pPr>
      <w:r w:rsidRPr="00285804">
        <w:rPr>
          <w:rFonts w:ascii="Tahoma" w:hAnsi="Tahoma" w:cs="Tahoma"/>
          <w:b/>
        </w:rPr>
        <w:t>Ponudbena dokumentacija, ki jo naročnik zahteva z javnim razpisom je navedena v nadaljevanju:</w:t>
      </w:r>
    </w:p>
    <w:p w14:paraId="139D2D81" w14:textId="55BB1A6B" w:rsidR="007F1A87" w:rsidRPr="00C8579C" w:rsidRDefault="007F1A87" w:rsidP="0063302D">
      <w:pPr>
        <w:keepNext/>
        <w:keepLines/>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17EB9947" w14:textId="77777777" w:rsidTr="001142A1">
        <w:tc>
          <w:tcPr>
            <w:tcW w:w="7725" w:type="dxa"/>
          </w:tcPr>
          <w:p w14:paraId="0FE75BCC" w14:textId="77777777" w:rsidR="00E533B8" w:rsidRPr="00C8579C" w:rsidRDefault="00AF5910" w:rsidP="0063302D">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417" w:type="dxa"/>
          </w:tcPr>
          <w:p w14:paraId="39B961D9" w14:textId="77777777" w:rsidR="00E533B8" w:rsidRPr="00C8579C" w:rsidRDefault="00E533B8" w:rsidP="0063302D">
            <w:pPr>
              <w:keepNext/>
              <w:keepLines/>
              <w:jc w:val="both"/>
              <w:rPr>
                <w:rFonts w:ascii="Tahoma" w:hAnsi="Tahoma" w:cs="Tahoma"/>
                <w:b/>
                <w:i/>
              </w:rPr>
            </w:pPr>
          </w:p>
        </w:tc>
      </w:tr>
    </w:tbl>
    <w:p w14:paraId="6ADF7C63" w14:textId="3286DCEA" w:rsidR="00F03EDC" w:rsidRPr="00FE09EF" w:rsidRDefault="00F03EDC" w:rsidP="00F03EDC">
      <w:pPr>
        <w:keepNext/>
        <w:keepLines/>
        <w:jc w:val="both"/>
        <w:rPr>
          <w:rFonts w:ascii="Tahoma" w:hAnsi="Tahoma" w:cs="Tahoma"/>
        </w:rPr>
      </w:pPr>
      <w:r w:rsidRPr="00FE09EF">
        <w:rPr>
          <w:rFonts w:ascii="Tahoma" w:hAnsi="Tahoma" w:cs="Tahoma"/>
        </w:rPr>
        <w:t xml:space="preserve">Ponudnik prilogo izpolni, podpiše </w:t>
      </w:r>
      <w:r w:rsidRPr="00FE09EF">
        <w:rPr>
          <w:rFonts w:ascii="Tahoma" w:hAnsi="Tahoma" w:cs="Tahoma"/>
          <w:u w:val="single"/>
        </w:rPr>
        <w:t>in naloži v</w:t>
      </w:r>
      <w:r w:rsidRPr="00FE09EF">
        <w:rPr>
          <w:rFonts w:ascii="Tahoma" w:hAnsi="Tahoma" w:cs="Tahoma"/>
          <w:b/>
          <w:u w:val="single"/>
        </w:rPr>
        <w:t xml:space="preserve"> Razdelek </w:t>
      </w:r>
      <w:r w:rsidRPr="00FE09EF">
        <w:rPr>
          <w:rFonts w:ascii="Tahoma" w:hAnsi="Tahoma" w:cs="Tahoma"/>
          <w:b/>
        </w:rPr>
        <w:t>»Skupna ponudbena vrednost«</w:t>
      </w:r>
      <w:r w:rsidRPr="00FE09EF">
        <w:rPr>
          <w:rFonts w:ascii="Tahoma" w:hAnsi="Tahoma" w:cs="Tahoma"/>
        </w:rPr>
        <w:t>. Le-ta bo tudi na voljo oz. dostopna javnosti na javnem odpiranju ponudb.</w:t>
      </w:r>
    </w:p>
    <w:p w14:paraId="4463EB4B" w14:textId="77777777" w:rsidR="00AC4EC2" w:rsidRPr="00FE09EF" w:rsidRDefault="00AC4EC2" w:rsidP="0063302D">
      <w:pPr>
        <w:keepNext/>
        <w:keepLines/>
        <w:rPr>
          <w:rFonts w:ascii="Tahoma" w:hAnsi="Tahoma" w:cs="Tahoma"/>
          <w:b/>
          <w:color w:val="FF0000"/>
        </w:rPr>
      </w:pPr>
    </w:p>
    <w:p w14:paraId="4846866B" w14:textId="6850C5DF" w:rsidR="00963C37" w:rsidRPr="00FE09EF" w:rsidRDefault="00963C37" w:rsidP="0063302D">
      <w:pPr>
        <w:keepNext/>
        <w:keepLines/>
        <w:jc w:val="both"/>
        <w:rPr>
          <w:rFonts w:ascii="Tahoma" w:hAnsi="Tahoma" w:cs="Tahoma"/>
          <w:b/>
        </w:rPr>
      </w:pPr>
      <w:r w:rsidRPr="00FE09EF">
        <w:rPr>
          <w:rFonts w:ascii="Tahoma" w:hAnsi="Tahoma" w:cs="Tahoma"/>
          <w:b/>
        </w:rPr>
        <w:t xml:space="preserve">V primeru razhajanj med podatki </w:t>
      </w:r>
      <w:r w:rsidR="00F33E5B" w:rsidRPr="00FE09EF">
        <w:rPr>
          <w:rFonts w:ascii="Tahoma" w:hAnsi="Tahoma" w:cs="Tahoma"/>
          <w:b/>
        </w:rPr>
        <w:t xml:space="preserve">v Prilogi »POVZETEK PREDRAČUNA«, </w:t>
      </w:r>
      <w:r w:rsidRPr="00FE09EF">
        <w:rPr>
          <w:rFonts w:ascii="Tahoma" w:hAnsi="Tahoma" w:cs="Tahoma"/>
          <w:b/>
        </w:rPr>
        <w:t>naložen</w:t>
      </w:r>
      <w:r w:rsidR="00F33E5B" w:rsidRPr="00FE09EF">
        <w:rPr>
          <w:rFonts w:ascii="Tahoma" w:hAnsi="Tahoma" w:cs="Tahoma"/>
          <w:b/>
        </w:rPr>
        <w:t>i</w:t>
      </w:r>
      <w:r w:rsidRPr="00FE09EF">
        <w:rPr>
          <w:rFonts w:ascii="Tahoma" w:hAnsi="Tahoma" w:cs="Tahoma"/>
          <w:b/>
        </w:rPr>
        <w:t>m v razdelek »</w:t>
      </w:r>
      <w:r w:rsidR="00F03EDC" w:rsidRPr="00FE09EF">
        <w:rPr>
          <w:rFonts w:ascii="Tahoma" w:hAnsi="Tahoma" w:cs="Tahoma"/>
          <w:b/>
        </w:rPr>
        <w:t>Skupna ponudbena vrednost</w:t>
      </w:r>
      <w:r w:rsidRPr="00FE09EF">
        <w:rPr>
          <w:rFonts w:ascii="Tahoma" w:hAnsi="Tahoma" w:cs="Tahoma"/>
          <w:b/>
        </w:rPr>
        <w:t xml:space="preserve">«, in Prilogo 2 »PONUDBA« </w:t>
      </w:r>
      <w:r w:rsidR="00F33E5B" w:rsidRPr="00FE09EF">
        <w:rPr>
          <w:rFonts w:ascii="Tahoma" w:hAnsi="Tahoma" w:cs="Tahoma"/>
          <w:b/>
        </w:rPr>
        <w:t>,</w:t>
      </w:r>
      <w:r w:rsidRPr="00FE09EF">
        <w:rPr>
          <w:rFonts w:ascii="Tahoma" w:hAnsi="Tahoma" w:cs="Tahoma"/>
          <w:b/>
        </w:rPr>
        <w:t xml:space="preserve"> naloženim v razdelek »</w:t>
      </w:r>
      <w:r w:rsidR="00F03EDC" w:rsidRPr="00FE09EF">
        <w:rPr>
          <w:rFonts w:ascii="Tahoma" w:hAnsi="Tahoma" w:cs="Tahoma"/>
          <w:b/>
          <w:u w:val="single"/>
        </w:rPr>
        <w:t>DOKUMENTI«, del »Ostale priloge</w:t>
      </w:r>
      <w:r w:rsidRPr="00FE09EF">
        <w:rPr>
          <w:rFonts w:ascii="Tahoma" w:hAnsi="Tahoma" w:cs="Tahoma"/>
          <w:b/>
        </w:rPr>
        <w:t>«, kot veljavni štejejo podatki v Prilogi 2 »PONUDBA</w:t>
      </w:r>
      <w:r w:rsidR="00F33E5B" w:rsidRPr="00FE09EF">
        <w:rPr>
          <w:rFonts w:ascii="Tahoma" w:hAnsi="Tahoma" w:cs="Tahoma"/>
          <w:b/>
        </w:rPr>
        <w:t>«,</w:t>
      </w:r>
      <w:r w:rsidRPr="00FE09EF">
        <w:rPr>
          <w:rFonts w:ascii="Tahoma" w:hAnsi="Tahoma" w:cs="Tahoma"/>
          <w:b/>
        </w:rPr>
        <w:t xml:space="preserve"> naloženim v razdelku </w:t>
      </w:r>
      <w:r w:rsidR="00F03EDC" w:rsidRPr="00FE09EF">
        <w:rPr>
          <w:rFonts w:ascii="Tahoma" w:hAnsi="Tahoma" w:cs="Tahoma"/>
          <w:b/>
          <w:u w:val="single"/>
        </w:rPr>
        <w:t>»DOKUMENTI«, del »Ostale priloge«</w:t>
      </w:r>
      <w:r w:rsidRPr="00FE09EF">
        <w:rPr>
          <w:rFonts w:ascii="Tahoma" w:hAnsi="Tahoma" w:cs="Tahoma"/>
        </w:rPr>
        <w:t xml:space="preserve">. </w:t>
      </w:r>
    </w:p>
    <w:p w14:paraId="549F9F78" w14:textId="77777777" w:rsidR="007F1A87" w:rsidRPr="00FE09EF" w:rsidRDefault="007F1A87" w:rsidP="0063302D">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FE09EF" w14:paraId="76063D8F" w14:textId="77777777" w:rsidTr="00E533B8">
        <w:tc>
          <w:tcPr>
            <w:tcW w:w="7725" w:type="dxa"/>
          </w:tcPr>
          <w:p w14:paraId="139E7E2C" w14:textId="77777777" w:rsidR="00E533B8" w:rsidRPr="00FE09EF" w:rsidRDefault="00E533B8" w:rsidP="0063302D">
            <w:pPr>
              <w:keepNext/>
              <w:keepLines/>
              <w:jc w:val="both"/>
              <w:rPr>
                <w:rFonts w:ascii="Tahoma" w:hAnsi="Tahoma" w:cs="Tahoma"/>
              </w:rPr>
            </w:pPr>
            <w:r w:rsidRPr="00FE09EF">
              <w:rPr>
                <w:rFonts w:ascii="Tahoma" w:hAnsi="Tahoma" w:cs="Tahoma"/>
              </w:rPr>
              <w:t xml:space="preserve">PODATKI O PONUDNIKU </w:t>
            </w:r>
          </w:p>
        </w:tc>
        <w:tc>
          <w:tcPr>
            <w:tcW w:w="912" w:type="dxa"/>
            <w:tcBorders>
              <w:right w:val="nil"/>
            </w:tcBorders>
          </w:tcPr>
          <w:p w14:paraId="425B2132" w14:textId="77777777" w:rsidR="00E533B8" w:rsidRPr="00FE09EF" w:rsidRDefault="00E533B8" w:rsidP="0063302D">
            <w:pPr>
              <w:keepNext/>
              <w:keepLines/>
              <w:jc w:val="both"/>
              <w:rPr>
                <w:rFonts w:ascii="Tahoma" w:hAnsi="Tahoma" w:cs="Tahoma"/>
                <w:b/>
              </w:rPr>
            </w:pPr>
            <w:r w:rsidRPr="00FE09EF">
              <w:rPr>
                <w:rFonts w:ascii="Tahoma" w:hAnsi="Tahoma" w:cs="Tahoma"/>
                <w:b/>
              </w:rPr>
              <w:t xml:space="preserve">Priloga </w:t>
            </w:r>
          </w:p>
        </w:tc>
        <w:tc>
          <w:tcPr>
            <w:tcW w:w="505" w:type="dxa"/>
            <w:tcBorders>
              <w:left w:val="nil"/>
            </w:tcBorders>
          </w:tcPr>
          <w:p w14:paraId="3D155262" w14:textId="77777777" w:rsidR="00E533B8" w:rsidRPr="00FE09EF" w:rsidRDefault="00E533B8" w:rsidP="0063302D">
            <w:pPr>
              <w:keepNext/>
              <w:keepLines/>
              <w:jc w:val="both"/>
              <w:rPr>
                <w:rFonts w:ascii="Tahoma" w:hAnsi="Tahoma" w:cs="Tahoma"/>
                <w:b/>
              </w:rPr>
            </w:pPr>
            <w:r w:rsidRPr="00FE09EF">
              <w:rPr>
                <w:rFonts w:ascii="Tahoma" w:hAnsi="Tahoma" w:cs="Tahoma"/>
                <w:b/>
              </w:rPr>
              <w:t>1</w:t>
            </w:r>
          </w:p>
        </w:tc>
      </w:tr>
    </w:tbl>
    <w:p w14:paraId="467A4062" w14:textId="04AB535E" w:rsidR="00F03EDC" w:rsidRPr="00FE09EF" w:rsidRDefault="00F03EDC" w:rsidP="00F03EDC">
      <w:pPr>
        <w:keepNext/>
        <w:keepLines/>
        <w:jc w:val="both"/>
        <w:rPr>
          <w:rFonts w:ascii="Tahoma" w:hAnsi="Tahoma" w:cs="Tahoma"/>
          <w:i/>
        </w:rPr>
      </w:pPr>
      <w:r w:rsidRPr="00FE09EF">
        <w:rPr>
          <w:rFonts w:ascii="Tahoma" w:hAnsi="Tahoma" w:cs="Tahoma"/>
        </w:rPr>
        <w:t xml:space="preserve">Prilogo je potrebno izpolniti in podpisati </w:t>
      </w:r>
      <w:r w:rsidRPr="00FE09EF">
        <w:rPr>
          <w:rFonts w:ascii="Tahoma" w:hAnsi="Tahoma" w:cs="Tahoma"/>
          <w:u w:val="single"/>
        </w:rPr>
        <w:t>ter naložiti v</w:t>
      </w:r>
      <w:r w:rsidRPr="00FE09EF">
        <w:rPr>
          <w:rFonts w:ascii="Tahoma" w:hAnsi="Tahoma" w:cs="Tahoma"/>
          <w:b/>
          <w:u w:val="single"/>
        </w:rPr>
        <w:t xml:space="preserve"> Razdelek »DOKUMENTI«, del »Ostale priloge«</w:t>
      </w:r>
      <w:r w:rsidRPr="00FE09EF">
        <w:rPr>
          <w:rFonts w:ascii="Tahoma" w:hAnsi="Tahoma" w:cs="Tahoma"/>
        </w:rPr>
        <w:t xml:space="preserve">. </w:t>
      </w:r>
      <w:r w:rsidRPr="00FE09EF">
        <w:rPr>
          <w:rFonts w:ascii="Tahoma" w:hAnsi="Tahoma" w:cs="Tahoma"/>
          <w:i/>
        </w:rPr>
        <w:t>V primeru, da odda več ponudnikov skupno - partnersko ponudbo, morajo razmnožen obrazec Priloge</w:t>
      </w:r>
      <w:r w:rsidR="00E23264">
        <w:rPr>
          <w:rFonts w:ascii="Tahoma" w:hAnsi="Tahoma" w:cs="Tahoma"/>
          <w:i/>
        </w:rPr>
        <w:t> </w:t>
      </w:r>
      <w:r w:rsidRPr="00FE09EF">
        <w:rPr>
          <w:rFonts w:ascii="Tahoma" w:hAnsi="Tahoma" w:cs="Tahoma"/>
          <w:i/>
        </w:rPr>
        <w:t xml:space="preserve">1 izpolniti vsi ponudniki - partnerji. K Prilogi 1 se priloži tudi podpisan pravni akt o skupni izvedbi naročila. </w:t>
      </w:r>
    </w:p>
    <w:p w14:paraId="5A64B5AC" w14:textId="77777777" w:rsidR="00787220" w:rsidRPr="00FE09EF" w:rsidRDefault="00787220" w:rsidP="0063302D">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FE09EF" w14:paraId="20408058" w14:textId="77777777" w:rsidTr="006C1AC9">
        <w:tc>
          <w:tcPr>
            <w:tcW w:w="7725" w:type="dxa"/>
          </w:tcPr>
          <w:p w14:paraId="649A6957" w14:textId="77777777" w:rsidR="00E533B8" w:rsidRPr="00FE09EF" w:rsidRDefault="00895645" w:rsidP="0063302D">
            <w:pPr>
              <w:keepNext/>
              <w:keepLines/>
              <w:jc w:val="both"/>
              <w:rPr>
                <w:rFonts w:ascii="Tahoma" w:hAnsi="Tahoma" w:cs="Tahoma"/>
              </w:rPr>
            </w:pPr>
            <w:r w:rsidRPr="00FE09EF">
              <w:rPr>
                <w:rFonts w:ascii="Tahoma" w:hAnsi="Tahoma" w:cs="Tahoma"/>
              </w:rPr>
              <w:t xml:space="preserve">PONUDBA </w:t>
            </w:r>
          </w:p>
        </w:tc>
        <w:tc>
          <w:tcPr>
            <w:tcW w:w="1417" w:type="dxa"/>
          </w:tcPr>
          <w:p w14:paraId="12C810FD" w14:textId="77777777" w:rsidR="00E533B8" w:rsidRPr="00FE09EF" w:rsidRDefault="00E533B8" w:rsidP="0063302D">
            <w:pPr>
              <w:keepNext/>
              <w:keepLines/>
              <w:ind w:left="-211" w:firstLine="211"/>
              <w:jc w:val="both"/>
              <w:rPr>
                <w:rFonts w:ascii="Tahoma" w:hAnsi="Tahoma" w:cs="Tahoma"/>
                <w:b/>
                <w:i/>
              </w:rPr>
            </w:pPr>
            <w:r w:rsidRPr="00FE09EF">
              <w:rPr>
                <w:rFonts w:ascii="Tahoma" w:hAnsi="Tahoma" w:cs="Tahoma"/>
                <w:b/>
                <w:i/>
              </w:rPr>
              <w:t>Priloga 2</w:t>
            </w:r>
          </w:p>
        </w:tc>
      </w:tr>
    </w:tbl>
    <w:p w14:paraId="65887FEA" w14:textId="5DFE91AF" w:rsidR="00A41E90" w:rsidRPr="00FE09EF" w:rsidRDefault="00512963" w:rsidP="0063302D">
      <w:pPr>
        <w:keepNext/>
        <w:keepLines/>
        <w:ind w:right="-142"/>
        <w:jc w:val="both"/>
        <w:rPr>
          <w:rFonts w:ascii="Tahoma" w:hAnsi="Tahoma" w:cs="Tahoma"/>
        </w:rPr>
      </w:pPr>
      <w:r w:rsidRPr="00FE09EF">
        <w:rPr>
          <w:rFonts w:ascii="Tahoma" w:hAnsi="Tahoma" w:cs="Tahoma"/>
        </w:rPr>
        <w:t>Ponudnik mora Prilogo izpolniti, podpisati in žigosati ter jo</w:t>
      </w:r>
      <w:r w:rsidR="002334C6" w:rsidRPr="00FE09EF">
        <w:rPr>
          <w:rFonts w:ascii="Tahoma" w:hAnsi="Tahoma" w:cs="Tahoma"/>
        </w:rPr>
        <w:t xml:space="preserve"> v pdf. formatu</w:t>
      </w:r>
      <w:r w:rsidRPr="00FE09EF">
        <w:rPr>
          <w:rFonts w:ascii="Tahoma" w:hAnsi="Tahoma" w:cs="Tahoma"/>
        </w:rPr>
        <w:t xml:space="preserve"> </w:t>
      </w:r>
      <w:r w:rsidR="00F229CA" w:rsidRPr="00FE09EF">
        <w:rPr>
          <w:rFonts w:ascii="Tahoma" w:hAnsi="Tahoma" w:cs="Tahoma"/>
          <w:u w:val="single"/>
        </w:rPr>
        <w:t>naložiti v</w:t>
      </w:r>
      <w:r w:rsidR="00F229CA" w:rsidRPr="00FE09EF">
        <w:rPr>
          <w:rFonts w:ascii="Tahoma" w:hAnsi="Tahoma" w:cs="Tahoma"/>
          <w:b/>
          <w:u w:val="single"/>
        </w:rPr>
        <w:t xml:space="preserve"> </w:t>
      </w:r>
      <w:r w:rsidR="00F03EDC" w:rsidRPr="00FE09EF">
        <w:rPr>
          <w:rFonts w:ascii="Tahoma" w:hAnsi="Tahoma" w:cs="Tahoma"/>
          <w:b/>
          <w:u w:val="single"/>
        </w:rPr>
        <w:t>Razdelek »DOKUMENTI«, del »Ostale priloge«</w:t>
      </w:r>
      <w:r w:rsidR="00F229CA" w:rsidRPr="00FE09EF">
        <w:rPr>
          <w:rFonts w:ascii="Tahoma" w:hAnsi="Tahoma" w:cs="Tahoma"/>
        </w:rPr>
        <w:t>.</w:t>
      </w:r>
    </w:p>
    <w:p w14:paraId="40A02CF1" w14:textId="399A1E5F" w:rsidR="007F1A87" w:rsidRPr="00FE09EF" w:rsidRDefault="007F1A87" w:rsidP="0063302D">
      <w:pPr>
        <w:keepNext/>
        <w:keepLines/>
        <w:ind w:right="-284"/>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F03EDC" w:rsidRPr="00FE09EF" w14:paraId="0A2A4D0F" w14:textId="77777777" w:rsidTr="00F03EDC">
        <w:tc>
          <w:tcPr>
            <w:tcW w:w="7650" w:type="dxa"/>
            <w:tcBorders>
              <w:top w:val="single" w:sz="4" w:space="0" w:color="auto"/>
              <w:left w:val="single" w:sz="4" w:space="0" w:color="auto"/>
              <w:bottom w:val="single" w:sz="4" w:space="0" w:color="auto"/>
              <w:right w:val="single" w:sz="4" w:space="0" w:color="808080"/>
            </w:tcBorders>
          </w:tcPr>
          <w:p w14:paraId="4D41D20C" w14:textId="4EC88490" w:rsidR="00F03EDC" w:rsidRPr="00FE09EF" w:rsidRDefault="00F03EDC" w:rsidP="00F03EDC">
            <w:pPr>
              <w:keepNext/>
              <w:keepLines/>
              <w:jc w:val="both"/>
              <w:rPr>
                <w:rFonts w:ascii="Tahoma" w:hAnsi="Tahoma" w:cs="Tahoma"/>
              </w:rPr>
            </w:pPr>
            <w:r w:rsidRPr="00FE09EF">
              <w:rPr>
                <w:rFonts w:ascii="Tahoma" w:hAnsi="Tahoma" w:cs="Tahoma"/>
              </w:rPr>
              <w:t>ESPD</w:t>
            </w:r>
          </w:p>
        </w:tc>
        <w:tc>
          <w:tcPr>
            <w:tcW w:w="1417" w:type="dxa"/>
            <w:tcBorders>
              <w:top w:val="single" w:sz="4" w:space="0" w:color="auto"/>
              <w:left w:val="single" w:sz="4" w:space="0" w:color="808080"/>
              <w:bottom w:val="single" w:sz="4" w:space="0" w:color="auto"/>
              <w:right w:val="single" w:sz="4" w:space="0" w:color="auto"/>
            </w:tcBorders>
            <w:hideMark/>
          </w:tcPr>
          <w:p w14:paraId="7123EC39" w14:textId="13F8A276" w:rsidR="00F03EDC" w:rsidRPr="00FE09EF" w:rsidRDefault="00F03EDC" w:rsidP="00F03EDC">
            <w:pPr>
              <w:keepNext/>
              <w:keepLines/>
              <w:jc w:val="both"/>
              <w:rPr>
                <w:rFonts w:ascii="Tahoma" w:hAnsi="Tahoma" w:cs="Tahoma"/>
                <w:b/>
                <w:i/>
              </w:rPr>
            </w:pPr>
            <w:r w:rsidRPr="00FE09EF">
              <w:rPr>
                <w:rFonts w:ascii="Tahoma" w:hAnsi="Tahoma" w:cs="Tahoma"/>
                <w:b/>
                <w:i/>
              </w:rPr>
              <w:t>Priloga 3</w:t>
            </w:r>
          </w:p>
        </w:tc>
      </w:tr>
    </w:tbl>
    <w:p w14:paraId="5C468D3C" w14:textId="1E54573A" w:rsidR="00C025C6" w:rsidRDefault="00F03EDC" w:rsidP="00F03EDC">
      <w:pPr>
        <w:keepNext/>
        <w:keepLines/>
        <w:jc w:val="both"/>
        <w:rPr>
          <w:rFonts w:ascii="Tahoma" w:hAnsi="Tahoma" w:cs="Tahoma"/>
        </w:rPr>
      </w:pPr>
      <w:r w:rsidRPr="00FE09EF">
        <w:rPr>
          <w:rFonts w:ascii="Tahoma" w:hAnsi="Tahoma" w:cs="Tahoma"/>
        </w:rPr>
        <w:t xml:space="preserve">Ponudnik (oz. glavni partner v primeru skupne ponudbe) mora prilogo »ESPD« izpolniti ter v informacijski sistem e-JN naložiti elektronsko podpisan ESPD v </w:t>
      </w:r>
      <w:proofErr w:type="spellStart"/>
      <w:r w:rsidRPr="00FE09EF">
        <w:rPr>
          <w:rFonts w:ascii="Tahoma" w:hAnsi="Tahoma" w:cs="Tahoma"/>
        </w:rPr>
        <w:t>xml</w:t>
      </w:r>
      <w:proofErr w:type="spellEnd"/>
      <w:r w:rsidRPr="00FE09EF">
        <w:rPr>
          <w:rFonts w:ascii="Tahoma" w:hAnsi="Tahoma" w:cs="Tahoma"/>
        </w:rPr>
        <w:t xml:space="preserve">. obliki ali nepodpisan ESPD v </w:t>
      </w:r>
      <w:proofErr w:type="spellStart"/>
      <w:r w:rsidRPr="00FE09EF">
        <w:rPr>
          <w:rFonts w:ascii="Tahoma" w:hAnsi="Tahoma" w:cs="Tahoma"/>
        </w:rPr>
        <w:t>xml</w:t>
      </w:r>
      <w:proofErr w:type="spellEnd"/>
      <w:r w:rsidRPr="00FE09EF">
        <w:rPr>
          <w:rFonts w:ascii="Tahoma" w:hAnsi="Tahoma" w:cs="Tahoma"/>
        </w:rPr>
        <w:t xml:space="preserve">. obliki, </w:t>
      </w:r>
      <w:bookmarkStart w:id="18" w:name="_Hlk531606225"/>
      <w:r w:rsidRPr="00FE09EF">
        <w:rPr>
          <w:rFonts w:ascii="Tahoma" w:hAnsi="Tahoma" w:cs="Tahoma"/>
        </w:rPr>
        <w:t>pri čemer se v slednjem primeru v skladu Splošnimi pogoji uporabe informacijskega sistema e-JN šteje, da je oddan pravno zavezujoč dokument, ki ima enako veljavnost kot podpisan</w:t>
      </w:r>
      <w:bookmarkEnd w:id="18"/>
      <w:r w:rsidRPr="00FE09EF">
        <w:rPr>
          <w:rFonts w:ascii="Tahoma" w:hAnsi="Tahoma" w:cs="Tahoma"/>
        </w:rPr>
        <w:t>.</w:t>
      </w:r>
    </w:p>
    <w:p w14:paraId="7139184F" w14:textId="77777777" w:rsidR="00C025C6" w:rsidRDefault="00C025C6" w:rsidP="00F03EDC">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C025C6" w:rsidRPr="00C8579C" w14:paraId="4FA8F97A" w14:textId="77777777" w:rsidTr="0089184C">
        <w:tc>
          <w:tcPr>
            <w:tcW w:w="7725" w:type="dxa"/>
          </w:tcPr>
          <w:p w14:paraId="60531A30" w14:textId="77777777" w:rsidR="00C025C6" w:rsidRPr="00C8579C" w:rsidRDefault="00C025C6" w:rsidP="0089184C">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6F2092B4" w14:textId="158B1C6E" w:rsidR="00C025C6" w:rsidRPr="00C8579C" w:rsidRDefault="00C025C6" w:rsidP="0089184C">
            <w:pPr>
              <w:keepNext/>
              <w:keepLines/>
              <w:jc w:val="both"/>
              <w:rPr>
                <w:rFonts w:ascii="Tahoma" w:hAnsi="Tahoma" w:cs="Tahoma"/>
                <w:b/>
              </w:rPr>
            </w:pPr>
            <w:r w:rsidRPr="00C8579C">
              <w:rPr>
                <w:rFonts w:ascii="Tahoma" w:hAnsi="Tahoma" w:cs="Tahoma"/>
                <w:b/>
                <w:i/>
              </w:rPr>
              <w:t>Priloga 3</w:t>
            </w:r>
            <w:r>
              <w:rPr>
                <w:rFonts w:ascii="Tahoma" w:hAnsi="Tahoma" w:cs="Tahoma"/>
                <w:b/>
                <w:i/>
              </w:rPr>
              <w:t>/2</w:t>
            </w:r>
          </w:p>
        </w:tc>
      </w:tr>
    </w:tbl>
    <w:p w14:paraId="6B29C0AB" w14:textId="77777777" w:rsidR="00F03EDC" w:rsidRPr="00FE09EF" w:rsidRDefault="00F03EDC" w:rsidP="00F03EDC">
      <w:pPr>
        <w:keepNext/>
        <w:keepLines/>
        <w:jc w:val="both"/>
        <w:rPr>
          <w:rFonts w:ascii="Tahoma" w:hAnsi="Tahoma" w:cs="Tahoma"/>
          <w:i/>
        </w:rPr>
      </w:pPr>
      <w:r w:rsidRPr="00FE09EF">
        <w:rPr>
          <w:rFonts w:ascii="Tahoma" w:hAnsi="Tahoma" w:cs="Tahoma"/>
          <w:i/>
        </w:rPr>
        <w:t xml:space="preserve">Posamezni član/i skupine ponudnikov v okviru skupne ponudbe (partner/ji) mora/jo ESPD </w:t>
      </w:r>
      <w:r w:rsidRPr="00FE09EF">
        <w:rPr>
          <w:rFonts w:ascii="Tahoma" w:hAnsi="Tahoma" w:cs="Tahoma"/>
          <w:i/>
          <w:u w:val="single"/>
        </w:rPr>
        <w:t>naložiti v</w:t>
      </w:r>
      <w:r w:rsidRPr="00FE09EF">
        <w:rPr>
          <w:rFonts w:ascii="Tahoma" w:hAnsi="Tahoma" w:cs="Tahoma"/>
          <w:b/>
          <w:i/>
          <w:u w:val="single"/>
        </w:rPr>
        <w:t xml:space="preserve"> </w:t>
      </w:r>
      <w:r w:rsidRPr="00FE09EF">
        <w:rPr>
          <w:rFonts w:ascii="Tahoma" w:hAnsi="Tahoma" w:cs="Tahoma"/>
          <w:i/>
          <w:u w:val="single"/>
        </w:rPr>
        <w:t>Razdelek »SODELUJOČI«, del »ESPD – ostali sodelujoči« (Priloga 3/2)</w:t>
      </w:r>
      <w:r w:rsidRPr="00FE09EF">
        <w:rPr>
          <w:rFonts w:ascii="Tahoma" w:hAnsi="Tahoma" w:cs="Tahoma"/>
          <w:i/>
        </w:rPr>
        <w:t xml:space="preserve">.   </w:t>
      </w:r>
    </w:p>
    <w:p w14:paraId="3BD13E62" w14:textId="77777777" w:rsidR="00F03EDC" w:rsidRPr="00FE09EF" w:rsidRDefault="00F03EDC" w:rsidP="00F03EDC">
      <w:pPr>
        <w:keepNext/>
        <w:keepLines/>
        <w:jc w:val="both"/>
        <w:rPr>
          <w:rFonts w:ascii="Tahoma" w:hAnsi="Tahoma" w:cs="Tahoma"/>
        </w:rPr>
      </w:pPr>
    </w:p>
    <w:p w14:paraId="7BE0DDB5" w14:textId="1E1559CF" w:rsidR="00F03EDC" w:rsidRPr="00FE09EF" w:rsidRDefault="00F03EDC" w:rsidP="00F03EDC">
      <w:pPr>
        <w:keepNext/>
        <w:keepLines/>
        <w:jc w:val="both"/>
        <w:rPr>
          <w:rFonts w:ascii="Tahoma" w:hAnsi="Tahoma" w:cs="Tahoma"/>
        </w:rPr>
      </w:pPr>
      <w:r w:rsidRPr="00FE09EF">
        <w:rPr>
          <w:rFonts w:ascii="Tahoma" w:hAnsi="Tahoma" w:cs="Tahoma"/>
        </w:rPr>
        <w:lastRenderedPageBreak/>
        <w:t xml:space="preserve">Ponudnik mora </w:t>
      </w:r>
      <w:r w:rsidRPr="00FE09EF">
        <w:rPr>
          <w:rFonts w:ascii="Tahoma" w:hAnsi="Tahoma" w:cs="Tahoma"/>
          <w:b/>
        </w:rPr>
        <w:t xml:space="preserve">v primeru nastopa s partnerji (skupna ponudba), s podizvajalci in/ali uporabo zmogljivosti drugih subjektov </w:t>
      </w:r>
      <w:r w:rsidRPr="00FE09EF">
        <w:rPr>
          <w:rFonts w:ascii="Tahoma" w:hAnsi="Tahoma" w:cs="Tahoma"/>
        </w:rPr>
        <w:t>za posameznega sodelujočega naložiti na informacijski sistem e-JN</w:t>
      </w:r>
      <w:r w:rsidRPr="00FE09EF">
        <w:rPr>
          <w:rFonts w:ascii="Tahoma" w:hAnsi="Tahoma" w:cs="Tahoma"/>
          <w:b/>
        </w:rPr>
        <w:t xml:space="preserve"> v razdelek »ESPD – ostali sodelujoči« </w:t>
      </w:r>
      <w:r w:rsidRPr="00FE09EF">
        <w:rPr>
          <w:rFonts w:ascii="Tahoma" w:hAnsi="Tahoma" w:cs="Tahoma"/>
          <w:u w:val="single"/>
        </w:rPr>
        <w:t>izpolnjen in podpisan</w:t>
      </w:r>
      <w:r w:rsidRPr="00FE09EF">
        <w:rPr>
          <w:rFonts w:ascii="Tahoma" w:hAnsi="Tahoma" w:cs="Tahoma"/>
        </w:rPr>
        <w:t xml:space="preserve"> ESPD v .pdf formatu ali v elektronski obliki podpisan </w:t>
      </w:r>
      <w:proofErr w:type="spellStart"/>
      <w:r w:rsidRPr="00FE09EF">
        <w:rPr>
          <w:rFonts w:ascii="Tahoma" w:hAnsi="Tahoma" w:cs="Tahoma"/>
        </w:rPr>
        <w:t>xml</w:t>
      </w:r>
      <w:proofErr w:type="spellEnd"/>
      <w:r w:rsidRPr="00FE09EF">
        <w:rPr>
          <w:rFonts w:ascii="Tahoma" w:hAnsi="Tahoma" w:cs="Tahoma"/>
        </w:rPr>
        <w:t xml:space="preserve">. format. V kolikor ponudnik v predmetnem naročilu ne nastopa </w:t>
      </w:r>
      <w:r w:rsidR="00BB0BC0">
        <w:rPr>
          <w:rFonts w:ascii="Tahoma" w:hAnsi="Tahoma" w:cs="Tahoma"/>
        </w:rPr>
        <w:t>s</w:t>
      </w:r>
      <w:r w:rsidRPr="00FE09EF">
        <w:rPr>
          <w:rFonts w:ascii="Tahoma" w:hAnsi="Tahoma" w:cs="Tahoma"/>
        </w:rPr>
        <w:t xml:space="preserve"> partnerjem, podizvajalcem ali subjektom, Priloge ni </w:t>
      </w:r>
      <w:r w:rsidR="00D348F1">
        <w:rPr>
          <w:rFonts w:ascii="Tahoma" w:hAnsi="Tahoma" w:cs="Tahoma"/>
        </w:rPr>
        <w:t>potrebno</w:t>
      </w:r>
      <w:r w:rsidR="00D348F1" w:rsidRPr="00FE09EF">
        <w:rPr>
          <w:rFonts w:ascii="Tahoma" w:hAnsi="Tahoma" w:cs="Tahoma"/>
        </w:rPr>
        <w:t xml:space="preserve"> </w:t>
      </w:r>
      <w:r w:rsidRPr="00FE09EF">
        <w:rPr>
          <w:rFonts w:ascii="Tahoma" w:hAnsi="Tahoma" w:cs="Tahoma"/>
        </w:rPr>
        <w:t>prilagati.</w:t>
      </w:r>
    </w:p>
    <w:p w14:paraId="688BED83" w14:textId="3056508A" w:rsidR="00F03EDC" w:rsidRPr="00FE09EF" w:rsidRDefault="00F03EDC" w:rsidP="0063302D">
      <w:pPr>
        <w:keepNext/>
        <w:keepLines/>
        <w:ind w:right="-284"/>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F03EDC" w:rsidRPr="00FE09EF" w14:paraId="1D3DF207" w14:textId="77777777" w:rsidTr="00F03EDC">
        <w:tc>
          <w:tcPr>
            <w:tcW w:w="7650" w:type="dxa"/>
          </w:tcPr>
          <w:p w14:paraId="5FC0B365" w14:textId="77777777" w:rsidR="00F03EDC" w:rsidRPr="00FE09EF" w:rsidRDefault="00F03EDC" w:rsidP="00F03EDC">
            <w:pPr>
              <w:keepNext/>
              <w:keepLines/>
              <w:jc w:val="both"/>
              <w:rPr>
                <w:rFonts w:ascii="Tahoma" w:hAnsi="Tahoma" w:cs="Tahoma"/>
              </w:rPr>
            </w:pPr>
            <w:r w:rsidRPr="00FE09EF">
              <w:rPr>
                <w:rFonts w:ascii="Tahoma" w:hAnsi="Tahoma" w:cs="Tahoma"/>
              </w:rPr>
              <w:t>IZJAVA O UDELEŽBI FIZIČNIH IN PRAVNIH OSEB V LASTNIŠTVU PONUDNIKA</w:t>
            </w:r>
          </w:p>
        </w:tc>
        <w:tc>
          <w:tcPr>
            <w:tcW w:w="1417" w:type="dxa"/>
          </w:tcPr>
          <w:p w14:paraId="7EAF1177" w14:textId="09287838" w:rsidR="00F03EDC" w:rsidRPr="00FE09EF" w:rsidRDefault="00F03EDC" w:rsidP="00F03EDC">
            <w:pPr>
              <w:keepNext/>
              <w:keepLines/>
              <w:jc w:val="both"/>
              <w:rPr>
                <w:rFonts w:ascii="Tahoma" w:hAnsi="Tahoma" w:cs="Tahoma"/>
                <w:b/>
                <w:i/>
              </w:rPr>
            </w:pPr>
            <w:r w:rsidRPr="00FE09EF">
              <w:rPr>
                <w:rFonts w:ascii="Tahoma" w:hAnsi="Tahoma" w:cs="Tahoma"/>
                <w:b/>
                <w:i/>
              </w:rPr>
              <w:t>Priloga 4</w:t>
            </w:r>
          </w:p>
        </w:tc>
      </w:tr>
    </w:tbl>
    <w:p w14:paraId="6C7AAA51" w14:textId="1E8C1A1D" w:rsidR="00F03EDC" w:rsidRPr="00FE09EF" w:rsidRDefault="00F03EDC" w:rsidP="00F03EDC">
      <w:pPr>
        <w:keepNext/>
        <w:keepLines/>
        <w:tabs>
          <w:tab w:val="left" w:pos="567"/>
          <w:tab w:val="num" w:pos="851"/>
          <w:tab w:val="left" w:pos="993"/>
        </w:tabs>
        <w:jc w:val="both"/>
        <w:rPr>
          <w:rFonts w:ascii="Tahoma" w:hAnsi="Tahoma" w:cs="Tahoma"/>
        </w:rPr>
      </w:pPr>
      <w:r w:rsidRPr="00FE09EF">
        <w:rPr>
          <w:rFonts w:ascii="Tahoma" w:hAnsi="Tahoma" w:cs="Tahoma"/>
        </w:rPr>
        <w:t xml:space="preserve">Ponudnik, posamezni člani (partnerji) skupine ponudnikov v okviru skupne ponudbe, vsi v ponudbi navedeni podizvajalci in </w:t>
      </w:r>
      <w:r w:rsidRPr="00FE09EF">
        <w:rPr>
          <w:rFonts w:ascii="Tahoma" w:hAnsi="Tahoma" w:cs="Tahoma"/>
          <w:iCs/>
        </w:rPr>
        <w:t>subjekti, katerih zmogljivost uporablja ponudnik</w:t>
      </w:r>
      <w:r w:rsidRPr="00FE09EF">
        <w:rPr>
          <w:rFonts w:ascii="Tahoma" w:hAnsi="Tahoma" w:cs="Tahoma"/>
        </w:rPr>
        <w:t xml:space="preserve"> morajo obrazec izjave izpolniti in podpisati, </w:t>
      </w:r>
      <w:r w:rsidRPr="00FE09EF">
        <w:rPr>
          <w:rFonts w:ascii="Tahoma" w:hAnsi="Tahoma" w:cs="Tahoma"/>
          <w:u w:val="single"/>
        </w:rPr>
        <w:t>ter naložiti v</w:t>
      </w:r>
      <w:r w:rsidRPr="00FE09EF">
        <w:rPr>
          <w:rFonts w:ascii="Tahoma" w:hAnsi="Tahoma" w:cs="Tahoma"/>
          <w:b/>
          <w:u w:val="single"/>
        </w:rPr>
        <w:t xml:space="preserve"> Razdelek »DOKUMENTI«, del »Ostale priloge«</w:t>
      </w:r>
      <w:r w:rsidRPr="00FE09EF">
        <w:rPr>
          <w:rFonts w:ascii="Tahoma" w:hAnsi="Tahoma" w:cs="Tahoma"/>
        </w:rPr>
        <w:t>.</w:t>
      </w:r>
    </w:p>
    <w:p w14:paraId="7FD288A6" w14:textId="77777777" w:rsidR="00F03EDC" w:rsidRPr="00FE09EF" w:rsidRDefault="00F03EDC" w:rsidP="00F03EDC">
      <w:pPr>
        <w:keepNext/>
        <w:keepLines/>
        <w:tabs>
          <w:tab w:val="left" w:pos="567"/>
          <w:tab w:val="num" w:pos="851"/>
          <w:tab w:val="left" w:pos="993"/>
        </w:tab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F03EDC" w:rsidRPr="00FE09EF" w14:paraId="7736A877" w14:textId="77777777" w:rsidTr="00F03EDC">
        <w:tc>
          <w:tcPr>
            <w:tcW w:w="7650" w:type="dxa"/>
            <w:tcBorders>
              <w:top w:val="single" w:sz="4" w:space="0" w:color="auto"/>
              <w:left w:val="single" w:sz="4" w:space="0" w:color="auto"/>
              <w:bottom w:val="single" w:sz="4" w:space="0" w:color="auto"/>
              <w:right w:val="single" w:sz="4" w:space="0" w:color="808080"/>
            </w:tcBorders>
          </w:tcPr>
          <w:p w14:paraId="3B85DF1E" w14:textId="77777777" w:rsidR="00F03EDC" w:rsidRPr="00FE09EF" w:rsidRDefault="00F03EDC" w:rsidP="00F03EDC">
            <w:pPr>
              <w:keepNext/>
              <w:keepLines/>
              <w:rPr>
                <w:rFonts w:ascii="Tahoma" w:hAnsi="Tahoma" w:cs="Tahoma"/>
              </w:rPr>
            </w:pPr>
            <w:r w:rsidRPr="00FE09EF">
              <w:rPr>
                <w:rFonts w:ascii="Tahoma" w:hAnsi="Tahoma" w:cs="Tahoma"/>
              </w:rPr>
              <w:t xml:space="preserve">SEZNAM PODIZVAJALCEV </w:t>
            </w:r>
          </w:p>
        </w:tc>
        <w:tc>
          <w:tcPr>
            <w:tcW w:w="1417" w:type="dxa"/>
            <w:tcBorders>
              <w:top w:val="single" w:sz="4" w:space="0" w:color="auto"/>
              <w:left w:val="single" w:sz="4" w:space="0" w:color="808080"/>
              <w:bottom w:val="single" w:sz="4" w:space="0" w:color="auto"/>
              <w:right w:val="single" w:sz="4" w:space="0" w:color="auto"/>
            </w:tcBorders>
            <w:hideMark/>
          </w:tcPr>
          <w:p w14:paraId="19CD6209" w14:textId="77777777" w:rsidR="00F03EDC" w:rsidRPr="00FE09EF" w:rsidRDefault="00F03EDC" w:rsidP="00F03EDC">
            <w:pPr>
              <w:keepNext/>
              <w:keepLines/>
              <w:rPr>
                <w:rFonts w:ascii="Tahoma" w:hAnsi="Tahoma" w:cs="Tahoma"/>
                <w:b/>
                <w:i/>
              </w:rPr>
            </w:pPr>
            <w:r w:rsidRPr="00FE09EF">
              <w:rPr>
                <w:rFonts w:ascii="Tahoma" w:hAnsi="Tahoma" w:cs="Tahoma"/>
                <w:b/>
                <w:i/>
              </w:rPr>
              <w:t>Priloga 5</w:t>
            </w:r>
          </w:p>
        </w:tc>
      </w:tr>
    </w:tbl>
    <w:p w14:paraId="06E9DC16" w14:textId="77777777" w:rsidR="00F03EDC" w:rsidRPr="00FE09EF" w:rsidRDefault="00F03EDC" w:rsidP="00F03EDC">
      <w:pPr>
        <w:keepNext/>
        <w:keepLines/>
        <w:jc w:val="both"/>
        <w:rPr>
          <w:rFonts w:ascii="Tahoma" w:eastAsia="Calibri" w:hAnsi="Tahoma" w:cs="Tahoma"/>
        </w:rPr>
      </w:pPr>
      <w:r w:rsidRPr="00FE09EF">
        <w:rPr>
          <w:rFonts w:ascii="Tahoma" w:hAnsi="Tahoma" w:cs="Tahoma"/>
        </w:rPr>
        <w:t xml:space="preserve">Če bo ponudnik izvajal javno naročilo s podizvajalci, mora ravnati v skladu s 94. členom ZJN-3 ter </w:t>
      </w:r>
      <w:r w:rsidRPr="00FE09EF">
        <w:rPr>
          <w:rFonts w:ascii="Tahoma" w:eastAsia="Calibri" w:hAnsi="Tahoma" w:cs="Tahoma"/>
        </w:rPr>
        <w:t xml:space="preserve">za vse navedene podizvajalce predložiti izpolnjeno in podpisani Prilogo 5. </w:t>
      </w:r>
    </w:p>
    <w:p w14:paraId="54ACFF66" w14:textId="77777777" w:rsidR="00F03EDC" w:rsidRPr="00FE09EF" w:rsidRDefault="00F03EDC" w:rsidP="00F03EDC">
      <w:pPr>
        <w:keepNext/>
        <w:keepLines/>
        <w:jc w:val="both"/>
        <w:rPr>
          <w:rFonts w:ascii="Tahoma" w:eastAsia="Calibri" w:hAnsi="Tahoma" w:cs="Tahoma"/>
        </w:rPr>
      </w:pPr>
    </w:p>
    <w:p w14:paraId="0BCEC9DE" w14:textId="77777777" w:rsidR="00F03EDC" w:rsidRPr="00FE09EF" w:rsidRDefault="00F03EDC" w:rsidP="00F03EDC">
      <w:pPr>
        <w:keepNext/>
        <w:keepLines/>
        <w:jc w:val="both"/>
        <w:rPr>
          <w:rFonts w:ascii="Tahoma" w:eastAsia="Calibri" w:hAnsi="Tahoma" w:cs="Tahoma"/>
        </w:rPr>
      </w:pPr>
      <w:r w:rsidRPr="00FE09EF">
        <w:rPr>
          <w:rFonts w:ascii="Tahoma" w:hAnsi="Tahoma" w:cs="Tahoma"/>
        </w:rPr>
        <w:t xml:space="preserve">Kadar namerava ponudnik izvesti javno naročilo </w:t>
      </w:r>
      <w:r w:rsidRPr="00FE09EF">
        <w:rPr>
          <w:rFonts w:ascii="Tahoma" w:hAnsi="Tahoma" w:cs="Tahoma"/>
          <w:u w:val="single"/>
        </w:rPr>
        <w:t>s podizvajalcem, ki zahteva neposredno plačilo</w:t>
      </w:r>
      <w:r w:rsidRPr="00FE09EF">
        <w:rPr>
          <w:rFonts w:ascii="Tahoma" w:hAnsi="Tahoma" w:cs="Tahoma"/>
        </w:rPr>
        <w:t xml:space="preserve"> v skladu s 94. členom ZJN-3, je potrebno izpolniti tudi Obrazca 1, 2 in 3 k Prilogi 5.</w:t>
      </w:r>
    </w:p>
    <w:p w14:paraId="17230D03" w14:textId="77777777" w:rsidR="00F03EDC" w:rsidRPr="00FE09EF" w:rsidRDefault="00F03EDC" w:rsidP="00F03EDC">
      <w:pPr>
        <w:keepNext/>
        <w:keepLines/>
        <w:jc w:val="both"/>
        <w:rPr>
          <w:rFonts w:ascii="Tahoma" w:hAnsi="Tahoma" w:cs="Tahoma"/>
        </w:rPr>
      </w:pPr>
    </w:p>
    <w:p w14:paraId="36B6EAE1" w14:textId="77777777" w:rsidR="00F03EDC" w:rsidRPr="00FE09EF" w:rsidRDefault="00F03EDC" w:rsidP="00F03EDC">
      <w:pPr>
        <w:keepNext/>
        <w:keepLines/>
        <w:jc w:val="both"/>
        <w:rPr>
          <w:rFonts w:ascii="Tahoma" w:hAnsi="Tahoma" w:cs="Tahoma"/>
          <w:u w:val="single"/>
        </w:rPr>
      </w:pPr>
      <w:r w:rsidRPr="00FE09EF">
        <w:rPr>
          <w:rFonts w:ascii="Tahoma" w:hAnsi="Tahoma" w:cs="Tahoma"/>
        </w:rPr>
        <w:t xml:space="preserve">Ponudnik razmnoži potrebno število izvodov vseh obrazcev. Obrazce je potrebno naložiti v </w:t>
      </w:r>
      <w:r w:rsidRPr="00FE09EF">
        <w:rPr>
          <w:rFonts w:ascii="Tahoma" w:hAnsi="Tahoma" w:cs="Tahoma"/>
          <w:b/>
        </w:rPr>
        <w:t>Razdelek »DOKUMENTI«, del »Ostale priloge«</w:t>
      </w:r>
      <w:r w:rsidRPr="00FE09EF">
        <w:rPr>
          <w:rFonts w:ascii="Tahoma" w:hAnsi="Tahoma" w:cs="Tahoma"/>
        </w:rPr>
        <w:t xml:space="preserve">. </w:t>
      </w:r>
      <w:r w:rsidRPr="00FE09EF">
        <w:rPr>
          <w:rFonts w:ascii="Tahoma" w:hAnsi="Tahoma" w:cs="Tahoma"/>
          <w:u w:val="single"/>
        </w:rPr>
        <w:t xml:space="preserve">V kolikor ponudnik ne oddaja ponudbe z nobenim podizvajalcem, priloge ni potrebno izpolni. </w:t>
      </w:r>
    </w:p>
    <w:p w14:paraId="225D9BD2" w14:textId="77777777" w:rsidR="00F03EDC" w:rsidRPr="00FE09EF" w:rsidRDefault="00F03EDC" w:rsidP="00F03EDC">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F03EDC" w:rsidRPr="00FE09EF" w14:paraId="1B1333DF" w14:textId="77777777" w:rsidTr="00F03EDC">
        <w:tc>
          <w:tcPr>
            <w:tcW w:w="7650" w:type="dxa"/>
            <w:tcBorders>
              <w:top w:val="single" w:sz="4" w:space="0" w:color="auto"/>
              <w:bottom w:val="single" w:sz="4" w:space="0" w:color="auto"/>
            </w:tcBorders>
          </w:tcPr>
          <w:p w14:paraId="7C2F9835" w14:textId="77777777" w:rsidR="00F03EDC" w:rsidRPr="00FE09EF" w:rsidRDefault="00F03EDC" w:rsidP="00F03EDC">
            <w:pPr>
              <w:keepNext/>
              <w:keepLines/>
              <w:rPr>
                <w:rFonts w:ascii="Tahoma" w:hAnsi="Tahoma" w:cs="Tahoma"/>
              </w:rPr>
            </w:pPr>
            <w:r w:rsidRPr="00FE09EF">
              <w:rPr>
                <w:rFonts w:ascii="Tahoma" w:hAnsi="Tahoma" w:cs="Tahoma"/>
              </w:rPr>
              <w:br w:type="page"/>
            </w:r>
            <w:r w:rsidRPr="00FE09EF">
              <w:rPr>
                <w:rFonts w:ascii="Tahoma" w:hAnsi="Tahoma" w:cs="Tahoma"/>
                <w:b/>
              </w:rPr>
              <w:br w:type="page"/>
            </w:r>
            <w:r w:rsidRPr="00FE09EF">
              <w:rPr>
                <w:rFonts w:ascii="Tahoma" w:hAnsi="Tahoma" w:cs="Tahoma"/>
              </w:rPr>
              <w:t xml:space="preserve">SEZNAM SUBJEKTOV, KATERIH ZMOGLJIVOST UPORABLJA PONUDNIK  </w:t>
            </w:r>
          </w:p>
        </w:tc>
        <w:tc>
          <w:tcPr>
            <w:tcW w:w="1417" w:type="dxa"/>
            <w:tcBorders>
              <w:top w:val="single" w:sz="4" w:space="0" w:color="auto"/>
              <w:bottom w:val="single" w:sz="4" w:space="0" w:color="auto"/>
            </w:tcBorders>
          </w:tcPr>
          <w:p w14:paraId="48EF300D" w14:textId="77777777" w:rsidR="00F03EDC" w:rsidRPr="00FE09EF" w:rsidRDefault="00F03EDC" w:rsidP="00F03EDC">
            <w:pPr>
              <w:keepNext/>
              <w:keepLines/>
              <w:rPr>
                <w:rFonts w:ascii="Tahoma" w:hAnsi="Tahoma" w:cs="Tahoma"/>
                <w:b/>
                <w:i/>
              </w:rPr>
            </w:pPr>
            <w:r w:rsidRPr="00FE09EF">
              <w:rPr>
                <w:rFonts w:ascii="Tahoma" w:hAnsi="Tahoma" w:cs="Tahoma"/>
                <w:b/>
                <w:i/>
              </w:rPr>
              <w:t>Priloga 6</w:t>
            </w:r>
          </w:p>
        </w:tc>
      </w:tr>
    </w:tbl>
    <w:p w14:paraId="4AB9C0FC" w14:textId="77777777" w:rsidR="00F03EDC" w:rsidRPr="00FE09EF" w:rsidRDefault="00F03EDC" w:rsidP="00F03EDC">
      <w:pPr>
        <w:keepNext/>
        <w:keepLines/>
        <w:jc w:val="both"/>
        <w:rPr>
          <w:rFonts w:ascii="Tahoma" w:hAnsi="Tahoma" w:cs="Tahoma"/>
        </w:rPr>
      </w:pPr>
      <w:r w:rsidRPr="00FE09EF">
        <w:rPr>
          <w:rFonts w:ascii="Tahoma" w:hAnsi="Tahoma" w:cs="Tahoma"/>
        </w:rPr>
        <w:t xml:space="preserve">Ponudnik mora prilogo izpolniti in podpisati, v kolikor uporabi zmogljivost drugih subjektov za izvedbo javnega naročila, </w:t>
      </w:r>
      <w:r w:rsidRPr="00FE09EF">
        <w:rPr>
          <w:rFonts w:ascii="Tahoma" w:hAnsi="Tahoma" w:cs="Tahoma"/>
          <w:u w:val="single"/>
        </w:rPr>
        <w:t>ki niso partner/ji v primeru skupne ponudbe ali podizvajalec/ci</w:t>
      </w:r>
      <w:r w:rsidRPr="00FE09EF">
        <w:rPr>
          <w:rFonts w:ascii="Tahoma" w:hAnsi="Tahoma" w:cs="Tahoma"/>
        </w:rPr>
        <w:t>.</w:t>
      </w:r>
    </w:p>
    <w:p w14:paraId="532D6E9E" w14:textId="77777777" w:rsidR="00F03EDC" w:rsidRPr="00FE09EF" w:rsidRDefault="00F03EDC" w:rsidP="00F03EDC">
      <w:pPr>
        <w:keepNext/>
        <w:keepLines/>
        <w:jc w:val="both"/>
        <w:rPr>
          <w:rFonts w:ascii="Tahoma" w:hAnsi="Tahoma" w:cs="Tahoma"/>
        </w:rPr>
      </w:pPr>
    </w:p>
    <w:p w14:paraId="10F992E5" w14:textId="573CFF91" w:rsidR="00F03EDC" w:rsidRDefault="00F03EDC" w:rsidP="00F03EDC">
      <w:pPr>
        <w:keepNext/>
        <w:keepLines/>
        <w:jc w:val="both"/>
        <w:rPr>
          <w:rFonts w:ascii="Tahoma" w:hAnsi="Tahoma" w:cs="Tahoma"/>
          <w:u w:val="single"/>
        </w:rPr>
      </w:pPr>
      <w:r w:rsidRPr="00FE09EF">
        <w:rPr>
          <w:rFonts w:ascii="Tahoma" w:hAnsi="Tahoma" w:cs="Tahoma"/>
        </w:rPr>
        <w:t xml:space="preserve">Ponudnik razmnoži potrebno število izvodov vseh obrazcev. Obrazce je potrebno naložiti v </w:t>
      </w:r>
      <w:r w:rsidRPr="00FE09EF">
        <w:rPr>
          <w:rFonts w:ascii="Tahoma" w:hAnsi="Tahoma" w:cs="Tahoma"/>
          <w:b/>
        </w:rPr>
        <w:t>Razdelek »DOKUMENTI«, del »Ostale priloge«.</w:t>
      </w:r>
      <w:r w:rsidRPr="00FE09EF">
        <w:rPr>
          <w:rFonts w:ascii="Tahoma" w:hAnsi="Tahoma" w:cs="Tahoma"/>
        </w:rPr>
        <w:t xml:space="preserve"> </w:t>
      </w:r>
      <w:r w:rsidRPr="00FE09EF">
        <w:rPr>
          <w:rFonts w:ascii="Tahoma" w:hAnsi="Tahoma" w:cs="Tahoma"/>
          <w:u w:val="single"/>
        </w:rPr>
        <w:t xml:space="preserve">V kolikor ponudnik ne bo uporabil zmogljivosti drugih subjektov za izvedbo javnega naročila, priloge ni potrebno izpolni. </w:t>
      </w:r>
    </w:p>
    <w:p w14:paraId="5A253D35" w14:textId="77777777" w:rsidR="0022137B" w:rsidRPr="00FE09EF" w:rsidRDefault="0022137B" w:rsidP="00F03EDC">
      <w:pPr>
        <w:keepNext/>
        <w:keepLines/>
        <w:jc w:val="both"/>
        <w:rPr>
          <w:rFonts w:ascii="Tahoma" w:hAnsi="Tahoma" w:cs="Tahoma"/>
          <w:u w:val="singl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11071" w:rsidRPr="00FE09EF" w14:paraId="4F0082E7" w14:textId="77777777" w:rsidTr="00895645">
        <w:tc>
          <w:tcPr>
            <w:tcW w:w="7725" w:type="dxa"/>
          </w:tcPr>
          <w:p w14:paraId="4991B1F9" w14:textId="77777777" w:rsidR="00F11071" w:rsidRPr="00FE09EF" w:rsidRDefault="00895645" w:rsidP="0063302D">
            <w:pPr>
              <w:keepNext/>
              <w:keepLines/>
              <w:jc w:val="both"/>
              <w:rPr>
                <w:rFonts w:ascii="Tahoma" w:hAnsi="Tahoma" w:cs="Tahoma"/>
              </w:rPr>
            </w:pPr>
            <w:r w:rsidRPr="00FE09EF">
              <w:rPr>
                <w:rFonts w:ascii="Tahoma" w:hAnsi="Tahoma" w:cs="Tahoma"/>
              </w:rPr>
              <w:t>DOVOLJENJA</w:t>
            </w:r>
          </w:p>
        </w:tc>
        <w:tc>
          <w:tcPr>
            <w:tcW w:w="1484" w:type="dxa"/>
          </w:tcPr>
          <w:p w14:paraId="75656C81" w14:textId="02612228" w:rsidR="00F11071" w:rsidRPr="00FE09EF" w:rsidRDefault="00F11071" w:rsidP="00F03EDC">
            <w:pPr>
              <w:keepNext/>
              <w:keepLines/>
              <w:jc w:val="both"/>
              <w:rPr>
                <w:rFonts w:ascii="Tahoma" w:hAnsi="Tahoma" w:cs="Tahoma"/>
                <w:b/>
                <w:i/>
              </w:rPr>
            </w:pPr>
            <w:r w:rsidRPr="00FE09EF">
              <w:rPr>
                <w:rFonts w:ascii="Tahoma" w:hAnsi="Tahoma" w:cs="Tahoma"/>
                <w:b/>
                <w:i/>
              </w:rPr>
              <w:t xml:space="preserve">Priloga </w:t>
            </w:r>
            <w:r w:rsidR="00F03EDC" w:rsidRPr="00FE09EF">
              <w:rPr>
                <w:rFonts w:ascii="Tahoma" w:hAnsi="Tahoma" w:cs="Tahoma"/>
                <w:b/>
                <w:i/>
              </w:rPr>
              <w:t>7</w:t>
            </w:r>
          </w:p>
        </w:tc>
      </w:tr>
    </w:tbl>
    <w:p w14:paraId="61AAC370" w14:textId="21199335" w:rsidR="00895645" w:rsidRPr="00FE09EF" w:rsidRDefault="00895645" w:rsidP="0063302D">
      <w:pPr>
        <w:keepNext/>
        <w:keepLines/>
        <w:jc w:val="both"/>
        <w:rPr>
          <w:rFonts w:ascii="Tahoma" w:hAnsi="Tahoma" w:cs="Tahoma"/>
        </w:rPr>
      </w:pPr>
      <w:r w:rsidRPr="00FE09EF">
        <w:rPr>
          <w:rFonts w:ascii="Tahoma" w:hAnsi="Tahoma" w:cs="Tahoma"/>
        </w:rPr>
        <w:t>Ponudnik mora v ponudbi priložiti fotokopije odločb/dovoljenj oziroma</w:t>
      </w:r>
      <w:r w:rsidRPr="00FE09EF">
        <w:rPr>
          <w:rFonts w:ascii="Tahoma" w:hAnsi="Tahoma" w:cs="Tahoma"/>
          <w:b/>
        </w:rPr>
        <w:t xml:space="preserve"> </w:t>
      </w:r>
      <w:r w:rsidRPr="00FE09EF">
        <w:rPr>
          <w:rFonts w:ascii="Tahoma" w:hAnsi="Tahoma" w:cs="Tahoma"/>
        </w:rPr>
        <w:t xml:space="preserve">potrdil (in ostalih dokazil) o vpisu v ustrezne evidence oseb, ki ravnajo z odpadki s klasifikacijskimi številkami odpadkov in zahtevanimi postopki </w:t>
      </w:r>
      <w:r w:rsidR="00812D89">
        <w:rPr>
          <w:rFonts w:ascii="Tahoma" w:hAnsi="Tahoma" w:cs="Tahoma"/>
        </w:rPr>
        <w:t>odstranjevanja</w:t>
      </w:r>
      <w:r w:rsidR="00812D89" w:rsidRPr="00FE09EF">
        <w:rPr>
          <w:rFonts w:ascii="Tahoma" w:hAnsi="Tahoma" w:cs="Tahoma"/>
        </w:rPr>
        <w:t xml:space="preserve"> </w:t>
      </w:r>
      <w:r w:rsidRPr="00FE09EF">
        <w:rPr>
          <w:rFonts w:ascii="Tahoma" w:hAnsi="Tahoma" w:cs="Tahoma"/>
        </w:rPr>
        <w:t>odpadkov.</w:t>
      </w:r>
      <w:r w:rsidR="00F229CA" w:rsidRPr="00FE09EF">
        <w:rPr>
          <w:rFonts w:ascii="Tahoma" w:hAnsi="Tahoma" w:cs="Tahoma"/>
        </w:rPr>
        <w:t xml:space="preserve"> Priloge se v pdf. formatu naloži v </w:t>
      </w:r>
      <w:r w:rsidR="00FE09EF" w:rsidRPr="00FE09EF">
        <w:rPr>
          <w:rFonts w:ascii="Tahoma" w:hAnsi="Tahoma" w:cs="Tahoma"/>
          <w:b/>
        </w:rPr>
        <w:t>Razdelek »DOKUMENTI«, del »Ostale priloge«</w:t>
      </w:r>
      <w:r w:rsidR="00F229CA" w:rsidRPr="00FE09EF">
        <w:rPr>
          <w:rFonts w:ascii="Tahoma" w:hAnsi="Tahoma" w:cs="Tahoma"/>
        </w:rPr>
        <w:t>.</w:t>
      </w:r>
    </w:p>
    <w:p w14:paraId="6F1892A0" w14:textId="77777777" w:rsidR="00330EED" w:rsidRPr="00FE09EF" w:rsidRDefault="00330EED" w:rsidP="0063302D">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FE09EF" w14:paraId="6FBDE708" w14:textId="77777777" w:rsidTr="00FD5D41">
        <w:tc>
          <w:tcPr>
            <w:tcW w:w="7725" w:type="dxa"/>
            <w:tcBorders>
              <w:top w:val="single" w:sz="4" w:space="0" w:color="auto"/>
              <w:bottom w:val="single" w:sz="4" w:space="0" w:color="auto"/>
            </w:tcBorders>
          </w:tcPr>
          <w:p w14:paraId="1CBDF665" w14:textId="77777777" w:rsidR="00330EED" w:rsidRPr="00FE09EF" w:rsidRDefault="00330EED" w:rsidP="0063302D">
            <w:pPr>
              <w:keepNext/>
              <w:keepLines/>
              <w:rPr>
                <w:rFonts w:ascii="Tahoma" w:hAnsi="Tahoma" w:cs="Tahoma"/>
              </w:rPr>
            </w:pPr>
            <w:r w:rsidRPr="00FE09EF">
              <w:rPr>
                <w:rFonts w:ascii="Tahoma" w:hAnsi="Tahoma" w:cs="Tahoma"/>
              </w:rPr>
              <w:br w:type="page"/>
            </w:r>
            <w:r w:rsidRPr="00FE09EF">
              <w:rPr>
                <w:rFonts w:ascii="Tahoma" w:hAnsi="Tahoma" w:cs="Tahoma"/>
              </w:rPr>
              <w:br w:type="page"/>
              <w:t xml:space="preserve">SEZNAM REFERENC </w:t>
            </w:r>
          </w:p>
        </w:tc>
        <w:tc>
          <w:tcPr>
            <w:tcW w:w="1484" w:type="dxa"/>
            <w:tcBorders>
              <w:top w:val="single" w:sz="4" w:space="0" w:color="auto"/>
              <w:bottom w:val="single" w:sz="4" w:space="0" w:color="auto"/>
            </w:tcBorders>
          </w:tcPr>
          <w:p w14:paraId="3EA23451" w14:textId="67CA4141" w:rsidR="00330EED" w:rsidRPr="00FE09EF" w:rsidRDefault="00330EED" w:rsidP="00F03EDC">
            <w:pPr>
              <w:keepNext/>
              <w:keepLines/>
              <w:rPr>
                <w:rFonts w:ascii="Tahoma" w:hAnsi="Tahoma" w:cs="Tahoma"/>
                <w:b/>
                <w:i/>
              </w:rPr>
            </w:pPr>
            <w:r w:rsidRPr="00FE09EF">
              <w:rPr>
                <w:rFonts w:ascii="Tahoma" w:hAnsi="Tahoma" w:cs="Tahoma"/>
                <w:b/>
                <w:i/>
              </w:rPr>
              <w:t xml:space="preserve">Priloga </w:t>
            </w:r>
            <w:r w:rsidR="00F03EDC" w:rsidRPr="00FE09EF">
              <w:rPr>
                <w:rFonts w:ascii="Tahoma" w:hAnsi="Tahoma" w:cs="Tahoma"/>
                <w:b/>
                <w:i/>
              </w:rPr>
              <w:t>8</w:t>
            </w:r>
            <w:r w:rsidRPr="00FE09EF">
              <w:rPr>
                <w:rFonts w:ascii="Tahoma" w:hAnsi="Tahoma" w:cs="Tahoma"/>
                <w:b/>
                <w:i/>
              </w:rPr>
              <w:t>/1</w:t>
            </w:r>
          </w:p>
        </w:tc>
      </w:tr>
    </w:tbl>
    <w:p w14:paraId="6355156A" w14:textId="3A335F1C" w:rsidR="00330EED" w:rsidRPr="00FE09EF" w:rsidRDefault="00330EED" w:rsidP="0063302D">
      <w:pPr>
        <w:keepNext/>
        <w:keepLines/>
        <w:jc w:val="both"/>
        <w:rPr>
          <w:rFonts w:ascii="Tahoma" w:hAnsi="Tahoma" w:cs="Tahoma"/>
        </w:rPr>
      </w:pPr>
      <w:r w:rsidRPr="00FE09EF">
        <w:rPr>
          <w:rFonts w:ascii="Tahoma" w:hAnsi="Tahoma" w:cs="Tahoma"/>
        </w:rPr>
        <w:t xml:space="preserve">Ponudnik </w:t>
      </w:r>
      <w:r w:rsidR="00FD3ECE" w:rsidRPr="00FE09EF">
        <w:rPr>
          <w:rFonts w:ascii="Tahoma" w:hAnsi="Tahoma" w:cs="Tahoma"/>
        </w:rPr>
        <w:t>v Prilogo vpiše seznam referenc</w:t>
      </w:r>
      <w:r w:rsidR="00F229CA" w:rsidRPr="00FE09EF">
        <w:rPr>
          <w:rFonts w:ascii="Tahoma" w:hAnsi="Tahoma" w:cs="Tahoma"/>
        </w:rPr>
        <w:t xml:space="preserve"> ter jo v pdf. formatu </w:t>
      </w:r>
      <w:r w:rsidR="00F229CA" w:rsidRPr="00FE09EF">
        <w:rPr>
          <w:rFonts w:ascii="Tahoma" w:hAnsi="Tahoma" w:cs="Tahoma"/>
          <w:u w:val="single"/>
        </w:rPr>
        <w:t>naložiti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00F229CA" w:rsidRPr="00FE09EF">
        <w:rPr>
          <w:rFonts w:ascii="Tahoma" w:hAnsi="Tahoma" w:cs="Tahoma"/>
        </w:rPr>
        <w:t>.</w:t>
      </w:r>
    </w:p>
    <w:p w14:paraId="522378EB" w14:textId="77777777" w:rsidR="00FD3ECE" w:rsidRPr="00FE09EF" w:rsidRDefault="00FD3ECE" w:rsidP="0063302D">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FE09EF" w14:paraId="6BD9E0F4" w14:textId="77777777" w:rsidTr="00FD5D41">
        <w:tc>
          <w:tcPr>
            <w:tcW w:w="7725" w:type="dxa"/>
            <w:tcBorders>
              <w:top w:val="single" w:sz="4" w:space="0" w:color="auto"/>
              <w:bottom w:val="single" w:sz="4" w:space="0" w:color="auto"/>
            </w:tcBorders>
          </w:tcPr>
          <w:p w14:paraId="35E2C16A" w14:textId="77777777" w:rsidR="00330EED" w:rsidRPr="00FE09EF" w:rsidRDefault="00330EED" w:rsidP="0063302D">
            <w:pPr>
              <w:keepNext/>
              <w:keepLines/>
              <w:rPr>
                <w:rFonts w:ascii="Tahoma" w:hAnsi="Tahoma" w:cs="Tahoma"/>
              </w:rPr>
            </w:pPr>
            <w:r w:rsidRPr="00FE09EF">
              <w:rPr>
                <w:rFonts w:ascii="Tahoma" w:hAnsi="Tahoma" w:cs="Tahoma"/>
              </w:rPr>
              <w:br w:type="page"/>
            </w:r>
            <w:r w:rsidRPr="00FE09EF">
              <w:rPr>
                <w:rFonts w:ascii="Tahoma" w:hAnsi="Tahoma" w:cs="Tahoma"/>
              </w:rPr>
              <w:br w:type="page"/>
              <w:t xml:space="preserve">POTRDITEV REFERENC S STRANI POSAMEZNIH NAROČNIKOV </w:t>
            </w:r>
          </w:p>
        </w:tc>
        <w:tc>
          <w:tcPr>
            <w:tcW w:w="1484" w:type="dxa"/>
            <w:tcBorders>
              <w:top w:val="single" w:sz="4" w:space="0" w:color="auto"/>
              <w:bottom w:val="single" w:sz="4" w:space="0" w:color="auto"/>
            </w:tcBorders>
          </w:tcPr>
          <w:p w14:paraId="5722C484" w14:textId="5CA8ACD2" w:rsidR="00330EED" w:rsidRPr="00FE09EF" w:rsidRDefault="00330EED" w:rsidP="00F03EDC">
            <w:pPr>
              <w:keepNext/>
              <w:keepLines/>
              <w:rPr>
                <w:rFonts w:ascii="Tahoma" w:hAnsi="Tahoma" w:cs="Tahoma"/>
                <w:b/>
                <w:i/>
              </w:rPr>
            </w:pPr>
            <w:r w:rsidRPr="00FE09EF">
              <w:rPr>
                <w:rFonts w:ascii="Tahoma" w:hAnsi="Tahoma" w:cs="Tahoma"/>
                <w:b/>
                <w:i/>
              </w:rPr>
              <w:t xml:space="preserve">Priloga </w:t>
            </w:r>
            <w:r w:rsidR="00F03EDC" w:rsidRPr="00FE09EF">
              <w:rPr>
                <w:rFonts w:ascii="Tahoma" w:hAnsi="Tahoma" w:cs="Tahoma"/>
                <w:b/>
                <w:i/>
              </w:rPr>
              <w:t>8</w:t>
            </w:r>
            <w:r w:rsidRPr="00FE09EF">
              <w:rPr>
                <w:rFonts w:ascii="Tahoma" w:hAnsi="Tahoma" w:cs="Tahoma"/>
                <w:b/>
                <w:i/>
              </w:rPr>
              <w:t>/2</w:t>
            </w:r>
          </w:p>
        </w:tc>
      </w:tr>
    </w:tbl>
    <w:p w14:paraId="2097EB27" w14:textId="77E8F222" w:rsidR="00AF5910" w:rsidRPr="00FE09EF" w:rsidRDefault="00330EED" w:rsidP="0063302D">
      <w:pPr>
        <w:keepNext/>
        <w:keepLines/>
        <w:autoSpaceDE w:val="0"/>
        <w:autoSpaceDN w:val="0"/>
        <w:adjustRightInd w:val="0"/>
        <w:jc w:val="both"/>
        <w:rPr>
          <w:rFonts w:ascii="Tahoma" w:hAnsi="Tahoma" w:cs="Tahoma"/>
        </w:rPr>
      </w:pPr>
      <w:r w:rsidRPr="00FE09EF">
        <w:rPr>
          <w:rFonts w:ascii="Tahoma" w:hAnsi="Tahoma" w:cs="Tahoma"/>
          <w:bCs/>
        </w:rPr>
        <w:t xml:space="preserve">Ponudnik izpolnjeno in podpisano </w:t>
      </w:r>
      <w:r w:rsidR="00AF5910" w:rsidRPr="00FE09EF">
        <w:rPr>
          <w:rFonts w:ascii="Tahoma" w:hAnsi="Tahoma" w:cs="Tahoma"/>
          <w:bCs/>
        </w:rPr>
        <w:t>prilogo</w:t>
      </w:r>
      <w:r w:rsidR="00895645" w:rsidRPr="00FE09EF">
        <w:rPr>
          <w:rFonts w:ascii="Tahoma" w:hAnsi="Tahoma" w:cs="Tahoma"/>
          <w:bCs/>
        </w:rPr>
        <w:t xml:space="preserve"> </w:t>
      </w:r>
      <w:r w:rsidR="00F229CA" w:rsidRPr="00FE09EF">
        <w:rPr>
          <w:rFonts w:ascii="Tahoma" w:hAnsi="Tahoma" w:cs="Tahoma"/>
        </w:rPr>
        <w:t xml:space="preserve">v pdf. formatu </w:t>
      </w:r>
      <w:r w:rsidR="00F229CA" w:rsidRPr="00FE09EF">
        <w:rPr>
          <w:rFonts w:ascii="Tahoma" w:hAnsi="Tahoma" w:cs="Tahoma"/>
          <w:u w:val="single"/>
        </w:rPr>
        <w:t>naloži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Pr="00FE09EF">
        <w:rPr>
          <w:rFonts w:ascii="Tahoma" w:hAnsi="Tahoma" w:cs="Tahoma"/>
        </w:rPr>
        <w:t>.</w:t>
      </w:r>
    </w:p>
    <w:p w14:paraId="7F24EA0A" w14:textId="77777777" w:rsidR="004E252F" w:rsidRPr="00FE09EF" w:rsidRDefault="004E252F" w:rsidP="0063302D">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F03EDC" w:rsidRPr="00FE09EF" w14:paraId="0E865B3D" w14:textId="77777777" w:rsidTr="00F03EDC">
        <w:tc>
          <w:tcPr>
            <w:tcW w:w="7867" w:type="dxa"/>
            <w:tcBorders>
              <w:top w:val="single" w:sz="4" w:space="0" w:color="auto"/>
              <w:bottom w:val="single" w:sz="4" w:space="0" w:color="auto"/>
            </w:tcBorders>
          </w:tcPr>
          <w:p w14:paraId="46338EA6" w14:textId="77777777" w:rsidR="00F03EDC" w:rsidRPr="00FE09EF" w:rsidRDefault="00F03EDC" w:rsidP="0063302D">
            <w:pPr>
              <w:keepNext/>
              <w:keepLines/>
              <w:rPr>
                <w:rFonts w:ascii="Tahoma" w:hAnsi="Tahoma" w:cs="Tahoma"/>
              </w:rPr>
            </w:pPr>
            <w:r w:rsidRPr="00FE09EF">
              <w:rPr>
                <w:rFonts w:ascii="Tahoma" w:hAnsi="Tahoma" w:cs="Tahoma"/>
              </w:rPr>
              <w:t>POSTOPEK RAVNANJA Z ODPADKI</w:t>
            </w:r>
          </w:p>
        </w:tc>
        <w:tc>
          <w:tcPr>
            <w:tcW w:w="1275" w:type="dxa"/>
            <w:tcBorders>
              <w:top w:val="single" w:sz="4" w:space="0" w:color="auto"/>
              <w:bottom w:val="single" w:sz="4" w:space="0" w:color="auto"/>
            </w:tcBorders>
          </w:tcPr>
          <w:p w14:paraId="30D8F6F1" w14:textId="43D8469E" w:rsidR="00F03EDC" w:rsidRPr="00FE09EF" w:rsidRDefault="00F03EDC" w:rsidP="00F03EDC">
            <w:pPr>
              <w:keepNext/>
              <w:keepLines/>
              <w:rPr>
                <w:rFonts w:ascii="Tahoma" w:hAnsi="Tahoma" w:cs="Tahoma"/>
                <w:b/>
                <w:i/>
              </w:rPr>
            </w:pPr>
            <w:r w:rsidRPr="00FE09EF">
              <w:rPr>
                <w:rFonts w:ascii="Tahoma" w:hAnsi="Tahoma" w:cs="Tahoma"/>
                <w:b/>
                <w:i/>
              </w:rPr>
              <w:t>Priloga 9</w:t>
            </w:r>
          </w:p>
        </w:tc>
      </w:tr>
    </w:tbl>
    <w:p w14:paraId="03992E2B" w14:textId="34230B6E" w:rsidR="00444915" w:rsidRDefault="00895645" w:rsidP="0063302D">
      <w:pPr>
        <w:keepNext/>
        <w:keepLines/>
        <w:jc w:val="both"/>
        <w:rPr>
          <w:rFonts w:ascii="Tahoma" w:hAnsi="Tahoma" w:cs="Tahoma"/>
        </w:rPr>
      </w:pPr>
      <w:r w:rsidRPr="00FE09EF">
        <w:rPr>
          <w:rFonts w:ascii="Tahoma" w:hAnsi="Tahoma" w:cs="Tahoma"/>
        </w:rPr>
        <w:t xml:space="preserve">Ponudnik mora </w:t>
      </w:r>
      <w:r w:rsidR="00F229CA" w:rsidRPr="00FE09EF">
        <w:rPr>
          <w:rFonts w:ascii="Tahoma" w:hAnsi="Tahoma" w:cs="Tahoma"/>
        </w:rPr>
        <w:t>Prilogo</w:t>
      </w:r>
      <w:r w:rsidRPr="00FE09EF">
        <w:rPr>
          <w:rFonts w:ascii="Tahoma" w:hAnsi="Tahoma" w:cs="Tahoma"/>
        </w:rPr>
        <w:t xml:space="preserve"> izpolniti, podpisati in žigosati </w:t>
      </w:r>
      <w:r w:rsidR="00F229CA" w:rsidRPr="00FE09EF">
        <w:rPr>
          <w:rFonts w:ascii="Tahoma" w:hAnsi="Tahoma" w:cs="Tahoma"/>
        </w:rPr>
        <w:t xml:space="preserve">ter jo v pdf. formatu </w:t>
      </w:r>
      <w:r w:rsidR="00F229CA" w:rsidRPr="00FE09EF">
        <w:rPr>
          <w:rFonts w:ascii="Tahoma" w:hAnsi="Tahoma" w:cs="Tahoma"/>
          <w:u w:val="single"/>
        </w:rPr>
        <w:t>naložiti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00F229CA" w:rsidRPr="00FE09EF">
        <w:rPr>
          <w:rFonts w:ascii="Tahoma" w:hAnsi="Tahoma" w:cs="Tahoma"/>
        </w:rPr>
        <w:t>.</w:t>
      </w:r>
    </w:p>
    <w:p w14:paraId="2D68AFDD" w14:textId="77777777" w:rsidR="00895645" w:rsidRPr="00FE09EF" w:rsidRDefault="00895645" w:rsidP="0063302D">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F03EDC" w:rsidRPr="00FE09EF" w14:paraId="49992B0F" w14:textId="77777777" w:rsidTr="00F03EDC">
        <w:tc>
          <w:tcPr>
            <w:tcW w:w="7867" w:type="dxa"/>
          </w:tcPr>
          <w:p w14:paraId="242F765F" w14:textId="1CC7C3E3" w:rsidR="00F03EDC" w:rsidRPr="00FE09EF" w:rsidRDefault="006A7EBD" w:rsidP="0063302D">
            <w:pPr>
              <w:keepNext/>
              <w:keepLines/>
              <w:jc w:val="both"/>
              <w:rPr>
                <w:rFonts w:ascii="Tahoma" w:hAnsi="Tahoma" w:cs="Tahoma"/>
              </w:rPr>
            </w:pPr>
            <w:r>
              <w:rPr>
                <w:rFonts w:ascii="Tahoma" w:hAnsi="Tahoma" w:cs="Tahoma"/>
              </w:rPr>
              <w:t>OSNUTEK</w:t>
            </w:r>
            <w:r w:rsidRPr="00FE09EF">
              <w:rPr>
                <w:rFonts w:ascii="Tahoma" w:hAnsi="Tahoma" w:cs="Tahoma"/>
              </w:rPr>
              <w:t xml:space="preserve"> </w:t>
            </w:r>
            <w:r w:rsidR="00F03EDC" w:rsidRPr="00FE09EF">
              <w:rPr>
                <w:rFonts w:ascii="Tahoma" w:hAnsi="Tahoma" w:cs="Tahoma"/>
              </w:rPr>
              <w:t>OKVIRNEGA SPORAZUMA</w:t>
            </w:r>
          </w:p>
        </w:tc>
        <w:tc>
          <w:tcPr>
            <w:tcW w:w="1275" w:type="dxa"/>
          </w:tcPr>
          <w:p w14:paraId="738ED548" w14:textId="57CBCDC0" w:rsidR="00F03EDC" w:rsidRPr="00FE09EF" w:rsidRDefault="00F03EDC" w:rsidP="00F03EDC">
            <w:pPr>
              <w:keepNext/>
              <w:keepLines/>
              <w:ind w:left="-455" w:firstLine="455"/>
              <w:jc w:val="both"/>
              <w:rPr>
                <w:rFonts w:ascii="Tahoma" w:hAnsi="Tahoma" w:cs="Tahoma"/>
                <w:b/>
                <w:i/>
              </w:rPr>
            </w:pPr>
            <w:r w:rsidRPr="00FE09EF">
              <w:rPr>
                <w:rFonts w:ascii="Tahoma" w:hAnsi="Tahoma" w:cs="Tahoma"/>
                <w:b/>
                <w:i/>
              </w:rPr>
              <w:t>Priloga 10</w:t>
            </w:r>
          </w:p>
        </w:tc>
      </w:tr>
    </w:tbl>
    <w:p w14:paraId="1415BAB0" w14:textId="0007CCD7" w:rsidR="00C23AD1" w:rsidRPr="00FE09EF" w:rsidRDefault="006A7EBD" w:rsidP="0063302D">
      <w:pPr>
        <w:keepNext/>
        <w:keepLines/>
        <w:jc w:val="both"/>
        <w:rPr>
          <w:rFonts w:ascii="Tahoma" w:hAnsi="Tahoma" w:cs="Tahoma"/>
        </w:rPr>
      </w:pPr>
      <w:r>
        <w:rPr>
          <w:rFonts w:ascii="Tahoma" w:hAnsi="Tahoma" w:cs="Tahoma"/>
        </w:rPr>
        <w:t>Osnutek</w:t>
      </w:r>
      <w:r w:rsidRPr="00285804">
        <w:rPr>
          <w:rFonts w:ascii="Tahoma" w:hAnsi="Tahoma" w:cs="Tahoma"/>
        </w:rPr>
        <w:t xml:space="preserve"> </w:t>
      </w:r>
      <w:r w:rsidR="00FE09EF" w:rsidRPr="00285804">
        <w:rPr>
          <w:rFonts w:ascii="Tahoma" w:hAnsi="Tahoma" w:cs="Tahoma"/>
        </w:rPr>
        <w:t xml:space="preserve">okvirnega sporazuma je sestavni del razpisne dokumentacije. Ponudnik z oddajo ponudbe (Priloge </w:t>
      </w:r>
      <w:r w:rsidR="00FE09EF">
        <w:rPr>
          <w:rFonts w:ascii="Tahoma" w:hAnsi="Tahoma" w:cs="Tahoma"/>
        </w:rPr>
        <w:t>1</w:t>
      </w:r>
      <w:r w:rsidR="00FE09EF" w:rsidRPr="00285804">
        <w:rPr>
          <w:rFonts w:ascii="Tahoma" w:hAnsi="Tahoma" w:cs="Tahoma"/>
        </w:rPr>
        <w:t xml:space="preserve">) potrdi, da se strinja z vsebino </w:t>
      </w:r>
      <w:r>
        <w:rPr>
          <w:rFonts w:ascii="Tahoma" w:hAnsi="Tahoma" w:cs="Tahoma"/>
        </w:rPr>
        <w:t>osnutka</w:t>
      </w:r>
      <w:r w:rsidRPr="00285804">
        <w:rPr>
          <w:rFonts w:ascii="Tahoma" w:hAnsi="Tahoma" w:cs="Tahoma"/>
        </w:rPr>
        <w:t xml:space="preserve"> </w:t>
      </w:r>
      <w:r w:rsidR="00FE09EF" w:rsidRPr="00285804">
        <w:rPr>
          <w:rFonts w:ascii="Tahoma" w:hAnsi="Tahoma" w:cs="Tahoma"/>
        </w:rPr>
        <w:t xml:space="preserve">okvirnega sporazuma, </w:t>
      </w:r>
      <w:r w:rsidR="00FE09EF" w:rsidRPr="00285804">
        <w:rPr>
          <w:rFonts w:ascii="Tahoma" w:hAnsi="Tahoma" w:cs="Tahoma"/>
          <w:u w:val="single"/>
        </w:rPr>
        <w:t xml:space="preserve">zato ga k ponudbeni dokumentaciji ponudniku </w:t>
      </w:r>
      <w:r w:rsidR="00FE09EF" w:rsidRPr="00285804">
        <w:rPr>
          <w:rFonts w:ascii="Tahoma" w:hAnsi="Tahoma" w:cs="Tahoma"/>
          <w:b/>
          <w:u w:val="single"/>
        </w:rPr>
        <w:t>ni</w:t>
      </w:r>
      <w:r w:rsidR="00FE09EF" w:rsidRPr="00285804">
        <w:rPr>
          <w:rFonts w:ascii="Tahoma" w:hAnsi="Tahoma" w:cs="Tahoma"/>
          <w:u w:val="single"/>
        </w:rPr>
        <w:t xml:space="preserve"> potrebno priložiti</w:t>
      </w:r>
      <w:r w:rsidR="00FE09EF" w:rsidRPr="00285804">
        <w:rPr>
          <w:rFonts w:ascii="Tahoma" w:hAnsi="Tahoma" w:cs="Tahoma"/>
        </w:rPr>
        <w:t xml:space="preserve">. </w:t>
      </w:r>
      <w:r w:rsidR="00C23AD1" w:rsidRPr="00FE09EF">
        <w:rPr>
          <w:rFonts w:ascii="Tahoma" w:hAnsi="Tahoma" w:cs="Tahoma"/>
        </w:rPr>
        <w:t xml:space="preserve"> </w:t>
      </w:r>
    </w:p>
    <w:p w14:paraId="60BB0C49" w14:textId="77777777" w:rsidR="00895645" w:rsidRPr="000A7317" w:rsidRDefault="00895645" w:rsidP="0063302D">
      <w:pPr>
        <w:keepNext/>
        <w:keepLines/>
        <w:jc w:val="both"/>
        <w:rPr>
          <w:rFonts w:ascii="Tahoma" w:hAnsi="Tahoma" w:cs="Tahoma"/>
          <w:strik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512963" w:rsidRPr="00FE09EF" w14:paraId="04601FB2" w14:textId="77777777" w:rsidTr="00FD5D41">
        <w:tc>
          <w:tcPr>
            <w:tcW w:w="7650" w:type="dxa"/>
            <w:tcBorders>
              <w:top w:val="single" w:sz="4" w:space="0" w:color="auto"/>
              <w:bottom w:val="single" w:sz="4" w:space="0" w:color="auto"/>
            </w:tcBorders>
          </w:tcPr>
          <w:p w14:paraId="02D328EA" w14:textId="77777777" w:rsidR="00512963" w:rsidRPr="00FE09EF" w:rsidRDefault="00512963" w:rsidP="0063302D">
            <w:pPr>
              <w:keepNext/>
              <w:keepLines/>
              <w:rPr>
                <w:rFonts w:ascii="Tahoma" w:hAnsi="Tahoma" w:cs="Tahoma"/>
              </w:rPr>
            </w:pPr>
            <w:r w:rsidRPr="00FE09EF">
              <w:rPr>
                <w:rFonts w:ascii="Tahoma" w:hAnsi="Tahoma" w:cs="Tahoma"/>
              </w:rPr>
              <w:t>ZAVAROVANJE DOBRE IZVEDBE OBVEZNOSTI</w:t>
            </w:r>
          </w:p>
        </w:tc>
        <w:tc>
          <w:tcPr>
            <w:tcW w:w="1559" w:type="dxa"/>
            <w:tcBorders>
              <w:top w:val="single" w:sz="4" w:space="0" w:color="auto"/>
              <w:bottom w:val="single" w:sz="4" w:space="0" w:color="auto"/>
            </w:tcBorders>
          </w:tcPr>
          <w:p w14:paraId="79D53BB2" w14:textId="78308DA6" w:rsidR="00512963" w:rsidRPr="00FE09EF" w:rsidRDefault="00FF512F" w:rsidP="003F7119">
            <w:pPr>
              <w:keepNext/>
              <w:keepLines/>
              <w:ind w:left="-353" w:firstLine="353"/>
              <w:rPr>
                <w:rFonts w:ascii="Tahoma" w:hAnsi="Tahoma" w:cs="Tahoma"/>
                <w:b/>
                <w:i/>
              </w:rPr>
            </w:pPr>
            <w:r>
              <w:rPr>
                <w:rFonts w:ascii="Tahoma" w:hAnsi="Tahoma" w:cs="Tahoma"/>
                <w:b/>
                <w:i/>
              </w:rPr>
              <w:t xml:space="preserve">   </w:t>
            </w:r>
            <w:r w:rsidR="00FD3ECE" w:rsidRPr="00FE09EF">
              <w:rPr>
                <w:rFonts w:ascii="Tahoma" w:hAnsi="Tahoma" w:cs="Tahoma"/>
                <w:b/>
                <w:i/>
              </w:rPr>
              <w:t>Priloga</w:t>
            </w:r>
            <w:r w:rsidR="00A06F62" w:rsidRPr="00FE09EF">
              <w:rPr>
                <w:rFonts w:ascii="Tahoma" w:hAnsi="Tahoma" w:cs="Tahoma"/>
                <w:b/>
                <w:i/>
              </w:rPr>
              <w:t xml:space="preserve"> </w:t>
            </w:r>
            <w:r w:rsidR="003F7119">
              <w:rPr>
                <w:rFonts w:ascii="Tahoma" w:hAnsi="Tahoma" w:cs="Tahoma"/>
                <w:b/>
                <w:i/>
              </w:rPr>
              <w:t>11</w:t>
            </w:r>
          </w:p>
        </w:tc>
      </w:tr>
    </w:tbl>
    <w:p w14:paraId="76AC95CD" w14:textId="464A0D6D" w:rsidR="000C36D4" w:rsidRPr="00FE09EF" w:rsidRDefault="00A92E0F" w:rsidP="0063302D">
      <w:pPr>
        <w:keepNext/>
        <w:keepLines/>
        <w:jc w:val="both"/>
        <w:rPr>
          <w:rFonts w:ascii="Tahoma" w:hAnsi="Tahoma" w:cs="Tahoma"/>
        </w:rPr>
      </w:pPr>
      <w:r w:rsidRPr="00FE09EF">
        <w:rPr>
          <w:rFonts w:ascii="Tahoma" w:hAnsi="Tahoma" w:cs="Tahoma"/>
        </w:rPr>
        <w:lastRenderedPageBreak/>
        <w:t xml:space="preserve">Razpisni dokumentaciji je priložen vzorec </w:t>
      </w:r>
      <w:r w:rsidR="00B22CC8">
        <w:rPr>
          <w:rFonts w:ascii="Tahoma" w:hAnsi="Tahoma" w:cs="Tahoma"/>
        </w:rPr>
        <w:t xml:space="preserve">finančnega </w:t>
      </w:r>
      <w:r w:rsidRPr="00FE09EF">
        <w:rPr>
          <w:rFonts w:ascii="Tahoma" w:hAnsi="Tahoma" w:cs="Tahoma"/>
        </w:rPr>
        <w:t xml:space="preserve">zavarovanja. Vzorca ni </w:t>
      </w:r>
      <w:r w:rsidR="001A04A0">
        <w:rPr>
          <w:rFonts w:ascii="Tahoma" w:hAnsi="Tahoma" w:cs="Tahoma"/>
        </w:rPr>
        <w:t>potrebno</w:t>
      </w:r>
      <w:r w:rsidR="001A04A0" w:rsidRPr="00FE09EF">
        <w:rPr>
          <w:rFonts w:ascii="Tahoma" w:hAnsi="Tahoma" w:cs="Tahoma"/>
        </w:rPr>
        <w:t xml:space="preserve"> </w:t>
      </w:r>
      <w:r w:rsidRPr="00FE09EF">
        <w:rPr>
          <w:rFonts w:ascii="Tahoma" w:hAnsi="Tahoma" w:cs="Tahoma"/>
        </w:rPr>
        <w:t xml:space="preserve">prilagati </w:t>
      </w:r>
      <w:r w:rsidR="00B00DFC">
        <w:rPr>
          <w:rFonts w:ascii="Tahoma" w:hAnsi="Tahoma" w:cs="Tahoma"/>
        </w:rPr>
        <w:t xml:space="preserve">k </w:t>
      </w:r>
      <w:r w:rsidRPr="00FE09EF">
        <w:rPr>
          <w:rFonts w:ascii="Tahoma" w:hAnsi="Tahoma" w:cs="Tahoma"/>
        </w:rPr>
        <w:t>ponudbi.</w:t>
      </w:r>
    </w:p>
    <w:p w14:paraId="018B6F0D" w14:textId="363B1B21" w:rsidR="00AA118C" w:rsidRDefault="00AA118C" w:rsidP="0063302D">
      <w:pPr>
        <w:keepNext/>
        <w:keepLines/>
        <w:jc w:val="both"/>
        <w:rPr>
          <w:rFonts w:ascii="Tahoma" w:hAnsi="Tahoma" w:cs="Tahoma"/>
        </w:rPr>
      </w:pPr>
    </w:p>
    <w:p w14:paraId="148C863A" w14:textId="6E060C40" w:rsidR="00444915" w:rsidRDefault="00444915" w:rsidP="0063302D">
      <w:pPr>
        <w:keepNext/>
        <w:keepLines/>
        <w:jc w:val="both"/>
        <w:rPr>
          <w:rFonts w:ascii="Tahoma" w:hAnsi="Tahoma" w:cs="Tahoma"/>
        </w:rPr>
      </w:pPr>
    </w:p>
    <w:p w14:paraId="7910E164" w14:textId="17A3BA22" w:rsidR="00444915" w:rsidRDefault="00444915" w:rsidP="0063302D">
      <w:pPr>
        <w:keepNext/>
        <w:keepLines/>
        <w:jc w:val="both"/>
        <w:rPr>
          <w:rFonts w:ascii="Tahoma" w:hAnsi="Tahoma" w:cs="Tahoma"/>
        </w:rPr>
      </w:pPr>
    </w:p>
    <w:p w14:paraId="7F28671D" w14:textId="4C08CFA7" w:rsidR="00444915" w:rsidRDefault="00444915" w:rsidP="0063302D">
      <w:pPr>
        <w:keepNext/>
        <w:keepLines/>
        <w:jc w:val="both"/>
        <w:rPr>
          <w:rFonts w:ascii="Tahoma" w:hAnsi="Tahoma" w:cs="Tahoma"/>
        </w:rPr>
      </w:pPr>
    </w:p>
    <w:p w14:paraId="091306EC" w14:textId="39FD49A0" w:rsidR="00444915" w:rsidRDefault="00444915" w:rsidP="0063302D">
      <w:pPr>
        <w:keepNext/>
        <w:keepLines/>
        <w:jc w:val="both"/>
        <w:rPr>
          <w:rFonts w:ascii="Tahoma" w:hAnsi="Tahoma" w:cs="Tahoma"/>
        </w:rPr>
      </w:pPr>
    </w:p>
    <w:p w14:paraId="44FE5A50" w14:textId="6CDB8B12" w:rsidR="00444915" w:rsidRDefault="00444915" w:rsidP="0063302D">
      <w:pPr>
        <w:keepNext/>
        <w:keepLines/>
        <w:jc w:val="both"/>
        <w:rPr>
          <w:rFonts w:ascii="Tahoma" w:hAnsi="Tahoma" w:cs="Tahoma"/>
        </w:rPr>
      </w:pPr>
    </w:p>
    <w:p w14:paraId="3D7333D7" w14:textId="07989427" w:rsidR="00444915" w:rsidRDefault="00444915" w:rsidP="0063302D">
      <w:pPr>
        <w:keepNext/>
        <w:keepLines/>
        <w:jc w:val="both"/>
        <w:rPr>
          <w:rFonts w:ascii="Tahoma" w:hAnsi="Tahoma" w:cs="Tahoma"/>
        </w:rPr>
      </w:pPr>
    </w:p>
    <w:p w14:paraId="037855DE" w14:textId="3A82D3E1" w:rsidR="00444915" w:rsidRDefault="00444915" w:rsidP="0063302D">
      <w:pPr>
        <w:keepNext/>
        <w:keepLines/>
        <w:jc w:val="both"/>
        <w:rPr>
          <w:rFonts w:ascii="Tahoma" w:hAnsi="Tahoma" w:cs="Tahoma"/>
        </w:rPr>
      </w:pPr>
    </w:p>
    <w:p w14:paraId="48073B59" w14:textId="587CB2A7" w:rsidR="00444915" w:rsidRDefault="00444915" w:rsidP="0063302D">
      <w:pPr>
        <w:keepNext/>
        <w:keepLines/>
        <w:jc w:val="both"/>
        <w:rPr>
          <w:rFonts w:ascii="Tahoma" w:hAnsi="Tahoma" w:cs="Tahoma"/>
        </w:rPr>
      </w:pPr>
    </w:p>
    <w:p w14:paraId="42DE8B08" w14:textId="6E888DFE" w:rsidR="00444915" w:rsidRDefault="00444915" w:rsidP="0063302D">
      <w:pPr>
        <w:keepNext/>
        <w:keepLines/>
        <w:jc w:val="both"/>
        <w:rPr>
          <w:rFonts w:ascii="Tahoma" w:hAnsi="Tahoma" w:cs="Tahoma"/>
        </w:rPr>
      </w:pPr>
    </w:p>
    <w:p w14:paraId="07BC2C2F" w14:textId="58F7B18F" w:rsidR="00444915" w:rsidRDefault="00444915" w:rsidP="0063302D">
      <w:pPr>
        <w:keepNext/>
        <w:keepLines/>
        <w:jc w:val="both"/>
        <w:rPr>
          <w:rFonts w:ascii="Tahoma" w:hAnsi="Tahoma" w:cs="Tahoma"/>
        </w:rPr>
      </w:pPr>
    </w:p>
    <w:p w14:paraId="3163946A" w14:textId="54417BB3" w:rsidR="00444915" w:rsidRDefault="00444915" w:rsidP="0063302D">
      <w:pPr>
        <w:keepNext/>
        <w:keepLines/>
        <w:jc w:val="both"/>
        <w:rPr>
          <w:rFonts w:ascii="Tahoma" w:hAnsi="Tahoma" w:cs="Tahoma"/>
        </w:rPr>
      </w:pPr>
    </w:p>
    <w:p w14:paraId="6F337005" w14:textId="235D6289" w:rsidR="00444915" w:rsidRDefault="00444915" w:rsidP="0063302D">
      <w:pPr>
        <w:keepNext/>
        <w:keepLines/>
        <w:jc w:val="both"/>
        <w:rPr>
          <w:rFonts w:ascii="Tahoma" w:hAnsi="Tahoma" w:cs="Tahoma"/>
        </w:rPr>
      </w:pPr>
    </w:p>
    <w:p w14:paraId="5099D8D7" w14:textId="39209D5A" w:rsidR="00444915" w:rsidRDefault="00444915" w:rsidP="0063302D">
      <w:pPr>
        <w:keepNext/>
        <w:keepLines/>
        <w:jc w:val="both"/>
        <w:rPr>
          <w:rFonts w:ascii="Tahoma" w:hAnsi="Tahoma" w:cs="Tahoma"/>
        </w:rPr>
      </w:pPr>
    </w:p>
    <w:p w14:paraId="33415917" w14:textId="6D03A790" w:rsidR="00444915" w:rsidRDefault="00444915" w:rsidP="0063302D">
      <w:pPr>
        <w:keepNext/>
        <w:keepLines/>
        <w:jc w:val="both"/>
        <w:rPr>
          <w:rFonts w:ascii="Tahoma" w:hAnsi="Tahoma" w:cs="Tahoma"/>
        </w:rPr>
      </w:pPr>
    </w:p>
    <w:p w14:paraId="404021D8" w14:textId="775F2FE9" w:rsidR="00444915" w:rsidRDefault="00444915" w:rsidP="0063302D">
      <w:pPr>
        <w:keepNext/>
        <w:keepLines/>
        <w:jc w:val="both"/>
        <w:rPr>
          <w:rFonts w:ascii="Tahoma" w:hAnsi="Tahoma" w:cs="Tahoma"/>
        </w:rPr>
      </w:pPr>
    </w:p>
    <w:p w14:paraId="19BDF2AF" w14:textId="2713F2ED" w:rsidR="00444915" w:rsidRDefault="00444915" w:rsidP="0063302D">
      <w:pPr>
        <w:keepNext/>
        <w:keepLines/>
        <w:jc w:val="both"/>
        <w:rPr>
          <w:rFonts w:ascii="Tahoma" w:hAnsi="Tahoma" w:cs="Tahoma"/>
        </w:rPr>
      </w:pPr>
    </w:p>
    <w:p w14:paraId="435B2F49" w14:textId="1C31DE69" w:rsidR="00444915" w:rsidRDefault="00444915" w:rsidP="0063302D">
      <w:pPr>
        <w:keepNext/>
        <w:keepLines/>
        <w:jc w:val="both"/>
        <w:rPr>
          <w:rFonts w:ascii="Tahoma" w:hAnsi="Tahoma" w:cs="Tahoma"/>
        </w:rPr>
      </w:pPr>
    </w:p>
    <w:p w14:paraId="402E2249" w14:textId="44E61094" w:rsidR="00444915" w:rsidRDefault="00444915" w:rsidP="0063302D">
      <w:pPr>
        <w:keepNext/>
        <w:keepLines/>
        <w:jc w:val="both"/>
        <w:rPr>
          <w:rFonts w:ascii="Tahoma" w:hAnsi="Tahoma" w:cs="Tahoma"/>
        </w:rPr>
      </w:pPr>
    </w:p>
    <w:p w14:paraId="4916D13C" w14:textId="0B65D1FA" w:rsidR="00444915" w:rsidRDefault="00444915" w:rsidP="0063302D">
      <w:pPr>
        <w:keepNext/>
        <w:keepLines/>
        <w:jc w:val="both"/>
        <w:rPr>
          <w:rFonts w:ascii="Tahoma" w:hAnsi="Tahoma" w:cs="Tahoma"/>
        </w:rPr>
      </w:pPr>
    </w:p>
    <w:p w14:paraId="5C351BDE" w14:textId="7C7AE864" w:rsidR="00444915" w:rsidRDefault="00444915" w:rsidP="0063302D">
      <w:pPr>
        <w:keepNext/>
        <w:keepLines/>
        <w:jc w:val="both"/>
        <w:rPr>
          <w:rFonts w:ascii="Tahoma" w:hAnsi="Tahoma" w:cs="Tahoma"/>
        </w:rPr>
      </w:pPr>
    </w:p>
    <w:p w14:paraId="12322EE1" w14:textId="2A3D2C9B" w:rsidR="00444915" w:rsidRDefault="00444915" w:rsidP="0063302D">
      <w:pPr>
        <w:keepNext/>
        <w:keepLines/>
        <w:jc w:val="both"/>
        <w:rPr>
          <w:rFonts w:ascii="Tahoma" w:hAnsi="Tahoma" w:cs="Tahoma"/>
        </w:rPr>
      </w:pPr>
    </w:p>
    <w:p w14:paraId="07E4F900" w14:textId="76311B6F" w:rsidR="00444915" w:rsidRDefault="00444915" w:rsidP="0063302D">
      <w:pPr>
        <w:keepNext/>
        <w:keepLines/>
        <w:jc w:val="both"/>
        <w:rPr>
          <w:rFonts w:ascii="Tahoma" w:hAnsi="Tahoma" w:cs="Tahoma"/>
        </w:rPr>
      </w:pPr>
    </w:p>
    <w:p w14:paraId="54F6787E" w14:textId="0E796DB1" w:rsidR="00444915" w:rsidRDefault="00444915" w:rsidP="0063302D">
      <w:pPr>
        <w:keepNext/>
        <w:keepLines/>
        <w:jc w:val="both"/>
        <w:rPr>
          <w:rFonts w:ascii="Tahoma" w:hAnsi="Tahoma" w:cs="Tahoma"/>
        </w:rPr>
      </w:pPr>
    </w:p>
    <w:p w14:paraId="6371D2B3" w14:textId="20AD0E19" w:rsidR="00444915" w:rsidRDefault="00444915" w:rsidP="0063302D">
      <w:pPr>
        <w:keepNext/>
        <w:keepLines/>
        <w:jc w:val="both"/>
        <w:rPr>
          <w:rFonts w:ascii="Tahoma" w:hAnsi="Tahoma" w:cs="Tahoma"/>
        </w:rPr>
      </w:pPr>
    </w:p>
    <w:p w14:paraId="2A028C3B" w14:textId="3ECA8149" w:rsidR="00444915" w:rsidRDefault="00444915" w:rsidP="0063302D">
      <w:pPr>
        <w:keepNext/>
        <w:keepLines/>
        <w:jc w:val="both"/>
        <w:rPr>
          <w:rFonts w:ascii="Tahoma" w:hAnsi="Tahoma" w:cs="Tahoma"/>
        </w:rPr>
      </w:pPr>
    </w:p>
    <w:p w14:paraId="79CE9CCA" w14:textId="0661F855" w:rsidR="00444915" w:rsidRDefault="00444915" w:rsidP="0063302D">
      <w:pPr>
        <w:keepNext/>
        <w:keepLines/>
        <w:jc w:val="both"/>
        <w:rPr>
          <w:rFonts w:ascii="Tahoma" w:hAnsi="Tahoma" w:cs="Tahoma"/>
        </w:rPr>
      </w:pPr>
    </w:p>
    <w:p w14:paraId="77808D99" w14:textId="19C513AE" w:rsidR="00444915" w:rsidRDefault="00444915" w:rsidP="0063302D">
      <w:pPr>
        <w:keepNext/>
        <w:keepLines/>
        <w:jc w:val="both"/>
        <w:rPr>
          <w:rFonts w:ascii="Tahoma" w:hAnsi="Tahoma" w:cs="Tahoma"/>
        </w:rPr>
      </w:pPr>
    </w:p>
    <w:p w14:paraId="3890BFAC" w14:textId="2415EB93" w:rsidR="00444915" w:rsidRDefault="00444915" w:rsidP="0063302D">
      <w:pPr>
        <w:keepNext/>
        <w:keepLines/>
        <w:jc w:val="both"/>
        <w:rPr>
          <w:rFonts w:ascii="Tahoma" w:hAnsi="Tahoma" w:cs="Tahoma"/>
        </w:rPr>
      </w:pPr>
    </w:p>
    <w:p w14:paraId="77FB21D1" w14:textId="784D50B3" w:rsidR="00444915" w:rsidRDefault="00444915" w:rsidP="0063302D">
      <w:pPr>
        <w:keepNext/>
        <w:keepLines/>
        <w:jc w:val="both"/>
        <w:rPr>
          <w:rFonts w:ascii="Tahoma" w:hAnsi="Tahoma" w:cs="Tahoma"/>
        </w:rPr>
      </w:pPr>
    </w:p>
    <w:p w14:paraId="491DD3F2" w14:textId="1858BA91" w:rsidR="00444915" w:rsidRDefault="00444915" w:rsidP="0063302D">
      <w:pPr>
        <w:keepNext/>
        <w:keepLines/>
        <w:jc w:val="both"/>
        <w:rPr>
          <w:rFonts w:ascii="Tahoma" w:hAnsi="Tahoma" w:cs="Tahoma"/>
        </w:rPr>
      </w:pPr>
    </w:p>
    <w:p w14:paraId="1EFA0360" w14:textId="78604447" w:rsidR="00444915" w:rsidRDefault="00444915" w:rsidP="0063302D">
      <w:pPr>
        <w:keepNext/>
        <w:keepLines/>
        <w:jc w:val="both"/>
        <w:rPr>
          <w:rFonts w:ascii="Tahoma" w:hAnsi="Tahoma" w:cs="Tahoma"/>
        </w:rPr>
      </w:pPr>
    </w:p>
    <w:p w14:paraId="20283FCC" w14:textId="43242D15" w:rsidR="00444915" w:rsidRDefault="00444915" w:rsidP="0063302D">
      <w:pPr>
        <w:keepNext/>
        <w:keepLines/>
        <w:jc w:val="both"/>
        <w:rPr>
          <w:rFonts w:ascii="Tahoma" w:hAnsi="Tahoma" w:cs="Tahoma"/>
        </w:rPr>
      </w:pPr>
    </w:p>
    <w:p w14:paraId="5DE24C67" w14:textId="4D99FA16" w:rsidR="00444915" w:rsidRDefault="00444915" w:rsidP="0063302D">
      <w:pPr>
        <w:keepNext/>
        <w:keepLines/>
        <w:jc w:val="both"/>
        <w:rPr>
          <w:rFonts w:ascii="Tahoma" w:hAnsi="Tahoma" w:cs="Tahoma"/>
        </w:rPr>
      </w:pPr>
    </w:p>
    <w:p w14:paraId="271C02B3" w14:textId="78A0454C" w:rsidR="00444915" w:rsidRDefault="00444915" w:rsidP="0063302D">
      <w:pPr>
        <w:keepNext/>
        <w:keepLines/>
        <w:jc w:val="both"/>
        <w:rPr>
          <w:rFonts w:ascii="Tahoma" w:hAnsi="Tahoma" w:cs="Tahoma"/>
        </w:rPr>
      </w:pPr>
    </w:p>
    <w:p w14:paraId="378F5E42" w14:textId="121FE850" w:rsidR="00444915" w:rsidRDefault="00444915" w:rsidP="0063302D">
      <w:pPr>
        <w:keepNext/>
        <w:keepLines/>
        <w:jc w:val="both"/>
        <w:rPr>
          <w:rFonts w:ascii="Tahoma" w:hAnsi="Tahoma" w:cs="Tahoma"/>
        </w:rPr>
      </w:pPr>
    </w:p>
    <w:p w14:paraId="6D2012D6" w14:textId="027F8A6A" w:rsidR="00444915" w:rsidRDefault="00444915" w:rsidP="0063302D">
      <w:pPr>
        <w:keepNext/>
        <w:keepLines/>
        <w:jc w:val="both"/>
        <w:rPr>
          <w:rFonts w:ascii="Tahoma" w:hAnsi="Tahoma" w:cs="Tahoma"/>
        </w:rPr>
      </w:pPr>
    </w:p>
    <w:p w14:paraId="71EDC2EC" w14:textId="495BBD57" w:rsidR="00444915" w:rsidRDefault="00444915" w:rsidP="0063302D">
      <w:pPr>
        <w:keepNext/>
        <w:keepLines/>
        <w:jc w:val="both"/>
        <w:rPr>
          <w:rFonts w:ascii="Tahoma" w:hAnsi="Tahoma" w:cs="Tahoma"/>
        </w:rPr>
      </w:pPr>
    </w:p>
    <w:p w14:paraId="5F7B88D9" w14:textId="213DC94C" w:rsidR="00444915" w:rsidRDefault="00444915" w:rsidP="0063302D">
      <w:pPr>
        <w:keepNext/>
        <w:keepLines/>
        <w:jc w:val="both"/>
        <w:rPr>
          <w:rFonts w:ascii="Tahoma" w:hAnsi="Tahoma" w:cs="Tahoma"/>
        </w:rPr>
      </w:pPr>
    </w:p>
    <w:p w14:paraId="5A6021A1" w14:textId="34F70018" w:rsidR="00444915" w:rsidRDefault="00444915" w:rsidP="0063302D">
      <w:pPr>
        <w:keepNext/>
        <w:keepLines/>
        <w:jc w:val="both"/>
        <w:rPr>
          <w:rFonts w:ascii="Tahoma" w:hAnsi="Tahoma" w:cs="Tahoma"/>
        </w:rPr>
      </w:pPr>
    </w:p>
    <w:p w14:paraId="02CB740F" w14:textId="52302709" w:rsidR="00444915" w:rsidRDefault="00444915" w:rsidP="0063302D">
      <w:pPr>
        <w:keepNext/>
        <w:keepLines/>
        <w:jc w:val="both"/>
        <w:rPr>
          <w:rFonts w:ascii="Tahoma" w:hAnsi="Tahoma" w:cs="Tahoma"/>
        </w:rPr>
      </w:pPr>
    </w:p>
    <w:p w14:paraId="1C5657F8" w14:textId="37798B74" w:rsidR="00444915" w:rsidRDefault="00444915" w:rsidP="0063302D">
      <w:pPr>
        <w:keepNext/>
        <w:keepLines/>
        <w:jc w:val="both"/>
        <w:rPr>
          <w:rFonts w:ascii="Tahoma" w:hAnsi="Tahoma" w:cs="Tahoma"/>
        </w:rPr>
      </w:pPr>
    </w:p>
    <w:p w14:paraId="4CE7AA1F" w14:textId="6E763DF4" w:rsidR="00444915" w:rsidRDefault="00444915" w:rsidP="0063302D">
      <w:pPr>
        <w:keepNext/>
        <w:keepLines/>
        <w:jc w:val="both"/>
        <w:rPr>
          <w:rFonts w:ascii="Tahoma" w:hAnsi="Tahoma" w:cs="Tahoma"/>
        </w:rPr>
      </w:pPr>
    </w:p>
    <w:p w14:paraId="4933998C" w14:textId="5B967CE1" w:rsidR="00444915" w:rsidRDefault="00444915" w:rsidP="0063302D">
      <w:pPr>
        <w:keepNext/>
        <w:keepLines/>
        <w:jc w:val="both"/>
        <w:rPr>
          <w:rFonts w:ascii="Tahoma" w:hAnsi="Tahoma" w:cs="Tahoma"/>
        </w:rPr>
      </w:pPr>
    </w:p>
    <w:p w14:paraId="3741A898" w14:textId="6CED956D" w:rsidR="00444915" w:rsidRDefault="00444915" w:rsidP="0063302D">
      <w:pPr>
        <w:keepNext/>
        <w:keepLines/>
        <w:jc w:val="both"/>
        <w:rPr>
          <w:rFonts w:ascii="Tahoma" w:hAnsi="Tahoma" w:cs="Tahoma"/>
        </w:rPr>
      </w:pPr>
    </w:p>
    <w:p w14:paraId="718A5800" w14:textId="635EFD4C" w:rsidR="00444915" w:rsidRDefault="00444915" w:rsidP="0063302D">
      <w:pPr>
        <w:keepNext/>
        <w:keepLines/>
        <w:jc w:val="both"/>
        <w:rPr>
          <w:rFonts w:ascii="Tahoma" w:hAnsi="Tahoma" w:cs="Tahoma"/>
        </w:rPr>
      </w:pPr>
    </w:p>
    <w:p w14:paraId="4E282BD8" w14:textId="406267C5" w:rsidR="00444915" w:rsidRDefault="00444915" w:rsidP="0063302D">
      <w:pPr>
        <w:keepNext/>
        <w:keepLines/>
        <w:jc w:val="both"/>
        <w:rPr>
          <w:rFonts w:ascii="Tahoma" w:hAnsi="Tahoma" w:cs="Tahoma"/>
        </w:rPr>
      </w:pPr>
    </w:p>
    <w:p w14:paraId="1A33C790" w14:textId="05B587EE" w:rsidR="009146B5" w:rsidRDefault="009146B5" w:rsidP="0063302D">
      <w:pPr>
        <w:keepNext/>
        <w:keepLines/>
        <w:jc w:val="both"/>
        <w:rPr>
          <w:rFonts w:ascii="Tahoma" w:hAnsi="Tahoma" w:cs="Tahoma"/>
        </w:rPr>
      </w:pPr>
    </w:p>
    <w:p w14:paraId="202C6D96" w14:textId="335234DC" w:rsidR="009146B5" w:rsidRDefault="009146B5" w:rsidP="0063302D">
      <w:pPr>
        <w:keepNext/>
        <w:keepLines/>
        <w:jc w:val="both"/>
        <w:rPr>
          <w:rFonts w:ascii="Tahoma" w:hAnsi="Tahoma" w:cs="Tahoma"/>
        </w:rPr>
      </w:pPr>
    </w:p>
    <w:p w14:paraId="73C2B383" w14:textId="47C2BA53" w:rsidR="009146B5" w:rsidRDefault="009146B5" w:rsidP="0063302D">
      <w:pPr>
        <w:keepNext/>
        <w:keepLines/>
        <w:jc w:val="both"/>
        <w:rPr>
          <w:rFonts w:ascii="Tahoma" w:hAnsi="Tahoma" w:cs="Tahoma"/>
        </w:rPr>
      </w:pPr>
    </w:p>
    <w:p w14:paraId="1472EAFB" w14:textId="4642A01D" w:rsidR="009146B5" w:rsidRDefault="009146B5" w:rsidP="0063302D">
      <w:pPr>
        <w:keepNext/>
        <w:keepLines/>
        <w:jc w:val="both"/>
        <w:rPr>
          <w:rFonts w:ascii="Tahoma" w:hAnsi="Tahoma" w:cs="Tahoma"/>
        </w:rPr>
      </w:pPr>
    </w:p>
    <w:p w14:paraId="05055CDE" w14:textId="4A7EB3DD" w:rsidR="009146B5" w:rsidRDefault="009146B5" w:rsidP="0063302D">
      <w:pPr>
        <w:keepNext/>
        <w:keepLines/>
        <w:jc w:val="both"/>
        <w:rPr>
          <w:rFonts w:ascii="Tahoma" w:hAnsi="Tahoma" w:cs="Tahoma"/>
        </w:rPr>
      </w:pPr>
    </w:p>
    <w:p w14:paraId="79C6F6BB" w14:textId="77777777" w:rsidR="009146B5" w:rsidRDefault="009146B5" w:rsidP="0063302D">
      <w:pPr>
        <w:keepNext/>
        <w:keepLines/>
        <w:jc w:val="both"/>
        <w:rPr>
          <w:rFonts w:ascii="Tahoma" w:hAnsi="Tahoma" w:cs="Tahoma"/>
        </w:rPr>
      </w:pPr>
    </w:p>
    <w:p w14:paraId="4A586C4B" w14:textId="77777777" w:rsidR="00444915" w:rsidRDefault="00444915" w:rsidP="0063302D">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05D1F982" w14:textId="77777777" w:rsidTr="006C1AC9">
        <w:tc>
          <w:tcPr>
            <w:tcW w:w="7725" w:type="dxa"/>
          </w:tcPr>
          <w:p w14:paraId="4946122C" w14:textId="6AF8D513" w:rsidR="006C1AC9" w:rsidRPr="00C8579C" w:rsidRDefault="00F236A5" w:rsidP="0063302D">
            <w:pPr>
              <w:keepNext/>
              <w:keepLines/>
              <w:jc w:val="both"/>
              <w:rPr>
                <w:rFonts w:ascii="Tahoma" w:hAnsi="Tahoma" w:cs="Tahoma"/>
              </w:rPr>
            </w:pPr>
            <w:r>
              <w:rPr>
                <w:rFonts w:ascii="Tahoma" w:hAnsi="Tahoma" w:cs="Tahoma"/>
              </w:rPr>
              <w:lastRenderedPageBreak/>
              <w:t>PO</w:t>
            </w:r>
            <w:r w:rsidR="00993FEA">
              <w:rPr>
                <w:rFonts w:ascii="Tahoma" w:hAnsi="Tahoma" w:cs="Tahoma"/>
              </w:rPr>
              <w:t>VZETEK PREDRAČUNA</w:t>
            </w:r>
          </w:p>
        </w:tc>
        <w:tc>
          <w:tcPr>
            <w:tcW w:w="1417" w:type="dxa"/>
          </w:tcPr>
          <w:p w14:paraId="2033FF33" w14:textId="77777777" w:rsidR="006C1AC9" w:rsidRPr="00C8579C" w:rsidRDefault="006C1AC9" w:rsidP="0063302D">
            <w:pPr>
              <w:keepNext/>
              <w:keepLines/>
              <w:jc w:val="both"/>
              <w:rPr>
                <w:rFonts w:ascii="Tahoma" w:hAnsi="Tahoma" w:cs="Tahoma"/>
                <w:b/>
                <w:i/>
              </w:rPr>
            </w:pPr>
          </w:p>
        </w:tc>
      </w:tr>
    </w:tbl>
    <w:p w14:paraId="635DA99F" w14:textId="77777777" w:rsidR="006C1AC9" w:rsidRPr="00C8579C" w:rsidRDefault="006C1AC9" w:rsidP="0063302D">
      <w:pPr>
        <w:keepNext/>
        <w:keepLines/>
        <w:jc w:val="both"/>
        <w:rPr>
          <w:rFonts w:ascii="Tahoma" w:hAnsi="Tahoma" w:cs="Tahoma"/>
        </w:rPr>
      </w:pPr>
    </w:p>
    <w:p w14:paraId="1B4117D9" w14:textId="77777777" w:rsidR="006C1AC9" w:rsidRPr="00C8579C" w:rsidRDefault="006C1AC9" w:rsidP="0063302D">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2B3CA691" w14:textId="77777777" w:rsidR="006C1AC9" w:rsidRPr="00C8579C" w:rsidRDefault="006C1AC9" w:rsidP="0063302D">
      <w:pPr>
        <w:keepNext/>
        <w:keepLines/>
        <w:jc w:val="both"/>
        <w:rPr>
          <w:rFonts w:ascii="Tahoma" w:hAnsi="Tahoma" w:cs="Tahoma"/>
        </w:rPr>
      </w:pPr>
    </w:p>
    <w:p w14:paraId="50CECE22" w14:textId="5216DC7D" w:rsidR="006C1AC9" w:rsidRPr="00C8579C" w:rsidRDefault="006C1AC9" w:rsidP="0063302D">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5279FC">
        <w:rPr>
          <w:rFonts w:ascii="Tahoma" w:hAnsi="Tahoma" w:cs="Tahoma"/>
          <w:b/>
        </w:rPr>
        <w:t>VKS-89/25</w:t>
      </w:r>
      <w:r w:rsidR="00A70F00" w:rsidRPr="00056E74">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8E4C57" w:rsidRPr="008E4C57">
        <w:rPr>
          <w:rFonts w:ascii="Tahoma" w:hAnsi="Tahoma" w:cs="Tahoma"/>
          <w:b/>
          <w:bCs/>
        </w:rPr>
        <w:t xml:space="preserve"> </w:t>
      </w:r>
      <w:r w:rsidR="00B500DD" w:rsidRPr="00B500DD">
        <w:rPr>
          <w:rFonts w:ascii="Tahoma" w:hAnsi="Tahoma" w:cs="Tahoma"/>
          <w:b/>
          <w:bCs/>
        </w:rPr>
        <w:t>za leto 2025 in leto 2026</w:t>
      </w:r>
    </w:p>
    <w:p w14:paraId="28C6D6CE" w14:textId="77777777" w:rsidR="00963821" w:rsidRPr="00C8579C" w:rsidRDefault="006C1AC9" w:rsidP="0063302D">
      <w:pPr>
        <w:keepNext/>
        <w:keepLines/>
        <w:jc w:val="both"/>
        <w:rPr>
          <w:rFonts w:ascii="Tahoma" w:hAnsi="Tahoma" w:cs="Tahoma"/>
          <w:b/>
        </w:rPr>
      </w:pPr>
      <w:r w:rsidRPr="00C8579C">
        <w:rPr>
          <w:rFonts w:ascii="Tahoma" w:hAnsi="Tahoma" w:cs="Tahoma"/>
          <w:b/>
        </w:rPr>
        <w:t xml:space="preserve"> </w:t>
      </w:r>
    </w:p>
    <w:p w14:paraId="6F2B5840" w14:textId="77777777" w:rsidR="00B41635" w:rsidRDefault="006C1AC9" w:rsidP="0063302D">
      <w:pPr>
        <w:pStyle w:val="Odstavekseznama"/>
        <w:keepNext/>
        <w:keepLines/>
        <w:numPr>
          <w:ilvl w:val="0"/>
          <w:numId w:val="19"/>
        </w:numPr>
        <w:ind w:hanging="720"/>
        <w:jc w:val="both"/>
        <w:rPr>
          <w:rFonts w:ascii="Tahoma" w:hAnsi="Tahoma" w:cs="Tahoma"/>
          <w:b/>
        </w:rPr>
      </w:pPr>
      <w:r w:rsidRPr="00C8579C">
        <w:rPr>
          <w:rFonts w:ascii="Tahoma" w:hAnsi="Tahoma" w:cs="Tahoma"/>
          <w:b/>
        </w:rPr>
        <w:t xml:space="preserve">PONUDBENA </w:t>
      </w:r>
      <w:r w:rsidR="00EE22F4">
        <w:rPr>
          <w:rFonts w:ascii="Tahoma" w:hAnsi="Tahoma" w:cs="Tahoma"/>
          <w:b/>
        </w:rPr>
        <w:t>VREDNOST V EUR BREZ DDV</w:t>
      </w:r>
      <w:r w:rsidRPr="00C8579C">
        <w:rPr>
          <w:rFonts w:ascii="Tahoma" w:hAnsi="Tahoma" w:cs="Tahoma"/>
          <w:b/>
        </w:rPr>
        <w:t xml:space="preserve"> </w:t>
      </w:r>
    </w:p>
    <w:p w14:paraId="6CE59106" w14:textId="77777777" w:rsidR="00B41635" w:rsidRDefault="00B41635" w:rsidP="0063302D">
      <w:pPr>
        <w:pStyle w:val="Odstavekseznama"/>
        <w:keepNext/>
        <w:keepLines/>
        <w:ind w:left="720"/>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B41635" w:rsidRPr="00B41635" w14:paraId="5EB93036" w14:textId="77777777" w:rsidTr="00161B0E">
        <w:trPr>
          <w:trHeight w:val="535"/>
        </w:trPr>
        <w:tc>
          <w:tcPr>
            <w:tcW w:w="597" w:type="dxa"/>
            <w:shd w:val="clear" w:color="auto" w:fill="CCFF99"/>
            <w:vAlign w:val="center"/>
          </w:tcPr>
          <w:p w14:paraId="3DF98419"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284D82BC"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409D1CFF"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Skupna okvirna količina</w:t>
            </w:r>
          </w:p>
          <w:p w14:paraId="666E2D0A" w14:textId="16ADCA02" w:rsidR="00B41635" w:rsidRPr="00B41635" w:rsidRDefault="00B41635" w:rsidP="0063302D">
            <w:pPr>
              <w:keepNext/>
              <w:keepLines/>
              <w:jc w:val="center"/>
              <w:rPr>
                <w:rFonts w:ascii="Tahoma" w:hAnsi="Tahoma" w:cs="Tahoma"/>
                <w:b/>
                <w:sz w:val="18"/>
                <w:szCs w:val="18"/>
              </w:rPr>
            </w:pPr>
          </w:p>
          <w:p w14:paraId="2BC2C0A3" w14:textId="77777777" w:rsidR="00B41635" w:rsidRPr="00B41635" w:rsidRDefault="00B41635" w:rsidP="0063302D">
            <w:pPr>
              <w:keepNext/>
              <w:keepLines/>
              <w:ind w:left="720" w:hanging="544"/>
              <w:rPr>
                <w:rFonts w:ascii="Tahoma" w:hAnsi="Tahoma" w:cs="Tahoma"/>
                <w:b/>
                <w:sz w:val="18"/>
                <w:szCs w:val="18"/>
              </w:rPr>
            </w:pPr>
          </w:p>
        </w:tc>
        <w:tc>
          <w:tcPr>
            <w:tcW w:w="2551" w:type="dxa"/>
            <w:shd w:val="clear" w:color="auto" w:fill="CCFF99"/>
            <w:vAlign w:val="center"/>
          </w:tcPr>
          <w:p w14:paraId="6964E52F"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B41635" w:rsidRPr="00B41635" w14:paraId="0FCC5EC2" w14:textId="77777777" w:rsidTr="00161B0E">
        <w:trPr>
          <w:trHeight w:val="671"/>
        </w:trPr>
        <w:tc>
          <w:tcPr>
            <w:tcW w:w="597" w:type="dxa"/>
            <w:shd w:val="clear" w:color="auto" w:fill="auto"/>
            <w:vAlign w:val="center"/>
          </w:tcPr>
          <w:p w14:paraId="017B764A" w14:textId="77777777" w:rsidR="00B41635" w:rsidRPr="00B41635" w:rsidRDefault="00B41635" w:rsidP="0063302D">
            <w:pPr>
              <w:keepNext/>
              <w:keepLines/>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7875B338" w14:textId="242B790F"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xml:space="preserve">Prevzem </w:t>
            </w:r>
            <w:r w:rsidR="00A70F00">
              <w:rPr>
                <w:rFonts w:ascii="Tahoma" w:hAnsi="Tahoma" w:cs="Tahoma"/>
                <w:b/>
                <w:sz w:val="18"/>
                <w:szCs w:val="18"/>
              </w:rPr>
              <w:t>ostanka obdelanih mešanih komunalnih odpadkov</w:t>
            </w:r>
          </w:p>
        </w:tc>
        <w:tc>
          <w:tcPr>
            <w:tcW w:w="2693" w:type="dxa"/>
            <w:gridSpan w:val="2"/>
            <w:vAlign w:val="center"/>
          </w:tcPr>
          <w:p w14:paraId="56697057" w14:textId="32CFEF1F" w:rsidR="00B41635" w:rsidRPr="00B41635" w:rsidRDefault="00A70F00" w:rsidP="0063302D">
            <w:pPr>
              <w:keepNext/>
              <w:keepLines/>
              <w:jc w:val="center"/>
              <w:rPr>
                <w:rFonts w:ascii="Tahoma" w:hAnsi="Tahoma" w:cs="Tahoma"/>
                <w:b/>
                <w:sz w:val="18"/>
                <w:szCs w:val="18"/>
              </w:rPr>
            </w:pPr>
            <w:r>
              <w:rPr>
                <w:rFonts w:ascii="Tahoma" w:hAnsi="Tahoma" w:cs="Tahoma"/>
                <w:b/>
                <w:sz w:val="18"/>
                <w:szCs w:val="18"/>
              </w:rPr>
              <w:t>6</w:t>
            </w:r>
            <w:r w:rsidR="00B41635" w:rsidRPr="00B41635">
              <w:rPr>
                <w:rFonts w:ascii="Tahoma" w:hAnsi="Tahoma" w:cs="Tahoma"/>
                <w:b/>
                <w:sz w:val="18"/>
                <w:szCs w:val="18"/>
              </w:rPr>
              <w:t>.000 ton</w:t>
            </w:r>
          </w:p>
        </w:tc>
        <w:tc>
          <w:tcPr>
            <w:tcW w:w="2551" w:type="dxa"/>
            <w:shd w:val="clear" w:color="auto" w:fill="auto"/>
            <w:vAlign w:val="center"/>
          </w:tcPr>
          <w:p w14:paraId="2607AEDF" w14:textId="77777777" w:rsidR="00B41635" w:rsidRPr="00B41635" w:rsidRDefault="00B41635" w:rsidP="0063302D">
            <w:pPr>
              <w:keepNext/>
              <w:keepLines/>
              <w:jc w:val="center"/>
              <w:rPr>
                <w:rFonts w:ascii="Tahoma" w:hAnsi="Tahoma" w:cs="Tahoma"/>
                <w:sz w:val="18"/>
                <w:szCs w:val="18"/>
              </w:rPr>
            </w:pPr>
          </w:p>
        </w:tc>
      </w:tr>
      <w:tr w:rsidR="00B41635" w:rsidRPr="00B41635" w14:paraId="7441C6E8" w14:textId="77777777" w:rsidTr="00161B0E">
        <w:trPr>
          <w:trHeight w:val="671"/>
        </w:trPr>
        <w:tc>
          <w:tcPr>
            <w:tcW w:w="597" w:type="dxa"/>
            <w:shd w:val="clear" w:color="auto" w:fill="auto"/>
            <w:vAlign w:val="center"/>
          </w:tcPr>
          <w:p w14:paraId="2E5BDF5E" w14:textId="77777777" w:rsidR="00B41635" w:rsidRPr="00B41635" w:rsidRDefault="00B41635" w:rsidP="0063302D">
            <w:pPr>
              <w:keepNext/>
              <w:keepLines/>
              <w:jc w:val="center"/>
              <w:rPr>
                <w:rFonts w:ascii="Tahoma" w:hAnsi="Tahoma" w:cs="Tahoma"/>
                <w:sz w:val="18"/>
                <w:szCs w:val="18"/>
              </w:rPr>
            </w:pPr>
          </w:p>
        </w:tc>
        <w:tc>
          <w:tcPr>
            <w:tcW w:w="5924" w:type="dxa"/>
            <w:gridSpan w:val="3"/>
            <w:vAlign w:val="center"/>
          </w:tcPr>
          <w:p w14:paraId="1594D70B"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0A0A75D3"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4E56D54D" w14:textId="77777777" w:rsidR="00B41635" w:rsidRPr="00B41635" w:rsidRDefault="00B41635" w:rsidP="0063302D">
            <w:pPr>
              <w:keepNext/>
              <w:keepLines/>
              <w:jc w:val="center"/>
              <w:rPr>
                <w:rFonts w:ascii="Tahoma" w:hAnsi="Tahoma" w:cs="Tahoma"/>
                <w:sz w:val="18"/>
                <w:szCs w:val="18"/>
              </w:rPr>
            </w:pPr>
          </w:p>
        </w:tc>
      </w:tr>
      <w:tr w:rsidR="00B41635" w:rsidRPr="00B41635" w14:paraId="51EFDB5A" w14:textId="77777777" w:rsidTr="00161B0E">
        <w:trPr>
          <w:trHeight w:val="671"/>
        </w:trPr>
        <w:tc>
          <w:tcPr>
            <w:tcW w:w="597" w:type="dxa"/>
            <w:shd w:val="clear" w:color="auto" w:fill="auto"/>
            <w:vAlign w:val="center"/>
          </w:tcPr>
          <w:p w14:paraId="1A78AD9E" w14:textId="77777777" w:rsidR="00B41635" w:rsidRPr="00B41635" w:rsidRDefault="00B41635" w:rsidP="0063302D">
            <w:pPr>
              <w:keepNext/>
              <w:keepLines/>
              <w:jc w:val="center"/>
              <w:rPr>
                <w:rFonts w:ascii="Tahoma" w:hAnsi="Tahoma" w:cs="Tahoma"/>
                <w:sz w:val="18"/>
                <w:szCs w:val="18"/>
              </w:rPr>
            </w:pPr>
          </w:p>
        </w:tc>
        <w:tc>
          <w:tcPr>
            <w:tcW w:w="4223" w:type="dxa"/>
            <w:gridSpan w:val="2"/>
            <w:vAlign w:val="center"/>
          </w:tcPr>
          <w:p w14:paraId="22A93947" w14:textId="77777777" w:rsidR="00B41635" w:rsidRPr="00B41635" w:rsidRDefault="00B41635" w:rsidP="0063302D">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51071915"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185A0EA0" w14:textId="77777777" w:rsidR="00B41635" w:rsidRPr="00B41635" w:rsidRDefault="00B41635" w:rsidP="0063302D">
            <w:pPr>
              <w:keepNext/>
              <w:keepLines/>
              <w:jc w:val="center"/>
              <w:rPr>
                <w:rFonts w:ascii="Tahoma" w:hAnsi="Tahoma" w:cs="Tahoma"/>
                <w:sz w:val="18"/>
                <w:szCs w:val="18"/>
              </w:rPr>
            </w:pPr>
          </w:p>
        </w:tc>
      </w:tr>
      <w:tr w:rsidR="00B41635" w:rsidRPr="00B41635" w14:paraId="62366523" w14:textId="77777777" w:rsidTr="00161B0E">
        <w:trPr>
          <w:trHeight w:val="671"/>
        </w:trPr>
        <w:tc>
          <w:tcPr>
            <w:tcW w:w="597" w:type="dxa"/>
            <w:shd w:val="clear" w:color="auto" w:fill="auto"/>
            <w:vAlign w:val="center"/>
          </w:tcPr>
          <w:p w14:paraId="79BEF39E" w14:textId="77777777" w:rsidR="00B41635" w:rsidRPr="00B41635" w:rsidRDefault="00B41635" w:rsidP="0063302D">
            <w:pPr>
              <w:keepNext/>
              <w:keepLines/>
              <w:jc w:val="center"/>
              <w:rPr>
                <w:rFonts w:ascii="Tahoma" w:hAnsi="Tahoma" w:cs="Tahoma"/>
                <w:sz w:val="18"/>
                <w:szCs w:val="18"/>
              </w:rPr>
            </w:pPr>
          </w:p>
        </w:tc>
        <w:tc>
          <w:tcPr>
            <w:tcW w:w="5924" w:type="dxa"/>
            <w:gridSpan w:val="3"/>
            <w:vAlign w:val="center"/>
          </w:tcPr>
          <w:p w14:paraId="2D94F221"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4619AE09" w14:textId="77777777" w:rsidR="00B41635" w:rsidRPr="00B41635" w:rsidRDefault="00B41635" w:rsidP="0063302D">
            <w:pPr>
              <w:keepNext/>
              <w:keepLines/>
              <w:jc w:val="center"/>
              <w:rPr>
                <w:rFonts w:ascii="Tahoma" w:hAnsi="Tahoma" w:cs="Tahoma"/>
                <w:sz w:val="18"/>
                <w:szCs w:val="18"/>
              </w:rPr>
            </w:pPr>
          </w:p>
        </w:tc>
      </w:tr>
    </w:tbl>
    <w:p w14:paraId="5BD2CFB2" w14:textId="77777777" w:rsidR="00B41635" w:rsidRDefault="00B41635" w:rsidP="0063302D">
      <w:pPr>
        <w:keepNext/>
        <w:keepLines/>
        <w:jc w:val="both"/>
        <w:rPr>
          <w:rFonts w:ascii="Tahoma" w:hAnsi="Tahoma" w:cs="Tahoma"/>
          <w:b/>
        </w:rPr>
      </w:pPr>
    </w:p>
    <w:p w14:paraId="4176D3A7" w14:textId="77777777" w:rsidR="00B41635" w:rsidRDefault="00B41635" w:rsidP="0063302D">
      <w:pPr>
        <w:keepNext/>
        <w:keepLines/>
        <w:jc w:val="both"/>
        <w:rPr>
          <w:rFonts w:ascii="Tahoma" w:hAnsi="Tahoma" w:cs="Tahoma"/>
          <w:b/>
        </w:rPr>
      </w:pPr>
    </w:p>
    <w:p w14:paraId="06A28E67" w14:textId="66483A84" w:rsidR="00A95F97" w:rsidRDefault="00A95F97" w:rsidP="0063302D">
      <w:pPr>
        <w:keepNext/>
        <w:keepLines/>
        <w:rPr>
          <w:rFonts w:ascii="Tahoma" w:hAnsi="Tahoma" w:cs="Tahoma"/>
        </w:rPr>
      </w:pPr>
    </w:p>
    <w:p w14:paraId="7BF9BA9B" w14:textId="3678D8A6" w:rsidR="00AC3759" w:rsidRDefault="00AC3759" w:rsidP="0063302D">
      <w:pPr>
        <w:keepNext/>
        <w:keepLines/>
        <w:rPr>
          <w:rFonts w:ascii="Tahoma" w:hAnsi="Tahoma" w:cs="Tahoma"/>
        </w:rPr>
      </w:pPr>
    </w:p>
    <w:p w14:paraId="551C3A63" w14:textId="77777777" w:rsidR="00AC3759" w:rsidRDefault="00AC3759" w:rsidP="0063302D">
      <w:pPr>
        <w:keepNext/>
        <w:keepLines/>
        <w:rPr>
          <w:rFonts w:ascii="Tahoma" w:hAnsi="Tahoma" w:cs="Tahoma"/>
        </w:rPr>
      </w:pPr>
    </w:p>
    <w:p w14:paraId="75F9753D" w14:textId="77777777" w:rsidR="005279FC" w:rsidRDefault="005279FC" w:rsidP="0063302D">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3297A3C8" w14:textId="77777777" w:rsidTr="00FF7983">
        <w:trPr>
          <w:trHeight w:val="235"/>
        </w:trPr>
        <w:tc>
          <w:tcPr>
            <w:tcW w:w="3402" w:type="dxa"/>
            <w:tcBorders>
              <w:bottom w:val="single" w:sz="4" w:space="0" w:color="auto"/>
            </w:tcBorders>
          </w:tcPr>
          <w:p w14:paraId="253DCC01" w14:textId="77777777" w:rsidR="00C23AD1" w:rsidRPr="00C8579C" w:rsidRDefault="00C23AD1" w:rsidP="0063302D">
            <w:pPr>
              <w:keepNext/>
              <w:keepLines/>
              <w:jc w:val="both"/>
              <w:rPr>
                <w:rFonts w:ascii="Tahoma" w:hAnsi="Tahoma" w:cs="Tahoma"/>
                <w:snapToGrid w:val="0"/>
                <w:color w:val="000000"/>
              </w:rPr>
            </w:pPr>
          </w:p>
        </w:tc>
        <w:tc>
          <w:tcPr>
            <w:tcW w:w="2127" w:type="dxa"/>
          </w:tcPr>
          <w:p w14:paraId="4EC7F9E2" w14:textId="77777777" w:rsidR="00C23AD1" w:rsidRPr="00C8579C" w:rsidRDefault="00C23AD1" w:rsidP="0063302D">
            <w:pPr>
              <w:keepNext/>
              <w:keepLines/>
              <w:jc w:val="center"/>
              <w:rPr>
                <w:rFonts w:ascii="Tahoma" w:hAnsi="Tahoma" w:cs="Tahoma"/>
                <w:snapToGrid w:val="0"/>
                <w:color w:val="000000"/>
              </w:rPr>
            </w:pPr>
          </w:p>
        </w:tc>
        <w:tc>
          <w:tcPr>
            <w:tcW w:w="3543" w:type="dxa"/>
            <w:tcBorders>
              <w:bottom w:val="single" w:sz="4" w:space="0" w:color="auto"/>
            </w:tcBorders>
          </w:tcPr>
          <w:p w14:paraId="68CA43CB"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582F2274" w14:textId="77777777" w:rsidTr="00FF7983">
        <w:trPr>
          <w:trHeight w:val="235"/>
        </w:trPr>
        <w:tc>
          <w:tcPr>
            <w:tcW w:w="3402" w:type="dxa"/>
            <w:tcBorders>
              <w:top w:val="single" w:sz="4" w:space="0" w:color="auto"/>
            </w:tcBorders>
          </w:tcPr>
          <w:p w14:paraId="7E72EBBF"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9CAF227"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19B88E13"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234994C8" w14:textId="77777777" w:rsidR="000E7ED8" w:rsidRDefault="000E7ED8" w:rsidP="0063302D">
      <w:pPr>
        <w:keepNext/>
        <w:keepLines/>
        <w:rPr>
          <w:rFonts w:ascii="Tahoma" w:hAnsi="Tahoma" w:cs="Tahoma"/>
        </w:rPr>
      </w:pPr>
    </w:p>
    <w:p w14:paraId="58DD91EC" w14:textId="77777777" w:rsidR="000E7ED8" w:rsidRDefault="000E7ED8" w:rsidP="0063302D">
      <w:pPr>
        <w:keepNext/>
        <w:keepLines/>
        <w:rPr>
          <w:rFonts w:ascii="Tahoma" w:hAnsi="Tahoma" w:cs="Tahoma"/>
        </w:rPr>
      </w:pPr>
      <w:r>
        <w:rPr>
          <w:rFonts w:ascii="Tahoma" w:hAnsi="Tahoma" w:cs="Tahoma"/>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D21991" w:rsidRPr="00FE09EF" w14:paraId="756137BD" w14:textId="77777777" w:rsidTr="00B7430C">
        <w:tc>
          <w:tcPr>
            <w:tcW w:w="7650" w:type="dxa"/>
            <w:tcBorders>
              <w:top w:val="single" w:sz="4" w:space="0" w:color="auto"/>
              <w:left w:val="single" w:sz="4" w:space="0" w:color="auto"/>
              <w:bottom w:val="single" w:sz="4" w:space="0" w:color="auto"/>
              <w:right w:val="single" w:sz="4" w:space="0" w:color="808080"/>
            </w:tcBorders>
          </w:tcPr>
          <w:p w14:paraId="60B76F13" w14:textId="77777777" w:rsidR="00D21991" w:rsidRPr="00FE09EF" w:rsidRDefault="00D21991" w:rsidP="00B7430C">
            <w:pPr>
              <w:keepNext/>
              <w:keepLines/>
              <w:jc w:val="both"/>
              <w:rPr>
                <w:rFonts w:ascii="Tahoma" w:hAnsi="Tahoma" w:cs="Tahoma"/>
              </w:rPr>
            </w:pPr>
            <w:r w:rsidRPr="00FE09EF">
              <w:rPr>
                <w:rFonts w:ascii="Tahoma" w:hAnsi="Tahoma" w:cs="Tahoma"/>
              </w:rPr>
              <w:lastRenderedPageBreak/>
              <w:t>ESPD</w:t>
            </w:r>
          </w:p>
        </w:tc>
        <w:tc>
          <w:tcPr>
            <w:tcW w:w="1417" w:type="dxa"/>
            <w:tcBorders>
              <w:top w:val="single" w:sz="4" w:space="0" w:color="auto"/>
              <w:left w:val="single" w:sz="4" w:space="0" w:color="808080"/>
              <w:bottom w:val="single" w:sz="4" w:space="0" w:color="auto"/>
              <w:right w:val="single" w:sz="4" w:space="0" w:color="auto"/>
            </w:tcBorders>
            <w:hideMark/>
          </w:tcPr>
          <w:p w14:paraId="782D1A91" w14:textId="77777777" w:rsidR="00D21991" w:rsidRPr="00FE09EF" w:rsidRDefault="00D21991" w:rsidP="00B7430C">
            <w:pPr>
              <w:keepNext/>
              <w:keepLines/>
              <w:jc w:val="both"/>
              <w:rPr>
                <w:rFonts w:ascii="Tahoma" w:hAnsi="Tahoma" w:cs="Tahoma"/>
                <w:b/>
                <w:i/>
              </w:rPr>
            </w:pPr>
            <w:r w:rsidRPr="00FE09EF">
              <w:rPr>
                <w:rFonts w:ascii="Tahoma" w:hAnsi="Tahoma" w:cs="Tahoma"/>
                <w:b/>
                <w:i/>
              </w:rPr>
              <w:t>Priloga 3</w:t>
            </w:r>
          </w:p>
        </w:tc>
      </w:tr>
    </w:tbl>
    <w:p w14:paraId="2DA452A9" w14:textId="77777777" w:rsidR="00D21991" w:rsidRDefault="00D21991" w:rsidP="00D21991">
      <w:pPr>
        <w:keepNext/>
        <w:keepLines/>
        <w:jc w:val="both"/>
        <w:rPr>
          <w:rFonts w:ascii="Tahoma" w:hAnsi="Tahoma" w:cs="Tahoma"/>
        </w:rPr>
      </w:pPr>
      <w:r w:rsidRPr="00FE09EF">
        <w:rPr>
          <w:rFonts w:ascii="Tahoma" w:hAnsi="Tahoma" w:cs="Tahoma"/>
        </w:rPr>
        <w:t xml:space="preserve">Ponudnik (oz. glavni partner v primeru skupne ponudbe) mora prilogo »ESPD« izpolniti ter v informacijski sistem e-JN naložiti elektronsko podpisan ESPD v </w:t>
      </w:r>
      <w:proofErr w:type="spellStart"/>
      <w:r w:rsidRPr="00FE09EF">
        <w:rPr>
          <w:rFonts w:ascii="Tahoma" w:hAnsi="Tahoma" w:cs="Tahoma"/>
        </w:rPr>
        <w:t>xml</w:t>
      </w:r>
      <w:proofErr w:type="spellEnd"/>
      <w:r w:rsidRPr="00FE09EF">
        <w:rPr>
          <w:rFonts w:ascii="Tahoma" w:hAnsi="Tahoma" w:cs="Tahoma"/>
        </w:rPr>
        <w:t xml:space="preserve">. obliki ali nepodpisan ESPD v </w:t>
      </w:r>
      <w:proofErr w:type="spellStart"/>
      <w:r w:rsidRPr="00FE09EF">
        <w:rPr>
          <w:rFonts w:ascii="Tahoma" w:hAnsi="Tahoma" w:cs="Tahoma"/>
        </w:rPr>
        <w:t>xml</w:t>
      </w:r>
      <w:proofErr w:type="spellEnd"/>
      <w:r w:rsidRPr="00FE09EF">
        <w:rPr>
          <w:rFonts w:ascii="Tahoma" w:hAnsi="Tahoma" w:cs="Tahoma"/>
        </w:rPr>
        <w:t>. obliki, pri čemer se v slednjem primeru v skladu Splošnimi pogoji uporabe informacijskega sistema e-JN šteje, da je oddan pravno zavezujoč dokument, ki ima enako veljavnost kot podpisan.</w:t>
      </w:r>
    </w:p>
    <w:p w14:paraId="1403E0C2" w14:textId="77777777" w:rsidR="00D21991" w:rsidRDefault="00D21991" w:rsidP="00D219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21991" w:rsidRPr="00C8579C" w14:paraId="0C6DF305" w14:textId="77777777" w:rsidTr="00B7430C">
        <w:tc>
          <w:tcPr>
            <w:tcW w:w="7725" w:type="dxa"/>
          </w:tcPr>
          <w:p w14:paraId="73D23143" w14:textId="77777777" w:rsidR="00D21991" w:rsidRPr="00C8579C" w:rsidRDefault="00D21991" w:rsidP="00B7430C">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61B8DFC8" w14:textId="77777777" w:rsidR="00D21991" w:rsidRPr="00C8579C" w:rsidRDefault="00D21991" w:rsidP="00B7430C">
            <w:pPr>
              <w:keepNext/>
              <w:keepLines/>
              <w:jc w:val="both"/>
              <w:rPr>
                <w:rFonts w:ascii="Tahoma" w:hAnsi="Tahoma" w:cs="Tahoma"/>
                <w:b/>
              </w:rPr>
            </w:pPr>
            <w:r w:rsidRPr="00C8579C">
              <w:rPr>
                <w:rFonts w:ascii="Tahoma" w:hAnsi="Tahoma" w:cs="Tahoma"/>
                <w:b/>
                <w:i/>
              </w:rPr>
              <w:t>Priloga 3</w:t>
            </w:r>
            <w:r>
              <w:rPr>
                <w:rFonts w:ascii="Tahoma" w:hAnsi="Tahoma" w:cs="Tahoma"/>
                <w:b/>
                <w:i/>
              </w:rPr>
              <w:t>/2</w:t>
            </w:r>
          </w:p>
        </w:tc>
      </w:tr>
    </w:tbl>
    <w:p w14:paraId="7110C7DA" w14:textId="77777777" w:rsidR="00D21991" w:rsidRPr="00FE09EF" w:rsidRDefault="00D21991" w:rsidP="00D21991">
      <w:pPr>
        <w:keepNext/>
        <w:keepLines/>
        <w:jc w:val="both"/>
        <w:rPr>
          <w:rFonts w:ascii="Tahoma" w:hAnsi="Tahoma" w:cs="Tahoma"/>
          <w:i/>
        </w:rPr>
      </w:pPr>
      <w:r w:rsidRPr="00FE09EF">
        <w:rPr>
          <w:rFonts w:ascii="Tahoma" w:hAnsi="Tahoma" w:cs="Tahoma"/>
          <w:i/>
        </w:rPr>
        <w:t xml:space="preserve">Posamezni član/i skupine ponudnikov v okviru skupne ponudbe (partner/ji) mora/jo ESPD </w:t>
      </w:r>
      <w:r w:rsidRPr="00FE09EF">
        <w:rPr>
          <w:rFonts w:ascii="Tahoma" w:hAnsi="Tahoma" w:cs="Tahoma"/>
          <w:i/>
          <w:u w:val="single"/>
        </w:rPr>
        <w:t>naložiti v</w:t>
      </w:r>
      <w:r w:rsidRPr="00FE09EF">
        <w:rPr>
          <w:rFonts w:ascii="Tahoma" w:hAnsi="Tahoma" w:cs="Tahoma"/>
          <w:b/>
          <w:i/>
          <w:u w:val="single"/>
        </w:rPr>
        <w:t xml:space="preserve"> </w:t>
      </w:r>
      <w:r w:rsidRPr="00FE09EF">
        <w:rPr>
          <w:rFonts w:ascii="Tahoma" w:hAnsi="Tahoma" w:cs="Tahoma"/>
          <w:i/>
          <w:u w:val="single"/>
        </w:rPr>
        <w:t>Razdelek »SODELUJOČI«, del »ESPD – ostali sodelujoči« (Priloga 3/2)</w:t>
      </w:r>
      <w:r w:rsidRPr="00FE09EF">
        <w:rPr>
          <w:rFonts w:ascii="Tahoma" w:hAnsi="Tahoma" w:cs="Tahoma"/>
          <w:i/>
        </w:rPr>
        <w:t xml:space="preserve">.   </w:t>
      </w:r>
    </w:p>
    <w:p w14:paraId="1113C08F" w14:textId="77777777" w:rsidR="00663ACF" w:rsidRPr="00C8579C" w:rsidRDefault="00663ACF" w:rsidP="0063302D">
      <w:pPr>
        <w:keepNext/>
        <w:keepLines/>
        <w:jc w:val="both"/>
        <w:rPr>
          <w:rFonts w:ascii="Tahoma" w:hAnsi="Tahoma" w:cs="Tahoma"/>
        </w:rPr>
      </w:pPr>
    </w:p>
    <w:p w14:paraId="3DCEE9D1" w14:textId="77777777" w:rsidR="00C23AD1" w:rsidRPr="00C8579C" w:rsidRDefault="00C23AD1" w:rsidP="0063302D">
      <w:pPr>
        <w:keepNext/>
        <w:keepLines/>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058EE171" w14:textId="77777777" w:rsidTr="00A20447">
        <w:tc>
          <w:tcPr>
            <w:tcW w:w="7938" w:type="dxa"/>
          </w:tcPr>
          <w:p w14:paraId="45ECD5C9" w14:textId="77777777" w:rsidR="00173006" w:rsidRPr="00C8579C" w:rsidRDefault="00173006" w:rsidP="0063302D">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29D25836" w14:textId="77777777" w:rsidR="00173006" w:rsidRPr="00C8579C" w:rsidRDefault="00173006" w:rsidP="0063302D">
            <w:pPr>
              <w:keepNext/>
              <w:keepLines/>
              <w:jc w:val="both"/>
              <w:rPr>
                <w:rFonts w:ascii="Tahoma" w:hAnsi="Tahoma" w:cs="Tahoma"/>
                <w:b/>
                <w:i/>
              </w:rPr>
            </w:pPr>
            <w:r w:rsidRPr="00C8579C">
              <w:rPr>
                <w:rFonts w:ascii="Tahoma" w:hAnsi="Tahoma" w:cs="Tahoma"/>
                <w:b/>
                <w:i/>
              </w:rPr>
              <w:t>Priloga 1</w:t>
            </w:r>
          </w:p>
        </w:tc>
      </w:tr>
    </w:tbl>
    <w:p w14:paraId="556B6D03" w14:textId="77777777" w:rsidR="000E7ED8" w:rsidRDefault="000E7ED8" w:rsidP="0063302D">
      <w:pPr>
        <w:keepNext/>
        <w:keepLines/>
        <w:ind w:left="142"/>
        <w:jc w:val="both"/>
        <w:rPr>
          <w:rFonts w:ascii="Tahoma" w:hAnsi="Tahoma" w:cs="Tahoma"/>
          <w:b/>
        </w:rPr>
      </w:pPr>
    </w:p>
    <w:p w14:paraId="1541F870" w14:textId="1F53F72E" w:rsidR="00545BD7" w:rsidRPr="00C8579C" w:rsidRDefault="005279FC" w:rsidP="0063302D">
      <w:pPr>
        <w:keepNext/>
        <w:keepLines/>
        <w:ind w:left="142"/>
        <w:jc w:val="both"/>
        <w:rPr>
          <w:rFonts w:ascii="Tahoma" w:hAnsi="Tahoma" w:cs="Tahoma"/>
        </w:rPr>
      </w:pPr>
      <w:r>
        <w:rPr>
          <w:rFonts w:ascii="Tahoma" w:hAnsi="Tahoma" w:cs="Tahoma"/>
          <w:b/>
        </w:rPr>
        <w:t>VKS-89/25</w:t>
      </w:r>
      <w:r w:rsidR="00A70F00" w:rsidRPr="00663ACF">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8E4C57" w:rsidRPr="008E4C57">
        <w:rPr>
          <w:rFonts w:ascii="Tahoma" w:hAnsi="Tahoma" w:cs="Tahoma"/>
          <w:b/>
          <w:bCs/>
        </w:rPr>
        <w:t xml:space="preserve"> </w:t>
      </w:r>
      <w:r w:rsidR="00B500DD" w:rsidRPr="00B500DD">
        <w:rPr>
          <w:rFonts w:ascii="Tahoma" w:hAnsi="Tahoma" w:cs="Tahoma"/>
          <w:b/>
          <w:bCs/>
        </w:rPr>
        <w:t>za leto 2025 in leto 2026</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2977"/>
        <w:gridCol w:w="30"/>
        <w:gridCol w:w="3008"/>
      </w:tblGrid>
      <w:tr w:rsidR="00F236A5" w:rsidRPr="00285804" w14:paraId="19EDA42F" w14:textId="77777777" w:rsidTr="002F5742">
        <w:trPr>
          <w:trHeight w:val="251"/>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7646EC8C" w14:textId="77777777" w:rsidR="00F236A5" w:rsidRPr="00285804" w:rsidRDefault="00F236A5" w:rsidP="00567081">
            <w:pPr>
              <w:keepNext/>
              <w:keepLines/>
              <w:rPr>
                <w:rFonts w:ascii="Tahoma" w:hAnsi="Tahoma" w:cs="Tahoma"/>
                <w:sz w:val="18"/>
                <w:szCs w:val="18"/>
              </w:rPr>
            </w:pPr>
            <w:r w:rsidRPr="00285804">
              <w:rPr>
                <w:rFonts w:ascii="Tahoma" w:hAnsi="Tahoma" w:cs="Tahoma"/>
                <w:b/>
                <w:sz w:val="18"/>
                <w:szCs w:val="18"/>
              </w:rPr>
              <w:t>PODATKI O PONUDNIKU/PARTNERJU</w:t>
            </w:r>
          </w:p>
        </w:tc>
      </w:tr>
      <w:tr w:rsidR="00F236A5" w:rsidRPr="00285804" w14:paraId="2FB529C4" w14:textId="77777777" w:rsidTr="002F5742">
        <w:trPr>
          <w:trHeight w:val="713"/>
          <w:jc w:val="center"/>
        </w:trPr>
        <w:tc>
          <w:tcPr>
            <w:tcW w:w="3280" w:type="dxa"/>
            <w:tcBorders>
              <w:top w:val="single" w:sz="4" w:space="0" w:color="auto"/>
              <w:left w:val="single" w:sz="4" w:space="0" w:color="auto"/>
              <w:bottom w:val="single" w:sz="4" w:space="0" w:color="auto"/>
              <w:right w:val="single" w:sz="4" w:space="0" w:color="auto"/>
            </w:tcBorders>
            <w:vAlign w:val="center"/>
          </w:tcPr>
          <w:p w14:paraId="4CC05326"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ponudnika/partnerja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942BBDD" w14:textId="77777777" w:rsidR="00F236A5" w:rsidRPr="00285804" w:rsidRDefault="00F236A5" w:rsidP="00567081">
            <w:pPr>
              <w:keepNext/>
              <w:keepLines/>
              <w:rPr>
                <w:rFonts w:ascii="Tahoma" w:hAnsi="Tahoma" w:cs="Tahoma"/>
                <w:sz w:val="18"/>
                <w:szCs w:val="18"/>
              </w:rPr>
            </w:pPr>
          </w:p>
          <w:p w14:paraId="602DC5B4" w14:textId="77777777" w:rsidR="00F236A5" w:rsidRPr="00285804" w:rsidRDefault="00F236A5" w:rsidP="00567081">
            <w:pPr>
              <w:keepNext/>
              <w:keepLines/>
              <w:rPr>
                <w:rFonts w:ascii="Tahoma" w:hAnsi="Tahoma" w:cs="Tahoma"/>
                <w:sz w:val="18"/>
                <w:szCs w:val="18"/>
              </w:rPr>
            </w:pPr>
          </w:p>
          <w:p w14:paraId="570681FA" w14:textId="77777777" w:rsidR="00F236A5" w:rsidRPr="00285804" w:rsidRDefault="00F236A5" w:rsidP="00567081">
            <w:pPr>
              <w:keepNext/>
              <w:keepLines/>
              <w:rPr>
                <w:rFonts w:ascii="Tahoma" w:hAnsi="Tahoma" w:cs="Tahoma"/>
                <w:sz w:val="18"/>
                <w:szCs w:val="18"/>
              </w:rPr>
            </w:pPr>
          </w:p>
        </w:tc>
      </w:tr>
      <w:tr w:rsidR="00F236A5" w:rsidRPr="00285804" w14:paraId="52B7BF53" w14:textId="77777777" w:rsidTr="002F5742">
        <w:trPr>
          <w:trHeight w:val="425"/>
          <w:jc w:val="center"/>
        </w:trPr>
        <w:tc>
          <w:tcPr>
            <w:tcW w:w="3280" w:type="dxa"/>
            <w:tcBorders>
              <w:top w:val="single" w:sz="4" w:space="0" w:color="auto"/>
              <w:left w:val="single" w:sz="4" w:space="0" w:color="auto"/>
              <w:bottom w:val="single" w:sz="4" w:space="0" w:color="auto"/>
              <w:right w:val="single" w:sz="4" w:space="0" w:color="auto"/>
            </w:tcBorders>
            <w:vAlign w:val="center"/>
          </w:tcPr>
          <w:p w14:paraId="541004CA" w14:textId="77777777" w:rsidR="00F236A5" w:rsidRPr="00285804" w:rsidRDefault="00F236A5" w:rsidP="00567081">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594A941" w14:textId="77777777" w:rsidR="00F236A5" w:rsidRPr="00285804" w:rsidRDefault="00F236A5" w:rsidP="00567081">
            <w:pPr>
              <w:keepNext/>
              <w:keepLines/>
              <w:rPr>
                <w:rFonts w:ascii="Tahoma" w:hAnsi="Tahoma" w:cs="Tahoma"/>
                <w:sz w:val="18"/>
                <w:szCs w:val="18"/>
              </w:rPr>
            </w:pPr>
          </w:p>
          <w:p w14:paraId="332DDD5C" w14:textId="77777777" w:rsidR="00F236A5" w:rsidRPr="00285804" w:rsidRDefault="00F236A5" w:rsidP="00567081">
            <w:pPr>
              <w:keepNext/>
              <w:keepLines/>
              <w:rPr>
                <w:rFonts w:ascii="Tahoma" w:hAnsi="Tahoma" w:cs="Tahoma"/>
                <w:sz w:val="18"/>
                <w:szCs w:val="18"/>
              </w:rPr>
            </w:pPr>
          </w:p>
          <w:p w14:paraId="0191D57D" w14:textId="77777777" w:rsidR="00F236A5" w:rsidRPr="00285804" w:rsidRDefault="00F236A5" w:rsidP="00567081">
            <w:pPr>
              <w:keepNext/>
              <w:keepLines/>
              <w:rPr>
                <w:rFonts w:ascii="Tahoma" w:hAnsi="Tahoma" w:cs="Tahoma"/>
                <w:sz w:val="18"/>
                <w:szCs w:val="18"/>
              </w:rPr>
            </w:pPr>
          </w:p>
        </w:tc>
      </w:tr>
      <w:tr w:rsidR="00F236A5" w:rsidRPr="00285804" w14:paraId="0227989F" w14:textId="77777777" w:rsidTr="002F5742">
        <w:trPr>
          <w:trHeight w:val="321"/>
          <w:jc w:val="center"/>
        </w:trPr>
        <w:tc>
          <w:tcPr>
            <w:tcW w:w="3280" w:type="dxa"/>
            <w:tcBorders>
              <w:top w:val="single" w:sz="4" w:space="0" w:color="auto"/>
              <w:left w:val="single" w:sz="4" w:space="0" w:color="auto"/>
              <w:bottom w:val="single" w:sz="4" w:space="0" w:color="auto"/>
              <w:right w:val="single" w:sz="4" w:space="0" w:color="auto"/>
            </w:tcBorders>
            <w:vAlign w:val="center"/>
          </w:tcPr>
          <w:p w14:paraId="6E33C5B7" w14:textId="77777777" w:rsidR="00F236A5" w:rsidRPr="00285804" w:rsidRDefault="00F236A5" w:rsidP="00567081">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334FEBB" w14:textId="77777777" w:rsidR="00F236A5" w:rsidRPr="00285804" w:rsidRDefault="00F236A5" w:rsidP="00567081">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31D3283" w14:textId="77777777" w:rsidR="00F236A5" w:rsidRPr="00285804" w:rsidRDefault="00F236A5" w:rsidP="00567081">
            <w:pPr>
              <w:keepNext/>
              <w:keepLines/>
              <w:spacing w:line="276" w:lineRule="auto"/>
              <w:rPr>
                <w:rFonts w:ascii="Tahoma" w:hAnsi="Tahoma" w:cs="Tahoma"/>
                <w:sz w:val="18"/>
                <w:szCs w:val="18"/>
              </w:rPr>
            </w:pPr>
          </w:p>
        </w:tc>
      </w:tr>
      <w:tr w:rsidR="00F236A5" w:rsidRPr="00285804" w14:paraId="27E1EB15" w14:textId="77777777" w:rsidTr="002F5742">
        <w:trPr>
          <w:trHeight w:val="282"/>
          <w:jc w:val="center"/>
        </w:trPr>
        <w:tc>
          <w:tcPr>
            <w:tcW w:w="3280" w:type="dxa"/>
            <w:tcBorders>
              <w:top w:val="single" w:sz="4" w:space="0" w:color="auto"/>
              <w:left w:val="single" w:sz="4" w:space="0" w:color="auto"/>
              <w:bottom w:val="single" w:sz="4" w:space="0" w:color="auto"/>
              <w:right w:val="single" w:sz="4" w:space="0" w:color="auto"/>
            </w:tcBorders>
            <w:vAlign w:val="center"/>
          </w:tcPr>
          <w:p w14:paraId="4416B4BF" w14:textId="77777777" w:rsidR="00F236A5" w:rsidRPr="00285804" w:rsidRDefault="00F236A5" w:rsidP="00567081">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620EAF1" w14:textId="77777777" w:rsidR="00F236A5" w:rsidRPr="00285804" w:rsidRDefault="00F236A5" w:rsidP="00567081">
            <w:pPr>
              <w:keepNext/>
              <w:keepLines/>
              <w:spacing w:line="276" w:lineRule="auto"/>
              <w:rPr>
                <w:rFonts w:ascii="Tahoma" w:hAnsi="Tahoma" w:cs="Tahoma"/>
                <w:sz w:val="18"/>
                <w:szCs w:val="18"/>
              </w:rPr>
            </w:pPr>
          </w:p>
        </w:tc>
      </w:tr>
      <w:tr w:rsidR="00F236A5" w:rsidRPr="00285804" w14:paraId="3A732F46" w14:textId="77777777" w:rsidTr="002F5742">
        <w:trPr>
          <w:trHeight w:val="291"/>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21043BB4" w14:textId="77777777" w:rsidR="00F236A5" w:rsidRPr="00285804" w:rsidRDefault="00F236A5" w:rsidP="00567081">
            <w:pPr>
              <w:keepNext/>
              <w:keepLines/>
              <w:rPr>
                <w:sz w:val="18"/>
                <w:szCs w:val="18"/>
              </w:rPr>
            </w:pPr>
            <w:r w:rsidRPr="00285804">
              <w:rPr>
                <w:rFonts w:ascii="Tahoma" w:hAnsi="Tahoma" w:cs="Tahoma"/>
                <w:b/>
                <w:sz w:val="18"/>
                <w:szCs w:val="18"/>
              </w:rPr>
              <w:t>ODGOVORNA OSEBA PONUDNIKA</w:t>
            </w:r>
          </w:p>
        </w:tc>
      </w:tr>
      <w:tr w:rsidR="00F236A5" w:rsidRPr="00285804" w14:paraId="10BD7A4D" w14:textId="77777777" w:rsidTr="002F5742">
        <w:trPr>
          <w:trHeight w:val="588"/>
          <w:jc w:val="center"/>
        </w:trPr>
        <w:tc>
          <w:tcPr>
            <w:tcW w:w="3280" w:type="dxa"/>
            <w:tcBorders>
              <w:top w:val="single" w:sz="4" w:space="0" w:color="auto"/>
              <w:left w:val="single" w:sz="4" w:space="0" w:color="auto"/>
              <w:bottom w:val="single" w:sz="4" w:space="0" w:color="auto"/>
              <w:right w:val="single" w:sz="4" w:space="0" w:color="auto"/>
            </w:tcBorders>
            <w:vAlign w:val="center"/>
          </w:tcPr>
          <w:p w14:paraId="6FE963D3"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odgovorne osebe</w:t>
            </w:r>
          </w:p>
          <w:p w14:paraId="67A775DC"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E615B74" w14:textId="77777777" w:rsidR="00F236A5" w:rsidRPr="00285804" w:rsidRDefault="00F236A5" w:rsidP="00567081">
            <w:pPr>
              <w:keepNext/>
              <w:keepLines/>
              <w:rPr>
                <w:sz w:val="18"/>
                <w:szCs w:val="18"/>
              </w:rPr>
            </w:pPr>
          </w:p>
          <w:p w14:paraId="17FE4583" w14:textId="77777777" w:rsidR="00F236A5" w:rsidRPr="00285804" w:rsidRDefault="00F236A5" w:rsidP="00567081">
            <w:pPr>
              <w:keepNext/>
              <w:keepLines/>
              <w:rPr>
                <w:sz w:val="18"/>
                <w:szCs w:val="18"/>
              </w:rPr>
            </w:pPr>
          </w:p>
        </w:tc>
      </w:tr>
      <w:tr w:rsidR="00F236A5" w:rsidRPr="00285804" w14:paraId="081D18AF" w14:textId="77777777" w:rsidTr="002F5742">
        <w:trPr>
          <w:trHeight w:val="371"/>
          <w:jc w:val="center"/>
        </w:trPr>
        <w:tc>
          <w:tcPr>
            <w:tcW w:w="3280" w:type="dxa"/>
            <w:tcBorders>
              <w:top w:val="single" w:sz="4" w:space="0" w:color="auto"/>
              <w:left w:val="single" w:sz="4" w:space="0" w:color="auto"/>
              <w:bottom w:val="single" w:sz="4" w:space="0" w:color="auto"/>
              <w:right w:val="single" w:sz="4" w:space="0" w:color="auto"/>
            </w:tcBorders>
            <w:vAlign w:val="center"/>
          </w:tcPr>
          <w:p w14:paraId="500988EE"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8D6EBB4" w14:textId="77777777" w:rsidR="00F236A5" w:rsidRPr="00285804" w:rsidRDefault="00F236A5" w:rsidP="00567081">
            <w:pPr>
              <w:keepNext/>
              <w:keepLines/>
              <w:rPr>
                <w:sz w:val="18"/>
                <w:szCs w:val="18"/>
              </w:rPr>
            </w:pPr>
          </w:p>
        </w:tc>
      </w:tr>
      <w:tr w:rsidR="00F236A5" w:rsidRPr="00285804" w14:paraId="18012D0B" w14:textId="77777777" w:rsidTr="002F5742">
        <w:trPr>
          <w:trHeight w:val="414"/>
          <w:jc w:val="center"/>
        </w:trPr>
        <w:tc>
          <w:tcPr>
            <w:tcW w:w="3280" w:type="dxa"/>
            <w:tcBorders>
              <w:top w:val="single" w:sz="4" w:space="0" w:color="auto"/>
              <w:left w:val="single" w:sz="4" w:space="0" w:color="auto"/>
              <w:bottom w:val="single" w:sz="4" w:space="0" w:color="auto"/>
              <w:right w:val="single" w:sz="4" w:space="0" w:color="auto"/>
            </w:tcBorders>
            <w:vAlign w:val="center"/>
          </w:tcPr>
          <w:p w14:paraId="5F489F34"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00107F7C" w14:textId="77777777" w:rsidR="00F236A5" w:rsidRPr="00285804" w:rsidRDefault="00F236A5" w:rsidP="00567081">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3F7799D" w14:textId="77777777" w:rsidR="00F236A5" w:rsidRPr="00285804" w:rsidRDefault="00F236A5" w:rsidP="00567081">
            <w:pPr>
              <w:keepNext/>
              <w:keepLines/>
              <w:rPr>
                <w:sz w:val="18"/>
                <w:szCs w:val="18"/>
              </w:rPr>
            </w:pPr>
          </w:p>
        </w:tc>
      </w:tr>
      <w:tr w:rsidR="00F236A5" w:rsidRPr="00285804" w14:paraId="5B8BCBC4" w14:textId="77777777" w:rsidTr="002F5742">
        <w:trPr>
          <w:trHeight w:val="245"/>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0029B830" w14:textId="77777777" w:rsidR="00F236A5" w:rsidRPr="00285804" w:rsidRDefault="00F236A5" w:rsidP="00567081">
            <w:pPr>
              <w:keepNext/>
              <w:keepLines/>
              <w:rPr>
                <w:sz w:val="18"/>
                <w:szCs w:val="18"/>
              </w:rPr>
            </w:pPr>
            <w:r w:rsidRPr="00285804">
              <w:rPr>
                <w:rFonts w:ascii="Tahoma" w:hAnsi="Tahoma" w:cs="Tahoma"/>
                <w:b/>
                <w:sz w:val="18"/>
                <w:szCs w:val="18"/>
              </w:rPr>
              <w:t>KONTAKTNA OSEBA PONUDNIKA</w:t>
            </w:r>
          </w:p>
        </w:tc>
      </w:tr>
      <w:tr w:rsidR="00F236A5" w:rsidRPr="00285804" w14:paraId="285D0793" w14:textId="77777777" w:rsidTr="002F5742">
        <w:trPr>
          <w:trHeight w:val="413"/>
          <w:jc w:val="center"/>
        </w:trPr>
        <w:tc>
          <w:tcPr>
            <w:tcW w:w="3280" w:type="dxa"/>
            <w:tcBorders>
              <w:top w:val="single" w:sz="4" w:space="0" w:color="auto"/>
              <w:left w:val="single" w:sz="4" w:space="0" w:color="auto"/>
              <w:bottom w:val="single" w:sz="4" w:space="0" w:color="auto"/>
              <w:right w:val="single" w:sz="4" w:space="0" w:color="auto"/>
            </w:tcBorders>
            <w:vAlign w:val="center"/>
          </w:tcPr>
          <w:p w14:paraId="1D150D0B"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BA231CB" w14:textId="77777777" w:rsidR="00F236A5" w:rsidRPr="00285804" w:rsidRDefault="00F236A5" w:rsidP="00567081">
            <w:pPr>
              <w:keepNext/>
              <w:keepLines/>
              <w:rPr>
                <w:sz w:val="18"/>
                <w:szCs w:val="18"/>
              </w:rPr>
            </w:pPr>
          </w:p>
        </w:tc>
      </w:tr>
      <w:tr w:rsidR="00F236A5" w:rsidRPr="00285804" w14:paraId="662F29EA" w14:textId="77777777" w:rsidTr="002F5742">
        <w:trPr>
          <w:trHeight w:val="414"/>
          <w:jc w:val="center"/>
        </w:trPr>
        <w:tc>
          <w:tcPr>
            <w:tcW w:w="3280" w:type="dxa"/>
            <w:tcBorders>
              <w:top w:val="single" w:sz="4" w:space="0" w:color="auto"/>
              <w:left w:val="single" w:sz="4" w:space="0" w:color="auto"/>
              <w:bottom w:val="single" w:sz="4" w:space="0" w:color="auto"/>
              <w:right w:val="single" w:sz="4" w:space="0" w:color="auto"/>
            </w:tcBorders>
            <w:vAlign w:val="center"/>
          </w:tcPr>
          <w:p w14:paraId="13F8492E"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371C14B8" w14:textId="77777777" w:rsidR="00F236A5" w:rsidRPr="00285804" w:rsidRDefault="00F236A5" w:rsidP="00567081">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B53BAB9" w14:textId="77777777" w:rsidR="00F236A5" w:rsidRPr="00285804" w:rsidRDefault="00F236A5" w:rsidP="00567081">
            <w:pPr>
              <w:keepNext/>
              <w:keepLines/>
              <w:rPr>
                <w:sz w:val="18"/>
                <w:szCs w:val="18"/>
              </w:rPr>
            </w:pPr>
          </w:p>
        </w:tc>
      </w:tr>
      <w:tr w:rsidR="00F236A5" w:rsidRPr="00285804" w14:paraId="3F076230" w14:textId="77777777" w:rsidTr="002F5742">
        <w:trPr>
          <w:trHeight w:val="267"/>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3A67E6A0" w14:textId="77777777" w:rsidR="00F236A5" w:rsidRPr="00285804" w:rsidRDefault="00F236A5" w:rsidP="00567081">
            <w:pPr>
              <w:keepNext/>
              <w:keepLines/>
              <w:rPr>
                <w:sz w:val="18"/>
                <w:szCs w:val="18"/>
              </w:rPr>
            </w:pPr>
            <w:r w:rsidRPr="00285804">
              <w:rPr>
                <w:rFonts w:ascii="Tahoma" w:hAnsi="Tahoma" w:cs="Tahoma"/>
                <w:b/>
                <w:sz w:val="18"/>
                <w:szCs w:val="18"/>
              </w:rPr>
              <w:t xml:space="preserve">OSTALI PODATKI </w:t>
            </w:r>
          </w:p>
        </w:tc>
      </w:tr>
      <w:tr w:rsidR="00F236A5" w:rsidRPr="00285804" w14:paraId="38BA7A9D" w14:textId="77777777" w:rsidTr="002F5742">
        <w:trPr>
          <w:trHeight w:val="1720"/>
          <w:jc w:val="center"/>
        </w:trPr>
        <w:tc>
          <w:tcPr>
            <w:tcW w:w="3280" w:type="dxa"/>
            <w:tcBorders>
              <w:top w:val="single" w:sz="4" w:space="0" w:color="auto"/>
              <w:left w:val="single" w:sz="4" w:space="0" w:color="auto"/>
              <w:bottom w:val="single" w:sz="4" w:space="0" w:color="auto"/>
              <w:right w:val="single" w:sz="4" w:space="0" w:color="auto"/>
            </w:tcBorders>
            <w:vAlign w:val="center"/>
          </w:tcPr>
          <w:p w14:paraId="194EB204"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B10107A" w14:textId="77777777" w:rsidR="00F236A5" w:rsidRPr="00285804" w:rsidRDefault="00F236A5" w:rsidP="00567081">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32550E09" w14:textId="77777777" w:rsidR="00F236A5" w:rsidRPr="00285804" w:rsidRDefault="00F236A5" w:rsidP="00567081">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04083089" w14:textId="77777777" w:rsidR="00F236A5" w:rsidRPr="00285804" w:rsidRDefault="00F236A5" w:rsidP="00567081">
            <w:pPr>
              <w:keepNext/>
              <w:keepLines/>
              <w:spacing w:line="276" w:lineRule="auto"/>
              <w:jc w:val="both"/>
              <w:rPr>
                <w:rFonts w:ascii="Tahoma" w:hAnsi="Tahoma" w:cs="Tahoma"/>
                <w:sz w:val="17"/>
                <w:szCs w:val="17"/>
              </w:rPr>
            </w:pPr>
            <w:r w:rsidRPr="00285804">
              <w:rPr>
                <w:rFonts w:ascii="Tahoma" w:hAnsi="Tahoma" w:cs="Tahoma"/>
                <w:sz w:val="17"/>
                <w:szCs w:val="17"/>
              </w:rPr>
              <w:t>e - mail: ___________________________________.</w:t>
            </w:r>
          </w:p>
          <w:p w14:paraId="493AB343" w14:textId="77777777" w:rsidR="00F236A5" w:rsidRPr="00285804" w:rsidRDefault="00F236A5" w:rsidP="00567081">
            <w:pPr>
              <w:keepNext/>
              <w:keepLines/>
              <w:jc w:val="both"/>
              <w:rPr>
                <w:rFonts w:ascii="Tahoma" w:hAnsi="Tahoma" w:cs="Tahoma"/>
                <w:snapToGrid w:val="0"/>
                <w:sz w:val="10"/>
                <w:szCs w:val="18"/>
              </w:rPr>
            </w:pPr>
          </w:p>
          <w:p w14:paraId="6BFBF3B8" w14:textId="77777777" w:rsidR="00F236A5" w:rsidRPr="00285804" w:rsidRDefault="00F236A5" w:rsidP="00567081">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3BC1C6A4" w14:textId="77777777" w:rsidR="00F236A5" w:rsidRPr="00285804" w:rsidRDefault="00F236A5" w:rsidP="00567081">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13EE5188" w14:textId="77777777" w:rsidR="00F236A5" w:rsidRPr="00285804" w:rsidRDefault="00F236A5" w:rsidP="00567081">
            <w:pPr>
              <w:keepNext/>
              <w:keepLines/>
              <w:jc w:val="both"/>
              <w:rPr>
                <w:rFonts w:ascii="Tahoma" w:hAnsi="Tahoma" w:cs="Tahoma"/>
                <w:sz w:val="18"/>
                <w:szCs w:val="18"/>
              </w:rPr>
            </w:pPr>
            <w:r w:rsidRPr="00285804">
              <w:rPr>
                <w:rFonts w:ascii="Tahoma" w:hAnsi="Tahoma" w:cs="Tahoma"/>
                <w:sz w:val="17"/>
                <w:szCs w:val="17"/>
              </w:rPr>
              <w:t>e - mail: ___________________________________.</w:t>
            </w:r>
          </w:p>
        </w:tc>
      </w:tr>
      <w:tr w:rsidR="00F236A5" w:rsidRPr="00285804" w14:paraId="434C112B" w14:textId="77777777" w:rsidTr="002F5742">
        <w:trPr>
          <w:trHeight w:val="283"/>
          <w:jc w:val="center"/>
        </w:trPr>
        <w:tc>
          <w:tcPr>
            <w:tcW w:w="3280" w:type="dxa"/>
            <w:vMerge w:val="restart"/>
            <w:tcBorders>
              <w:top w:val="single" w:sz="4" w:space="0" w:color="auto"/>
              <w:left w:val="single" w:sz="4" w:space="0" w:color="auto"/>
              <w:right w:val="single" w:sz="4" w:space="0" w:color="auto"/>
            </w:tcBorders>
            <w:vAlign w:val="center"/>
          </w:tcPr>
          <w:p w14:paraId="64FEB951" w14:textId="77777777" w:rsidR="00F236A5" w:rsidRPr="00285804" w:rsidRDefault="00F236A5" w:rsidP="00567081">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1B1841ED" w14:textId="77777777" w:rsidR="00F236A5" w:rsidRPr="00285804" w:rsidRDefault="00F236A5" w:rsidP="00567081">
            <w:pPr>
              <w:keepNext/>
              <w:keepLines/>
              <w:rPr>
                <w:rFonts w:ascii="Tahoma" w:hAnsi="Tahoma" w:cs="Tahoma"/>
                <w:sz w:val="8"/>
                <w:szCs w:val="18"/>
              </w:rPr>
            </w:pPr>
          </w:p>
          <w:p w14:paraId="0CA5F159" w14:textId="77777777" w:rsidR="00F236A5" w:rsidRPr="00285804" w:rsidRDefault="00F236A5" w:rsidP="00567081">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5528AB69" w14:textId="77777777" w:rsidR="00F236A5" w:rsidRPr="00285804" w:rsidRDefault="00F236A5" w:rsidP="00567081">
            <w:pPr>
              <w:keepNext/>
              <w:keepLines/>
              <w:rPr>
                <w:rFonts w:ascii="Tahoma" w:hAnsi="Tahoma" w:cs="Tahoma"/>
                <w:i/>
                <w:sz w:val="16"/>
                <w:szCs w:val="18"/>
              </w:rPr>
            </w:pPr>
          </w:p>
          <w:p w14:paraId="1444D14F" w14:textId="77777777" w:rsidR="00F236A5" w:rsidRPr="00285804" w:rsidRDefault="00F236A5" w:rsidP="00567081">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F1E8856" w14:textId="77777777" w:rsidR="00F236A5" w:rsidRPr="00285804" w:rsidRDefault="00F236A5" w:rsidP="00567081">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1610D67" w14:textId="77777777" w:rsidR="00F236A5" w:rsidRPr="00285804" w:rsidRDefault="00F236A5" w:rsidP="00567081">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F236A5" w:rsidRPr="00285804" w14:paraId="66921F15" w14:textId="77777777" w:rsidTr="002F5742">
        <w:trPr>
          <w:trHeight w:val="1819"/>
          <w:jc w:val="center"/>
        </w:trPr>
        <w:tc>
          <w:tcPr>
            <w:tcW w:w="3280" w:type="dxa"/>
            <w:vMerge/>
            <w:tcBorders>
              <w:left w:val="single" w:sz="4" w:space="0" w:color="auto"/>
              <w:bottom w:val="single" w:sz="4" w:space="0" w:color="auto"/>
              <w:right w:val="single" w:sz="4" w:space="0" w:color="auto"/>
            </w:tcBorders>
            <w:vAlign w:val="center"/>
          </w:tcPr>
          <w:p w14:paraId="583B75E9" w14:textId="77777777" w:rsidR="00F236A5" w:rsidRPr="00285804" w:rsidRDefault="00F236A5" w:rsidP="00567081">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C275CEF" w14:textId="77777777" w:rsidR="00F236A5" w:rsidRPr="00285804" w:rsidRDefault="00F236A5" w:rsidP="00567081">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0D252F3E" w14:textId="77777777" w:rsidR="00F236A5" w:rsidRPr="00285804" w:rsidRDefault="00F236A5" w:rsidP="00567081">
            <w:pPr>
              <w:keepNext/>
              <w:keepLines/>
              <w:spacing w:line="276" w:lineRule="auto"/>
              <w:jc w:val="both"/>
              <w:rPr>
                <w:rFonts w:ascii="Tahoma" w:hAnsi="Tahoma" w:cs="Tahoma"/>
                <w:sz w:val="18"/>
                <w:szCs w:val="18"/>
              </w:rPr>
            </w:pPr>
          </w:p>
        </w:tc>
      </w:tr>
    </w:tbl>
    <w:p w14:paraId="0EBF665D" w14:textId="77777777" w:rsidR="00F236A5" w:rsidRPr="00285804" w:rsidRDefault="00F236A5" w:rsidP="00F236A5">
      <w:pPr>
        <w:keepNext/>
        <w:keepLines/>
        <w:tabs>
          <w:tab w:val="left" w:pos="567"/>
          <w:tab w:val="left" w:pos="993"/>
        </w:tabs>
        <w:jc w:val="both"/>
        <w:rPr>
          <w:rFonts w:ascii="Tahoma" w:eastAsia="Tahoma" w:hAnsi="Tahoma" w:cs="Tahoma"/>
          <w:i/>
          <w:sz w:val="17"/>
          <w:szCs w:val="17"/>
        </w:rPr>
      </w:pPr>
    </w:p>
    <w:p w14:paraId="5FC6A951" w14:textId="77777777" w:rsidR="00F236A5" w:rsidRDefault="00F236A5" w:rsidP="00F236A5">
      <w:pPr>
        <w:keepNext/>
        <w:keepLines/>
        <w:tabs>
          <w:tab w:val="left" w:pos="2835"/>
        </w:tabs>
        <w:ind w:left="-142"/>
        <w:jc w:val="both"/>
        <w:rPr>
          <w:rFonts w:ascii="Tahoma" w:hAnsi="Tahoma" w:cs="Tahoma"/>
        </w:rPr>
      </w:pPr>
      <w:r w:rsidRPr="00EA2DE2">
        <w:rPr>
          <w:rFonts w:ascii="Tahoma" w:hAnsi="Tahoma" w:cs="Tahoma"/>
          <w:b/>
        </w:rPr>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635A76B8"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nismo uvrščeni na seznam poslovnih subjektov, s katerimi na podlagi 35. člena Zakona o integriteti in preprečevanju korupcije (Ur. l. RS, št. 69/11-UPB2</w:t>
      </w:r>
      <w:r>
        <w:rPr>
          <w:rFonts w:ascii="Tahoma" w:hAnsi="Tahoma" w:cs="Tahoma"/>
          <w:sz w:val="20"/>
        </w:rPr>
        <w:t xml:space="preserve"> s spremembami</w:t>
      </w:r>
      <w:r w:rsidRPr="00112425">
        <w:rPr>
          <w:rFonts w:ascii="Tahoma" w:hAnsi="Tahoma" w:cs="Tahoma"/>
          <w:sz w:val="20"/>
        </w:rPr>
        <w:t>, v nadaljevanju: ZIntPK)</w:t>
      </w:r>
      <w:r>
        <w:rPr>
          <w:rFonts w:ascii="Tahoma" w:hAnsi="Tahoma" w:cs="Tahoma"/>
          <w:sz w:val="20"/>
        </w:rPr>
        <w:t>, naročniki ne smejo sodelovati;</w:t>
      </w:r>
    </w:p>
    <w:p w14:paraId="20895912"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502AD46A"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1623CE49"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lastRenderedPageBreak/>
        <w:t xml:space="preserve">da smo v celoti seznanjeni z vsebino razpisne dokumentacije ter vsemi njenimi popravki in dopolnitvami oz. spremembami ter da se strinjamo in sprejemamo tudi vse ostale pogoje in zahteve predmetne razpisne dokumentacije, </w:t>
      </w:r>
    </w:p>
    <w:p w14:paraId="76AD8FF2" w14:textId="77777777" w:rsidR="00F236A5" w:rsidRPr="009A34A9"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osnutka okvirnega sporazuma</w:t>
      </w:r>
      <w:r w:rsidRPr="009A34A9">
        <w:rPr>
          <w:rFonts w:ascii="Tahoma" w:hAnsi="Tahoma" w:cs="Tahoma"/>
          <w:sz w:val="20"/>
        </w:rPr>
        <w:t xml:space="preserve">, ki </w:t>
      </w:r>
      <w:r>
        <w:rPr>
          <w:rFonts w:ascii="Tahoma" w:hAnsi="Tahoma" w:cs="Tahoma"/>
          <w:sz w:val="20"/>
        </w:rPr>
        <w:t>ga</w:t>
      </w:r>
      <w:r w:rsidRPr="009A34A9">
        <w:rPr>
          <w:rFonts w:ascii="Tahoma" w:hAnsi="Tahoma" w:cs="Tahoma"/>
          <w:sz w:val="20"/>
        </w:rPr>
        <w:t xml:space="preserve"> bomo v primeru izbora kot ekonomsko najugodnejši </w:t>
      </w:r>
      <w:r>
        <w:rPr>
          <w:rFonts w:ascii="Tahoma" w:hAnsi="Tahoma" w:cs="Tahoma"/>
          <w:sz w:val="20"/>
        </w:rPr>
        <w:t>ponudnik/eden od ekonomsko najugodnejših ponudnikov</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7B78376A"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xml:space="preserve">, ki jih bomo predložili v skladu s sklenjenim okvirnim sporazumom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4DF2CB21"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766780EF" w14:textId="77777777" w:rsidR="00F236A5" w:rsidRPr="004E2C5D"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BCA49C1"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1A7C77E9"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3410F6CB"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9D898B9"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567B5EA"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06BAC181"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459E3021"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60A939A7"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715A970"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75120B7F" w14:textId="77777777" w:rsidR="00F236A5" w:rsidRDefault="00F236A5" w:rsidP="00F236A5">
      <w:pPr>
        <w:keepNext/>
        <w:keepLines/>
        <w:tabs>
          <w:tab w:val="left" w:pos="2835"/>
        </w:tabs>
        <w:ind w:left="-142"/>
        <w:jc w:val="both"/>
        <w:rPr>
          <w:rFonts w:ascii="Tahoma" w:hAnsi="Tahoma" w:cs="Tahoma"/>
          <w:sz w:val="24"/>
        </w:rPr>
      </w:pPr>
    </w:p>
    <w:p w14:paraId="25D80D27" w14:textId="66FCAC4B" w:rsidR="00F236A5" w:rsidRDefault="00F236A5" w:rsidP="00F236A5">
      <w:pPr>
        <w:keepNext/>
        <w:keepLines/>
        <w:ind w:left="142"/>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VKS-89/25</w:t>
      </w:r>
      <w:r w:rsidR="00A70F00" w:rsidRPr="00663ACF">
        <w:rPr>
          <w:rFonts w:ascii="Tahoma" w:hAnsi="Tahoma" w:cs="Tahoma"/>
          <w:b/>
        </w:rPr>
        <w:t xml:space="preserve"> </w:t>
      </w:r>
      <w:r>
        <w:rPr>
          <w:rFonts w:ascii="Tahoma" w:hAnsi="Tahoma" w:cs="Tahoma"/>
          <w:b/>
        </w:rPr>
        <w:t>»</w:t>
      </w:r>
      <w:r w:rsidR="00A70F00" w:rsidRPr="00A70F00">
        <w:rPr>
          <w:rFonts w:ascii="Tahoma" w:hAnsi="Tahoma" w:cs="Tahoma"/>
          <w:b/>
          <w:bCs/>
        </w:rPr>
        <w:t>Prevzem ostanka obdelanih mešanih komunalnih odpadkov z EWC oznako 20 03 01 iz obdelave komunalnih odpadkov v RCERO</w:t>
      </w:r>
      <w:r w:rsidRPr="008E4C57">
        <w:rPr>
          <w:rFonts w:ascii="Tahoma" w:hAnsi="Tahoma" w:cs="Tahoma"/>
          <w:b/>
          <w:bCs/>
        </w:rPr>
        <w:t xml:space="preserve"> </w:t>
      </w:r>
      <w:r w:rsidR="00B500DD" w:rsidRPr="00B500DD">
        <w:rPr>
          <w:rFonts w:ascii="Tahoma" w:hAnsi="Tahoma" w:cs="Tahoma"/>
          <w:b/>
          <w:bCs/>
        </w:rPr>
        <w:t>za leto 2025 in leto 2026</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066AAE10" w14:textId="77777777" w:rsidR="001134FC" w:rsidRPr="0056149C" w:rsidRDefault="001134FC" w:rsidP="00F236A5">
      <w:pPr>
        <w:keepNext/>
        <w:keepLines/>
        <w:ind w:left="142"/>
        <w:jc w:val="both"/>
        <w:rPr>
          <w:rFonts w:ascii="Tahoma" w:hAnsi="Tahoma" w:cs="Tahoma"/>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F236A5" w:rsidRPr="008E7B84" w14:paraId="2828EE34" w14:textId="77777777" w:rsidTr="00567081">
        <w:trPr>
          <w:trHeight w:val="235"/>
        </w:trPr>
        <w:tc>
          <w:tcPr>
            <w:tcW w:w="3446" w:type="dxa"/>
            <w:tcBorders>
              <w:bottom w:val="single" w:sz="4" w:space="0" w:color="auto"/>
            </w:tcBorders>
          </w:tcPr>
          <w:p w14:paraId="6C7D53DA" w14:textId="77777777" w:rsidR="00F236A5" w:rsidRPr="008E7B84" w:rsidRDefault="00F236A5" w:rsidP="00567081">
            <w:pPr>
              <w:keepNext/>
              <w:keepLines/>
              <w:jc w:val="both"/>
              <w:rPr>
                <w:rFonts w:ascii="Tahoma" w:hAnsi="Tahoma" w:cs="Tahoma"/>
                <w:snapToGrid w:val="0"/>
                <w:color w:val="000000"/>
              </w:rPr>
            </w:pPr>
          </w:p>
          <w:p w14:paraId="1F06C55D" w14:textId="77777777" w:rsidR="00F236A5" w:rsidRPr="008E7B84" w:rsidRDefault="00F236A5" w:rsidP="00567081">
            <w:pPr>
              <w:keepNext/>
              <w:keepLines/>
              <w:jc w:val="both"/>
              <w:rPr>
                <w:rFonts w:ascii="Tahoma" w:hAnsi="Tahoma" w:cs="Tahoma"/>
                <w:snapToGrid w:val="0"/>
                <w:color w:val="000000"/>
              </w:rPr>
            </w:pPr>
          </w:p>
        </w:tc>
        <w:tc>
          <w:tcPr>
            <w:tcW w:w="2586" w:type="dxa"/>
          </w:tcPr>
          <w:p w14:paraId="61CE3B4D" w14:textId="77777777" w:rsidR="00F236A5" w:rsidRPr="008E7B84" w:rsidRDefault="00F236A5" w:rsidP="00567081">
            <w:pPr>
              <w:keepNext/>
              <w:keepLines/>
              <w:jc w:val="center"/>
              <w:rPr>
                <w:rFonts w:ascii="Tahoma" w:hAnsi="Tahoma" w:cs="Tahoma"/>
                <w:snapToGrid w:val="0"/>
                <w:color w:val="000000"/>
              </w:rPr>
            </w:pPr>
          </w:p>
        </w:tc>
        <w:tc>
          <w:tcPr>
            <w:tcW w:w="3732" w:type="dxa"/>
            <w:tcBorders>
              <w:bottom w:val="single" w:sz="4" w:space="0" w:color="auto"/>
            </w:tcBorders>
          </w:tcPr>
          <w:p w14:paraId="3FC5F3DB" w14:textId="77777777" w:rsidR="00F236A5" w:rsidRPr="008E7B84" w:rsidRDefault="00F236A5" w:rsidP="00567081">
            <w:pPr>
              <w:keepNext/>
              <w:keepLines/>
              <w:tabs>
                <w:tab w:val="left" w:pos="567"/>
                <w:tab w:val="num" w:pos="851"/>
                <w:tab w:val="left" w:pos="993"/>
              </w:tabs>
              <w:jc w:val="both"/>
              <w:rPr>
                <w:rFonts w:ascii="Tahoma" w:hAnsi="Tahoma" w:cs="Tahoma"/>
                <w:snapToGrid w:val="0"/>
                <w:color w:val="000000"/>
              </w:rPr>
            </w:pPr>
          </w:p>
        </w:tc>
      </w:tr>
      <w:tr w:rsidR="00F236A5" w:rsidRPr="008E7B84" w14:paraId="7FDA214E" w14:textId="77777777" w:rsidTr="00567081">
        <w:trPr>
          <w:trHeight w:val="235"/>
        </w:trPr>
        <w:tc>
          <w:tcPr>
            <w:tcW w:w="3446" w:type="dxa"/>
            <w:tcBorders>
              <w:top w:val="single" w:sz="4" w:space="0" w:color="auto"/>
            </w:tcBorders>
          </w:tcPr>
          <w:p w14:paraId="45470BF8" w14:textId="77777777" w:rsidR="00F236A5" w:rsidRPr="008E7B84" w:rsidRDefault="00F236A5" w:rsidP="00567081">
            <w:pPr>
              <w:keepNext/>
              <w:keepLines/>
              <w:jc w:val="center"/>
              <w:rPr>
                <w:rFonts w:ascii="Tahoma" w:hAnsi="Tahoma" w:cs="Tahoma"/>
                <w:snapToGrid w:val="0"/>
                <w:color w:val="000000"/>
              </w:rPr>
            </w:pPr>
            <w:r w:rsidRPr="008E7B84">
              <w:rPr>
                <w:rFonts w:ascii="Tahoma" w:hAnsi="Tahoma" w:cs="Tahoma"/>
                <w:snapToGrid w:val="0"/>
                <w:color w:val="000000"/>
              </w:rPr>
              <w:t>(kraj, datum)</w:t>
            </w:r>
          </w:p>
        </w:tc>
        <w:tc>
          <w:tcPr>
            <w:tcW w:w="2586" w:type="dxa"/>
          </w:tcPr>
          <w:p w14:paraId="51A30315" w14:textId="77777777" w:rsidR="00F236A5" w:rsidRPr="008E7B84" w:rsidRDefault="00F236A5" w:rsidP="00567081">
            <w:pPr>
              <w:keepNext/>
              <w:keepLines/>
              <w:jc w:val="center"/>
              <w:rPr>
                <w:rFonts w:ascii="Tahoma" w:hAnsi="Tahoma" w:cs="Tahoma"/>
                <w:snapToGrid w:val="0"/>
                <w:color w:val="000000"/>
              </w:rPr>
            </w:pPr>
            <w:r w:rsidRPr="008E7B84">
              <w:rPr>
                <w:rFonts w:ascii="Tahoma" w:hAnsi="Tahoma" w:cs="Tahoma"/>
                <w:snapToGrid w:val="0"/>
                <w:color w:val="000000"/>
              </w:rPr>
              <w:t>žig</w:t>
            </w:r>
          </w:p>
        </w:tc>
        <w:tc>
          <w:tcPr>
            <w:tcW w:w="3732" w:type="dxa"/>
            <w:tcBorders>
              <w:top w:val="single" w:sz="4" w:space="0" w:color="auto"/>
            </w:tcBorders>
          </w:tcPr>
          <w:p w14:paraId="75BA1C3C" w14:textId="7F4E7789" w:rsidR="00F236A5" w:rsidRPr="008E7B84" w:rsidRDefault="00F236A5" w:rsidP="00F236A5">
            <w:pPr>
              <w:keepNext/>
              <w:keepLines/>
              <w:jc w:val="both"/>
              <w:rPr>
                <w:rFonts w:ascii="Tahoma" w:hAnsi="Tahoma" w:cs="Tahoma"/>
                <w:snapToGrid w:val="0"/>
                <w:color w:val="000000"/>
              </w:rPr>
            </w:pPr>
            <w:r w:rsidRPr="008E7B84">
              <w:rPr>
                <w:rFonts w:ascii="Tahoma" w:hAnsi="Tahoma" w:cs="Tahoma"/>
                <w:snapToGrid w:val="0"/>
                <w:color w:val="000000"/>
              </w:rPr>
              <w:t>(Ime in priimek ter podpis ponudnika/ partnerja)</w:t>
            </w:r>
          </w:p>
        </w:tc>
      </w:tr>
    </w:tbl>
    <w:p w14:paraId="6E3CA2BF" w14:textId="77777777" w:rsidR="00F236A5" w:rsidRPr="00285804" w:rsidRDefault="00F236A5" w:rsidP="00F236A5">
      <w:pPr>
        <w:keepNext/>
        <w:keepLines/>
        <w:tabs>
          <w:tab w:val="left" w:pos="567"/>
          <w:tab w:val="num" w:pos="851"/>
          <w:tab w:val="left" w:pos="993"/>
        </w:tabs>
        <w:jc w:val="both"/>
        <w:rPr>
          <w:rFonts w:ascii="Tahoma" w:hAnsi="Tahoma" w:cs="Tahoma"/>
          <w:b/>
          <w:i/>
          <w:sz w:val="24"/>
          <w:szCs w:val="18"/>
        </w:rPr>
      </w:pPr>
    </w:p>
    <w:p w14:paraId="273C6B81" w14:textId="77777777" w:rsidR="00F236A5" w:rsidRPr="00285804" w:rsidRDefault="00F236A5" w:rsidP="00F236A5">
      <w:pPr>
        <w:keepNext/>
        <w:keepLines/>
        <w:tabs>
          <w:tab w:val="left" w:pos="567"/>
          <w:tab w:val="num" w:pos="851"/>
          <w:tab w:val="left" w:pos="993"/>
        </w:tabs>
        <w:jc w:val="both"/>
        <w:rPr>
          <w:rFonts w:ascii="Tahoma" w:hAnsi="Tahoma" w:cs="Tahoma"/>
          <w:i/>
          <w:sz w:val="18"/>
          <w:szCs w:val="17"/>
        </w:rPr>
      </w:pPr>
      <w:r w:rsidRPr="00285804">
        <w:rPr>
          <w:rFonts w:ascii="Tahoma" w:hAnsi="Tahoma" w:cs="Tahoma"/>
          <w:b/>
          <w:i/>
          <w:sz w:val="18"/>
          <w:szCs w:val="17"/>
        </w:rPr>
        <w:t xml:space="preserve">Navodilo: </w:t>
      </w:r>
      <w:r w:rsidRPr="00285804">
        <w:rPr>
          <w:rFonts w:ascii="Tahoma" w:hAnsi="Tahoma" w:cs="Tahoma"/>
          <w:i/>
          <w:sz w:val="18"/>
          <w:szCs w:val="17"/>
        </w:rPr>
        <w:t xml:space="preserve">V primeru, da odda več ponudnikov </w:t>
      </w:r>
      <w:r w:rsidRPr="00285804">
        <w:rPr>
          <w:rFonts w:ascii="Tahoma" w:hAnsi="Tahoma" w:cs="Tahoma"/>
          <w:i/>
          <w:sz w:val="18"/>
          <w:szCs w:val="17"/>
          <w:u w:val="single"/>
        </w:rPr>
        <w:t>skupno ponudbo</w:t>
      </w:r>
      <w:r w:rsidRPr="00285804">
        <w:rPr>
          <w:rFonts w:ascii="Tahoma" w:hAnsi="Tahoma" w:cs="Tahoma"/>
          <w:i/>
          <w:sz w:val="18"/>
          <w:szCs w:val="17"/>
        </w:rPr>
        <w:t xml:space="preserve">, morajo razmnožen obrazec priloge 1 izpolniti </w:t>
      </w:r>
      <w:r w:rsidRPr="00285804">
        <w:rPr>
          <w:rFonts w:ascii="Tahoma" w:hAnsi="Tahoma" w:cs="Tahoma"/>
          <w:b/>
          <w:i/>
          <w:sz w:val="18"/>
          <w:szCs w:val="17"/>
        </w:rPr>
        <w:t>VSI</w:t>
      </w:r>
      <w:r w:rsidRPr="00285804">
        <w:rPr>
          <w:rFonts w:ascii="Tahoma" w:hAnsi="Tahoma" w:cs="Tahoma"/>
          <w:i/>
          <w:sz w:val="18"/>
          <w:szCs w:val="17"/>
        </w:rPr>
        <w:t xml:space="preserve"> ponudniki – partnerji. V primeru skupne ponudbe se k prilogi 1 priloži </w:t>
      </w:r>
      <w:r w:rsidRPr="00285804">
        <w:rPr>
          <w:rFonts w:ascii="Tahoma" w:hAnsi="Tahoma" w:cs="Tahoma"/>
          <w:i/>
          <w:sz w:val="18"/>
          <w:szCs w:val="17"/>
          <w:u w:val="single"/>
        </w:rPr>
        <w:t>pravni akt o skupni izvedbi naročila</w:t>
      </w:r>
      <w:r w:rsidRPr="00285804">
        <w:rPr>
          <w:rFonts w:ascii="Tahoma" w:hAnsi="Tahoma" w:cs="Tahoma"/>
          <w:i/>
          <w:sz w:val="18"/>
          <w:szCs w:val="17"/>
        </w:rPr>
        <w:t>.</w:t>
      </w:r>
    </w:p>
    <w:p w14:paraId="53F4FFEA" w14:textId="77777777" w:rsidR="00F236A5" w:rsidRPr="00285804" w:rsidRDefault="00F236A5" w:rsidP="00F236A5">
      <w:pPr>
        <w:keepNext/>
        <w:keepLines/>
        <w:tabs>
          <w:tab w:val="left" w:pos="567"/>
          <w:tab w:val="num" w:pos="851"/>
          <w:tab w:val="left" w:pos="993"/>
        </w:tabs>
        <w:jc w:val="both"/>
        <w:rPr>
          <w:rFonts w:ascii="Tahoma" w:hAnsi="Tahoma" w:cs="Tahoma"/>
          <w:b/>
          <w:i/>
          <w:sz w:val="18"/>
          <w:szCs w:val="17"/>
          <w:u w:val="single"/>
        </w:rPr>
      </w:pPr>
    </w:p>
    <w:p w14:paraId="790A9BDB" w14:textId="77777777" w:rsidR="00F236A5" w:rsidRPr="00285804" w:rsidRDefault="00F236A5" w:rsidP="00F236A5">
      <w:pPr>
        <w:keepNext/>
        <w:keepLines/>
        <w:tabs>
          <w:tab w:val="left" w:pos="567"/>
          <w:tab w:val="num" w:pos="851"/>
          <w:tab w:val="left" w:pos="993"/>
        </w:tabs>
        <w:jc w:val="both"/>
        <w:rPr>
          <w:rFonts w:ascii="Tahoma" w:hAnsi="Tahoma" w:cs="Tahoma"/>
          <w:b/>
          <w:i/>
          <w:iCs/>
          <w:sz w:val="18"/>
          <w:szCs w:val="17"/>
          <w:u w:val="single"/>
        </w:rPr>
      </w:pPr>
      <w:r w:rsidRPr="00285804">
        <w:rPr>
          <w:rFonts w:ascii="Tahoma" w:hAnsi="Tahoma" w:cs="Tahoma"/>
          <w:i/>
          <w:iCs/>
          <w:sz w:val="18"/>
          <w:szCs w:val="17"/>
        </w:rPr>
        <w:t xml:space="preserve">Ponudnik </w:t>
      </w:r>
      <w:r w:rsidRPr="00285804">
        <w:rPr>
          <w:rFonts w:ascii="Tahoma" w:hAnsi="Tahoma" w:cs="Tahoma"/>
          <w:i/>
          <w:iCs/>
          <w:sz w:val="18"/>
          <w:szCs w:val="17"/>
          <w:u w:val="single"/>
        </w:rPr>
        <w:t>obrazec</w:t>
      </w:r>
      <w:r w:rsidRPr="00285804">
        <w:rPr>
          <w:rFonts w:ascii="Tahoma" w:hAnsi="Tahoma" w:cs="Tahoma"/>
          <w:b/>
          <w:i/>
          <w:iCs/>
          <w:sz w:val="18"/>
          <w:szCs w:val="17"/>
        </w:rPr>
        <w:t xml:space="preserve"> </w:t>
      </w:r>
      <w:r w:rsidRPr="00285804">
        <w:rPr>
          <w:rFonts w:ascii="Tahoma" w:hAnsi="Tahoma" w:cs="Tahoma"/>
          <w:i/>
          <w:iCs/>
          <w:sz w:val="18"/>
          <w:szCs w:val="17"/>
        </w:rPr>
        <w:t>v okviru sistema e-JN</w:t>
      </w:r>
      <w:r w:rsidRPr="00285804">
        <w:rPr>
          <w:rFonts w:ascii="Tahoma" w:hAnsi="Tahoma" w:cs="Tahoma"/>
          <w:b/>
          <w:i/>
          <w:iCs/>
          <w:sz w:val="18"/>
          <w:szCs w:val="17"/>
        </w:rPr>
        <w:t xml:space="preserve"> </w:t>
      </w:r>
      <w:r w:rsidRPr="00285804">
        <w:rPr>
          <w:rFonts w:ascii="Tahoma" w:hAnsi="Tahoma" w:cs="Tahoma"/>
          <w:b/>
          <w:i/>
          <w:iCs/>
          <w:sz w:val="18"/>
          <w:szCs w:val="17"/>
          <w:u w:val="single"/>
        </w:rPr>
        <w:t>naloži v Razdelek »DOKUMENTI«, del »Ostale priloge«!!!</w:t>
      </w:r>
    </w:p>
    <w:p w14:paraId="6D0B9363" w14:textId="77777777" w:rsidR="00FF56BB" w:rsidRDefault="00FF56BB" w:rsidP="0063302D">
      <w:pPr>
        <w:keepNext/>
        <w:keepLines/>
        <w:tabs>
          <w:tab w:val="left" w:pos="567"/>
          <w:tab w:val="num" w:pos="851"/>
          <w:tab w:val="left" w:pos="993"/>
        </w:tabs>
        <w:jc w:val="both"/>
        <w:rPr>
          <w:rFonts w:ascii="Tahoma" w:hAnsi="Tahoma" w:cs="Tahoma"/>
          <w:i/>
          <w:sz w:val="16"/>
          <w:szCs w:val="18"/>
        </w:rPr>
      </w:pPr>
    </w:p>
    <w:p w14:paraId="70223140" w14:textId="77777777" w:rsidR="00B43307" w:rsidRDefault="00B43307" w:rsidP="0063302D">
      <w:pPr>
        <w:keepNext/>
        <w:keepLines/>
        <w:tabs>
          <w:tab w:val="left" w:pos="567"/>
          <w:tab w:val="num" w:pos="851"/>
          <w:tab w:val="left" w:pos="993"/>
        </w:tabs>
        <w:jc w:val="both"/>
        <w:rPr>
          <w:rFonts w:ascii="Tahoma" w:hAnsi="Tahoma" w:cs="Tahoma"/>
          <w:i/>
          <w:sz w:val="16"/>
          <w:szCs w:val="18"/>
        </w:rPr>
      </w:pPr>
    </w:p>
    <w:p w14:paraId="6AC860DA" w14:textId="77777777" w:rsidR="00B43307" w:rsidRDefault="00B43307" w:rsidP="0063302D">
      <w:pPr>
        <w:keepNext/>
        <w:keepLines/>
        <w:tabs>
          <w:tab w:val="left" w:pos="567"/>
          <w:tab w:val="num" w:pos="851"/>
          <w:tab w:val="left" w:pos="993"/>
        </w:tabs>
        <w:jc w:val="both"/>
        <w:rPr>
          <w:rFonts w:ascii="Tahoma" w:hAnsi="Tahoma" w:cs="Tahoma"/>
          <w:i/>
          <w:sz w:val="16"/>
          <w:szCs w:val="18"/>
        </w:rPr>
      </w:pPr>
    </w:p>
    <w:p w14:paraId="24388E19" w14:textId="77777777" w:rsidR="00FF7983" w:rsidRDefault="00FF7983" w:rsidP="0063302D">
      <w:pPr>
        <w:keepNext/>
        <w:keepLines/>
        <w:tabs>
          <w:tab w:val="left" w:pos="567"/>
          <w:tab w:val="num" w:pos="851"/>
          <w:tab w:val="left" w:pos="993"/>
        </w:tabs>
        <w:jc w:val="both"/>
        <w:rPr>
          <w:rFonts w:ascii="Tahoma" w:hAnsi="Tahoma" w:cs="Tahoma"/>
          <w:i/>
          <w:sz w:val="16"/>
          <w:szCs w:val="18"/>
        </w:rPr>
      </w:pPr>
    </w:p>
    <w:tbl>
      <w:tblPr>
        <w:tblW w:w="9165"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46"/>
        <w:gridCol w:w="2219"/>
      </w:tblGrid>
      <w:tr w:rsidR="00F236A5" w:rsidRPr="00C8579C" w14:paraId="24AC354E" w14:textId="77777777" w:rsidTr="00567081">
        <w:tc>
          <w:tcPr>
            <w:tcW w:w="6946" w:type="dxa"/>
          </w:tcPr>
          <w:p w14:paraId="0A608CDC" w14:textId="77777777" w:rsidR="00F236A5" w:rsidRPr="00C8579C" w:rsidRDefault="00F236A5" w:rsidP="00567081">
            <w:pPr>
              <w:keepNext/>
              <w:keepLines/>
              <w:jc w:val="both"/>
              <w:rPr>
                <w:rFonts w:ascii="Tahoma" w:hAnsi="Tahoma" w:cs="Tahoma"/>
              </w:rPr>
            </w:pPr>
            <w:r w:rsidRPr="001B4647">
              <w:rPr>
                <w:rFonts w:ascii="Tahoma" w:hAnsi="Tahoma" w:cs="Tahoma"/>
              </w:rPr>
              <w:t>PRAVNI AKT O SKUPNI IZVEDBI NAROČILA</w:t>
            </w:r>
          </w:p>
        </w:tc>
        <w:tc>
          <w:tcPr>
            <w:tcW w:w="2219" w:type="dxa"/>
          </w:tcPr>
          <w:p w14:paraId="350890EA" w14:textId="77777777" w:rsidR="00F236A5" w:rsidRPr="00C8579C" w:rsidRDefault="00F236A5" w:rsidP="00567081">
            <w:pPr>
              <w:keepNext/>
              <w:keepLines/>
              <w:jc w:val="both"/>
              <w:rPr>
                <w:rFonts w:ascii="Tahoma" w:hAnsi="Tahoma" w:cs="Tahoma"/>
                <w:b/>
                <w:i/>
              </w:rPr>
            </w:pPr>
            <w:r w:rsidRPr="009C341B">
              <w:rPr>
                <w:rFonts w:ascii="Tahoma" w:hAnsi="Tahoma" w:cs="Tahoma"/>
                <w:b/>
                <w:i/>
              </w:rPr>
              <w:t>Obrazec 1 k Prilogi 1</w:t>
            </w:r>
          </w:p>
        </w:tc>
      </w:tr>
    </w:tbl>
    <w:p w14:paraId="38AAEDCA" w14:textId="02821E5F" w:rsidR="00F236A5" w:rsidRDefault="00F236A5" w:rsidP="0063302D">
      <w:pPr>
        <w:keepNext/>
        <w:keepLines/>
        <w:tabs>
          <w:tab w:val="left" w:pos="567"/>
          <w:tab w:val="num" w:pos="851"/>
          <w:tab w:val="left" w:pos="993"/>
        </w:tabs>
        <w:jc w:val="both"/>
        <w:rPr>
          <w:rFonts w:ascii="Tahoma" w:hAnsi="Tahoma" w:cs="Tahoma"/>
          <w:i/>
          <w:sz w:val="16"/>
          <w:szCs w:val="18"/>
        </w:rPr>
      </w:pPr>
      <w:r>
        <w:rPr>
          <w:rFonts w:ascii="Tahoma" w:hAnsi="Tahoma" w:cs="Tahoma"/>
          <w:kern w:val="16"/>
        </w:rPr>
        <w:t>Ponudnik za to stranjo priloži pravni akt o skupni izvedbi javnega naročila, v primeru oddaje skupne ponudbe.</w:t>
      </w:r>
    </w:p>
    <w:p w14:paraId="1815A358" w14:textId="0FCEF5D6" w:rsidR="00F236A5" w:rsidRDefault="00F236A5" w:rsidP="0063302D">
      <w:pPr>
        <w:keepNext/>
        <w:keepLines/>
        <w:tabs>
          <w:tab w:val="left" w:pos="567"/>
          <w:tab w:val="num" w:pos="851"/>
          <w:tab w:val="left" w:pos="993"/>
        </w:tabs>
        <w:jc w:val="both"/>
        <w:rPr>
          <w:rFonts w:ascii="Tahoma" w:hAnsi="Tahoma" w:cs="Tahoma"/>
          <w:i/>
          <w:sz w:val="16"/>
          <w:szCs w:val="18"/>
        </w:rPr>
      </w:pPr>
    </w:p>
    <w:p w14:paraId="11B9C253" w14:textId="161387DE" w:rsidR="00F236A5" w:rsidRDefault="00F236A5" w:rsidP="0063302D">
      <w:pPr>
        <w:keepNext/>
        <w:keepLines/>
        <w:tabs>
          <w:tab w:val="left" w:pos="567"/>
          <w:tab w:val="num" w:pos="851"/>
          <w:tab w:val="left" w:pos="993"/>
        </w:tabs>
        <w:jc w:val="both"/>
        <w:rPr>
          <w:rFonts w:ascii="Tahoma" w:hAnsi="Tahoma" w:cs="Tahoma"/>
          <w:i/>
          <w:sz w:val="16"/>
          <w:szCs w:val="18"/>
        </w:rPr>
      </w:pPr>
    </w:p>
    <w:p w14:paraId="06501855" w14:textId="3078ECBC" w:rsidR="00F236A5" w:rsidRDefault="00F236A5" w:rsidP="0063302D">
      <w:pPr>
        <w:keepNext/>
        <w:keepLines/>
        <w:tabs>
          <w:tab w:val="left" w:pos="567"/>
          <w:tab w:val="num" w:pos="851"/>
          <w:tab w:val="left" w:pos="993"/>
        </w:tabs>
        <w:jc w:val="both"/>
        <w:rPr>
          <w:rFonts w:ascii="Tahoma" w:hAnsi="Tahoma" w:cs="Tahoma"/>
          <w:i/>
          <w:sz w:val="16"/>
          <w:szCs w:val="18"/>
        </w:rPr>
      </w:pPr>
    </w:p>
    <w:p w14:paraId="2A1EB0AE" w14:textId="197FA924" w:rsidR="00F236A5" w:rsidRDefault="00F236A5" w:rsidP="0063302D">
      <w:pPr>
        <w:keepNext/>
        <w:keepLines/>
        <w:tabs>
          <w:tab w:val="left" w:pos="567"/>
          <w:tab w:val="num" w:pos="851"/>
          <w:tab w:val="left" w:pos="993"/>
        </w:tabs>
        <w:jc w:val="both"/>
        <w:rPr>
          <w:rFonts w:ascii="Tahoma" w:hAnsi="Tahoma" w:cs="Tahoma"/>
          <w:i/>
          <w:sz w:val="16"/>
          <w:szCs w:val="18"/>
        </w:rPr>
      </w:pPr>
    </w:p>
    <w:p w14:paraId="51889156" w14:textId="52436D01" w:rsidR="00F236A5" w:rsidRDefault="00F236A5" w:rsidP="0063302D">
      <w:pPr>
        <w:keepNext/>
        <w:keepLines/>
        <w:tabs>
          <w:tab w:val="left" w:pos="567"/>
          <w:tab w:val="num" w:pos="851"/>
          <w:tab w:val="left" w:pos="993"/>
        </w:tabs>
        <w:jc w:val="both"/>
        <w:rPr>
          <w:rFonts w:ascii="Tahoma" w:hAnsi="Tahoma" w:cs="Tahoma"/>
          <w:i/>
          <w:sz w:val="16"/>
          <w:szCs w:val="18"/>
        </w:rPr>
      </w:pPr>
    </w:p>
    <w:p w14:paraId="7FB9A410" w14:textId="781A9DBF" w:rsidR="00F236A5" w:rsidRDefault="00F236A5" w:rsidP="0063302D">
      <w:pPr>
        <w:keepNext/>
        <w:keepLines/>
        <w:tabs>
          <w:tab w:val="left" w:pos="567"/>
          <w:tab w:val="num" w:pos="851"/>
          <w:tab w:val="left" w:pos="993"/>
        </w:tabs>
        <w:jc w:val="both"/>
        <w:rPr>
          <w:rFonts w:ascii="Tahoma" w:hAnsi="Tahoma" w:cs="Tahoma"/>
          <w:i/>
          <w:sz w:val="16"/>
          <w:szCs w:val="18"/>
        </w:rPr>
      </w:pPr>
    </w:p>
    <w:p w14:paraId="3022AAD7" w14:textId="48A23692" w:rsidR="00F236A5" w:rsidRDefault="00F236A5" w:rsidP="0063302D">
      <w:pPr>
        <w:keepNext/>
        <w:keepLines/>
        <w:tabs>
          <w:tab w:val="left" w:pos="567"/>
          <w:tab w:val="num" w:pos="851"/>
          <w:tab w:val="left" w:pos="993"/>
        </w:tabs>
        <w:jc w:val="both"/>
        <w:rPr>
          <w:rFonts w:ascii="Tahoma" w:hAnsi="Tahoma" w:cs="Tahoma"/>
          <w:i/>
          <w:sz w:val="16"/>
          <w:szCs w:val="18"/>
        </w:rPr>
      </w:pPr>
    </w:p>
    <w:p w14:paraId="1214537D" w14:textId="28AC302F" w:rsidR="00F236A5" w:rsidRDefault="00F236A5" w:rsidP="0063302D">
      <w:pPr>
        <w:keepNext/>
        <w:keepLines/>
        <w:tabs>
          <w:tab w:val="left" w:pos="567"/>
          <w:tab w:val="num" w:pos="851"/>
          <w:tab w:val="left" w:pos="993"/>
        </w:tabs>
        <w:jc w:val="both"/>
        <w:rPr>
          <w:rFonts w:ascii="Tahoma" w:hAnsi="Tahoma" w:cs="Tahoma"/>
          <w:i/>
          <w:sz w:val="16"/>
          <w:szCs w:val="18"/>
        </w:rPr>
      </w:pPr>
    </w:p>
    <w:p w14:paraId="70C13EE2" w14:textId="2488FE31" w:rsidR="00F236A5" w:rsidRDefault="00F236A5" w:rsidP="0063302D">
      <w:pPr>
        <w:keepNext/>
        <w:keepLines/>
        <w:tabs>
          <w:tab w:val="left" w:pos="567"/>
          <w:tab w:val="num" w:pos="851"/>
          <w:tab w:val="left" w:pos="993"/>
        </w:tabs>
        <w:jc w:val="both"/>
        <w:rPr>
          <w:rFonts w:ascii="Tahoma" w:hAnsi="Tahoma" w:cs="Tahoma"/>
          <w:i/>
          <w:sz w:val="16"/>
          <w:szCs w:val="18"/>
        </w:rPr>
      </w:pPr>
    </w:p>
    <w:p w14:paraId="368C6CA0" w14:textId="660EA6B9" w:rsidR="00F236A5" w:rsidRDefault="00F236A5" w:rsidP="0063302D">
      <w:pPr>
        <w:keepNext/>
        <w:keepLines/>
        <w:tabs>
          <w:tab w:val="left" w:pos="567"/>
          <w:tab w:val="num" w:pos="851"/>
          <w:tab w:val="left" w:pos="993"/>
        </w:tabs>
        <w:jc w:val="both"/>
        <w:rPr>
          <w:rFonts w:ascii="Tahoma" w:hAnsi="Tahoma" w:cs="Tahoma"/>
          <w:i/>
          <w:sz w:val="16"/>
          <w:szCs w:val="18"/>
        </w:rPr>
      </w:pPr>
    </w:p>
    <w:p w14:paraId="5B1F06A9" w14:textId="5CFBFD97" w:rsidR="00F236A5" w:rsidRDefault="00F236A5" w:rsidP="0063302D">
      <w:pPr>
        <w:keepNext/>
        <w:keepLines/>
        <w:tabs>
          <w:tab w:val="left" w:pos="567"/>
          <w:tab w:val="num" w:pos="851"/>
          <w:tab w:val="left" w:pos="993"/>
        </w:tabs>
        <w:jc w:val="both"/>
        <w:rPr>
          <w:rFonts w:ascii="Tahoma" w:hAnsi="Tahoma" w:cs="Tahoma"/>
          <w:i/>
          <w:sz w:val="16"/>
          <w:szCs w:val="18"/>
        </w:rPr>
      </w:pPr>
    </w:p>
    <w:p w14:paraId="4A3C65A4" w14:textId="4374BE55" w:rsidR="00F236A5" w:rsidRDefault="00F236A5" w:rsidP="0063302D">
      <w:pPr>
        <w:keepNext/>
        <w:keepLines/>
        <w:tabs>
          <w:tab w:val="left" w:pos="567"/>
          <w:tab w:val="num" w:pos="851"/>
          <w:tab w:val="left" w:pos="993"/>
        </w:tabs>
        <w:jc w:val="both"/>
        <w:rPr>
          <w:rFonts w:ascii="Tahoma" w:hAnsi="Tahoma" w:cs="Tahoma"/>
          <w:i/>
          <w:sz w:val="16"/>
          <w:szCs w:val="18"/>
        </w:rPr>
      </w:pPr>
    </w:p>
    <w:p w14:paraId="70B6997E" w14:textId="114D054B" w:rsidR="00F236A5" w:rsidRDefault="00F236A5" w:rsidP="0063302D">
      <w:pPr>
        <w:keepNext/>
        <w:keepLines/>
        <w:tabs>
          <w:tab w:val="left" w:pos="567"/>
          <w:tab w:val="num" w:pos="851"/>
          <w:tab w:val="left" w:pos="993"/>
        </w:tabs>
        <w:jc w:val="both"/>
        <w:rPr>
          <w:rFonts w:ascii="Tahoma" w:hAnsi="Tahoma" w:cs="Tahoma"/>
          <w:i/>
          <w:sz w:val="16"/>
          <w:szCs w:val="18"/>
        </w:rPr>
      </w:pPr>
    </w:p>
    <w:p w14:paraId="52D0B5CF" w14:textId="17F03689" w:rsidR="00F236A5" w:rsidRDefault="00F236A5" w:rsidP="0063302D">
      <w:pPr>
        <w:keepNext/>
        <w:keepLines/>
        <w:tabs>
          <w:tab w:val="left" w:pos="567"/>
          <w:tab w:val="num" w:pos="851"/>
          <w:tab w:val="left" w:pos="993"/>
        </w:tabs>
        <w:jc w:val="both"/>
        <w:rPr>
          <w:rFonts w:ascii="Tahoma" w:hAnsi="Tahoma" w:cs="Tahoma"/>
          <w:i/>
          <w:sz w:val="16"/>
          <w:szCs w:val="18"/>
        </w:rPr>
      </w:pPr>
    </w:p>
    <w:p w14:paraId="7568EA8D" w14:textId="49C5E338" w:rsidR="00F236A5" w:rsidRDefault="00F236A5" w:rsidP="0063302D">
      <w:pPr>
        <w:keepNext/>
        <w:keepLines/>
        <w:tabs>
          <w:tab w:val="left" w:pos="567"/>
          <w:tab w:val="num" w:pos="851"/>
          <w:tab w:val="left" w:pos="993"/>
        </w:tabs>
        <w:jc w:val="both"/>
        <w:rPr>
          <w:rFonts w:ascii="Tahoma" w:hAnsi="Tahoma" w:cs="Tahoma"/>
          <w:i/>
          <w:sz w:val="16"/>
          <w:szCs w:val="18"/>
        </w:rPr>
      </w:pPr>
    </w:p>
    <w:p w14:paraId="47AAC6DE" w14:textId="47DFBD05" w:rsidR="00F236A5" w:rsidRDefault="00F236A5" w:rsidP="0063302D">
      <w:pPr>
        <w:keepNext/>
        <w:keepLines/>
        <w:tabs>
          <w:tab w:val="left" w:pos="567"/>
          <w:tab w:val="num" w:pos="851"/>
          <w:tab w:val="left" w:pos="993"/>
        </w:tabs>
        <w:jc w:val="both"/>
        <w:rPr>
          <w:rFonts w:ascii="Tahoma" w:hAnsi="Tahoma" w:cs="Tahoma"/>
          <w:i/>
          <w:sz w:val="16"/>
          <w:szCs w:val="18"/>
        </w:rPr>
      </w:pPr>
    </w:p>
    <w:p w14:paraId="6D63431A" w14:textId="5D6352F0" w:rsidR="00F236A5" w:rsidRDefault="00F236A5" w:rsidP="0063302D">
      <w:pPr>
        <w:keepNext/>
        <w:keepLines/>
        <w:tabs>
          <w:tab w:val="left" w:pos="567"/>
          <w:tab w:val="num" w:pos="851"/>
          <w:tab w:val="left" w:pos="993"/>
        </w:tabs>
        <w:jc w:val="both"/>
        <w:rPr>
          <w:rFonts w:ascii="Tahoma" w:hAnsi="Tahoma" w:cs="Tahoma"/>
          <w:i/>
          <w:sz w:val="16"/>
          <w:szCs w:val="18"/>
        </w:rPr>
      </w:pPr>
    </w:p>
    <w:p w14:paraId="4671B16E" w14:textId="5BA46736" w:rsidR="00F236A5" w:rsidRDefault="00F236A5" w:rsidP="0063302D">
      <w:pPr>
        <w:keepNext/>
        <w:keepLines/>
        <w:tabs>
          <w:tab w:val="left" w:pos="567"/>
          <w:tab w:val="num" w:pos="851"/>
          <w:tab w:val="left" w:pos="993"/>
        </w:tabs>
        <w:jc w:val="both"/>
        <w:rPr>
          <w:rFonts w:ascii="Tahoma" w:hAnsi="Tahoma" w:cs="Tahoma"/>
          <w:i/>
          <w:sz w:val="16"/>
          <w:szCs w:val="18"/>
        </w:rPr>
      </w:pPr>
    </w:p>
    <w:p w14:paraId="4D186B4B" w14:textId="2F917350" w:rsidR="00F236A5" w:rsidRDefault="00F236A5" w:rsidP="0063302D">
      <w:pPr>
        <w:keepNext/>
        <w:keepLines/>
        <w:tabs>
          <w:tab w:val="left" w:pos="567"/>
          <w:tab w:val="num" w:pos="851"/>
          <w:tab w:val="left" w:pos="993"/>
        </w:tabs>
        <w:jc w:val="both"/>
        <w:rPr>
          <w:rFonts w:ascii="Tahoma" w:hAnsi="Tahoma" w:cs="Tahoma"/>
          <w:i/>
          <w:sz w:val="16"/>
          <w:szCs w:val="18"/>
        </w:rPr>
      </w:pPr>
    </w:p>
    <w:p w14:paraId="7A018745" w14:textId="6DCCECEB" w:rsidR="00F236A5" w:rsidRDefault="00F236A5" w:rsidP="0063302D">
      <w:pPr>
        <w:keepNext/>
        <w:keepLines/>
        <w:tabs>
          <w:tab w:val="left" w:pos="567"/>
          <w:tab w:val="num" w:pos="851"/>
          <w:tab w:val="left" w:pos="993"/>
        </w:tabs>
        <w:jc w:val="both"/>
        <w:rPr>
          <w:rFonts w:ascii="Tahoma" w:hAnsi="Tahoma" w:cs="Tahoma"/>
          <w:i/>
          <w:sz w:val="16"/>
          <w:szCs w:val="18"/>
        </w:rPr>
      </w:pPr>
    </w:p>
    <w:p w14:paraId="69A9F837" w14:textId="29998935" w:rsidR="00F236A5" w:rsidRDefault="00F236A5" w:rsidP="0063302D">
      <w:pPr>
        <w:keepNext/>
        <w:keepLines/>
        <w:tabs>
          <w:tab w:val="left" w:pos="567"/>
          <w:tab w:val="num" w:pos="851"/>
          <w:tab w:val="left" w:pos="993"/>
        </w:tabs>
        <w:jc w:val="both"/>
        <w:rPr>
          <w:rFonts w:ascii="Tahoma" w:hAnsi="Tahoma" w:cs="Tahoma"/>
          <w:i/>
          <w:sz w:val="16"/>
          <w:szCs w:val="18"/>
        </w:rPr>
      </w:pPr>
    </w:p>
    <w:p w14:paraId="02317892" w14:textId="75A84521" w:rsidR="00F236A5" w:rsidRDefault="00F236A5" w:rsidP="0063302D">
      <w:pPr>
        <w:keepNext/>
        <w:keepLines/>
        <w:tabs>
          <w:tab w:val="left" w:pos="567"/>
          <w:tab w:val="num" w:pos="851"/>
          <w:tab w:val="left" w:pos="993"/>
        </w:tabs>
        <w:jc w:val="both"/>
        <w:rPr>
          <w:rFonts w:ascii="Tahoma" w:hAnsi="Tahoma" w:cs="Tahoma"/>
          <w:i/>
          <w:sz w:val="16"/>
          <w:szCs w:val="18"/>
        </w:rPr>
      </w:pPr>
    </w:p>
    <w:p w14:paraId="5370ED29" w14:textId="6BB9FF15" w:rsidR="00F236A5" w:rsidRDefault="00F236A5" w:rsidP="0063302D">
      <w:pPr>
        <w:keepNext/>
        <w:keepLines/>
        <w:tabs>
          <w:tab w:val="left" w:pos="567"/>
          <w:tab w:val="num" w:pos="851"/>
          <w:tab w:val="left" w:pos="993"/>
        </w:tabs>
        <w:jc w:val="both"/>
        <w:rPr>
          <w:rFonts w:ascii="Tahoma" w:hAnsi="Tahoma" w:cs="Tahoma"/>
          <w:i/>
          <w:sz w:val="16"/>
          <w:szCs w:val="18"/>
        </w:rPr>
      </w:pPr>
    </w:p>
    <w:p w14:paraId="597BC023" w14:textId="413D145A" w:rsidR="00F236A5" w:rsidRDefault="00F236A5" w:rsidP="0063302D">
      <w:pPr>
        <w:keepNext/>
        <w:keepLines/>
        <w:tabs>
          <w:tab w:val="left" w:pos="567"/>
          <w:tab w:val="num" w:pos="851"/>
          <w:tab w:val="left" w:pos="993"/>
        </w:tabs>
        <w:jc w:val="both"/>
        <w:rPr>
          <w:rFonts w:ascii="Tahoma" w:hAnsi="Tahoma" w:cs="Tahoma"/>
          <w:i/>
          <w:sz w:val="16"/>
          <w:szCs w:val="18"/>
        </w:rPr>
      </w:pPr>
    </w:p>
    <w:p w14:paraId="5F42A6F9" w14:textId="4CD8FED1" w:rsidR="00F236A5" w:rsidRDefault="00F236A5" w:rsidP="0063302D">
      <w:pPr>
        <w:keepNext/>
        <w:keepLines/>
        <w:tabs>
          <w:tab w:val="left" w:pos="567"/>
          <w:tab w:val="num" w:pos="851"/>
          <w:tab w:val="left" w:pos="993"/>
        </w:tabs>
        <w:jc w:val="both"/>
        <w:rPr>
          <w:rFonts w:ascii="Tahoma" w:hAnsi="Tahoma" w:cs="Tahoma"/>
          <w:i/>
          <w:sz w:val="16"/>
          <w:szCs w:val="18"/>
        </w:rPr>
      </w:pPr>
    </w:p>
    <w:p w14:paraId="3BB48180" w14:textId="4E405377" w:rsidR="00F236A5" w:rsidRDefault="00F236A5" w:rsidP="0063302D">
      <w:pPr>
        <w:keepNext/>
        <w:keepLines/>
        <w:tabs>
          <w:tab w:val="left" w:pos="567"/>
          <w:tab w:val="num" w:pos="851"/>
          <w:tab w:val="left" w:pos="993"/>
        </w:tabs>
        <w:jc w:val="both"/>
        <w:rPr>
          <w:rFonts w:ascii="Tahoma" w:hAnsi="Tahoma" w:cs="Tahoma"/>
          <w:i/>
          <w:sz w:val="16"/>
          <w:szCs w:val="18"/>
        </w:rPr>
      </w:pPr>
    </w:p>
    <w:p w14:paraId="14CEDA1E" w14:textId="2BC191CB" w:rsidR="00F236A5" w:rsidRDefault="00F236A5" w:rsidP="0063302D">
      <w:pPr>
        <w:keepNext/>
        <w:keepLines/>
        <w:tabs>
          <w:tab w:val="left" w:pos="567"/>
          <w:tab w:val="num" w:pos="851"/>
          <w:tab w:val="left" w:pos="993"/>
        </w:tabs>
        <w:jc w:val="both"/>
        <w:rPr>
          <w:rFonts w:ascii="Tahoma" w:hAnsi="Tahoma" w:cs="Tahoma"/>
          <w:i/>
          <w:sz w:val="16"/>
          <w:szCs w:val="18"/>
        </w:rPr>
      </w:pPr>
    </w:p>
    <w:p w14:paraId="3C02E433" w14:textId="417E83D6" w:rsidR="00F236A5" w:rsidRDefault="00F236A5" w:rsidP="0063302D">
      <w:pPr>
        <w:keepNext/>
        <w:keepLines/>
        <w:tabs>
          <w:tab w:val="left" w:pos="567"/>
          <w:tab w:val="num" w:pos="851"/>
          <w:tab w:val="left" w:pos="993"/>
        </w:tabs>
        <w:jc w:val="both"/>
        <w:rPr>
          <w:rFonts w:ascii="Tahoma" w:hAnsi="Tahoma" w:cs="Tahoma"/>
          <w:i/>
          <w:sz w:val="16"/>
          <w:szCs w:val="18"/>
        </w:rPr>
      </w:pPr>
    </w:p>
    <w:p w14:paraId="2D947B3D" w14:textId="7EDEA81D" w:rsidR="00F236A5" w:rsidRDefault="00F236A5" w:rsidP="0063302D">
      <w:pPr>
        <w:keepNext/>
        <w:keepLines/>
        <w:tabs>
          <w:tab w:val="left" w:pos="567"/>
          <w:tab w:val="num" w:pos="851"/>
          <w:tab w:val="left" w:pos="993"/>
        </w:tabs>
        <w:jc w:val="both"/>
        <w:rPr>
          <w:rFonts w:ascii="Tahoma" w:hAnsi="Tahoma" w:cs="Tahoma"/>
          <w:i/>
          <w:sz w:val="16"/>
          <w:szCs w:val="18"/>
        </w:rPr>
      </w:pPr>
    </w:p>
    <w:p w14:paraId="3EE449A9" w14:textId="76E2A829" w:rsidR="00F236A5" w:rsidRDefault="00F236A5" w:rsidP="0063302D">
      <w:pPr>
        <w:keepNext/>
        <w:keepLines/>
        <w:tabs>
          <w:tab w:val="left" w:pos="567"/>
          <w:tab w:val="num" w:pos="851"/>
          <w:tab w:val="left" w:pos="993"/>
        </w:tabs>
        <w:jc w:val="both"/>
        <w:rPr>
          <w:rFonts w:ascii="Tahoma" w:hAnsi="Tahoma" w:cs="Tahoma"/>
          <w:i/>
          <w:sz w:val="16"/>
          <w:szCs w:val="18"/>
        </w:rPr>
      </w:pPr>
    </w:p>
    <w:p w14:paraId="705A1E09" w14:textId="523787E5" w:rsidR="00F236A5" w:rsidRDefault="00F236A5" w:rsidP="0063302D">
      <w:pPr>
        <w:keepNext/>
        <w:keepLines/>
        <w:tabs>
          <w:tab w:val="left" w:pos="567"/>
          <w:tab w:val="num" w:pos="851"/>
          <w:tab w:val="left" w:pos="993"/>
        </w:tabs>
        <w:jc w:val="both"/>
        <w:rPr>
          <w:rFonts w:ascii="Tahoma" w:hAnsi="Tahoma" w:cs="Tahoma"/>
          <w:i/>
          <w:sz w:val="16"/>
          <w:szCs w:val="18"/>
        </w:rPr>
      </w:pPr>
    </w:p>
    <w:p w14:paraId="37653DD3" w14:textId="24B808AF" w:rsidR="00F236A5" w:rsidRDefault="00F236A5" w:rsidP="0063302D">
      <w:pPr>
        <w:keepNext/>
        <w:keepLines/>
        <w:tabs>
          <w:tab w:val="left" w:pos="567"/>
          <w:tab w:val="num" w:pos="851"/>
          <w:tab w:val="left" w:pos="993"/>
        </w:tabs>
        <w:jc w:val="both"/>
        <w:rPr>
          <w:rFonts w:ascii="Tahoma" w:hAnsi="Tahoma" w:cs="Tahoma"/>
          <w:i/>
          <w:sz w:val="16"/>
          <w:szCs w:val="18"/>
        </w:rPr>
      </w:pPr>
    </w:p>
    <w:p w14:paraId="4331DF17" w14:textId="1A972D65" w:rsidR="00F236A5" w:rsidRDefault="00F236A5" w:rsidP="0063302D">
      <w:pPr>
        <w:keepNext/>
        <w:keepLines/>
        <w:tabs>
          <w:tab w:val="left" w:pos="567"/>
          <w:tab w:val="num" w:pos="851"/>
          <w:tab w:val="left" w:pos="993"/>
        </w:tabs>
        <w:jc w:val="both"/>
        <w:rPr>
          <w:rFonts w:ascii="Tahoma" w:hAnsi="Tahoma" w:cs="Tahoma"/>
          <w:i/>
          <w:sz w:val="16"/>
          <w:szCs w:val="18"/>
        </w:rPr>
      </w:pPr>
    </w:p>
    <w:p w14:paraId="34B54B6B" w14:textId="508EBB8A" w:rsidR="00F236A5" w:rsidRDefault="00F236A5" w:rsidP="0063302D">
      <w:pPr>
        <w:keepNext/>
        <w:keepLines/>
        <w:tabs>
          <w:tab w:val="left" w:pos="567"/>
          <w:tab w:val="num" w:pos="851"/>
          <w:tab w:val="left" w:pos="993"/>
        </w:tabs>
        <w:jc w:val="both"/>
        <w:rPr>
          <w:rFonts w:ascii="Tahoma" w:hAnsi="Tahoma" w:cs="Tahoma"/>
          <w:i/>
          <w:sz w:val="16"/>
          <w:szCs w:val="18"/>
        </w:rPr>
      </w:pPr>
    </w:p>
    <w:p w14:paraId="0EBD8DAE" w14:textId="6D6C060B" w:rsidR="00F236A5" w:rsidRDefault="00F236A5" w:rsidP="0063302D">
      <w:pPr>
        <w:keepNext/>
        <w:keepLines/>
        <w:tabs>
          <w:tab w:val="left" w:pos="567"/>
          <w:tab w:val="num" w:pos="851"/>
          <w:tab w:val="left" w:pos="993"/>
        </w:tabs>
        <w:jc w:val="both"/>
        <w:rPr>
          <w:rFonts w:ascii="Tahoma" w:hAnsi="Tahoma" w:cs="Tahoma"/>
          <w:i/>
          <w:sz w:val="16"/>
          <w:szCs w:val="18"/>
        </w:rPr>
      </w:pPr>
    </w:p>
    <w:p w14:paraId="6430CF67" w14:textId="151FF994" w:rsidR="00F236A5" w:rsidRDefault="00F236A5" w:rsidP="0063302D">
      <w:pPr>
        <w:keepNext/>
        <w:keepLines/>
        <w:tabs>
          <w:tab w:val="left" w:pos="567"/>
          <w:tab w:val="num" w:pos="851"/>
          <w:tab w:val="left" w:pos="993"/>
        </w:tabs>
        <w:jc w:val="both"/>
        <w:rPr>
          <w:rFonts w:ascii="Tahoma" w:hAnsi="Tahoma" w:cs="Tahoma"/>
          <w:i/>
          <w:sz w:val="16"/>
          <w:szCs w:val="18"/>
        </w:rPr>
      </w:pPr>
    </w:p>
    <w:p w14:paraId="06B66A40" w14:textId="5A4B1C6C" w:rsidR="00F236A5" w:rsidRDefault="00F236A5" w:rsidP="0063302D">
      <w:pPr>
        <w:keepNext/>
        <w:keepLines/>
        <w:tabs>
          <w:tab w:val="left" w:pos="567"/>
          <w:tab w:val="num" w:pos="851"/>
          <w:tab w:val="left" w:pos="993"/>
        </w:tabs>
        <w:jc w:val="both"/>
        <w:rPr>
          <w:rFonts w:ascii="Tahoma" w:hAnsi="Tahoma" w:cs="Tahoma"/>
          <w:i/>
          <w:sz w:val="16"/>
          <w:szCs w:val="18"/>
        </w:rPr>
      </w:pPr>
    </w:p>
    <w:p w14:paraId="0E8E3D8B" w14:textId="247D0C52" w:rsidR="00F236A5" w:rsidRDefault="00F236A5" w:rsidP="0063302D">
      <w:pPr>
        <w:keepNext/>
        <w:keepLines/>
        <w:tabs>
          <w:tab w:val="left" w:pos="567"/>
          <w:tab w:val="num" w:pos="851"/>
          <w:tab w:val="left" w:pos="993"/>
        </w:tabs>
        <w:jc w:val="both"/>
        <w:rPr>
          <w:rFonts w:ascii="Tahoma" w:hAnsi="Tahoma" w:cs="Tahoma"/>
          <w:i/>
          <w:sz w:val="16"/>
          <w:szCs w:val="18"/>
        </w:rPr>
      </w:pPr>
    </w:p>
    <w:p w14:paraId="6C4E74FC" w14:textId="3F773C57" w:rsidR="00F236A5" w:rsidRDefault="00F236A5" w:rsidP="0063302D">
      <w:pPr>
        <w:keepNext/>
        <w:keepLines/>
        <w:tabs>
          <w:tab w:val="left" w:pos="567"/>
          <w:tab w:val="num" w:pos="851"/>
          <w:tab w:val="left" w:pos="993"/>
        </w:tabs>
        <w:jc w:val="both"/>
        <w:rPr>
          <w:rFonts w:ascii="Tahoma" w:hAnsi="Tahoma" w:cs="Tahoma"/>
          <w:i/>
          <w:sz w:val="16"/>
          <w:szCs w:val="18"/>
        </w:rPr>
      </w:pPr>
    </w:p>
    <w:p w14:paraId="5C52B909" w14:textId="61A3F775" w:rsidR="00F236A5" w:rsidRDefault="00F236A5" w:rsidP="0063302D">
      <w:pPr>
        <w:keepNext/>
        <w:keepLines/>
        <w:tabs>
          <w:tab w:val="left" w:pos="567"/>
          <w:tab w:val="num" w:pos="851"/>
          <w:tab w:val="left" w:pos="993"/>
        </w:tabs>
        <w:jc w:val="both"/>
        <w:rPr>
          <w:rFonts w:ascii="Tahoma" w:hAnsi="Tahoma" w:cs="Tahoma"/>
          <w:i/>
          <w:sz w:val="16"/>
          <w:szCs w:val="18"/>
        </w:rPr>
      </w:pPr>
    </w:p>
    <w:p w14:paraId="6A592E6D" w14:textId="76959FE6" w:rsidR="00F236A5" w:rsidRDefault="00F236A5" w:rsidP="0063302D">
      <w:pPr>
        <w:keepNext/>
        <w:keepLines/>
        <w:tabs>
          <w:tab w:val="left" w:pos="567"/>
          <w:tab w:val="num" w:pos="851"/>
          <w:tab w:val="left" w:pos="993"/>
        </w:tabs>
        <w:jc w:val="both"/>
        <w:rPr>
          <w:rFonts w:ascii="Tahoma" w:hAnsi="Tahoma" w:cs="Tahoma"/>
          <w:i/>
          <w:sz w:val="16"/>
          <w:szCs w:val="18"/>
        </w:rPr>
      </w:pPr>
    </w:p>
    <w:p w14:paraId="65244326" w14:textId="0046EF80" w:rsidR="00F236A5" w:rsidRDefault="00F236A5" w:rsidP="0063302D">
      <w:pPr>
        <w:keepNext/>
        <w:keepLines/>
        <w:tabs>
          <w:tab w:val="left" w:pos="567"/>
          <w:tab w:val="num" w:pos="851"/>
          <w:tab w:val="left" w:pos="993"/>
        </w:tabs>
        <w:jc w:val="both"/>
        <w:rPr>
          <w:rFonts w:ascii="Tahoma" w:hAnsi="Tahoma" w:cs="Tahoma"/>
          <w:i/>
          <w:sz w:val="16"/>
          <w:szCs w:val="18"/>
        </w:rPr>
      </w:pPr>
    </w:p>
    <w:p w14:paraId="3C5EB966" w14:textId="72AD8ABB" w:rsidR="00F236A5" w:rsidRDefault="00F236A5" w:rsidP="0063302D">
      <w:pPr>
        <w:keepNext/>
        <w:keepLines/>
        <w:tabs>
          <w:tab w:val="left" w:pos="567"/>
          <w:tab w:val="num" w:pos="851"/>
          <w:tab w:val="left" w:pos="993"/>
        </w:tabs>
        <w:jc w:val="both"/>
        <w:rPr>
          <w:rFonts w:ascii="Tahoma" w:hAnsi="Tahoma" w:cs="Tahoma"/>
          <w:i/>
          <w:sz w:val="16"/>
          <w:szCs w:val="18"/>
        </w:rPr>
      </w:pPr>
    </w:p>
    <w:p w14:paraId="06B00E84" w14:textId="64BB26A4" w:rsidR="00F236A5" w:rsidRDefault="00F236A5" w:rsidP="0063302D">
      <w:pPr>
        <w:keepNext/>
        <w:keepLines/>
        <w:tabs>
          <w:tab w:val="left" w:pos="567"/>
          <w:tab w:val="num" w:pos="851"/>
          <w:tab w:val="left" w:pos="993"/>
        </w:tabs>
        <w:jc w:val="both"/>
        <w:rPr>
          <w:rFonts w:ascii="Tahoma" w:hAnsi="Tahoma" w:cs="Tahoma"/>
          <w:i/>
          <w:sz w:val="16"/>
          <w:szCs w:val="18"/>
        </w:rPr>
      </w:pPr>
    </w:p>
    <w:p w14:paraId="7AC65BC8" w14:textId="5B67130D" w:rsidR="00F236A5" w:rsidRDefault="00F236A5" w:rsidP="0063302D">
      <w:pPr>
        <w:keepNext/>
        <w:keepLines/>
        <w:tabs>
          <w:tab w:val="left" w:pos="567"/>
          <w:tab w:val="num" w:pos="851"/>
          <w:tab w:val="left" w:pos="993"/>
        </w:tabs>
        <w:jc w:val="both"/>
        <w:rPr>
          <w:rFonts w:ascii="Tahoma" w:hAnsi="Tahoma" w:cs="Tahoma"/>
          <w:i/>
          <w:sz w:val="16"/>
          <w:szCs w:val="18"/>
        </w:rPr>
      </w:pPr>
    </w:p>
    <w:p w14:paraId="1C52B729" w14:textId="00D67CD5" w:rsidR="00F236A5" w:rsidRDefault="00F236A5" w:rsidP="0063302D">
      <w:pPr>
        <w:keepNext/>
        <w:keepLines/>
        <w:tabs>
          <w:tab w:val="left" w:pos="567"/>
          <w:tab w:val="num" w:pos="851"/>
          <w:tab w:val="left" w:pos="993"/>
        </w:tabs>
        <w:jc w:val="both"/>
        <w:rPr>
          <w:rFonts w:ascii="Tahoma" w:hAnsi="Tahoma" w:cs="Tahoma"/>
          <w:i/>
          <w:sz w:val="16"/>
          <w:szCs w:val="18"/>
        </w:rPr>
      </w:pPr>
    </w:p>
    <w:p w14:paraId="3F7F98DF" w14:textId="3C9D2B3B" w:rsidR="00F236A5" w:rsidRDefault="00F236A5" w:rsidP="0063302D">
      <w:pPr>
        <w:keepNext/>
        <w:keepLines/>
        <w:tabs>
          <w:tab w:val="left" w:pos="567"/>
          <w:tab w:val="num" w:pos="851"/>
          <w:tab w:val="left" w:pos="993"/>
        </w:tabs>
        <w:jc w:val="both"/>
        <w:rPr>
          <w:rFonts w:ascii="Tahoma" w:hAnsi="Tahoma" w:cs="Tahoma"/>
          <w:i/>
          <w:sz w:val="16"/>
          <w:szCs w:val="18"/>
        </w:rPr>
      </w:pPr>
    </w:p>
    <w:p w14:paraId="74903A04" w14:textId="7B53B0E7" w:rsidR="00F236A5" w:rsidRDefault="00F236A5" w:rsidP="0063302D">
      <w:pPr>
        <w:keepNext/>
        <w:keepLines/>
        <w:tabs>
          <w:tab w:val="left" w:pos="567"/>
          <w:tab w:val="num" w:pos="851"/>
          <w:tab w:val="left" w:pos="993"/>
        </w:tabs>
        <w:jc w:val="both"/>
        <w:rPr>
          <w:rFonts w:ascii="Tahoma" w:hAnsi="Tahoma" w:cs="Tahoma"/>
          <w:i/>
          <w:sz w:val="16"/>
          <w:szCs w:val="18"/>
        </w:rPr>
      </w:pPr>
    </w:p>
    <w:p w14:paraId="54B68401" w14:textId="03FA6C0D" w:rsidR="00F236A5" w:rsidRDefault="00F236A5" w:rsidP="0063302D">
      <w:pPr>
        <w:keepNext/>
        <w:keepLines/>
        <w:tabs>
          <w:tab w:val="left" w:pos="567"/>
          <w:tab w:val="num" w:pos="851"/>
          <w:tab w:val="left" w:pos="993"/>
        </w:tabs>
        <w:jc w:val="both"/>
        <w:rPr>
          <w:rFonts w:ascii="Tahoma" w:hAnsi="Tahoma" w:cs="Tahoma"/>
          <w:i/>
          <w:sz w:val="16"/>
          <w:szCs w:val="18"/>
        </w:rPr>
      </w:pPr>
    </w:p>
    <w:p w14:paraId="390FEDF6" w14:textId="3C2885AB" w:rsidR="00F236A5" w:rsidRDefault="00F236A5" w:rsidP="0063302D">
      <w:pPr>
        <w:keepNext/>
        <w:keepLines/>
        <w:tabs>
          <w:tab w:val="left" w:pos="567"/>
          <w:tab w:val="num" w:pos="851"/>
          <w:tab w:val="left" w:pos="993"/>
        </w:tabs>
        <w:jc w:val="both"/>
        <w:rPr>
          <w:rFonts w:ascii="Tahoma" w:hAnsi="Tahoma" w:cs="Tahoma"/>
          <w:i/>
          <w:sz w:val="16"/>
          <w:szCs w:val="18"/>
        </w:rPr>
      </w:pPr>
    </w:p>
    <w:p w14:paraId="799CBC7F" w14:textId="09C5774A" w:rsidR="00F236A5" w:rsidRDefault="00F236A5" w:rsidP="0063302D">
      <w:pPr>
        <w:keepNext/>
        <w:keepLines/>
        <w:tabs>
          <w:tab w:val="left" w:pos="567"/>
          <w:tab w:val="num" w:pos="851"/>
          <w:tab w:val="left" w:pos="993"/>
        </w:tabs>
        <w:jc w:val="both"/>
        <w:rPr>
          <w:rFonts w:ascii="Tahoma" w:hAnsi="Tahoma" w:cs="Tahoma"/>
          <w:i/>
          <w:sz w:val="16"/>
          <w:szCs w:val="18"/>
        </w:rPr>
      </w:pPr>
    </w:p>
    <w:p w14:paraId="777E008F" w14:textId="4867ED2B" w:rsidR="00F236A5" w:rsidRDefault="00F236A5" w:rsidP="0063302D">
      <w:pPr>
        <w:keepNext/>
        <w:keepLines/>
        <w:tabs>
          <w:tab w:val="left" w:pos="567"/>
          <w:tab w:val="num" w:pos="851"/>
          <w:tab w:val="left" w:pos="993"/>
        </w:tabs>
        <w:jc w:val="both"/>
        <w:rPr>
          <w:rFonts w:ascii="Tahoma" w:hAnsi="Tahoma" w:cs="Tahoma"/>
          <w:i/>
          <w:sz w:val="16"/>
          <w:szCs w:val="18"/>
        </w:rPr>
      </w:pPr>
    </w:p>
    <w:p w14:paraId="56025F37" w14:textId="586F31C4" w:rsidR="00F236A5" w:rsidRDefault="00F236A5" w:rsidP="0063302D">
      <w:pPr>
        <w:keepNext/>
        <w:keepLines/>
        <w:tabs>
          <w:tab w:val="left" w:pos="567"/>
          <w:tab w:val="num" w:pos="851"/>
          <w:tab w:val="left" w:pos="993"/>
        </w:tabs>
        <w:jc w:val="both"/>
        <w:rPr>
          <w:rFonts w:ascii="Tahoma" w:hAnsi="Tahoma" w:cs="Tahoma"/>
          <w:i/>
          <w:sz w:val="16"/>
          <w:szCs w:val="18"/>
        </w:rPr>
      </w:pPr>
    </w:p>
    <w:p w14:paraId="3CD522E4" w14:textId="7696626C" w:rsidR="00F236A5" w:rsidRDefault="00F236A5" w:rsidP="0063302D">
      <w:pPr>
        <w:keepNext/>
        <w:keepLines/>
        <w:tabs>
          <w:tab w:val="left" w:pos="567"/>
          <w:tab w:val="num" w:pos="851"/>
          <w:tab w:val="left" w:pos="993"/>
        </w:tabs>
        <w:jc w:val="both"/>
        <w:rPr>
          <w:rFonts w:ascii="Tahoma" w:hAnsi="Tahoma" w:cs="Tahoma"/>
          <w:i/>
          <w:sz w:val="16"/>
          <w:szCs w:val="18"/>
        </w:rPr>
      </w:pPr>
    </w:p>
    <w:p w14:paraId="024ABC67" w14:textId="2E435E73" w:rsidR="00F236A5" w:rsidRDefault="00F236A5" w:rsidP="0063302D">
      <w:pPr>
        <w:keepNext/>
        <w:keepLines/>
        <w:tabs>
          <w:tab w:val="left" w:pos="567"/>
          <w:tab w:val="num" w:pos="851"/>
          <w:tab w:val="left" w:pos="993"/>
        </w:tabs>
        <w:jc w:val="both"/>
        <w:rPr>
          <w:rFonts w:ascii="Tahoma" w:hAnsi="Tahoma" w:cs="Tahoma"/>
          <w:i/>
          <w:sz w:val="16"/>
          <w:szCs w:val="18"/>
        </w:rPr>
      </w:pPr>
    </w:p>
    <w:p w14:paraId="698B380E" w14:textId="0D8C5EFA" w:rsidR="00F236A5" w:rsidRDefault="00F236A5" w:rsidP="0063302D">
      <w:pPr>
        <w:keepNext/>
        <w:keepLines/>
        <w:tabs>
          <w:tab w:val="left" w:pos="567"/>
          <w:tab w:val="num" w:pos="851"/>
          <w:tab w:val="left" w:pos="993"/>
        </w:tabs>
        <w:jc w:val="both"/>
        <w:rPr>
          <w:rFonts w:ascii="Tahoma" w:hAnsi="Tahoma" w:cs="Tahoma"/>
          <w:i/>
          <w:sz w:val="16"/>
          <w:szCs w:val="18"/>
        </w:rPr>
      </w:pPr>
    </w:p>
    <w:p w14:paraId="5D244F78" w14:textId="4E5219B0" w:rsidR="00F236A5" w:rsidRDefault="00F236A5" w:rsidP="0063302D">
      <w:pPr>
        <w:keepNext/>
        <w:keepLines/>
        <w:tabs>
          <w:tab w:val="left" w:pos="567"/>
          <w:tab w:val="num" w:pos="851"/>
          <w:tab w:val="left" w:pos="993"/>
        </w:tabs>
        <w:jc w:val="both"/>
        <w:rPr>
          <w:rFonts w:ascii="Tahoma" w:hAnsi="Tahoma" w:cs="Tahoma"/>
          <w:i/>
          <w:sz w:val="16"/>
          <w:szCs w:val="18"/>
        </w:rPr>
      </w:pPr>
    </w:p>
    <w:p w14:paraId="3EB05BD0" w14:textId="2DDD955A" w:rsidR="00F236A5" w:rsidRDefault="00F236A5" w:rsidP="0063302D">
      <w:pPr>
        <w:keepNext/>
        <w:keepLines/>
        <w:tabs>
          <w:tab w:val="left" w:pos="567"/>
          <w:tab w:val="num" w:pos="851"/>
          <w:tab w:val="left" w:pos="993"/>
        </w:tabs>
        <w:jc w:val="both"/>
        <w:rPr>
          <w:rFonts w:ascii="Tahoma" w:hAnsi="Tahoma" w:cs="Tahoma"/>
          <w:i/>
          <w:sz w:val="16"/>
          <w:szCs w:val="18"/>
        </w:rPr>
      </w:pPr>
    </w:p>
    <w:p w14:paraId="28B76867" w14:textId="4A01E72E" w:rsidR="00F236A5" w:rsidRDefault="00F236A5" w:rsidP="0063302D">
      <w:pPr>
        <w:keepNext/>
        <w:keepLines/>
        <w:tabs>
          <w:tab w:val="left" w:pos="567"/>
          <w:tab w:val="num" w:pos="851"/>
          <w:tab w:val="left" w:pos="993"/>
        </w:tabs>
        <w:jc w:val="both"/>
        <w:rPr>
          <w:rFonts w:ascii="Tahoma" w:hAnsi="Tahoma" w:cs="Tahoma"/>
          <w:i/>
          <w:sz w:val="16"/>
          <w:szCs w:val="18"/>
        </w:rPr>
      </w:pPr>
    </w:p>
    <w:p w14:paraId="460EAEB8" w14:textId="4AB1D44B" w:rsidR="00F236A5" w:rsidRDefault="00F236A5" w:rsidP="0063302D">
      <w:pPr>
        <w:keepNext/>
        <w:keepLines/>
        <w:tabs>
          <w:tab w:val="left" w:pos="567"/>
          <w:tab w:val="num" w:pos="851"/>
          <w:tab w:val="left" w:pos="993"/>
        </w:tabs>
        <w:jc w:val="both"/>
        <w:rPr>
          <w:rFonts w:ascii="Tahoma" w:hAnsi="Tahoma" w:cs="Tahoma"/>
          <w:i/>
          <w:sz w:val="16"/>
          <w:szCs w:val="18"/>
        </w:rPr>
      </w:pPr>
    </w:p>
    <w:p w14:paraId="232A3071" w14:textId="7CEDCA2C" w:rsidR="00F236A5" w:rsidRDefault="00F236A5" w:rsidP="0063302D">
      <w:pPr>
        <w:keepNext/>
        <w:keepLines/>
        <w:tabs>
          <w:tab w:val="left" w:pos="567"/>
          <w:tab w:val="num" w:pos="851"/>
          <w:tab w:val="left" w:pos="993"/>
        </w:tabs>
        <w:jc w:val="both"/>
        <w:rPr>
          <w:rFonts w:ascii="Tahoma" w:hAnsi="Tahoma" w:cs="Tahoma"/>
          <w:i/>
          <w:sz w:val="16"/>
          <w:szCs w:val="18"/>
        </w:rPr>
      </w:pPr>
    </w:p>
    <w:p w14:paraId="4971E61B" w14:textId="5230351C" w:rsidR="00F236A5" w:rsidRDefault="00F236A5" w:rsidP="0063302D">
      <w:pPr>
        <w:keepNext/>
        <w:keepLines/>
        <w:tabs>
          <w:tab w:val="left" w:pos="567"/>
          <w:tab w:val="num" w:pos="851"/>
          <w:tab w:val="left" w:pos="993"/>
        </w:tabs>
        <w:jc w:val="both"/>
        <w:rPr>
          <w:rFonts w:ascii="Tahoma" w:hAnsi="Tahoma" w:cs="Tahoma"/>
          <w:i/>
          <w:sz w:val="16"/>
          <w:szCs w:val="18"/>
        </w:rPr>
      </w:pPr>
    </w:p>
    <w:p w14:paraId="1E724D50" w14:textId="47D8DF16" w:rsidR="00F236A5" w:rsidRDefault="00F236A5" w:rsidP="0063302D">
      <w:pPr>
        <w:keepNext/>
        <w:keepLines/>
        <w:tabs>
          <w:tab w:val="left" w:pos="567"/>
          <w:tab w:val="num" w:pos="851"/>
          <w:tab w:val="left" w:pos="993"/>
        </w:tabs>
        <w:jc w:val="both"/>
        <w:rPr>
          <w:rFonts w:ascii="Tahoma" w:hAnsi="Tahoma" w:cs="Tahoma"/>
          <w:i/>
          <w:sz w:val="16"/>
          <w:szCs w:val="18"/>
        </w:rPr>
      </w:pPr>
    </w:p>
    <w:p w14:paraId="65F32648" w14:textId="3E2DB462" w:rsidR="00F236A5" w:rsidRDefault="00F236A5" w:rsidP="0063302D">
      <w:pPr>
        <w:keepNext/>
        <w:keepLines/>
        <w:tabs>
          <w:tab w:val="left" w:pos="567"/>
          <w:tab w:val="num" w:pos="851"/>
          <w:tab w:val="left" w:pos="993"/>
        </w:tabs>
        <w:jc w:val="both"/>
        <w:rPr>
          <w:rFonts w:ascii="Tahoma" w:hAnsi="Tahoma" w:cs="Tahoma"/>
          <w:i/>
          <w:sz w:val="16"/>
          <w:szCs w:val="18"/>
        </w:rPr>
      </w:pPr>
    </w:p>
    <w:p w14:paraId="7A6DF574" w14:textId="4D1DD62C" w:rsidR="00F236A5" w:rsidRDefault="00F236A5" w:rsidP="0063302D">
      <w:pPr>
        <w:keepNext/>
        <w:keepLines/>
        <w:tabs>
          <w:tab w:val="left" w:pos="567"/>
          <w:tab w:val="num" w:pos="851"/>
          <w:tab w:val="left" w:pos="993"/>
        </w:tabs>
        <w:jc w:val="both"/>
        <w:rPr>
          <w:rFonts w:ascii="Tahoma" w:hAnsi="Tahoma" w:cs="Tahoma"/>
          <w:i/>
          <w:sz w:val="16"/>
          <w:szCs w:val="18"/>
        </w:rPr>
      </w:pPr>
    </w:p>
    <w:p w14:paraId="0CAE45EE" w14:textId="77777777" w:rsidR="00F236A5" w:rsidRDefault="00F236A5" w:rsidP="0063302D">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466A2A6F" w14:textId="77777777" w:rsidTr="009229D0">
        <w:tc>
          <w:tcPr>
            <w:tcW w:w="7725" w:type="dxa"/>
          </w:tcPr>
          <w:p w14:paraId="4A4355C8" w14:textId="77777777" w:rsidR="004244EE" w:rsidRPr="00C8579C" w:rsidRDefault="00993FEA" w:rsidP="0063302D">
            <w:pPr>
              <w:keepNext/>
              <w:keepLines/>
              <w:jc w:val="both"/>
              <w:rPr>
                <w:rFonts w:ascii="Tahoma" w:hAnsi="Tahoma" w:cs="Tahoma"/>
              </w:rPr>
            </w:pPr>
            <w:r>
              <w:rPr>
                <w:rFonts w:ascii="Tahoma" w:hAnsi="Tahoma" w:cs="Tahoma"/>
              </w:rPr>
              <w:t>PONUDB</w:t>
            </w:r>
            <w:r w:rsidR="000807A3">
              <w:rPr>
                <w:rFonts w:ascii="Tahoma" w:hAnsi="Tahoma" w:cs="Tahoma"/>
              </w:rPr>
              <w:t>A</w:t>
            </w:r>
          </w:p>
        </w:tc>
        <w:tc>
          <w:tcPr>
            <w:tcW w:w="1417" w:type="dxa"/>
          </w:tcPr>
          <w:p w14:paraId="143EC076" w14:textId="77777777" w:rsidR="004244EE" w:rsidRPr="00C8579C" w:rsidRDefault="004244EE" w:rsidP="0063302D">
            <w:pPr>
              <w:keepNext/>
              <w:keepLines/>
              <w:ind w:left="-211" w:firstLine="211"/>
              <w:jc w:val="both"/>
              <w:rPr>
                <w:rFonts w:ascii="Tahoma" w:hAnsi="Tahoma" w:cs="Tahoma"/>
                <w:b/>
                <w:i/>
              </w:rPr>
            </w:pPr>
            <w:r w:rsidRPr="00C8579C">
              <w:rPr>
                <w:rFonts w:ascii="Tahoma" w:hAnsi="Tahoma" w:cs="Tahoma"/>
                <w:b/>
                <w:i/>
              </w:rPr>
              <w:t>Priloga 2</w:t>
            </w:r>
          </w:p>
        </w:tc>
      </w:tr>
    </w:tbl>
    <w:p w14:paraId="71EACDAC" w14:textId="77777777" w:rsidR="008D7DE7" w:rsidRPr="00C8579C" w:rsidRDefault="008D7DE7" w:rsidP="0063302D">
      <w:pPr>
        <w:keepNext/>
        <w:keepLines/>
        <w:jc w:val="both"/>
        <w:rPr>
          <w:rFonts w:ascii="Tahoma" w:hAnsi="Tahoma" w:cs="Tahoma"/>
        </w:rPr>
      </w:pPr>
    </w:p>
    <w:p w14:paraId="57E12828" w14:textId="7D3F2854" w:rsidR="00110E02" w:rsidRDefault="000807A3" w:rsidP="0063302D">
      <w:pPr>
        <w:keepNext/>
        <w:keepLines/>
        <w:jc w:val="both"/>
        <w:rPr>
          <w:rFonts w:ascii="Tahoma" w:hAnsi="Tahoma" w:cs="Tahoma"/>
          <w:b/>
        </w:rPr>
      </w:pPr>
      <w:r w:rsidRPr="00663ACF">
        <w:rPr>
          <w:rFonts w:ascii="Tahoma" w:hAnsi="Tahoma" w:cs="Tahoma"/>
          <w:b/>
        </w:rPr>
        <w:t>PONUDBA</w:t>
      </w:r>
      <w:r w:rsidR="00FF7983" w:rsidRPr="00663ACF">
        <w:rPr>
          <w:rFonts w:ascii="Tahoma" w:hAnsi="Tahoma" w:cs="Tahoma"/>
          <w:b/>
        </w:rPr>
        <w:t xml:space="preserve"> ŠT. _________________ za javno naročilo št. </w:t>
      </w:r>
      <w:r w:rsidR="005279FC">
        <w:rPr>
          <w:rFonts w:ascii="Tahoma" w:hAnsi="Tahoma" w:cs="Tahoma"/>
          <w:b/>
        </w:rPr>
        <w:t>VKS-89/25</w:t>
      </w:r>
      <w:r w:rsidR="00B23FAA" w:rsidRPr="00663ACF">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8E4C57" w:rsidRPr="008E4C57">
        <w:rPr>
          <w:rFonts w:ascii="Tahoma" w:hAnsi="Tahoma" w:cs="Tahoma"/>
          <w:b/>
          <w:bCs/>
        </w:rPr>
        <w:t xml:space="preserve"> </w:t>
      </w:r>
      <w:r w:rsidR="00B500DD" w:rsidRPr="00B500DD">
        <w:rPr>
          <w:rFonts w:ascii="Tahoma" w:hAnsi="Tahoma" w:cs="Tahoma"/>
          <w:b/>
          <w:bCs/>
        </w:rPr>
        <w:t>za leto 2025 in leto 2026</w:t>
      </w:r>
      <w:r w:rsidRPr="00663ACF">
        <w:rPr>
          <w:rFonts w:ascii="Tahoma" w:hAnsi="Tahoma" w:cs="Tahoma"/>
          <w:b/>
        </w:rPr>
        <w:t>,</w:t>
      </w:r>
    </w:p>
    <w:p w14:paraId="73CE7D4A" w14:textId="77777777" w:rsidR="000807A3" w:rsidRDefault="000807A3" w:rsidP="0063302D">
      <w:pPr>
        <w:keepNext/>
        <w:keepLines/>
        <w:jc w:val="both"/>
        <w:rPr>
          <w:rFonts w:ascii="Tahoma" w:hAnsi="Tahoma" w:cs="Tahoma"/>
          <w:b/>
        </w:rPr>
      </w:pPr>
    </w:p>
    <w:p w14:paraId="53A97C43" w14:textId="77777777" w:rsidR="00FF7983" w:rsidRPr="00FF7983" w:rsidRDefault="00FF7983" w:rsidP="0063302D">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FF7983" w:rsidRPr="00FF7983" w14:paraId="03EC5D26" w14:textId="77777777" w:rsidTr="001212A2">
        <w:tc>
          <w:tcPr>
            <w:tcW w:w="1688" w:type="dxa"/>
          </w:tcPr>
          <w:p w14:paraId="28110443" w14:textId="77777777" w:rsidR="00FF7983" w:rsidRPr="00FF7983" w:rsidRDefault="00FF7983" w:rsidP="0063302D">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2FDD43BA" w14:textId="77777777" w:rsidR="00FF7983" w:rsidRPr="00FF7983" w:rsidRDefault="00FF7983" w:rsidP="0063302D">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567BF1B0" w14:textId="77777777" w:rsidR="00FF7983" w:rsidRPr="00FF7983" w:rsidRDefault="00FF7983" w:rsidP="0063302D">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6BF3D2D6" w14:textId="77777777" w:rsidR="00FF7983" w:rsidRPr="00FF7983" w:rsidRDefault="00FF7983" w:rsidP="0063302D">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2241E601" w14:textId="77777777" w:rsidR="00110E02" w:rsidRDefault="00FF7983" w:rsidP="0063302D">
      <w:pPr>
        <w:pStyle w:val="Odstavekseznama"/>
        <w:keepNext/>
        <w:keepLines/>
        <w:numPr>
          <w:ilvl w:val="0"/>
          <w:numId w:val="20"/>
        </w:numPr>
        <w:ind w:hanging="578"/>
        <w:jc w:val="both"/>
        <w:rPr>
          <w:rFonts w:ascii="Tahoma" w:hAnsi="Tahoma" w:cs="Tahoma"/>
          <w:b/>
        </w:rPr>
      </w:pPr>
      <w:r w:rsidRPr="00FF7983">
        <w:rPr>
          <w:rFonts w:ascii="Tahoma" w:hAnsi="Tahoma" w:cs="Tahoma"/>
          <w:b/>
        </w:rPr>
        <w:t xml:space="preserve">PONUDBENA </w:t>
      </w:r>
      <w:r w:rsidR="00270EA6">
        <w:rPr>
          <w:rFonts w:ascii="Tahoma" w:hAnsi="Tahoma" w:cs="Tahoma"/>
          <w:b/>
        </w:rPr>
        <w:t>VREDNOST V EUR BREZ DDV</w:t>
      </w:r>
    </w:p>
    <w:p w14:paraId="55218476" w14:textId="77777777" w:rsidR="00B41635" w:rsidRDefault="00B41635" w:rsidP="0063302D">
      <w:pPr>
        <w:pStyle w:val="Odstavekseznama"/>
        <w:keepNext/>
        <w:keepLines/>
        <w:ind w:left="720"/>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B41635" w:rsidRPr="00B41635" w14:paraId="75214210" w14:textId="77777777" w:rsidTr="00161B0E">
        <w:trPr>
          <w:trHeight w:val="535"/>
        </w:trPr>
        <w:tc>
          <w:tcPr>
            <w:tcW w:w="597" w:type="dxa"/>
            <w:shd w:val="clear" w:color="auto" w:fill="CCFF99"/>
            <w:vAlign w:val="center"/>
          </w:tcPr>
          <w:p w14:paraId="01E38361"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1033D1EB"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2F08E843"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Skupna okvirna količina</w:t>
            </w:r>
          </w:p>
          <w:p w14:paraId="03C30C30" w14:textId="32683E50" w:rsidR="00B41635" w:rsidRPr="00B41635" w:rsidRDefault="00B41635" w:rsidP="0063302D">
            <w:pPr>
              <w:keepNext/>
              <w:keepLines/>
              <w:jc w:val="center"/>
              <w:rPr>
                <w:rFonts w:ascii="Tahoma" w:hAnsi="Tahoma" w:cs="Tahoma"/>
                <w:b/>
                <w:sz w:val="18"/>
                <w:szCs w:val="18"/>
              </w:rPr>
            </w:pPr>
          </w:p>
          <w:p w14:paraId="6CB7499A" w14:textId="77777777" w:rsidR="00B41635" w:rsidRPr="00B41635" w:rsidRDefault="00B41635" w:rsidP="0063302D">
            <w:pPr>
              <w:keepNext/>
              <w:keepLines/>
              <w:ind w:left="720" w:hanging="544"/>
              <w:rPr>
                <w:rFonts w:ascii="Tahoma" w:hAnsi="Tahoma" w:cs="Tahoma"/>
                <w:b/>
                <w:sz w:val="18"/>
                <w:szCs w:val="18"/>
              </w:rPr>
            </w:pPr>
          </w:p>
        </w:tc>
        <w:tc>
          <w:tcPr>
            <w:tcW w:w="2551" w:type="dxa"/>
            <w:shd w:val="clear" w:color="auto" w:fill="CCFF99"/>
            <w:vAlign w:val="center"/>
          </w:tcPr>
          <w:p w14:paraId="4E8F93AD"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B41635" w:rsidRPr="00B41635" w14:paraId="5B85F7B7" w14:textId="77777777" w:rsidTr="00161B0E">
        <w:trPr>
          <w:trHeight w:val="671"/>
        </w:trPr>
        <w:tc>
          <w:tcPr>
            <w:tcW w:w="597" w:type="dxa"/>
            <w:shd w:val="clear" w:color="auto" w:fill="auto"/>
            <w:vAlign w:val="center"/>
          </w:tcPr>
          <w:p w14:paraId="17F0676F" w14:textId="77777777" w:rsidR="00B41635" w:rsidRPr="00B41635" w:rsidRDefault="00B41635" w:rsidP="0063302D">
            <w:pPr>
              <w:keepNext/>
              <w:keepLines/>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7CBCDE78" w14:textId="642B57CE"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xml:space="preserve">Prevzem </w:t>
            </w:r>
            <w:r w:rsidR="00A70F00">
              <w:rPr>
                <w:rFonts w:ascii="Tahoma" w:hAnsi="Tahoma" w:cs="Tahoma"/>
                <w:b/>
                <w:sz w:val="18"/>
                <w:szCs w:val="18"/>
              </w:rPr>
              <w:t>ostanka obdelanih mešanih komunalnih odpadkov</w:t>
            </w:r>
          </w:p>
        </w:tc>
        <w:tc>
          <w:tcPr>
            <w:tcW w:w="2693" w:type="dxa"/>
            <w:gridSpan w:val="2"/>
            <w:vAlign w:val="center"/>
          </w:tcPr>
          <w:p w14:paraId="74AF96EE" w14:textId="6DD46462" w:rsidR="00B41635" w:rsidRPr="00B41635" w:rsidRDefault="00A70F00" w:rsidP="0063302D">
            <w:pPr>
              <w:keepNext/>
              <w:keepLines/>
              <w:jc w:val="center"/>
              <w:rPr>
                <w:rFonts w:ascii="Tahoma" w:hAnsi="Tahoma" w:cs="Tahoma"/>
                <w:b/>
                <w:sz w:val="18"/>
                <w:szCs w:val="18"/>
              </w:rPr>
            </w:pPr>
            <w:r>
              <w:rPr>
                <w:rFonts w:ascii="Tahoma" w:hAnsi="Tahoma" w:cs="Tahoma"/>
                <w:b/>
                <w:sz w:val="18"/>
                <w:szCs w:val="18"/>
              </w:rPr>
              <w:t>6</w:t>
            </w:r>
            <w:r w:rsidR="00B41635" w:rsidRPr="00B41635">
              <w:rPr>
                <w:rFonts w:ascii="Tahoma" w:hAnsi="Tahoma" w:cs="Tahoma"/>
                <w:b/>
                <w:sz w:val="18"/>
                <w:szCs w:val="18"/>
              </w:rPr>
              <w:t>.000 ton</w:t>
            </w:r>
          </w:p>
        </w:tc>
        <w:tc>
          <w:tcPr>
            <w:tcW w:w="2551" w:type="dxa"/>
            <w:shd w:val="clear" w:color="auto" w:fill="auto"/>
            <w:vAlign w:val="center"/>
          </w:tcPr>
          <w:p w14:paraId="0F3E13B0" w14:textId="77777777" w:rsidR="00B41635" w:rsidRPr="00B41635" w:rsidRDefault="00B41635" w:rsidP="0063302D">
            <w:pPr>
              <w:keepNext/>
              <w:keepLines/>
              <w:jc w:val="center"/>
              <w:rPr>
                <w:rFonts w:ascii="Tahoma" w:hAnsi="Tahoma" w:cs="Tahoma"/>
                <w:sz w:val="18"/>
                <w:szCs w:val="18"/>
              </w:rPr>
            </w:pPr>
          </w:p>
        </w:tc>
      </w:tr>
      <w:tr w:rsidR="00B41635" w:rsidRPr="00B41635" w14:paraId="6BF54401" w14:textId="77777777" w:rsidTr="00161B0E">
        <w:trPr>
          <w:trHeight w:val="671"/>
        </w:trPr>
        <w:tc>
          <w:tcPr>
            <w:tcW w:w="597" w:type="dxa"/>
            <w:shd w:val="clear" w:color="auto" w:fill="auto"/>
            <w:vAlign w:val="center"/>
          </w:tcPr>
          <w:p w14:paraId="3D7D0AD6" w14:textId="77777777" w:rsidR="00B41635" w:rsidRPr="00B41635" w:rsidRDefault="00B41635" w:rsidP="0063302D">
            <w:pPr>
              <w:keepNext/>
              <w:keepLines/>
              <w:jc w:val="center"/>
              <w:rPr>
                <w:rFonts w:ascii="Tahoma" w:hAnsi="Tahoma" w:cs="Tahoma"/>
                <w:sz w:val="18"/>
                <w:szCs w:val="18"/>
              </w:rPr>
            </w:pPr>
          </w:p>
        </w:tc>
        <w:tc>
          <w:tcPr>
            <w:tcW w:w="5924" w:type="dxa"/>
            <w:gridSpan w:val="3"/>
            <w:vAlign w:val="center"/>
          </w:tcPr>
          <w:p w14:paraId="0115880A"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3210A85F"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44181BF4" w14:textId="77777777" w:rsidR="00B41635" w:rsidRPr="00B41635" w:rsidRDefault="00B41635" w:rsidP="0063302D">
            <w:pPr>
              <w:keepNext/>
              <w:keepLines/>
              <w:jc w:val="center"/>
              <w:rPr>
                <w:rFonts w:ascii="Tahoma" w:hAnsi="Tahoma" w:cs="Tahoma"/>
                <w:sz w:val="18"/>
                <w:szCs w:val="18"/>
              </w:rPr>
            </w:pPr>
          </w:p>
        </w:tc>
      </w:tr>
      <w:tr w:rsidR="00B41635" w:rsidRPr="00B41635" w14:paraId="6B078C49" w14:textId="77777777" w:rsidTr="00161B0E">
        <w:trPr>
          <w:trHeight w:val="671"/>
        </w:trPr>
        <w:tc>
          <w:tcPr>
            <w:tcW w:w="597" w:type="dxa"/>
            <w:shd w:val="clear" w:color="auto" w:fill="auto"/>
            <w:vAlign w:val="center"/>
          </w:tcPr>
          <w:p w14:paraId="3B3ED326" w14:textId="77777777" w:rsidR="00B41635" w:rsidRPr="00B41635" w:rsidRDefault="00B41635" w:rsidP="0063302D">
            <w:pPr>
              <w:keepNext/>
              <w:keepLines/>
              <w:jc w:val="center"/>
              <w:rPr>
                <w:rFonts w:ascii="Tahoma" w:hAnsi="Tahoma" w:cs="Tahoma"/>
                <w:sz w:val="18"/>
                <w:szCs w:val="18"/>
              </w:rPr>
            </w:pPr>
          </w:p>
        </w:tc>
        <w:tc>
          <w:tcPr>
            <w:tcW w:w="4223" w:type="dxa"/>
            <w:gridSpan w:val="2"/>
            <w:vAlign w:val="center"/>
          </w:tcPr>
          <w:p w14:paraId="74372B26" w14:textId="77777777" w:rsidR="00B41635" w:rsidRPr="00B41635" w:rsidRDefault="00B41635" w:rsidP="0063302D">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037F428D"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4428C482" w14:textId="77777777" w:rsidR="00B41635" w:rsidRPr="00B41635" w:rsidRDefault="00B41635" w:rsidP="0063302D">
            <w:pPr>
              <w:keepNext/>
              <w:keepLines/>
              <w:jc w:val="center"/>
              <w:rPr>
                <w:rFonts w:ascii="Tahoma" w:hAnsi="Tahoma" w:cs="Tahoma"/>
                <w:sz w:val="18"/>
                <w:szCs w:val="18"/>
              </w:rPr>
            </w:pPr>
          </w:p>
        </w:tc>
      </w:tr>
      <w:tr w:rsidR="00B41635" w:rsidRPr="00B41635" w14:paraId="578BA355" w14:textId="77777777" w:rsidTr="00161B0E">
        <w:trPr>
          <w:trHeight w:val="671"/>
        </w:trPr>
        <w:tc>
          <w:tcPr>
            <w:tcW w:w="597" w:type="dxa"/>
            <w:shd w:val="clear" w:color="auto" w:fill="auto"/>
            <w:vAlign w:val="center"/>
          </w:tcPr>
          <w:p w14:paraId="1B9DBD4A" w14:textId="77777777" w:rsidR="00B41635" w:rsidRPr="00B41635" w:rsidRDefault="00B41635" w:rsidP="0063302D">
            <w:pPr>
              <w:keepNext/>
              <w:keepLines/>
              <w:jc w:val="center"/>
              <w:rPr>
                <w:rFonts w:ascii="Tahoma" w:hAnsi="Tahoma" w:cs="Tahoma"/>
                <w:sz w:val="18"/>
                <w:szCs w:val="18"/>
              </w:rPr>
            </w:pPr>
          </w:p>
        </w:tc>
        <w:tc>
          <w:tcPr>
            <w:tcW w:w="5924" w:type="dxa"/>
            <w:gridSpan w:val="3"/>
            <w:vAlign w:val="center"/>
          </w:tcPr>
          <w:p w14:paraId="0D738199" w14:textId="77777777" w:rsidR="00B41635" w:rsidRPr="00B41635" w:rsidRDefault="00B41635" w:rsidP="0063302D">
            <w:pPr>
              <w:keepNext/>
              <w:keepLines/>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233F8986" w14:textId="77777777" w:rsidR="00B41635" w:rsidRPr="00B41635" w:rsidRDefault="00B41635" w:rsidP="0063302D">
            <w:pPr>
              <w:keepNext/>
              <w:keepLines/>
              <w:jc w:val="center"/>
              <w:rPr>
                <w:rFonts w:ascii="Tahoma" w:hAnsi="Tahoma" w:cs="Tahoma"/>
                <w:sz w:val="18"/>
                <w:szCs w:val="18"/>
              </w:rPr>
            </w:pPr>
          </w:p>
        </w:tc>
      </w:tr>
    </w:tbl>
    <w:p w14:paraId="2305E2ED" w14:textId="77777777" w:rsidR="00B41635" w:rsidRDefault="00B41635" w:rsidP="0063302D">
      <w:pPr>
        <w:pStyle w:val="Odstavekseznama"/>
        <w:keepNext/>
        <w:keepLines/>
        <w:ind w:left="720"/>
        <w:jc w:val="both"/>
        <w:rPr>
          <w:rFonts w:ascii="Tahoma" w:hAnsi="Tahoma" w:cs="Tahoma"/>
          <w:b/>
        </w:rPr>
      </w:pPr>
    </w:p>
    <w:p w14:paraId="33DF58EB" w14:textId="77777777" w:rsidR="0070004D" w:rsidRDefault="0070004D" w:rsidP="0063302D">
      <w:pPr>
        <w:keepNext/>
        <w:keepLines/>
        <w:jc w:val="both"/>
        <w:rPr>
          <w:rFonts w:ascii="Tahoma" w:hAnsi="Tahoma" w:cs="Tahoma"/>
          <w:b/>
        </w:rPr>
      </w:pPr>
    </w:p>
    <w:p w14:paraId="1A62F967" w14:textId="77777777" w:rsidR="00110E02" w:rsidRPr="00C8579C" w:rsidRDefault="00110E02" w:rsidP="0063302D">
      <w:pPr>
        <w:keepNext/>
        <w:keepLines/>
        <w:ind w:firstLine="142"/>
        <w:jc w:val="both"/>
        <w:rPr>
          <w:rFonts w:ascii="Tahoma" w:hAnsi="Tahoma" w:cs="Tahoma"/>
          <w:b/>
        </w:rPr>
      </w:pPr>
    </w:p>
    <w:p w14:paraId="6206A993" w14:textId="77777777" w:rsidR="00FF7983" w:rsidRPr="00C8579C" w:rsidRDefault="00FF7983" w:rsidP="0063302D">
      <w:pPr>
        <w:pStyle w:val="Odstavekseznama"/>
        <w:keepNext/>
        <w:keepLines/>
        <w:numPr>
          <w:ilvl w:val="0"/>
          <w:numId w:val="20"/>
        </w:numPr>
        <w:ind w:hanging="578"/>
        <w:jc w:val="both"/>
        <w:rPr>
          <w:rFonts w:ascii="Tahoma" w:hAnsi="Tahoma" w:cs="Tahoma"/>
          <w:b/>
        </w:rPr>
      </w:pPr>
      <w:r w:rsidRPr="00C8579C">
        <w:rPr>
          <w:rFonts w:ascii="Tahoma" w:hAnsi="Tahoma" w:cs="Tahoma"/>
          <w:b/>
        </w:rPr>
        <w:t>VELJAVNOST PONUDBE</w:t>
      </w:r>
    </w:p>
    <w:p w14:paraId="34A45F58" w14:textId="77777777" w:rsidR="00FF7983" w:rsidRPr="00C8579C" w:rsidRDefault="00FF7983" w:rsidP="0063302D">
      <w:pPr>
        <w:keepNext/>
        <w:keepLines/>
        <w:jc w:val="both"/>
        <w:rPr>
          <w:rFonts w:ascii="Tahoma" w:hAnsi="Tahoma" w:cs="Tahoma"/>
          <w:highlight w:val="yellow"/>
        </w:rPr>
      </w:pPr>
    </w:p>
    <w:p w14:paraId="46329018" w14:textId="77777777" w:rsidR="00F236A5" w:rsidRPr="00285804" w:rsidRDefault="00F236A5" w:rsidP="00F236A5">
      <w:pPr>
        <w:keepNext/>
        <w:keepLines/>
        <w:jc w:val="both"/>
        <w:rPr>
          <w:rFonts w:ascii="Tahoma" w:hAnsi="Tahoma" w:cs="Tahoma"/>
        </w:rPr>
      </w:pPr>
      <w:r w:rsidRPr="00285804">
        <w:rPr>
          <w:rFonts w:ascii="Tahoma" w:hAnsi="Tahoma" w:cs="Tahoma"/>
        </w:rPr>
        <w:t>Ponudba je zavezujoča in velja  ________ mesece (</w:t>
      </w:r>
      <w:r w:rsidRPr="00A567FD">
        <w:rPr>
          <w:rFonts w:ascii="Tahoma" w:hAnsi="Tahoma" w:cs="Tahoma"/>
          <w:i/>
        </w:rPr>
        <w:t>minimalno 4 mesece</w:t>
      </w:r>
      <w:r w:rsidRPr="00285804">
        <w:rPr>
          <w:rFonts w:ascii="Tahoma" w:hAnsi="Tahoma" w:cs="Tahoma"/>
        </w:rPr>
        <w:t>) od datuma določenega za oddajo ponudb.</w:t>
      </w:r>
    </w:p>
    <w:p w14:paraId="15EE6DEE" w14:textId="77777777" w:rsidR="001E2613" w:rsidRPr="00C8579C" w:rsidRDefault="001E2613" w:rsidP="0063302D">
      <w:pPr>
        <w:keepNext/>
        <w:keepLines/>
        <w:jc w:val="both"/>
        <w:rPr>
          <w:rFonts w:ascii="Tahoma" w:hAnsi="Tahoma" w:cs="Tahoma"/>
        </w:rPr>
      </w:pPr>
    </w:p>
    <w:p w14:paraId="76FC120F" w14:textId="5C1C40D2" w:rsidR="00C23AD1" w:rsidRDefault="00C23AD1" w:rsidP="0063302D">
      <w:pPr>
        <w:keepNext/>
        <w:keepLines/>
        <w:jc w:val="both"/>
        <w:rPr>
          <w:rFonts w:ascii="Tahoma" w:hAnsi="Tahoma" w:cs="Tahoma"/>
        </w:rPr>
      </w:pPr>
    </w:p>
    <w:p w14:paraId="42EFAA68" w14:textId="7F6923C1" w:rsidR="00DF1213" w:rsidRDefault="00DF1213" w:rsidP="0063302D">
      <w:pPr>
        <w:keepNext/>
        <w:keepLines/>
        <w:jc w:val="both"/>
        <w:rPr>
          <w:rFonts w:ascii="Tahoma" w:hAnsi="Tahoma" w:cs="Tahoma"/>
        </w:rPr>
      </w:pPr>
    </w:p>
    <w:p w14:paraId="7F8DAA5B" w14:textId="78CD6003" w:rsidR="00DF1213" w:rsidRDefault="00DF1213" w:rsidP="0063302D">
      <w:pPr>
        <w:keepNext/>
        <w:keepLines/>
        <w:jc w:val="both"/>
        <w:rPr>
          <w:rFonts w:ascii="Tahoma" w:hAnsi="Tahoma" w:cs="Tahoma"/>
        </w:rPr>
      </w:pPr>
    </w:p>
    <w:p w14:paraId="79E95623" w14:textId="77777777" w:rsidR="00DF1213" w:rsidRPr="00C8579C" w:rsidRDefault="00DF1213" w:rsidP="0063302D">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C23AD1" w:rsidRPr="00C8579C" w14:paraId="59D40436" w14:textId="77777777" w:rsidTr="00CD53CE">
        <w:trPr>
          <w:trHeight w:val="235"/>
        </w:trPr>
        <w:tc>
          <w:tcPr>
            <w:tcW w:w="3430" w:type="dxa"/>
            <w:tcBorders>
              <w:bottom w:val="single" w:sz="4" w:space="0" w:color="auto"/>
            </w:tcBorders>
          </w:tcPr>
          <w:p w14:paraId="3F4DB80B" w14:textId="77777777" w:rsidR="00C23AD1" w:rsidRPr="00C8579C" w:rsidRDefault="00C23AD1" w:rsidP="0063302D">
            <w:pPr>
              <w:keepNext/>
              <w:keepLines/>
              <w:jc w:val="both"/>
              <w:rPr>
                <w:rFonts w:ascii="Tahoma" w:hAnsi="Tahoma" w:cs="Tahoma"/>
                <w:snapToGrid w:val="0"/>
                <w:color w:val="000000"/>
              </w:rPr>
            </w:pPr>
          </w:p>
        </w:tc>
        <w:tc>
          <w:tcPr>
            <w:tcW w:w="2320" w:type="dxa"/>
          </w:tcPr>
          <w:p w14:paraId="239A5BBC" w14:textId="77777777" w:rsidR="00C23AD1" w:rsidRPr="00C8579C" w:rsidRDefault="00C23AD1" w:rsidP="0063302D">
            <w:pPr>
              <w:keepNext/>
              <w:keepLines/>
              <w:jc w:val="center"/>
              <w:rPr>
                <w:rFonts w:ascii="Tahoma" w:hAnsi="Tahoma" w:cs="Tahoma"/>
                <w:snapToGrid w:val="0"/>
                <w:color w:val="000000"/>
              </w:rPr>
            </w:pPr>
          </w:p>
        </w:tc>
        <w:tc>
          <w:tcPr>
            <w:tcW w:w="3290" w:type="dxa"/>
            <w:tcBorders>
              <w:bottom w:val="single" w:sz="4" w:space="0" w:color="auto"/>
            </w:tcBorders>
          </w:tcPr>
          <w:p w14:paraId="73BDF7B0"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rPr>
            </w:pPr>
          </w:p>
        </w:tc>
      </w:tr>
      <w:tr w:rsidR="00C23AD1" w:rsidRPr="00C8579C" w14:paraId="3AF4D461" w14:textId="77777777" w:rsidTr="00CD53CE">
        <w:trPr>
          <w:trHeight w:val="235"/>
        </w:trPr>
        <w:tc>
          <w:tcPr>
            <w:tcW w:w="3430" w:type="dxa"/>
            <w:tcBorders>
              <w:top w:val="single" w:sz="4" w:space="0" w:color="auto"/>
            </w:tcBorders>
          </w:tcPr>
          <w:p w14:paraId="35B26D66"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191BBD78"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58406F25" w14:textId="77777777" w:rsidR="00C23AD1" w:rsidRPr="00C8579C" w:rsidRDefault="00C23AD1" w:rsidP="0063302D">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5D846354" w14:textId="77777777" w:rsidR="00C23AD1" w:rsidRPr="00C8579C" w:rsidRDefault="00C23AD1" w:rsidP="0063302D">
      <w:pPr>
        <w:keepNext/>
        <w:keepLines/>
        <w:jc w:val="both"/>
        <w:rPr>
          <w:rFonts w:ascii="Tahoma" w:hAnsi="Tahoma" w:cs="Tahoma"/>
        </w:rPr>
      </w:pPr>
    </w:p>
    <w:p w14:paraId="3AE38268" w14:textId="77777777" w:rsidR="00110E02" w:rsidRPr="00C8579C" w:rsidRDefault="00110E02" w:rsidP="0063302D">
      <w:pPr>
        <w:keepNext/>
        <w:keepLines/>
      </w:pPr>
    </w:p>
    <w:p w14:paraId="450E910B" w14:textId="77777777" w:rsidR="00D33ED9" w:rsidRDefault="00D33ED9" w:rsidP="0063302D">
      <w:pPr>
        <w:keepNext/>
        <w:keepLines/>
        <w:jc w:val="both"/>
        <w:rPr>
          <w:rFonts w:ascii="Tahoma" w:hAnsi="Tahoma" w:cs="Tahoma"/>
          <w:b/>
        </w:rPr>
      </w:pPr>
    </w:p>
    <w:p w14:paraId="5ADF34DA" w14:textId="77777777" w:rsidR="00F33E5B" w:rsidRDefault="00F33E5B" w:rsidP="0063302D">
      <w:pPr>
        <w:keepNext/>
        <w:keepLines/>
        <w:rPr>
          <w:rFonts w:ascii="Tahoma" w:hAnsi="Tahoma" w:cs="Tahoma"/>
          <w:b/>
        </w:rPr>
      </w:pPr>
      <w:r>
        <w:rPr>
          <w:rFonts w:ascii="Tahoma" w:hAnsi="Tahoma" w:cs="Tahoma"/>
          <w:b/>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0BBA6491" w14:textId="77777777" w:rsidTr="009229D0">
        <w:tc>
          <w:tcPr>
            <w:tcW w:w="7725" w:type="dxa"/>
          </w:tcPr>
          <w:p w14:paraId="2F666AD6" w14:textId="70025221" w:rsidR="00B976DC" w:rsidRPr="00C8579C" w:rsidRDefault="00B976DC" w:rsidP="00547F96">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p>
        </w:tc>
        <w:tc>
          <w:tcPr>
            <w:tcW w:w="1417" w:type="dxa"/>
          </w:tcPr>
          <w:p w14:paraId="071D57B5" w14:textId="31EBC335" w:rsidR="00B976DC" w:rsidRPr="00C8579C" w:rsidRDefault="00B976DC" w:rsidP="00F236A5">
            <w:pPr>
              <w:keepNext/>
              <w:keepLines/>
              <w:jc w:val="both"/>
              <w:rPr>
                <w:rFonts w:ascii="Tahoma" w:hAnsi="Tahoma" w:cs="Tahoma"/>
                <w:b/>
              </w:rPr>
            </w:pPr>
            <w:r w:rsidRPr="00C8579C">
              <w:rPr>
                <w:rFonts w:ascii="Tahoma" w:hAnsi="Tahoma" w:cs="Tahoma"/>
                <w:b/>
              </w:rPr>
              <w:t xml:space="preserve">Priloga </w:t>
            </w:r>
            <w:r w:rsidR="00F236A5">
              <w:rPr>
                <w:rFonts w:ascii="Tahoma" w:hAnsi="Tahoma" w:cs="Tahoma"/>
                <w:b/>
              </w:rPr>
              <w:t>4</w:t>
            </w:r>
          </w:p>
        </w:tc>
      </w:tr>
    </w:tbl>
    <w:p w14:paraId="08B0CFCB" w14:textId="77777777" w:rsidR="00A539F0" w:rsidRPr="00C8579C" w:rsidRDefault="00A539F0" w:rsidP="0063302D">
      <w:pPr>
        <w:keepNext/>
        <w:keepLines/>
        <w:jc w:val="both"/>
        <w:rPr>
          <w:rFonts w:ascii="Tahoma" w:hAnsi="Tahoma" w:cs="Tahoma"/>
          <w:bCs/>
          <w:i/>
          <w:noProof/>
          <w:sz w:val="18"/>
          <w:szCs w:val="18"/>
        </w:rPr>
      </w:pPr>
    </w:p>
    <w:p w14:paraId="02204C4E" w14:textId="77777777" w:rsidR="00A539F0" w:rsidRPr="00C8579C" w:rsidRDefault="00A539F0" w:rsidP="0063302D">
      <w:pPr>
        <w:keepNext/>
        <w:keepLines/>
        <w:tabs>
          <w:tab w:val="left" w:pos="284"/>
        </w:tabs>
        <w:jc w:val="both"/>
        <w:rPr>
          <w:rFonts w:ascii="Tahoma" w:hAnsi="Tahoma" w:cs="Tahoma"/>
        </w:rPr>
      </w:pPr>
    </w:p>
    <w:p w14:paraId="2C1C1099" w14:textId="77777777" w:rsidR="00A539F0" w:rsidRPr="00C8579C" w:rsidRDefault="00A539F0" w:rsidP="0063302D">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4BB58344"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D79B5B4"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113C6062"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544A4699"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408341DC"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06826C71"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5486E485" w14:textId="77777777" w:rsidR="00A539F0" w:rsidRPr="00C8579C" w:rsidRDefault="00A539F0" w:rsidP="0063302D">
      <w:pPr>
        <w:keepNext/>
        <w:keepLines/>
        <w:ind w:right="1"/>
        <w:jc w:val="both"/>
        <w:rPr>
          <w:rFonts w:ascii="Tahoma" w:hAnsi="Tahoma" w:cs="Tahoma"/>
        </w:rPr>
      </w:pPr>
    </w:p>
    <w:p w14:paraId="55F9A85E" w14:textId="0C2A2960" w:rsidR="00A539F0" w:rsidRPr="00C8579C" w:rsidRDefault="00A539F0" w:rsidP="0063302D">
      <w:pPr>
        <w:keepNext/>
        <w:keepLines/>
        <w:jc w:val="both"/>
        <w:rPr>
          <w:rFonts w:ascii="Tahoma" w:hAnsi="Tahoma" w:cs="Tahoma"/>
        </w:rPr>
      </w:pPr>
      <w:r w:rsidRPr="00C8579C">
        <w:rPr>
          <w:rFonts w:ascii="Tahoma" w:hAnsi="Tahoma" w:cs="Tahoma"/>
        </w:rPr>
        <w:t xml:space="preserve">V zvezi z javnim naročilom </w:t>
      </w:r>
      <w:r w:rsidR="005279FC">
        <w:rPr>
          <w:rFonts w:ascii="Tahoma" w:hAnsi="Tahoma" w:cs="Tahoma"/>
          <w:b/>
        </w:rPr>
        <w:t>VKS-89/25</w:t>
      </w:r>
      <w:r w:rsidR="00A70F00" w:rsidRPr="00651BDD">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8E4C57" w:rsidRPr="008E4C57">
        <w:rPr>
          <w:rFonts w:ascii="Tahoma" w:hAnsi="Tahoma" w:cs="Tahoma"/>
          <w:b/>
          <w:bCs/>
        </w:rPr>
        <w:t xml:space="preserve"> </w:t>
      </w:r>
      <w:r w:rsidR="00B500DD" w:rsidRPr="00B500DD">
        <w:rPr>
          <w:rFonts w:ascii="Tahoma" w:hAnsi="Tahoma" w:cs="Tahoma"/>
          <w:b/>
          <w:bCs/>
        </w:rPr>
        <w:t>za leto 2025 in leto 2026</w:t>
      </w:r>
      <w:r w:rsidRPr="00C8579C">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w:t>
      </w:r>
      <w:r w:rsidR="00547F96">
        <w:rPr>
          <w:rFonts w:ascii="Tahoma" w:hAnsi="Tahoma" w:cs="Tahoma"/>
        </w:rPr>
        <w:t>*</w:t>
      </w:r>
      <w:r w:rsidRPr="00C8579C">
        <w:rPr>
          <w:rFonts w:ascii="Tahoma" w:hAnsi="Tahoma" w:cs="Tahoma"/>
        </w:rPr>
        <w:t xml:space="preserve"> družbenikov, ter gospodarskih subjektih, za katere se glede na določbe zakona, ki ureja gospodarske družbe šteje, da so povezane družbe s ponudnikom.</w:t>
      </w:r>
    </w:p>
    <w:p w14:paraId="65BD071F" w14:textId="77777777" w:rsidR="00A539F0" w:rsidRPr="00C8579C" w:rsidRDefault="00A539F0" w:rsidP="0063302D">
      <w:pPr>
        <w:keepNext/>
        <w:keepLines/>
        <w:jc w:val="both"/>
      </w:pPr>
    </w:p>
    <w:p w14:paraId="1FC71C76" w14:textId="77777777" w:rsidR="00A539F0" w:rsidRPr="00C8579C" w:rsidRDefault="00A539F0" w:rsidP="0063302D">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49B996F" w14:textId="77777777" w:rsidR="00A539F0" w:rsidRPr="00C8579C" w:rsidRDefault="00A539F0" w:rsidP="0063302D">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40D60AA0" w14:textId="77777777" w:rsidTr="00A16DD0">
        <w:tc>
          <w:tcPr>
            <w:tcW w:w="533" w:type="dxa"/>
            <w:shd w:val="clear" w:color="auto" w:fill="auto"/>
          </w:tcPr>
          <w:p w14:paraId="505A0480"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286B7FCA" w14:textId="77777777" w:rsidR="00A539F0" w:rsidRPr="00C8579C" w:rsidRDefault="00A539F0" w:rsidP="0063302D">
            <w:pPr>
              <w:keepNext/>
              <w:keepLines/>
              <w:jc w:val="both"/>
              <w:rPr>
                <w:rFonts w:ascii="Tahoma" w:hAnsi="Tahoma" w:cs="Tahoma"/>
                <w:b/>
              </w:rPr>
            </w:pPr>
            <w:r w:rsidRPr="00C8579C">
              <w:rPr>
                <w:rFonts w:ascii="Tahoma" w:hAnsi="Tahoma" w:cs="Tahoma"/>
                <w:b/>
              </w:rPr>
              <w:t>Naziv</w:t>
            </w:r>
          </w:p>
        </w:tc>
        <w:tc>
          <w:tcPr>
            <w:tcW w:w="3402" w:type="dxa"/>
          </w:tcPr>
          <w:p w14:paraId="3F122154" w14:textId="77777777" w:rsidR="00A539F0" w:rsidRPr="00C8579C" w:rsidRDefault="00A539F0" w:rsidP="0063302D">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35956F27" w14:textId="77777777" w:rsidR="00A539F0" w:rsidRPr="00C8579C" w:rsidRDefault="00A539F0" w:rsidP="0063302D">
            <w:pPr>
              <w:keepNext/>
              <w:keepLines/>
              <w:jc w:val="both"/>
              <w:rPr>
                <w:rFonts w:ascii="Tahoma" w:hAnsi="Tahoma" w:cs="Tahoma"/>
                <w:b/>
              </w:rPr>
            </w:pPr>
            <w:r w:rsidRPr="00C8579C">
              <w:rPr>
                <w:rFonts w:ascii="Tahoma" w:hAnsi="Tahoma" w:cs="Tahoma"/>
                <w:b/>
              </w:rPr>
              <w:t>Delež lastništva v %</w:t>
            </w:r>
          </w:p>
        </w:tc>
      </w:tr>
      <w:tr w:rsidR="00A539F0" w:rsidRPr="00C8579C" w14:paraId="2E7DA9FE" w14:textId="77777777" w:rsidTr="00A16DD0">
        <w:tc>
          <w:tcPr>
            <w:tcW w:w="533" w:type="dxa"/>
            <w:shd w:val="clear" w:color="auto" w:fill="auto"/>
          </w:tcPr>
          <w:p w14:paraId="6E6285B2"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54AFFB3E" w14:textId="77777777" w:rsidR="00A539F0" w:rsidRPr="00C8579C" w:rsidRDefault="00A539F0" w:rsidP="0063302D">
            <w:pPr>
              <w:keepNext/>
              <w:keepLines/>
              <w:jc w:val="both"/>
              <w:rPr>
                <w:rFonts w:ascii="Tahoma" w:hAnsi="Tahoma" w:cs="Tahoma"/>
                <w:b/>
              </w:rPr>
            </w:pPr>
          </w:p>
        </w:tc>
        <w:tc>
          <w:tcPr>
            <w:tcW w:w="3402" w:type="dxa"/>
          </w:tcPr>
          <w:p w14:paraId="7E4663D8"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6D714C01" w14:textId="77777777" w:rsidR="00A539F0" w:rsidRPr="00C8579C" w:rsidRDefault="00A539F0" w:rsidP="0063302D">
            <w:pPr>
              <w:keepNext/>
              <w:keepLines/>
              <w:jc w:val="both"/>
              <w:rPr>
                <w:rFonts w:ascii="Tahoma" w:hAnsi="Tahoma" w:cs="Tahoma"/>
                <w:b/>
              </w:rPr>
            </w:pPr>
          </w:p>
        </w:tc>
      </w:tr>
      <w:tr w:rsidR="00A539F0" w:rsidRPr="00C8579C" w14:paraId="15D4AF4D" w14:textId="77777777" w:rsidTr="00A16DD0">
        <w:tc>
          <w:tcPr>
            <w:tcW w:w="533" w:type="dxa"/>
            <w:shd w:val="clear" w:color="auto" w:fill="auto"/>
          </w:tcPr>
          <w:p w14:paraId="25EF30D8"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64319174" w14:textId="77777777" w:rsidR="00A539F0" w:rsidRPr="00C8579C" w:rsidRDefault="00A539F0" w:rsidP="0063302D">
            <w:pPr>
              <w:keepNext/>
              <w:keepLines/>
              <w:jc w:val="both"/>
              <w:rPr>
                <w:rFonts w:ascii="Tahoma" w:hAnsi="Tahoma" w:cs="Tahoma"/>
                <w:b/>
              </w:rPr>
            </w:pPr>
          </w:p>
        </w:tc>
        <w:tc>
          <w:tcPr>
            <w:tcW w:w="3402" w:type="dxa"/>
          </w:tcPr>
          <w:p w14:paraId="5CA5F7D0"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6620DD3F" w14:textId="77777777" w:rsidR="00A539F0" w:rsidRPr="00C8579C" w:rsidRDefault="00A539F0" w:rsidP="0063302D">
            <w:pPr>
              <w:keepNext/>
              <w:keepLines/>
              <w:jc w:val="both"/>
              <w:rPr>
                <w:rFonts w:ascii="Tahoma" w:hAnsi="Tahoma" w:cs="Tahoma"/>
                <w:b/>
              </w:rPr>
            </w:pPr>
          </w:p>
        </w:tc>
      </w:tr>
      <w:tr w:rsidR="00A539F0" w:rsidRPr="00C8579C" w14:paraId="65117DC5" w14:textId="77777777" w:rsidTr="00A16DD0">
        <w:tc>
          <w:tcPr>
            <w:tcW w:w="533" w:type="dxa"/>
            <w:shd w:val="clear" w:color="auto" w:fill="auto"/>
          </w:tcPr>
          <w:p w14:paraId="1B55E8A7"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49CB13AD" w14:textId="77777777" w:rsidR="00A539F0" w:rsidRPr="00C8579C" w:rsidRDefault="00A539F0" w:rsidP="0063302D">
            <w:pPr>
              <w:keepNext/>
              <w:keepLines/>
              <w:jc w:val="both"/>
              <w:rPr>
                <w:rFonts w:ascii="Tahoma" w:hAnsi="Tahoma" w:cs="Tahoma"/>
                <w:b/>
              </w:rPr>
            </w:pPr>
          </w:p>
        </w:tc>
        <w:tc>
          <w:tcPr>
            <w:tcW w:w="3402" w:type="dxa"/>
          </w:tcPr>
          <w:p w14:paraId="0EBEB8DB"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45C65757" w14:textId="77777777" w:rsidR="00A539F0" w:rsidRPr="00C8579C" w:rsidRDefault="00A539F0" w:rsidP="0063302D">
            <w:pPr>
              <w:keepNext/>
              <w:keepLines/>
              <w:jc w:val="both"/>
              <w:rPr>
                <w:rFonts w:ascii="Tahoma" w:hAnsi="Tahoma" w:cs="Tahoma"/>
                <w:b/>
              </w:rPr>
            </w:pPr>
          </w:p>
        </w:tc>
      </w:tr>
      <w:tr w:rsidR="00A539F0" w:rsidRPr="00C8579C" w14:paraId="1F4D628A" w14:textId="77777777" w:rsidTr="00A16DD0">
        <w:tc>
          <w:tcPr>
            <w:tcW w:w="533" w:type="dxa"/>
            <w:shd w:val="clear" w:color="auto" w:fill="auto"/>
          </w:tcPr>
          <w:p w14:paraId="6B12CE3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403" w:type="dxa"/>
            <w:shd w:val="clear" w:color="auto" w:fill="auto"/>
          </w:tcPr>
          <w:p w14:paraId="4B7F455E" w14:textId="77777777" w:rsidR="00A539F0" w:rsidRPr="00C8579C" w:rsidRDefault="00A539F0" w:rsidP="0063302D">
            <w:pPr>
              <w:keepNext/>
              <w:keepLines/>
              <w:jc w:val="both"/>
              <w:rPr>
                <w:rFonts w:ascii="Tahoma" w:hAnsi="Tahoma" w:cs="Tahoma"/>
                <w:b/>
              </w:rPr>
            </w:pPr>
          </w:p>
        </w:tc>
        <w:tc>
          <w:tcPr>
            <w:tcW w:w="3402" w:type="dxa"/>
          </w:tcPr>
          <w:p w14:paraId="6C94F200"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2914D573" w14:textId="77777777" w:rsidR="00A539F0" w:rsidRPr="00C8579C" w:rsidRDefault="00A539F0" w:rsidP="0063302D">
            <w:pPr>
              <w:keepNext/>
              <w:keepLines/>
              <w:jc w:val="both"/>
              <w:rPr>
                <w:rFonts w:ascii="Tahoma" w:hAnsi="Tahoma" w:cs="Tahoma"/>
                <w:b/>
              </w:rPr>
            </w:pPr>
          </w:p>
        </w:tc>
      </w:tr>
    </w:tbl>
    <w:p w14:paraId="76C9FFBA" w14:textId="77777777" w:rsidR="00A539F0" w:rsidRPr="00C8579C" w:rsidRDefault="00A539F0" w:rsidP="0063302D">
      <w:pPr>
        <w:keepNext/>
        <w:keepLines/>
        <w:jc w:val="both"/>
        <w:rPr>
          <w:rFonts w:ascii="Tahoma" w:hAnsi="Tahoma" w:cs="Tahoma"/>
          <w:b/>
        </w:rPr>
      </w:pPr>
    </w:p>
    <w:p w14:paraId="3E647A3B" w14:textId="77777777" w:rsidR="00890C57" w:rsidRPr="00C8579C" w:rsidRDefault="00890C57" w:rsidP="0063302D">
      <w:pPr>
        <w:keepNext/>
        <w:keepLines/>
        <w:jc w:val="both"/>
        <w:rPr>
          <w:rFonts w:ascii="Tahoma" w:hAnsi="Tahoma" w:cs="Tahoma"/>
          <w:b/>
        </w:rPr>
      </w:pPr>
    </w:p>
    <w:p w14:paraId="2FB2066C" w14:textId="77777777" w:rsidR="00A539F0" w:rsidRPr="00C8579C" w:rsidRDefault="00A539F0" w:rsidP="0063302D">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5BAD20AB" w14:textId="77777777" w:rsidR="00A539F0" w:rsidRPr="00C8579C" w:rsidRDefault="00A539F0" w:rsidP="006330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A539F0" w:rsidRPr="00C8579C" w14:paraId="23A3C092" w14:textId="77777777" w:rsidTr="003C0E5D">
        <w:tc>
          <w:tcPr>
            <w:tcW w:w="534" w:type="dxa"/>
            <w:shd w:val="clear" w:color="auto" w:fill="auto"/>
          </w:tcPr>
          <w:p w14:paraId="1BCB2C3F"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5C6D247B" w14:textId="77777777" w:rsidR="00A539F0" w:rsidRPr="00C8579C" w:rsidRDefault="00A539F0" w:rsidP="0063302D">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621D7A58" w14:textId="77777777" w:rsidR="00A539F0" w:rsidRPr="00C8579C" w:rsidRDefault="00A539F0" w:rsidP="0063302D">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1FEB5EE2" w14:textId="77777777" w:rsidR="00A539F0" w:rsidRPr="00C8579C" w:rsidRDefault="00A539F0" w:rsidP="0063302D">
            <w:pPr>
              <w:keepNext/>
              <w:keepLines/>
              <w:jc w:val="both"/>
              <w:rPr>
                <w:rFonts w:ascii="Tahoma" w:hAnsi="Tahoma" w:cs="Tahoma"/>
                <w:b/>
              </w:rPr>
            </w:pPr>
            <w:r w:rsidRPr="00C8579C">
              <w:rPr>
                <w:rFonts w:ascii="Tahoma" w:hAnsi="Tahoma" w:cs="Tahoma"/>
                <w:b/>
              </w:rPr>
              <w:t>Delež lastništva v %</w:t>
            </w:r>
          </w:p>
        </w:tc>
      </w:tr>
      <w:tr w:rsidR="00A539F0" w:rsidRPr="00C8579C" w14:paraId="6144F5CB" w14:textId="77777777" w:rsidTr="003C0E5D">
        <w:tc>
          <w:tcPr>
            <w:tcW w:w="534" w:type="dxa"/>
            <w:shd w:val="clear" w:color="auto" w:fill="auto"/>
          </w:tcPr>
          <w:p w14:paraId="5C1F6AEB"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3C5596F5"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3A8D09D3"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4FBEAECE" w14:textId="77777777" w:rsidR="00A539F0" w:rsidRPr="00C8579C" w:rsidRDefault="00A539F0" w:rsidP="0063302D">
            <w:pPr>
              <w:keepNext/>
              <w:keepLines/>
              <w:jc w:val="both"/>
              <w:rPr>
                <w:rFonts w:ascii="Tahoma" w:hAnsi="Tahoma" w:cs="Tahoma"/>
                <w:b/>
              </w:rPr>
            </w:pPr>
          </w:p>
        </w:tc>
      </w:tr>
      <w:tr w:rsidR="00A539F0" w:rsidRPr="00C8579C" w14:paraId="0DFFAB27" w14:textId="77777777" w:rsidTr="003C0E5D">
        <w:tc>
          <w:tcPr>
            <w:tcW w:w="534" w:type="dxa"/>
            <w:shd w:val="clear" w:color="auto" w:fill="auto"/>
          </w:tcPr>
          <w:p w14:paraId="2D96483C"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795DF751"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24E5D03E"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1F72B111" w14:textId="77777777" w:rsidR="00A539F0" w:rsidRPr="00C8579C" w:rsidRDefault="00A539F0" w:rsidP="0063302D">
            <w:pPr>
              <w:keepNext/>
              <w:keepLines/>
              <w:jc w:val="both"/>
              <w:rPr>
                <w:rFonts w:ascii="Tahoma" w:hAnsi="Tahoma" w:cs="Tahoma"/>
                <w:b/>
              </w:rPr>
            </w:pPr>
          </w:p>
        </w:tc>
      </w:tr>
      <w:tr w:rsidR="00A539F0" w:rsidRPr="00C8579C" w14:paraId="19522E89" w14:textId="77777777" w:rsidTr="003C0E5D">
        <w:tc>
          <w:tcPr>
            <w:tcW w:w="534" w:type="dxa"/>
            <w:shd w:val="clear" w:color="auto" w:fill="auto"/>
          </w:tcPr>
          <w:p w14:paraId="24559FB5"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03DCA080"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4205F563"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79A3BB37" w14:textId="77777777" w:rsidR="00A539F0" w:rsidRPr="00C8579C" w:rsidRDefault="00A539F0" w:rsidP="0063302D">
            <w:pPr>
              <w:keepNext/>
              <w:keepLines/>
              <w:jc w:val="both"/>
              <w:rPr>
                <w:rFonts w:ascii="Tahoma" w:hAnsi="Tahoma" w:cs="Tahoma"/>
                <w:b/>
              </w:rPr>
            </w:pPr>
          </w:p>
        </w:tc>
      </w:tr>
      <w:tr w:rsidR="00A539F0" w:rsidRPr="00C8579C" w14:paraId="6C19A569" w14:textId="77777777" w:rsidTr="003C0E5D">
        <w:tc>
          <w:tcPr>
            <w:tcW w:w="534" w:type="dxa"/>
            <w:shd w:val="clear" w:color="auto" w:fill="auto"/>
          </w:tcPr>
          <w:p w14:paraId="00CFF37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402" w:type="dxa"/>
            <w:shd w:val="clear" w:color="auto" w:fill="auto"/>
          </w:tcPr>
          <w:p w14:paraId="44BD0BAE"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2375E310"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7C949B60" w14:textId="77777777" w:rsidR="00A539F0" w:rsidRPr="00C8579C" w:rsidRDefault="00A539F0" w:rsidP="0063302D">
            <w:pPr>
              <w:keepNext/>
              <w:keepLines/>
              <w:jc w:val="both"/>
              <w:rPr>
                <w:rFonts w:ascii="Tahoma" w:hAnsi="Tahoma" w:cs="Tahoma"/>
                <w:b/>
              </w:rPr>
            </w:pPr>
          </w:p>
        </w:tc>
      </w:tr>
    </w:tbl>
    <w:p w14:paraId="2EEBB0F2" w14:textId="77777777" w:rsidR="00A539F0" w:rsidRPr="00C8579C" w:rsidRDefault="00A539F0" w:rsidP="0063302D">
      <w:pPr>
        <w:keepNext/>
        <w:keepLines/>
        <w:jc w:val="both"/>
        <w:rPr>
          <w:rFonts w:ascii="Tahoma" w:hAnsi="Tahoma" w:cs="Tahoma"/>
          <w:b/>
        </w:rPr>
      </w:pPr>
    </w:p>
    <w:p w14:paraId="22EFFAE0" w14:textId="77777777" w:rsidR="00D6227E" w:rsidRPr="00C8579C" w:rsidRDefault="00D6227E" w:rsidP="0063302D">
      <w:pPr>
        <w:keepNext/>
        <w:keepLines/>
        <w:jc w:val="both"/>
        <w:rPr>
          <w:rFonts w:ascii="Tahoma" w:hAnsi="Tahoma" w:cs="Tahoma"/>
          <w:b/>
        </w:rPr>
      </w:pPr>
    </w:p>
    <w:p w14:paraId="6B78175F" w14:textId="77777777" w:rsidR="00D6227E" w:rsidRPr="00C8579C" w:rsidRDefault="00D6227E" w:rsidP="0063302D">
      <w:pPr>
        <w:keepNext/>
        <w:keepLines/>
        <w:jc w:val="both"/>
        <w:rPr>
          <w:rFonts w:ascii="Tahoma" w:hAnsi="Tahoma" w:cs="Tahoma"/>
          <w:b/>
        </w:rPr>
      </w:pPr>
    </w:p>
    <w:p w14:paraId="792599F5" w14:textId="77777777" w:rsidR="00D6227E" w:rsidRPr="00C8579C" w:rsidRDefault="00D6227E" w:rsidP="0063302D">
      <w:pPr>
        <w:keepNext/>
        <w:keepLines/>
        <w:jc w:val="both"/>
        <w:rPr>
          <w:rFonts w:ascii="Tahoma" w:hAnsi="Tahoma" w:cs="Tahoma"/>
          <w:b/>
        </w:rPr>
      </w:pPr>
    </w:p>
    <w:p w14:paraId="32905559" w14:textId="77777777" w:rsidR="00D6227E" w:rsidRDefault="00D6227E" w:rsidP="0063302D">
      <w:pPr>
        <w:keepNext/>
        <w:keepLines/>
        <w:jc w:val="both"/>
        <w:rPr>
          <w:rFonts w:ascii="Tahoma" w:hAnsi="Tahoma" w:cs="Tahoma"/>
          <w:b/>
        </w:rPr>
      </w:pPr>
    </w:p>
    <w:p w14:paraId="66270F39" w14:textId="77777777" w:rsidR="0084247C" w:rsidRPr="00C8579C" w:rsidRDefault="0084247C" w:rsidP="0063302D">
      <w:pPr>
        <w:keepNext/>
        <w:keepLines/>
        <w:jc w:val="both"/>
        <w:rPr>
          <w:rFonts w:ascii="Tahoma" w:hAnsi="Tahoma" w:cs="Tahoma"/>
          <w:b/>
        </w:rPr>
      </w:pPr>
    </w:p>
    <w:p w14:paraId="037FDA06" w14:textId="77777777" w:rsidR="00D6227E" w:rsidRDefault="00D6227E" w:rsidP="0063302D">
      <w:pPr>
        <w:keepNext/>
        <w:keepLines/>
        <w:jc w:val="both"/>
        <w:rPr>
          <w:rFonts w:ascii="Tahoma" w:hAnsi="Tahoma" w:cs="Tahoma"/>
          <w:b/>
        </w:rPr>
      </w:pPr>
    </w:p>
    <w:p w14:paraId="5ADBC343" w14:textId="77777777" w:rsidR="0009065C" w:rsidRDefault="0009065C" w:rsidP="0063302D">
      <w:pPr>
        <w:keepNext/>
        <w:keepLines/>
        <w:jc w:val="both"/>
        <w:rPr>
          <w:rFonts w:ascii="Tahoma" w:hAnsi="Tahoma" w:cs="Tahoma"/>
          <w:b/>
        </w:rPr>
      </w:pPr>
    </w:p>
    <w:p w14:paraId="3BDECC30" w14:textId="77777777" w:rsidR="0009065C" w:rsidRPr="00C8579C" w:rsidRDefault="0009065C" w:rsidP="0063302D">
      <w:pPr>
        <w:keepNext/>
        <w:keepLines/>
        <w:jc w:val="both"/>
        <w:rPr>
          <w:rFonts w:ascii="Tahoma" w:hAnsi="Tahoma" w:cs="Tahoma"/>
          <w:b/>
        </w:rPr>
      </w:pPr>
    </w:p>
    <w:p w14:paraId="6D4C2806" w14:textId="77777777" w:rsidR="00A539F0" w:rsidRPr="00C8579C" w:rsidRDefault="00A539F0" w:rsidP="0063302D">
      <w:pPr>
        <w:keepNext/>
        <w:keepLines/>
        <w:jc w:val="both"/>
        <w:rPr>
          <w:rFonts w:ascii="Tahoma" w:hAnsi="Tahoma" w:cs="Tahoma"/>
        </w:rPr>
      </w:pPr>
      <w:r w:rsidRPr="00C8579C">
        <w:rPr>
          <w:rFonts w:ascii="Tahoma" w:hAnsi="Tahoma" w:cs="Tahoma"/>
          <w:b/>
        </w:rPr>
        <w:lastRenderedPageBreak/>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1DA85F2D" w14:textId="77777777" w:rsidR="00A539F0" w:rsidRPr="00C8579C" w:rsidRDefault="00A539F0" w:rsidP="006330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A539F0" w:rsidRPr="00C8579C" w14:paraId="02DF0FBA" w14:textId="77777777" w:rsidTr="003C0E5D">
        <w:tc>
          <w:tcPr>
            <w:tcW w:w="533" w:type="dxa"/>
            <w:shd w:val="clear" w:color="auto" w:fill="auto"/>
          </w:tcPr>
          <w:p w14:paraId="5F57F186"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4BD99A04" w14:textId="77777777" w:rsidR="00A539F0" w:rsidRPr="00C8579C" w:rsidRDefault="00A539F0" w:rsidP="0063302D">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75F65A5A" w14:textId="77777777" w:rsidR="00A539F0" w:rsidRPr="00C8579C" w:rsidRDefault="00A539F0" w:rsidP="0063302D">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06F512CE" w14:textId="77777777" w:rsidR="00A539F0" w:rsidRPr="00C8579C" w:rsidRDefault="00A539F0" w:rsidP="0063302D">
            <w:pPr>
              <w:keepNext/>
              <w:keepLines/>
              <w:jc w:val="both"/>
              <w:rPr>
                <w:rFonts w:ascii="Tahoma" w:hAnsi="Tahoma" w:cs="Tahoma"/>
                <w:b/>
              </w:rPr>
            </w:pPr>
            <w:r w:rsidRPr="00C8579C">
              <w:rPr>
                <w:rFonts w:ascii="Tahoma" w:hAnsi="Tahoma" w:cs="Tahoma"/>
                <w:b/>
              </w:rPr>
              <w:t>Matična številka</w:t>
            </w:r>
          </w:p>
        </w:tc>
      </w:tr>
      <w:tr w:rsidR="00A539F0" w:rsidRPr="00C8579C" w14:paraId="2868FF38" w14:textId="77777777" w:rsidTr="003C0E5D">
        <w:tc>
          <w:tcPr>
            <w:tcW w:w="533" w:type="dxa"/>
            <w:shd w:val="clear" w:color="auto" w:fill="auto"/>
          </w:tcPr>
          <w:p w14:paraId="426B1076"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20635A0F"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1E82BE1A"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18C3BE52" w14:textId="77777777" w:rsidR="00A539F0" w:rsidRPr="00C8579C" w:rsidRDefault="00A539F0" w:rsidP="0063302D">
            <w:pPr>
              <w:keepNext/>
              <w:keepLines/>
              <w:jc w:val="both"/>
              <w:rPr>
                <w:rFonts w:ascii="Tahoma" w:hAnsi="Tahoma" w:cs="Tahoma"/>
                <w:b/>
              </w:rPr>
            </w:pPr>
          </w:p>
        </w:tc>
      </w:tr>
      <w:tr w:rsidR="00A539F0" w:rsidRPr="00C8579C" w14:paraId="1B9FCE03" w14:textId="77777777" w:rsidTr="003C0E5D">
        <w:tc>
          <w:tcPr>
            <w:tcW w:w="533" w:type="dxa"/>
            <w:shd w:val="clear" w:color="auto" w:fill="auto"/>
          </w:tcPr>
          <w:p w14:paraId="5F13E05B"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1892FB2C"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59BA80FA"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2F2E749" w14:textId="77777777" w:rsidR="00A539F0" w:rsidRPr="00C8579C" w:rsidRDefault="00A539F0" w:rsidP="0063302D">
            <w:pPr>
              <w:keepNext/>
              <w:keepLines/>
              <w:jc w:val="both"/>
              <w:rPr>
                <w:rFonts w:ascii="Tahoma" w:hAnsi="Tahoma" w:cs="Tahoma"/>
                <w:b/>
              </w:rPr>
            </w:pPr>
          </w:p>
        </w:tc>
      </w:tr>
      <w:tr w:rsidR="00A539F0" w:rsidRPr="00C8579C" w14:paraId="655A6765" w14:textId="77777777" w:rsidTr="003C0E5D">
        <w:tc>
          <w:tcPr>
            <w:tcW w:w="533" w:type="dxa"/>
            <w:shd w:val="clear" w:color="auto" w:fill="auto"/>
          </w:tcPr>
          <w:p w14:paraId="5CAF118B"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340F423"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2DE2B91C"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DE42B34" w14:textId="77777777" w:rsidR="00A539F0" w:rsidRPr="00C8579C" w:rsidRDefault="00A539F0" w:rsidP="0063302D">
            <w:pPr>
              <w:keepNext/>
              <w:keepLines/>
              <w:jc w:val="both"/>
              <w:rPr>
                <w:rFonts w:ascii="Tahoma" w:hAnsi="Tahoma" w:cs="Tahoma"/>
                <w:b/>
              </w:rPr>
            </w:pPr>
          </w:p>
        </w:tc>
      </w:tr>
      <w:tr w:rsidR="00A539F0" w:rsidRPr="00C8579C" w14:paraId="24893BF6" w14:textId="77777777" w:rsidTr="003C0E5D">
        <w:tc>
          <w:tcPr>
            <w:tcW w:w="533" w:type="dxa"/>
            <w:shd w:val="clear" w:color="auto" w:fill="auto"/>
          </w:tcPr>
          <w:p w14:paraId="583D711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376" w:type="dxa"/>
            <w:shd w:val="clear" w:color="auto" w:fill="auto"/>
          </w:tcPr>
          <w:p w14:paraId="48298D86"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7D2730A8"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3829B35" w14:textId="77777777" w:rsidR="00A539F0" w:rsidRPr="00C8579C" w:rsidRDefault="00A539F0" w:rsidP="0063302D">
            <w:pPr>
              <w:keepNext/>
              <w:keepLines/>
              <w:jc w:val="both"/>
              <w:rPr>
                <w:rFonts w:ascii="Tahoma" w:hAnsi="Tahoma" w:cs="Tahoma"/>
                <w:b/>
              </w:rPr>
            </w:pPr>
          </w:p>
        </w:tc>
      </w:tr>
    </w:tbl>
    <w:p w14:paraId="3FCE21F0" w14:textId="77777777" w:rsidR="00890C57" w:rsidRPr="00C8579C" w:rsidRDefault="00890C57" w:rsidP="0063302D">
      <w:pPr>
        <w:keepNext/>
        <w:keepLines/>
        <w:jc w:val="both"/>
        <w:rPr>
          <w:rFonts w:ascii="Tahoma" w:hAnsi="Tahoma" w:cs="Tahoma"/>
        </w:rPr>
      </w:pPr>
    </w:p>
    <w:p w14:paraId="61F8B84C" w14:textId="77777777" w:rsidR="00A539F0" w:rsidRPr="00C8579C" w:rsidRDefault="00A539F0" w:rsidP="0063302D">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C319B9" w14:textId="77777777" w:rsidR="00A539F0" w:rsidRPr="00C8579C" w:rsidRDefault="00A539F0" w:rsidP="0063302D">
      <w:pPr>
        <w:keepNext/>
        <w:keepLines/>
        <w:jc w:val="both"/>
        <w:rPr>
          <w:rFonts w:ascii="Tahoma" w:hAnsi="Tahoma" w:cs="Tahoma"/>
        </w:rPr>
      </w:pPr>
    </w:p>
    <w:p w14:paraId="60BE8713" w14:textId="6305F6B0" w:rsidR="00A539F0" w:rsidRPr="00C8579C" w:rsidRDefault="00A539F0" w:rsidP="0063302D">
      <w:pPr>
        <w:keepNext/>
        <w:keepLines/>
        <w:jc w:val="both"/>
        <w:rPr>
          <w:rFonts w:ascii="Tahoma" w:hAnsi="Tahoma" w:cs="Tahoma"/>
        </w:rPr>
      </w:pPr>
      <w:r w:rsidRPr="00C8579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850DEF0" w14:textId="77777777" w:rsidR="00A539F0" w:rsidRPr="00C8579C" w:rsidRDefault="00A539F0" w:rsidP="0063302D">
      <w:pPr>
        <w:keepNext/>
        <w:keepLines/>
        <w:jc w:val="both"/>
        <w:rPr>
          <w:rFonts w:ascii="Tahoma" w:hAnsi="Tahoma" w:cs="Tahoma"/>
          <w:b/>
        </w:rPr>
      </w:pPr>
    </w:p>
    <w:p w14:paraId="21855A68" w14:textId="77777777" w:rsidR="00A539F0" w:rsidRPr="00C8579C" w:rsidRDefault="00A539F0" w:rsidP="0063302D">
      <w:pPr>
        <w:keepNext/>
        <w:keepLines/>
        <w:jc w:val="both"/>
        <w:rPr>
          <w:rFonts w:ascii="Tahoma" w:hAnsi="Tahoma" w:cs="Tahoma"/>
          <w:i/>
          <w:u w:val="single"/>
        </w:rPr>
      </w:pPr>
    </w:p>
    <w:p w14:paraId="13EA0A9F" w14:textId="77777777" w:rsidR="00A539F0" w:rsidRPr="00C8579C" w:rsidRDefault="00A539F0" w:rsidP="0063302D">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14A62A24" w14:textId="77777777" w:rsidR="00A539F0" w:rsidRPr="00C8579C" w:rsidRDefault="00A539F0" w:rsidP="0063302D">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7F38A10D" w14:textId="77777777" w:rsidTr="00A16DD0">
        <w:trPr>
          <w:trHeight w:val="235"/>
        </w:trPr>
        <w:tc>
          <w:tcPr>
            <w:tcW w:w="3402" w:type="dxa"/>
            <w:tcBorders>
              <w:bottom w:val="single" w:sz="4" w:space="0" w:color="auto"/>
            </w:tcBorders>
          </w:tcPr>
          <w:p w14:paraId="0E7E743A" w14:textId="77777777" w:rsidR="00A539F0" w:rsidRPr="00C8579C" w:rsidRDefault="00A539F0" w:rsidP="0063302D">
            <w:pPr>
              <w:keepNext/>
              <w:keepLines/>
              <w:jc w:val="both"/>
              <w:rPr>
                <w:rFonts w:ascii="Tahoma" w:hAnsi="Tahoma" w:cs="Tahoma"/>
                <w:snapToGrid w:val="0"/>
                <w:color w:val="000000"/>
              </w:rPr>
            </w:pPr>
          </w:p>
        </w:tc>
        <w:tc>
          <w:tcPr>
            <w:tcW w:w="2552" w:type="dxa"/>
          </w:tcPr>
          <w:p w14:paraId="243D9CEE" w14:textId="77777777" w:rsidR="00A539F0" w:rsidRPr="00C8579C" w:rsidRDefault="00A539F0" w:rsidP="0063302D">
            <w:pPr>
              <w:keepNext/>
              <w:keepLines/>
              <w:jc w:val="center"/>
              <w:rPr>
                <w:rFonts w:ascii="Tahoma" w:hAnsi="Tahoma" w:cs="Tahoma"/>
                <w:snapToGrid w:val="0"/>
                <w:color w:val="000000"/>
              </w:rPr>
            </w:pPr>
          </w:p>
        </w:tc>
        <w:tc>
          <w:tcPr>
            <w:tcW w:w="3119" w:type="dxa"/>
            <w:tcBorders>
              <w:bottom w:val="single" w:sz="4" w:space="0" w:color="auto"/>
            </w:tcBorders>
          </w:tcPr>
          <w:p w14:paraId="6ABA115A" w14:textId="77777777" w:rsidR="00A539F0" w:rsidRPr="00C8579C" w:rsidRDefault="00A539F0" w:rsidP="0063302D">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7B8F4814" w14:textId="77777777" w:rsidTr="00A16DD0">
        <w:trPr>
          <w:trHeight w:val="235"/>
        </w:trPr>
        <w:tc>
          <w:tcPr>
            <w:tcW w:w="3402" w:type="dxa"/>
            <w:tcBorders>
              <w:top w:val="single" w:sz="4" w:space="0" w:color="auto"/>
            </w:tcBorders>
          </w:tcPr>
          <w:p w14:paraId="3A877D7D" w14:textId="77777777" w:rsidR="00A539F0" w:rsidRPr="00C8579C" w:rsidRDefault="00A539F0"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7AE5F15C" w14:textId="77777777" w:rsidR="00A539F0" w:rsidRPr="00C8579C" w:rsidRDefault="00A539F0"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6269452A" w14:textId="77777777" w:rsidR="00A539F0" w:rsidRPr="00C8579C" w:rsidRDefault="00A539F0" w:rsidP="0063302D">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7C68C27E" w14:textId="473AE1A6" w:rsidR="00A539F0" w:rsidRPr="00C8579C" w:rsidRDefault="00A539F0" w:rsidP="0063302D">
      <w:pPr>
        <w:keepNext/>
        <w:keepLines/>
        <w:tabs>
          <w:tab w:val="left" w:pos="284"/>
        </w:tabs>
        <w:jc w:val="both"/>
        <w:rPr>
          <w:rFonts w:ascii="Tahoma" w:hAnsi="Tahoma" w:cs="Tahoma"/>
        </w:rPr>
      </w:pPr>
    </w:p>
    <w:p w14:paraId="59FA4472" w14:textId="77777777" w:rsidR="00A539F0" w:rsidRPr="00C8579C" w:rsidRDefault="00A539F0" w:rsidP="0063302D">
      <w:pPr>
        <w:keepNext/>
        <w:keepLines/>
        <w:tabs>
          <w:tab w:val="left" w:pos="284"/>
        </w:tabs>
        <w:jc w:val="both"/>
        <w:rPr>
          <w:rFonts w:ascii="Tahoma" w:hAnsi="Tahoma" w:cs="Tahoma"/>
        </w:rPr>
      </w:pPr>
    </w:p>
    <w:p w14:paraId="095CD84C" w14:textId="77777777" w:rsidR="00547F96" w:rsidRPr="00285804" w:rsidRDefault="00547F96" w:rsidP="00547F96">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49E28100" w14:textId="2F30B39A" w:rsidR="00547F96" w:rsidRDefault="00547F96" w:rsidP="00547F96">
      <w:pPr>
        <w:keepNext/>
        <w:keepLines/>
        <w:contextualSpacing/>
        <w:jc w:val="both"/>
        <w:rPr>
          <w:rFonts w:ascii="Tahoma" w:hAnsi="Tahoma" w:cs="Tahoma"/>
          <w:i/>
          <w:iCs/>
          <w:sz w:val="18"/>
          <w:szCs w:val="22"/>
        </w:rPr>
      </w:pPr>
      <w:r w:rsidRPr="00285804">
        <w:rPr>
          <w:rFonts w:ascii="Tahoma" w:hAnsi="Tahoma" w:cs="Tahoma"/>
          <w:i/>
          <w:iCs/>
          <w:sz w:val="18"/>
          <w:szCs w:val="22"/>
        </w:rPr>
        <w:t xml:space="preserve">Izjavo izpolni in podpiše </w:t>
      </w:r>
      <w:r w:rsidRPr="00285804">
        <w:rPr>
          <w:rFonts w:ascii="Tahoma" w:hAnsi="Tahoma" w:cs="Tahoma"/>
          <w:i/>
          <w:iCs/>
          <w:sz w:val="18"/>
          <w:szCs w:val="22"/>
          <w:u w:val="single"/>
        </w:rPr>
        <w:t>ponudnik</w:t>
      </w:r>
      <w:r w:rsidRPr="00285804">
        <w:rPr>
          <w:rFonts w:ascii="Tahoma" w:hAnsi="Tahoma" w:cs="Tahoma"/>
          <w:i/>
          <w:iCs/>
          <w:sz w:val="18"/>
          <w:szCs w:val="22"/>
        </w:rPr>
        <w:t xml:space="preserve">, kot tudi vsi </w:t>
      </w:r>
      <w:r w:rsidRPr="00285804">
        <w:rPr>
          <w:rFonts w:ascii="Tahoma" w:hAnsi="Tahoma" w:cs="Tahoma"/>
          <w:i/>
          <w:iCs/>
          <w:sz w:val="18"/>
          <w:szCs w:val="22"/>
          <w:u w:val="single"/>
        </w:rPr>
        <w:t>posamezni člani skupine ponudnikov</w:t>
      </w:r>
      <w:r w:rsidRPr="00285804">
        <w:rPr>
          <w:rFonts w:ascii="Tahoma" w:hAnsi="Tahoma" w:cs="Tahoma"/>
          <w:i/>
          <w:iCs/>
          <w:sz w:val="18"/>
          <w:szCs w:val="22"/>
        </w:rPr>
        <w:t xml:space="preserve"> (partnerji) v primeru skupne ponudbe, </w:t>
      </w:r>
      <w:r w:rsidRPr="00285804">
        <w:rPr>
          <w:rFonts w:ascii="Tahoma" w:hAnsi="Tahoma" w:cs="Tahoma"/>
          <w:b/>
          <w:i/>
          <w:iCs/>
          <w:sz w:val="18"/>
          <w:szCs w:val="22"/>
        </w:rPr>
        <w:t>ter</w:t>
      </w:r>
      <w:r w:rsidRPr="00285804">
        <w:rPr>
          <w:rFonts w:ascii="Tahoma" w:hAnsi="Tahoma" w:cs="Tahoma"/>
          <w:i/>
          <w:iCs/>
          <w:sz w:val="18"/>
          <w:szCs w:val="22"/>
        </w:rPr>
        <w:t xml:space="preserve"> vsi </w:t>
      </w:r>
      <w:r w:rsidRPr="00285804">
        <w:rPr>
          <w:rFonts w:ascii="Tahoma" w:hAnsi="Tahoma" w:cs="Tahoma"/>
          <w:i/>
          <w:iCs/>
          <w:sz w:val="18"/>
          <w:szCs w:val="22"/>
          <w:u w:val="single"/>
        </w:rPr>
        <w:t>podizvajalci</w:t>
      </w:r>
      <w:r w:rsidRPr="00285804">
        <w:rPr>
          <w:rFonts w:ascii="Tahoma" w:hAnsi="Tahoma" w:cs="Tahoma"/>
          <w:i/>
          <w:iCs/>
          <w:sz w:val="18"/>
          <w:szCs w:val="22"/>
        </w:rPr>
        <w:t xml:space="preserve"> (če ponudnik izvaja javno naročilo s podizvajalci) in morebitni </w:t>
      </w:r>
      <w:r w:rsidRPr="00285804">
        <w:rPr>
          <w:rFonts w:ascii="Tahoma" w:hAnsi="Tahoma" w:cs="Tahoma"/>
          <w:i/>
          <w:iCs/>
          <w:sz w:val="18"/>
          <w:szCs w:val="22"/>
          <w:u w:val="single"/>
        </w:rPr>
        <w:t>subjekti</w:t>
      </w:r>
      <w:r w:rsidRPr="00285804">
        <w:rPr>
          <w:rFonts w:ascii="Tahoma" w:hAnsi="Tahoma" w:cs="Tahoma"/>
          <w:i/>
          <w:iCs/>
          <w:sz w:val="18"/>
          <w:szCs w:val="22"/>
        </w:rPr>
        <w:t>, katerih zmogljivost uporablja ponudnik (v kolikor bo ponudnik uporabil zmogljivosti drugih subjektov za izvedbo javnega naročila).</w:t>
      </w:r>
    </w:p>
    <w:p w14:paraId="7A66E831" w14:textId="761A1B41" w:rsidR="00547F96" w:rsidRDefault="00547F96" w:rsidP="00547F96">
      <w:pPr>
        <w:keepNext/>
        <w:keepLines/>
        <w:contextualSpacing/>
        <w:jc w:val="both"/>
        <w:rPr>
          <w:rFonts w:ascii="Tahoma" w:hAnsi="Tahoma" w:cs="Tahoma"/>
          <w:i/>
          <w:iCs/>
          <w:sz w:val="18"/>
          <w:szCs w:val="22"/>
        </w:rPr>
      </w:pPr>
    </w:p>
    <w:p w14:paraId="575BD6CA" w14:textId="77777777" w:rsidR="00547F96" w:rsidRPr="00547F96" w:rsidRDefault="00547F96" w:rsidP="00547F96">
      <w:pPr>
        <w:keepNext/>
        <w:keepLines/>
        <w:contextualSpacing/>
        <w:jc w:val="both"/>
        <w:rPr>
          <w:rFonts w:ascii="Tahoma" w:hAnsi="Tahoma" w:cs="Tahoma"/>
          <w:i/>
          <w:iCs/>
          <w:sz w:val="18"/>
          <w:szCs w:val="22"/>
        </w:rPr>
      </w:pPr>
      <w:r w:rsidRPr="00547F96">
        <w:rPr>
          <w:rFonts w:ascii="Tahoma" w:hAnsi="Tahoma" w:cs="Tahoma"/>
          <w:i/>
          <w:iCs/>
          <w:sz w:val="18"/>
          <w:szCs w:val="22"/>
        </w:rPr>
        <w:t>Izjava je lahko podana tudi na lastnem obrazcu.</w:t>
      </w:r>
    </w:p>
    <w:p w14:paraId="117BA8FB" w14:textId="77777777" w:rsidR="00547F96" w:rsidRPr="00285804" w:rsidRDefault="00547F96" w:rsidP="00547F96">
      <w:pPr>
        <w:keepNext/>
        <w:keepLines/>
        <w:tabs>
          <w:tab w:val="left" w:pos="284"/>
        </w:tabs>
        <w:contextualSpacing/>
        <w:jc w:val="both"/>
        <w:rPr>
          <w:rFonts w:ascii="Tahoma" w:hAnsi="Tahoma" w:cs="Tahoma"/>
        </w:rPr>
      </w:pPr>
    </w:p>
    <w:p w14:paraId="500E5FB4" w14:textId="44A24051" w:rsidR="00547F96" w:rsidRPr="00285804" w:rsidRDefault="00547F96" w:rsidP="00547F96">
      <w:pPr>
        <w:keepNext/>
        <w:keepLines/>
        <w:tabs>
          <w:tab w:val="left" w:pos="284"/>
        </w:tabs>
        <w:contextualSpacing/>
        <w:jc w:val="both"/>
        <w:rPr>
          <w:rFonts w:ascii="Tahoma" w:hAnsi="Tahoma" w:cs="Tahoma"/>
        </w:rPr>
      </w:pPr>
      <w:r w:rsidRPr="00285804">
        <w:rPr>
          <w:rFonts w:ascii="Tahoma" w:hAnsi="Tahoma" w:cs="Tahoma"/>
          <w:i/>
          <w:sz w:val="18"/>
        </w:rPr>
        <w:t xml:space="preserve">Ponudnik </w:t>
      </w:r>
      <w:r>
        <w:rPr>
          <w:rFonts w:ascii="Tahoma" w:hAnsi="Tahoma" w:cs="Tahoma"/>
          <w:i/>
          <w:sz w:val="18"/>
          <w:u w:val="single"/>
        </w:rPr>
        <w:t>prilogo</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r>
        <w:rPr>
          <w:rFonts w:ascii="Tahoma" w:hAnsi="Tahoma" w:cs="Tahoma"/>
          <w:b/>
          <w:i/>
          <w:sz w:val="18"/>
          <w:u w:val="single"/>
        </w:rPr>
        <w:t>.</w:t>
      </w:r>
    </w:p>
    <w:p w14:paraId="527A50E9" w14:textId="77777777" w:rsidR="00547F96" w:rsidRPr="00285804" w:rsidRDefault="00547F96" w:rsidP="00547F96">
      <w:pPr>
        <w:keepNext/>
        <w:keepLines/>
        <w:contextualSpacing/>
        <w:jc w:val="both"/>
        <w:rPr>
          <w:rFonts w:ascii="Tahoma" w:hAnsi="Tahoma" w:cs="Tahoma"/>
          <w:b/>
          <w:i/>
          <w:sz w:val="18"/>
          <w:szCs w:val="18"/>
          <w:u w:val="single"/>
        </w:rPr>
      </w:pPr>
    </w:p>
    <w:p w14:paraId="397ED04A"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r w:rsidRPr="0028580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7">
        <w:r w:rsidRPr="00285804">
          <w:rPr>
            <w:rFonts w:ascii="Tahoma" w:hAnsi="Tahoma" w:cs="Tahoma"/>
            <w:i/>
            <w:iCs/>
            <w:sz w:val="18"/>
            <w:szCs w:val="22"/>
          </w:rPr>
          <w:t>https://www.kpk-rs.si/sl/pogosta-vprasanja</w:t>
        </w:r>
      </w:hyperlink>
      <w:r w:rsidRPr="0028580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10971F6" w14:textId="77777777" w:rsidR="00547F96" w:rsidRPr="00285804" w:rsidRDefault="00547F96" w:rsidP="00547F96">
      <w:pPr>
        <w:keepNext/>
        <w:keepLines/>
        <w:rPr>
          <w:rFonts w:ascii="Tahoma" w:hAnsi="Tahoma" w:cs="Tahoma"/>
          <w:bCs/>
          <w:i/>
          <w:sz w:val="18"/>
          <w:szCs w:val="18"/>
        </w:rPr>
      </w:pPr>
    </w:p>
    <w:p w14:paraId="7265C45A" w14:textId="77777777" w:rsidR="00547F96" w:rsidRPr="00285804" w:rsidRDefault="00547F96" w:rsidP="00547F96">
      <w:pPr>
        <w:keepNext/>
        <w:keepLines/>
        <w:jc w:val="both"/>
        <w:rPr>
          <w:rFonts w:ascii="Tahoma" w:hAnsi="Tahoma" w:cs="Tahoma"/>
          <w:sz w:val="18"/>
          <w:szCs w:val="18"/>
        </w:rPr>
      </w:pPr>
      <w:r w:rsidRPr="00285804">
        <w:rPr>
          <w:rFonts w:ascii="Tahoma" w:hAnsi="Tahoma" w:cs="Tahoma"/>
          <w:bCs/>
          <w:i/>
          <w:sz w:val="18"/>
          <w:szCs w:val="18"/>
        </w:rPr>
        <w:t xml:space="preserve">* </w:t>
      </w:r>
      <w:r w:rsidRPr="00285804">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285804">
        <w:rPr>
          <w:rFonts w:ascii="Tahoma" w:hAnsi="Tahoma" w:cs="Tahoma"/>
          <w:sz w:val="18"/>
          <w:szCs w:val="18"/>
        </w:rPr>
        <w:t xml:space="preserve"> </w:t>
      </w:r>
    </w:p>
    <w:p w14:paraId="491192B6" w14:textId="77777777" w:rsidR="00547F96" w:rsidRPr="00C8579C" w:rsidRDefault="00547F96" w:rsidP="0063302D">
      <w:pPr>
        <w:keepNext/>
        <w:keepLines/>
        <w:tabs>
          <w:tab w:val="left" w:pos="284"/>
        </w:tabs>
        <w:jc w:val="both"/>
        <w:rPr>
          <w:rFonts w:ascii="Tahoma" w:hAnsi="Tahoma" w:cs="Tahoma"/>
        </w:rPr>
      </w:pPr>
    </w:p>
    <w:p w14:paraId="3CCD7A32" w14:textId="77777777" w:rsidR="00A539F0" w:rsidRPr="00C8579C" w:rsidRDefault="00A539F0" w:rsidP="0063302D">
      <w:pPr>
        <w:keepNext/>
        <w:keepLines/>
        <w:tabs>
          <w:tab w:val="left" w:pos="284"/>
        </w:tabs>
        <w:jc w:val="both"/>
        <w:rPr>
          <w:rFonts w:ascii="Tahoma" w:hAnsi="Tahoma" w:cs="Tahoma"/>
        </w:rPr>
      </w:pPr>
    </w:p>
    <w:p w14:paraId="6EB68536" w14:textId="77777777" w:rsidR="00A539F0" w:rsidRPr="00C8579C" w:rsidRDefault="00A539F0" w:rsidP="0063302D">
      <w:pPr>
        <w:keepNext/>
        <w:keepLines/>
        <w:jc w:val="both"/>
        <w:rPr>
          <w:rFonts w:ascii="Tahoma" w:hAnsi="Tahoma" w:cs="Tahoma"/>
          <w:bCs/>
          <w:i/>
          <w:noProof/>
          <w:sz w:val="18"/>
          <w:szCs w:val="18"/>
        </w:rPr>
      </w:pPr>
    </w:p>
    <w:p w14:paraId="6B215D0E" w14:textId="77777777" w:rsidR="0084389E" w:rsidRPr="00C8579C" w:rsidRDefault="0084389E" w:rsidP="0063302D">
      <w:pPr>
        <w:keepNext/>
        <w:keepLines/>
        <w:jc w:val="both"/>
        <w:rPr>
          <w:rFonts w:ascii="Tahoma" w:hAnsi="Tahoma" w:cs="Tahoma"/>
          <w:bCs/>
          <w:i/>
          <w:noProof/>
          <w:sz w:val="18"/>
          <w:szCs w:val="18"/>
        </w:rPr>
      </w:pPr>
    </w:p>
    <w:p w14:paraId="79FBC669" w14:textId="77777777" w:rsidR="00890C57" w:rsidRPr="00C8579C" w:rsidRDefault="00890C57" w:rsidP="0063302D">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559"/>
      </w:tblGrid>
      <w:tr w:rsidR="00547F96" w:rsidRPr="00C8579C" w14:paraId="3D1D97F0" w14:textId="77777777" w:rsidTr="00567081">
        <w:tc>
          <w:tcPr>
            <w:tcW w:w="7583" w:type="dxa"/>
          </w:tcPr>
          <w:p w14:paraId="4AF7B2BD" w14:textId="65A5253F" w:rsidR="00547F96" w:rsidRPr="00C8579C" w:rsidRDefault="00547F96" w:rsidP="0063302D">
            <w:pPr>
              <w:keepNext/>
              <w:keepLines/>
              <w:jc w:val="both"/>
              <w:rPr>
                <w:rFonts w:ascii="Tahoma" w:hAnsi="Tahoma" w:cs="Tahoma"/>
              </w:rPr>
            </w:pPr>
            <w:r>
              <w:rPr>
                <w:rFonts w:ascii="Tahoma" w:hAnsi="Tahoma" w:cs="Tahoma"/>
              </w:rPr>
              <w:lastRenderedPageBreak/>
              <w:t>SEZNAM PODIZVAJALCEV</w:t>
            </w:r>
          </w:p>
        </w:tc>
        <w:tc>
          <w:tcPr>
            <w:tcW w:w="1559" w:type="dxa"/>
          </w:tcPr>
          <w:p w14:paraId="1F453561" w14:textId="5D19C7DF" w:rsidR="00547F96" w:rsidRPr="00C8579C" w:rsidRDefault="00547F96" w:rsidP="00547F96">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5</w:t>
            </w:r>
          </w:p>
        </w:tc>
      </w:tr>
    </w:tbl>
    <w:p w14:paraId="46224F24" w14:textId="0FC8DD89" w:rsidR="00C23AD1" w:rsidRDefault="00C23AD1" w:rsidP="0063302D">
      <w:pPr>
        <w:keepNext/>
        <w:keepLines/>
        <w:jc w:val="both"/>
        <w:rPr>
          <w:rFonts w:ascii="Tahoma" w:hAnsi="Tahoma" w:cs="Tahoma"/>
          <w:b/>
        </w:rPr>
      </w:pPr>
    </w:p>
    <w:p w14:paraId="2D430540" w14:textId="06EC51AB" w:rsidR="00696F1B" w:rsidRPr="00F5688B" w:rsidRDefault="00696F1B" w:rsidP="0063302D">
      <w:pPr>
        <w:keepNext/>
        <w:keepLines/>
        <w:jc w:val="both"/>
        <w:rPr>
          <w:rFonts w:ascii="Tahoma" w:hAnsi="Tahoma" w:cs="Tahoma"/>
        </w:rPr>
      </w:pPr>
      <w:r w:rsidRPr="00F5688B">
        <w:rPr>
          <w:rFonts w:ascii="Tahoma" w:hAnsi="Tahoma" w:cs="Tahoma"/>
        </w:rPr>
        <w:t>Ponudnik mora v prilogi navesti podizvajalce, s katerimi nastopa v skupnem nastopu</w:t>
      </w:r>
      <w:r w:rsidR="00B70998">
        <w:rPr>
          <w:rFonts w:ascii="Tahoma" w:hAnsi="Tahoma" w:cs="Tahoma"/>
        </w:rPr>
        <w:t>,</w:t>
      </w:r>
      <w:r w:rsidRPr="00F5688B">
        <w:rPr>
          <w:rFonts w:ascii="Tahoma" w:hAnsi="Tahoma" w:cs="Tahoma"/>
        </w:rPr>
        <w:t xml:space="preserve"> in izpolniti vse zahtevane podatke. Prilogo podpišeta tako ponudnik kot podizvajalec.</w:t>
      </w:r>
    </w:p>
    <w:p w14:paraId="7F2D34AC" w14:textId="77777777" w:rsidR="00696F1B" w:rsidRPr="00C8579C" w:rsidRDefault="00696F1B" w:rsidP="0063302D">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111"/>
        <w:gridCol w:w="2813"/>
      </w:tblGrid>
      <w:tr w:rsidR="00547F96" w:rsidRPr="00C8579C" w14:paraId="0A1E8FD7" w14:textId="77777777" w:rsidTr="00567081">
        <w:trPr>
          <w:trHeight w:val="560"/>
          <w:jc w:val="center"/>
        </w:trPr>
        <w:tc>
          <w:tcPr>
            <w:tcW w:w="9125" w:type="dxa"/>
            <w:gridSpan w:val="4"/>
            <w:tcBorders>
              <w:top w:val="single" w:sz="4" w:space="0" w:color="auto"/>
              <w:left w:val="single" w:sz="4" w:space="0" w:color="auto"/>
              <w:bottom w:val="single" w:sz="4" w:space="0" w:color="auto"/>
              <w:right w:val="single" w:sz="4" w:space="0" w:color="auto"/>
            </w:tcBorders>
            <w:vAlign w:val="center"/>
          </w:tcPr>
          <w:p w14:paraId="13AA5F81" w14:textId="3C134EB3" w:rsidR="00547F96" w:rsidRPr="00547F96" w:rsidRDefault="005279FC" w:rsidP="00547F96">
            <w:pPr>
              <w:keepNext/>
              <w:keepLines/>
              <w:jc w:val="both"/>
              <w:rPr>
                <w:rFonts w:ascii="Tahoma" w:hAnsi="Tahoma" w:cs="Tahoma"/>
                <w:b/>
              </w:rPr>
            </w:pPr>
            <w:r>
              <w:rPr>
                <w:rFonts w:ascii="Tahoma" w:hAnsi="Tahoma" w:cs="Tahoma"/>
                <w:b/>
              </w:rPr>
              <w:t>VKS-89/25</w:t>
            </w:r>
            <w:r w:rsidR="00547F96" w:rsidRPr="00651BDD">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547F96" w:rsidRPr="008E4C57">
              <w:rPr>
                <w:rFonts w:ascii="Tahoma" w:hAnsi="Tahoma" w:cs="Tahoma"/>
                <w:b/>
                <w:bCs/>
              </w:rPr>
              <w:t xml:space="preserve"> </w:t>
            </w:r>
            <w:r w:rsidR="00B500DD" w:rsidRPr="00B500DD">
              <w:rPr>
                <w:rFonts w:ascii="Tahoma" w:hAnsi="Tahoma" w:cs="Tahoma"/>
                <w:b/>
                <w:bCs/>
              </w:rPr>
              <w:t>za leto 2025 in leto 2026</w:t>
            </w:r>
          </w:p>
        </w:tc>
      </w:tr>
      <w:tr w:rsidR="00547F96" w:rsidRPr="00C8579C" w14:paraId="6C0E5750"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44AB52E" w14:textId="721DDCA5" w:rsidR="00547F96" w:rsidRPr="00C8579C" w:rsidRDefault="00547F96" w:rsidP="00547F96">
            <w:pPr>
              <w:keepNext/>
              <w:keepLines/>
              <w:rPr>
                <w:rFonts w:ascii="Tahoma" w:hAnsi="Tahoma" w:cs="Tahoma"/>
                <w:sz w:val="18"/>
                <w:szCs w:val="18"/>
              </w:rPr>
            </w:pPr>
            <w:r w:rsidRPr="00285804">
              <w:rPr>
                <w:rFonts w:ascii="Tahoma" w:hAnsi="Tahoma" w:cs="Tahoma"/>
                <w:sz w:val="18"/>
                <w:szCs w:val="18"/>
              </w:rPr>
              <w:t>Naziv podizvajalca</w:t>
            </w:r>
            <w:r>
              <w:rPr>
                <w:rFonts w:ascii="Tahoma" w:hAnsi="Tahoma" w:cs="Tahoma"/>
                <w:sz w:val="18"/>
                <w:szCs w:val="18"/>
              </w:rPr>
              <w:t xml:space="preserve"> (firma)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41156194" w14:textId="77777777" w:rsidR="00547F96" w:rsidRPr="00C8579C" w:rsidRDefault="00547F96" w:rsidP="00547F96">
            <w:pPr>
              <w:keepNext/>
              <w:keepLines/>
              <w:rPr>
                <w:rFonts w:ascii="Tahoma" w:hAnsi="Tahoma" w:cs="Tahoma"/>
                <w:sz w:val="18"/>
                <w:szCs w:val="18"/>
              </w:rPr>
            </w:pPr>
          </w:p>
          <w:p w14:paraId="6C4D499F" w14:textId="77777777" w:rsidR="00547F96" w:rsidRPr="00C8579C" w:rsidRDefault="00547F96" w:rsidP="00547F96">
            <w:pPr>
              <w:keepNext/>
              <w:keepLines/>
              <w:rPr>
                <w:rFonts w:ascii="Tahoma" w:hAnsi="Tahoma" w:cs="Tahoma"/>
                <w:sz w:val="18"/>
                <w:szCs w:val="18"/>
              </w:rPr>
            </w:pPr>
          </w:p>
        </w:tc>
      </w:tr>
      <w:tr w:rsidR="00547F96" w:rsidRPr="00C8579C" w14:paraId="3FF96946"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D389052" w14:textId="5ADEC426" w:rsidR="00547F96" w:rsidRPr="00C8579C" w:rsidRDefault="00547F96" w:rsidP="00547F96">
            <w:pPr>
              <w:keepNext/>
              <w:keepLines/>
              <w:rPr>
                <w:rFonts w:ascii="Tahoma" w:hAnsi="Tahoma" w:cs="Tahoma"/>
                <w:sz w:val="18"/>
                <w:szCs w:val="18"/>
              </w:rPr>
            </w:pPr>
            <w:r w:rsidRPr="00285804">
              <w:rPr>
                <w:rFonts w:ascii="Tahoma" w:hAnsi="Tahoma" w:cs="Tahoma"/>
                <w:sz w:val="18"/>
                <w:szCs w:val="18"/>
              </w:rPr>
              <w:t>Polni naslov</w:t>
            </w:r>
            <w:r>
              <w:rPr>
                <w:rFonts w:ascii="Tahoma" w:hAnsi="Tahoma" w:cs="Tahoma"/>
                <w:sz w:val="18"/>
                <w:szCs w:val="18"/>
              </w:rPr>
              <w:t xml:space="preserve"> (poslovni naslov/sedež)</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7E058828" w14:textId="77777777" w:rsidR="00547F96" w:rsidRPr="00C8579C" w:rsidRDefault="00547F96" w:rsidP="00547F96">
            <w:pPr>
              <w:keepNext/>
              <w:keepLines/>
              <w:rPr>
                <w:rFonts w:ascii="Tahoma" w:hAnsi="Tahoma" w:cs="Tahoma"/>
                <w:sz w:val="18"/>
                <w:szCs w:val="18"/>
              </w:rPr>
            </w:pPr>
          </w:p>
          <w:p w14:paraId="354555CD" w14:textId="77777777" w:rsidR="00547F96" w:rsidRPr="00C8579C" w:rsidRDefault="00547F96" w:rsidP="00547F96">
            <w:pPr>
              <w:keepNext/>
              <w:keepLines/>
              <w:rPr>
                <w:rFonts w:ascii="Tahoma" w:hAnsi="Tahoma" w:cs="Tahoma"/>
                <w:sz w:val="18"/>
                <w:szCs w:val="18"/>
              </w:rPr>
            </w:pPr>
          </w:p>
        </w:tc>
      </w:tr>
      <w:tr w:rsidR="00547F96" w:rsidRPr="00C8579C" w14:paraId="092100FF" w14:textId="77777777" w:rsidTr="0056708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E486710" w14:textId="3FAF5121" w:rsidR="00547F96" w:rsidRPr="00C8579C" w:rsidRDefault="00547F96" w:rsidP="00547F96">
            <w:pPr>
              <w:keepNext/>
              <w:keepLines/>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podizvajalca</w:t>
            </w: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44292703" w14:textId="77777777" w:rsidR="00547F96" w:rsidRPr="00C8579C" w:rsidRDefault="00547F96" w:rsidP="00547F96">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1AA6B957" w14:textId="7922B93C" w:rsidR="00547F96" w:rsidRPr="00C8579C" w:rsidRDefault="00547F96" w:rsidP="00547F96">
            <w:pPr>
              <w:keepNext/>
              <w:keepLines/>
              <w:rPr>
                <w:rFonts w:ascii="Tahoma" w:hAnsi="Tahoma" w:cs="Tahoma"/>
                <w:sz w:val="18"/>
                <w:szCs w:val="18"/>
              </w:rPr>
            </w:pPr>
          </w:p>
        </w:tc>
      </w:tr>
      <w:tr w:rsidR="00547F96" w:rsidRPr="00C8579C" w14:paraId="1CC4D0FF" w14:textId="77777777" w:rsidTr="00547F96">
        <w:trPr>
          <w:trHeight w:val="271"/>
          <w:jc w:val="center"/>
        </w:trPr>
        <w:tc>
          <w:tcPr>
            <w:tcW w:w="3500" w:type="dxa"/>
            <w:vMerge w:val="restart"/>
            <w:tcBorders>
              <w:top w:val="single" w:sz="4" w:space="0" w:color="auto"/>
              <w:left w:val="single" w:sz="4" w:space="0" w:color="auto"/>
              <w:right w:val="single" w:sz="4" w:space="0" w:color="auto"/>
            </w:tcBorders>
            <w:vAlign w:val="center"/>
          </w:tcPr>
          <w:p w14:paraId="68FD7443" w14:textId="77777777" w:rsidR="00547F96" w:rsidRPr="00285804" w:rsidRDefault="00547F96" w:rsidP="00547F96">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5E622D31" w14:textId="77777777" w:rsidR="00547F96" w:rsidRPr="00285804" w:rsidRDefault="00547F96" w:rsidP="00547F96">
            <w:pPr>
              <w:keepNext/>
              <w:keepLines/>
              <w:rPr>
                <w:rFonts w:ascii="Tahoma" w:hAnsi="Tahoma" w:cs="Tahoma"/>
                <w:sz w:val="8"/>
                <w:szCs w:val="18"/>
              </w:rPr>
            </w:pPr>
          </w:p>
          <w:p w14:paraId="776C9E7E" w14:textId="77777777" w:rsidR="00547F96" w:rsidRPr="00285804" w:rsidRDefault="00547F96" w:rsidP="00547F96">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1D0944FB" w14:textId="77777777" w:rsidR="00547F96" w:rsidRPr="00285804" w:rsidRDefault="00547F96" w:rsidP="00547F96">
            <w:pPr>
              <w:keepNext/>
              <w:keepLines/>
              <w:spacing w:line="276" w:lineRule="auto"/>
              <w:rPr>
                <w:rFonts w:ascii="Tahoma" w:hAnsi="Tahoma" w:cs="Tahoma"/>
                <w:i/>
                <w:sz w:val="8"/>
                <w:szCs w:val="18"/>
              </w:rPr>
            </w:pPr>
          </w:p>
          <w:p w14:paraId="0507EFD4" w14:textId="07A818BE" w:rsidR="00547F96" w:rsidRDefault="00547F96" w:rsidP="00547F96">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p w14:paraId="1C885D67" w14:textId="77777777" w:rsidR="00547F96" w:rsidRDefault="00547F96" w:rsidP="0063302D">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1065BC68" w14:textId="1F3649DA" w:rsidR="00547F96" w:rsidRPr="00C8579C" w:rsidRDefault="00547F96" w:rsidP="0063302D">
            <w:pPr>
              <w:keepNext/>
              <w:keepLines/>
              <w:rPr>
                <w:rFonts w:ascii="Tahoma" w:hAnsi="Tahoma" w:cs="Tahoma"/>
                <w:sz w:val="18"/>
                <w:szCs w:val="18"/>
              </w:rPr>
            </w:pPr>
            <w:r>
              <w:rPr>
                <w:rFonts w:ascii="Tahoma" w:hAnsi="Tahoma" w:cs="Tahoma"/>
                <w:sz w:val="18"/>
                <w:szCs w:val="18"/>
              </w:rPr>
              <w:t>Ime in priimek</w:t>
            </w:r>
          </w:p>
        </w:tc>
        <w:tc>
          <w:tcPr>
            <w:tcW w:w="2813" w:type="dxa"/>
            <w:tcBorders>
              <w:top w:val="single" w:sz="4" w:space="0" w:color="auto"/>
              <w:left w:val="single" w:sz="4" w:space="0" w:color="auto"/>
              <w:bottom w:val="single" w:sz="4" w:space="0" w:color="auto"/>
              <w:right w:val="single" w:sz="4" w:space="0" w:color="auto"/>
            </w:tcBorders>
            <w:vAlign w:val="center"/>
          </w:tcPr>
          <w:p w14:paraId="36740A88" w14:textId="1852ACFE" w:rsidR="00547F96" w:rsidRPr="00C8579C" w:rsidRDefault="00547F96" w:rsidP="0063302D">
            <w:pPr>
              <w:keepNext/>
              <w:keepLines/>
              <w:rPr>
                <w:rFonts w:ascii="Tahoma" w:hAnsi="Tahoma" w:cs="Tahoma"/>
                <w:sz w:val="18"/>
                <w:szCs w:val="18"/>
              </w:rPr>
            </w:pPr>
            <w:r>
              <w:rPr>
                <w:rFonts w:ascii="Tahoma" w:hAnsi="Tahoma" w:cs="Tahoma"/>
                <w:sz w:val="18"/>
                <w:szCs w:val="18"/>
              </w:rPr>
              <w:t>EMŠO</w:t>
            </w:r>
          </w:p>
        </w:tc>
      </w:tr>
      <w:tr w:rsidR="00547F96" w:rsidRPr="00C8579C" w14:paraId="3A3F62AC" w14:textId="77777777" w:rsidTr="00567081">
        <w:trPr>
          <w:trHeight w:val="496"/>
          <w:jc w:val="center"/>
        </w:trPr>
        <w:tc>
          <w:tcPr>
            <w:tcW w:w="3500" w:type="dxa"/>
            <w:vMerge/>
            <w:tcBorders>
              <w:left w:val="single" w:sz="4" w:space="0" w:color="auto"/>
              <w:bottom w:val="single" w:sz="4" w:space="0" w:color="auto"/>
              <w:right w:val="single" w:sz="4" w:space="0" w:color="auto"/>
            </w:tcBorders>
            <w:vAlign w:val="center"/>
          </w:tcPr>
          <w:p w14:paraId="767A8AF1" w14:textId="77777777" w:rsidR="00547F96" w:rsidRDefault="00547F96" w:rsidP="0063302D">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6AC1EFDA" w14:textId="77777777" w:rsidR="00547F96" w:rsidRPr="00C8579C" w:rsidRDefault="00547F96" w:rsidP="0063302D">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56313EB4" w14:textId="559FB3CF" w:rsidR="00547F96" w:rsidRPr="00C8579C" w:rsidRDefault="00547F96" w:rsidP="0063302D">
            <w:pPr>
              <w:keepNext/>
              <w:keepLines/>
              <w:rPr>
                <w:rFonts w:ascii="Tahoma" w:hAnsi="Tahoma" w:cs="Tahoma"/>
                <w:sz w:val="18"/>
                <w:szCs w:val="18"/>
              </w:rPr>
            </w:pPr>
          </w:p>
        </w:tc>
      </w:tr>
      <w:tr w:rsidR="00696F1B" w:rsidRPr="00C8579C" w14:paraId="22C4B548" w14:textId="77777777" w:rsidTr="001212A2">
        <w:trPr>
          <w:trHeight w:val="334"/>
          <w:jc w:val="center"/>
        </w:trPr>
        <w:tc>
          <w:tcPr>
            <w:tcW w:w="9125" w:type="dxa"/>
            <w:gridSpan w:val="4"/>
            <w:tcBorders>
              <w:top w:val="single" w:sz="4" w:space="0" w:color="auto"/>
              <w:left w:val="single" w:sz="4" w:space="0" w:color="auto"/>
              <w:right w:val="single" w:sz="4" w:space="0" w:color="auto"/>
            </w:tcBorders>
            <w:vAlign w:val="center"/>
          </w:tcPr>
          <w:p w14:paraId="459290AA" w14:textId="77777777" w:rsidR="00696F1B" w:rsidRPr="00C8579C" w:rsidRDefault="00696F1B" w:rsidP="0063302D">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PODIZVAJLČEVE TERJATVE DO PONUDNIKA</w:t>
            </w:r>
          </w:p>
        </w:tc>
      </w:tr>
      <w:tr w:rsidR="00C23AD1" w:rsidRPr="00C8579C" w14:paraId="3148E584"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6F6B57BB" w14:textId="77777777" w:rsidR="00C23AD1" w:rsidRPr="00C8579C" w:rsidRDefault="00C23AD1" w:rsidP="0063302D">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04119334"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C23AD1" w:rsidRPr="00C8579C" w14:paraId="6922112D" w14:textId="77777777" w:rsidTr="00CD53CE">
        <w:trPr>
          <w:trHeight w:val="334"/>
          <w:jc w:val="center"/>
        </w:trPr>
        <w:tc>
          <w:tcPr>
            <w:tcW w:w="3500" w:type="dxa"/>
            <w:vMerge/>
            <w:tcBorders>
              <w:left w:val="single" w:sz="4" w:space="0" w:color="auto"/>
              <w:bottom w:val="single" w:sz="4" w:space="0" w:color="auto"/>
              <w:right w:val="single" w:sz="4" w:space="0" w:color="auto"/>
            </w:tcBorders>
            <w:vAlign w:val="center"/>
          </w:tcPr>
          <w:p w14:paraId="5499D890" w14:textId="77777777" w:rsidR="00C23AD1" w:rsidRPr="00C8579C" w:rsidRDefault="00C23AD1" w:rsidP="0063302D">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2D15DD76"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8"/>
                <w:szCs w:val="18"/>
              </w:rPr>
              <w:t>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ADDC6D8"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8"/>
                <w:szCs w:val="18"/>
              </w:rPr>
              <w:t>NE</w:t>
            </w:r>
          </w:p>
        </w:tc>
      </w:tr>
      <w:tr w:rsidR="00547F96" w:rsidRPr="00C8579C" w14:paraId="43CC44AC"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12598DD2" w14:textId="0BBE146E" w:rsidR="00547F96" w:rsidRPr="00C8579C" w:rsidRDefault="00547F96" w:rsidP="0063302D">
            <w:pPr>
              <w:keepNext/>
              <w:keepLines/>
              <w:spacing w:line="276" w:lineRule="auto"/>
              <w:rPr>
                <w:rFonts w:ascii="Tahoma" w:hAnsi="Tahoma" w:cs="Tahoma"/>
                <w:sz w:val="18"/>
                <w:szCs w:val="18"/>
              </w:rPr>
            </w:pPr>
            <w:r w:rsidRPr="00285804">
              <w:rPr>
                <w:rFonts w:ascii="Tahoma" w:hAnsi="Tahoma" w:cs="Tahoma"/>
                <w:sz w:val="18"/>
                <w:szCs w:val="18"/>
              </w:rPr>
              <w:t>Transakcijski račun podizvajalca</w:t>
            </w:r>
            <w:r>
              <w:rPr>
                <w:rFonts w:ascii="Tahoma" w:hAnsi="Tahoma" w:cs="Tahoma"/>
                <w:sz w:val="18"/>
                <w:szCs w:val="18"/>
              </w:rPr>
              <w:t xml:space="preserve"> in banka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10A2776D" w14:textId="77777777" w:rsidR="00547F96" w:rsidRPr="00C8579C" w:rsidRDefault="00547F96" w:rsidP="0063302D">
            <w:pPr>
              <w:keepNext/>
              <w:keepLines/>
              <w:spacing w:line="276" w:lineRule="auto"/>
              <w:rPr>
                <w:rFonts w:ascii="Tahoma" w:hAnsi="Tahoma" w:cs="Tahoma"/>
                <w:sz w:val="18"/>
                <w:szCs w:val="18"/>
              </w:rPr>
            </w:pPr>
          </w:p>
        </w:tc>
      </w:tr>
      <w:tr w:rsidR="00C23AD1" w:rsidRPr="00C8579C" w14:paraId="1E27BC87"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AF9DAD7" w14:textId="77777777" w:rsidR="00C23AD1" w:rsidRPr="00C8579C" w:rsidRDefault="00C23AD1" w:rsidP="0063302D">
            <w:pPr>
              <w:keepNext/>
              <w:keepLines/>
              <w:spacing w:line="276" w:lineRule="auto"/>
              <w:rPr>
                <w:rFonts w:ascii="Tahoma" w:hAnsi="Tahoma" w:cs="Tahoma"/>
                <w:sz w:val="18"/>
                <w:szCs w:val="18"/>
              </w:rPr>
            </w:pPr>
          </w:p>
          <w:p w14:paraId="3E4D4EBC" w14:textId="77777777" w:rsidR="00C23AD1" w:rsidRPr="00C8579C" w:rsidRDefault="00C23AD1" w:rsidP="0063302D">
            <w:pPr>
              <w:keepNext/>
              <w:keepLines/>
              <w:spacing w:line="276" w:lineRule="auto"/>
              <w:rPr>
                <w:rFonts w:ascii="Tahoma" w:hAnsi="Tahoma" w:cs="Tahoma"/>
                <w:sz w:val="18"/>
                <w:szCs w:val="18"/>
              </w:rPr>
            </w:pPr>
            <w:r w:rsidRPr="00C8579C">
              <w:rPr>
                <w:rFonts w:ascii="Tahoma" w:hAnsi="Tahoma" w:cs="Tahoma"/>
                <w:sz w:val="18"/>
                <w:szCs w:val="18"/>
              </w:rPr>
              <w:t>Vsak del javnega naročila (storitev/gradnja/blago), ki se oddaja v podizvajanje (vrsta/opis del)</w:t>
            </w:r>
          </w:p>
          <w:p w14:paraId="36D259F7" w14:textId="77777777" w:rsidR="00C23AD1" w:rsidRPr="00C8579C" w:rsidRDefault="00C23AD1" w:rsidP="0063302D">
            <w:pPr>
              <w:keepNext/>
              <w:keepLines/>
              <w:spacing w:line="276" w:lineRule="auto"/>
              <w:rPr>
                <w:rFonts w:ascii="Tahoma" w:hAnsi="Tahoma" w:cs="Tahoma"/>
                <w:sz w:val="18"/>
                <w:szCs w:val="18"/>
              </w:rPr>
            </w:pP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3ED22023" w14:textId="77777777" w:rsidR="00C23AD1" w:rsidRPr="00C8579C" w:rsidRDefault="00C23AD1" w:rsidP="0063302D">
            <w:pPr>
              <w:keepNext/>
              <w:keepLines/>
              <w:spacing w:line="276" w:lineRule="auto"/>
              <w:rPr>
                <w:rFonts w:ascii="Tahoma" w:hAnsi="Tahoma" w:cs="Tahoma"/>
                <w:sz w:val="18"/>
                <w:szCs w:val="18"/>
              </w:rPr>
            </w:pPr>
          </w:p>
        </w:tc>
      </w:tr>
      <w:tr w:rsidR="00C23AD1" w:rsidRPr="00C8579C" w14:paraId="421572ED" w14:textId="77777777" w:rsidTr="00CD53CE">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784A67" w14:textId="77777777" w:rsidR="00C23AD1" w:rsidRDefault="0009065C" w:rsidP="0063302D">
            <w:pPr>
              <w:keepNext/>
              <w:keepLines/>
              <w:rPr>
                <w:rFonts w:ascii="Tahoma" w:hAnsi="Tahoma" w:cs="Tahoma"/>
                <w:sz w:val="18"/>
                <w:szCs w:val="18"/>
              </w:rPr>
            </w:pPr>
            <w:r>
              <w:rPr>
                <w:rFonts w:ascii="Tahoma" w:hAnsi="Tahoma" w:cs="Tahoma"/>
                <w:sz w:val="18"/>
                <w:szCs w:val="18"/>
              </w:rPr>
              <w:t>Okvirna k</w:t>
            </w:r>
            <w:r w:rsidR="00C23AD1" w:rsidRPr="00C8579C">
              <w:rPr>
                <w:rFonts w:ascii="Tahoma" w:hAnsi="Tahoma" w:cs="Tahoma"/>
                <w:sz w:val="18"/>
                <w:szCs w:val="18"/>
              </w:rPr>
              <w:t>oličina/Delež (%) javnega naročila, ki se oddaja v podizvajanje</w:t>
            </w:r>
          </w:p>
          <w:p w14:paraId="22CB3693" w14:textId="77777777" w:rsidR="00987C8A" w:rsidRPr="00C8579C" w:rsidRDefault="00987C8A" w:rsidP="0063302D">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sidR="000C1B19">
              <w:rPr>
                <w:rFonts w:ascii="Tahoma" w:hAnsi="Tahoma" w:cs="Tahoma"/>
                <w:i/>
                <w:sz w:val="16"/>
                <w:szCs w:val="18"/>
              </w:rPr>
              <w:t xml:space="preserve"> brez DDV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8F96145" w14:textId="77777777" w:rsidR="00C23AD1" w:rsidRPr="00C8579C" w:rsidRDefault="00C23AD1" w:rsidP="0063302D">
            <w:pPr>
              <w:keepNext/>
              <w:keepLines/>
              <w:rPr>
                <w:sz w:val="18"/>
                <w:szCs w:val="18"/>
              </w:rPr>
            </w:pPr>
          </w:p>
        </w:tc>
      </w:tr>
      <w:tr w:rsidR="00C23AD1" w:rsidRPr="00C8579C" w14:paraId="31A69EB8"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E6C64A" w14:textId="77777777" w:rsidR="00C23AD1" w:rsidRPr="00C8579C" w:rsidRDefault="00C23AD1" w:rsidP="0063302D">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F51D6B4" w14:textId="77777777" w:rsidR="00C23AD1" w:rsidRPr="00C8579C" w:rsidRDefault="00C23AD1" w:rsidP="0063302D">
            <w:pPr>
              <w:keepNext/>
              <w:keepLines/>
              <w:rPr>
                <w:sz w:val="18"/>
                <w:szCs w:val="18"/>
              </w:rPr>
            </w:pPr>
          </w:p>
        </w:tc>
      </w:tr>
    </w:tbl>
    <w:p w14:paraId="6023BEE6" w14:textId="291FE5AD" w:rsidR="00C23AD1" w:rsidRDefault="00C23AD1" w:rsidP="0063302D">
      <w:pPr>
        <w:keepNext/>
        <w:keepLines/>
        <w:jc w:val="both"/>
        <w:rPr>
          <w:rFonts w:ascii="Tahoma" w:hAnsi="Tahoma" w:cs="Tahoma"/>
        </w:rPr>
      </w:pPr>
    </w:p>
    <w:p w14:paraId="5665BEB7" w14:textId="77777777" w:rsidR="00547F96" w:rsidRDefault="00547F96" w:rsidP="00547F96">
      <w:pPr>
        <w:keepNext/>
        <w:keepLines/>
        <w:tabs>
          <w:tab w:val="left" w:pos="567"/>
          <w:tab w:val="left" w:pos="851"/>
          <w:tab w:val="left" w:pos="993"/>
        </w:tabs>
        <w:jc w:val="both"/>
        <w:rPr>
          <w:rFonts w:ascii="Tahoma" w:hAnsi="Tahoma" w:cs="Tahoma"/>
          <w:lang w:eastAsia="ar-SA"/>
        </w:rPr>
      </w:pPr>
      <w:r w:rsidRPr="0056149C">
        <w:rPr>
          <w:rFonts w:ascii="Tahoma" w:hAnsi="Tahoma" w:cs="Tahoma"/>
          <w:b/>
          <w:lang w:eastAsia="ar-SA"/>
        </w:rPr>
        <w:t>Zgoraj navedeni podizvajalec izjavljamo</w:t>
      </w:r>
      <w:r w:rsidRPr="00285804">
        <w:rPr>
          <w:rFonts w:ascii="Tahoma" w:hAnsi="Tahoma" w:cs="Tahoma"/>
          <w:lang w:eastAsia="ar-SA"/>
        </w:rPr>
        <w:t xml:space="preserve">, </w:t>
      </w:r>
    </w:p>
    <w:p w14:paraId="1852553D" w14:textId="77777777" w:rsidR="00547F96" w:rsidRDefault="00547F96" w:rsidP="00547F96">
      <w:pPr>
        <w:keepNext/>
        <w:keepLines/>
        <w:tabs>
          <w:tab w:val="left" w:pos="567"/>
          <w:tab w:val="left" w:pos="851"/>
          <w:tab w:val="left" w:pos="993"/>
        </w:tabs>
        <w:jc w:val="both"/>
        <w:rPr>
          <w:rFonts w:ascii="Tahoma" w:hAnsi="Tahoma" w:cs="Tahoma"/>
          <w:lang w:eastAsia="ar-SA"/>
        </w:rPr>
      </w:pPr>
    </w:p>
    <w:p w14:paraId="299CC813" w14:textId="77777777"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nismo uvrščeni na seznam poslovnih subjektov, s katerimi na podlagi 35. člena Zakona o integriteti in preprečevanju korupcije (Ur. l. RS, št. 69/11-UPB2 s spremembami, v nadaljevanju: ZIntPK), naročniki ne smejo sodelovati,</w:t>
      </w:r>
    </w:p>
    <w:p w14:paraId="7EB43C3E" w14:textId="77777777"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se strinjamo z vsemi pogoji in zahtevami razpisne dokumentacije, ki se nanašajo na podizvajalca oziroma da v celoti izpolnjujemo le-te,</w:t>
      </w:r>
    </w:p>
    <w:p w14:paraId="63781154" w14:textId="77777777"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v predloženih dokumentih nismo podali neresničnih ali zavajajočih podatkov in da vsi podatki navedeni v ponudbi ustrezajo dejanskemu stanju,</w:t>
      </w:r>
    </w:p>
    <w:p w14:paraId="103DB8A2" w14:textId="77777777" w:rsidR="00547F96" w:rsidRPr="0056149C"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AE0CEA8"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0D64D887"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lastRenderedPageBreak/>
        <w:t>subjekt, ki ga zastopam, ni pravna oseba, subjekt ali organ, katerega več kot 50-odstotni delež je v neposredni ali posredni lasti subjekta iz točke (a) zgoraj;</w:t>
      </w:r>
    </w:p>
    <w:p w14:paraId="70D3702F"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7A839D4D"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26369846" w14:textId="77777777" w:rsidR="00547F96" w:rsidRPr="00E4333E" w:rsidRDefault="00547F96" w:rsidP="00547F96">
      <w:pPr>
        <w:pStyle w:val="Odstavekseznama"/>
        <w:keepNext/>
        <w:keepLines/>
        <w:numPr>
          <w:ilvl w:val="0"/>
          <w:numId w:val="65"/>
        </w:numPr>
        <w:tabs>
          <w:tab w:val="left" w:pos="567"/>
          <w:tab w:val="left" w:pos="851"/>
          <w:tab w:val="left" w:pos="993"/>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177C6E4E" w14:textId="77777777" w:rsidR="00547F96" w:rsidRPr="00E4333E" w:rsidRDefault="00547F96" w:rsidP="00547F96">
      <w:pPr>
        <w:pStyle w:val="Odstavekseznama"/>
        <w:keepNext/>
        <w:keepLines/>
        <w:numPr>
          <w:ilvl w:val="0"/>
          <w:numId w:val="65"/>
        </w:numPr>
        <w:tabs>
          <w:tab w:val="left" w:pos="567"/>
          <w:tab w:val="left" w:pos="851"/>
          <w:tab w:val="left" w:pos="993"/>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1BA054A5" w14:textId="77777777" w:rsidR="00547F96" w:rsidRDefault="00547F96" w:rsidP="00547F96">
      <w:pPr>
        <w:keepNext/>
        <w:keepLines/>
        <w:tabs>
          <w:tab w:val="left" w:pos="567"/>
          <w:tab w:val="left" w:pos="851"/>
          <w:tab w:val="left" w:pos="993"/>
        </w:tabs>
        <w:jc w:val="both"/>
        <w:rPr>
          <w:rFonts w:ascii="Tahoma" w:hAnsi="Tahoma" w:cs="Tahoma"/>
        </w:rPr>
      </w:pPr>
    </w:p>
    <w:p w14:paraId="70DBFB28" w14:textId="77777777" w:rsidR="00547F96" w:rsidRDefault="00547F96" w:rsidP="00547F96">
      <w:pPr>
        <w:keepNext/>
        <w:keepLines/>
        <w:tabs>
          <w:tab w:val="left" w:pos="567"/>
          <w:tab w:val="left" w:pos="851"/>
          <w:tab w:val="left" w:pos="993"/>
        </w:tabs>
        <w:jc w:val="both"/>
        <w:rPr>
          <w:rFonts w:ascii="Tahoma" w:hAnsi="Tahoma" w:cs="Tahoma"/>
        </w:rPr>
      </w:pPr>
    </w:p>
    <w:p w14:paraId="0957DEAD" w14:textId="7651792F" w:rsidR="00547F96" w:rsidRPr="0056149C" w:rsidRDefault="00547F96" w:rsidP="00547F96">
      <w:pPr>
        <w:keepNext/>
        <w:keepLines/>
        <w:jc w:val="both"/>
        <w:rPr>
          <w:rFonts w:ascii="Tahoma" w:hAnsi="Tahoma" w:cs="Tahoma"/>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VKS-89/25</w:t>
      </w:r>
      <w:r w:rsidRPr="00651BDD">
        <w:rPr>
          <w:rFonts w:ascii="Tahoma" w:hAnsi="Tahoma" w:cs="Tahoma"/>
          <w:b/>
        </w:rPr>
        <w:t xml:space="preserve"> </w:t>
      </w:r>
      <w:r>
        <w:rPr>
          <w:rFonts w:ascii="Tahoma" w:hAnsi="Tahoma" w:cs="Tahoma"/>
          <w:b/>
        </w:rPr>
        <w:t>»</w:t>
      </w:r>
      <w:r w:rsidR="00A70F00" w:rsidRPr="00A70F00">
        <w:rPr>
          <w:rFonts w:ascii="Tahoma" w:hAnsi="Tahoma" w:cs="Tahoma"/>
          <w:b/>
          <w:bCs/>
        </w:rPr>
        <w:t>Prevzem ostanka obdelanih mešanih komunalnih odpadkov z EWC oznako 20 03 01 iz obdelave komunalnih odpadkov v RCERO</w:t>
      </w:r>
      <w:r w:rsidRPr="008E4C57">
        <w:rPr>
          <w:rFonts w:ascii="Tahoma" w:hAnsi="Tahoma" w:cs="Tahoma"/>
          <w:b/>
          <w:bCs/>
        </w:rPr>
        <w:t xml:space="preserve"> </w:t>
      </w:r>
      <w:r w:rsidR="00B500DD" w:rsidRPr="00B500DD">
        <w:rPr>
          <w:rFonts w:ascii="Tahoma" w:hAnsi="Tahoma" w:cs="Tahoma"/>
          <w:b/>
          <w:bCs/>
        </w:rPr>
        <w:t>za leto 2025 in leto 2026</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47BAE9C0" w14:textId="77777777" w:rsidR="00547F96" w:rsidRPr="00C8579C" w:rsidRDefault="00547F96" w:rsidP="0063302D">
      <w:pPr>
        <w:keepNext/>
        <w:keepLines/>
        <w:jc w:val="both"/>
        <w:rPr>
          <w:rFonts w:ascii="Tahoma" w:hAnsi="Tahoma" w:cs="Tahoma"/>
        </w:rPr>
      </w:pPr>
    </w:p>
    <w:p w14:paraId="565F7763" w14:textId="049E3B75" w:rsidR="00C23AD1" w:rsidRDefault="00C23AD1" w:rsidP="0063302D">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455BBAB7" w14:textId="6B16D5B2" w:rsidR="003C0CA7" w:rsidRDefault="003C0CA7" w:rsidP="0063302D">
      <w:pPr>
        <w:keepNext/>
        <w:keepLines/>
        <w:tabs>
          <w:tab w:val="left" w:pos="567"/>
          <w:tab w:val="left" w:pos="851"/>
          <w:tab w:val="left" w:pos="993"/>
        </w:tabs>
        <w:jc w:val="both"/>
        <w:rPr>
          <w:rFonts w:ascii="Tahoma" w:hAnsi="Tahoma" w:cs="Tahoma"/>
          <w:i/>
          <w:sz w:val="18"/>
          <w:szCs w:val="22"/>
          <w:lang w:eastAsia="ar-SA"/>
        </w:rPr>
      </w:pPr>
    </w:p>
    <w:p w14:paraId="6610F7FC" w14:textId="77777777" w:rsidR="003C0CA7" w:rsidRPr="00C8579C" w:rsidRDefault="003C0CA7" w:rsidP="0063302D">
      <w:pPr>
        <w:keepNext/>
        <w:keepLines/>
        <w:tabs>
          <w:tab w:val="left" w:pos="567"/>
          <w:tab w:val="left" w:pos="851"/>
          <w:tab w:val="left" w:pos="993"/>
        </w:tabs>
        <w:jc w:val="both"/>
        <w:rPr>
          <w:rFonts w:ascii="Tahoma" w:hAnsi="Tahoma" w:cs="Tahoma"/>
          <w:i/>
          <w:sz w:val="18"/>
          <w:szCs w:val="22"/>
          <w:lang w:eastAsia="ar-SA"/>
        </w:rPr>
      </w:pPr>
    </w:p>
    <w:p w14:paraId="2773F825" w14:textId="77777777" w:rsidR="00C23AD1" w:rsidRPr="00C8579C" w:rsidRDefault="00C23AD1" w:rsidP="0063302D">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2605A290" w14:textId="77777777" w:rsidTr="00CD53CE">
        <w:trPr>
          <w:trHeight w:val="235"/>
        </w:trPr>
        <w:tc>
          <w:tcPr>
            <w:tcW w:w="2835" w:type="dxa"/>
            <w:tcBorders>
              <w:bottom w:val="single" w:sz="4" w:space="0" w:color="auto"/>
            </w:tcBorders>
          </w:tcPr>
          <w:p w14:paraId="27035B7D" w14:textId="77777777" w:rsidR="00C23AD1" w:rsidRPr="00C8579C" w:rsidRDefault="00C23AD1" w:rsidP="0063302D">
            <w:pPr>
              <w:keepNext/>
              <w:keepLines/>
              <w:jc w:val="both"/>
              <w:rPr>
                <w:rFonts w:ascii="Tahoma" w:hAnsi="Tahoma" w:cs="Tahoma"/>
                <w:snapToGrid w:val="0"/>
                <w:color w:val="000000"/>
              </w:rPr>
            </w:pPr>
          </w:p>
        </w:tc>
        <w:tc>
          <w:tcPr>
            <w:tcW w:w="2552" w:type="dxa"/>
          </w:tcPr>
          <w:p w14:paraId="46D99F27" w14:textId="77777777" w:rsidR="00C23AD1" w:rsidRPr="00C8579C" w:rsidRDefault="00C23AD1" w:rsidP="0063302D">
            <w:pPr>
              <w:keepNext/>
              <w:keepLines/>
              <w:jc w:val="center"/>
              <w:rPr>
                <w:rFonts w:ascii="Tahoma" w:hAnsi="Tahoma" w:cs="Tahoma"/>
                <w:snapToGrid w:val="0"/>
                <w:color w:val="000000"/>
              </w:rPr>
            </w:pPr>
          </w:p>
        </w:tc>
        <w:tc>
          <w:tcPr>
            <w:tcW w:w="3685" w:type="dxa"/>
            <w:tcBorders>
              <w:bottom w:val="single" w:sz="4" w:space="0" w:color="auto"/>
            </w:tcBorders>
          </w:tcPr>
          <w:p w14:paraId="25BB85B8"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10450825" w14:textId="77777777" w:rsidTr="00CD53CE">
        <w:trPr>
          <w:trHeight w:val="235"/>
        </w:trPr>
        <w:tc>
          <w:tcPr>
            <w:tcW w:w="2835" w:type="dxa"/>
            <w:tcBorders>
              <w:top w:val="single" w:sz="4" w:space="0" w:color="auto"/>
            </w:tcBorders>
          </w:tcPr>
          <w:p w14:paraId="413A2310"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E5FF1DB"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1CE3E9D" w14:textId="7372CC30" w:rsidR="00C23AD1" w:rsidRPr="00C8579C" w:rsidRDefault="00C23AD1" w:rsidP="00547F96">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750E7B">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70E71BAE" w14:textId="77777777" w:rsidTr="00CD53CE">
        <w:trPr>
          <w:trHeight w:val="235"/>
        </w:trPr>
        <w:tc>
          <w:tcPr>
            <w:tcW w:w="2835" w:type="dxa"/>
            <w:tcBorders>
              <w:bottom w:val="single" w:sz="4" w:space="0" w:color="auto"/>
            </w:tcBorders>
          </w:tcPr>
          <w:p w14:paraId="435637B4" w14:textId="77777777" w:rsidR="00C23AD1" w:rsidRPr="00C8579C" w:rsidRDefault="00C23AD1" w:rsidP="0063302D">
            <w:pPr>
              <w:keepNext/>
              <w:keepLines/>
              <w:jc w:val="both"/>
              <w:rPr>
                <w:rFonts w:ascii="Tahoma" w:hAnsi="Tahoma" w:cs="Tahoma"/>
                <w:snapToGrid w:val="0"/>
                <w:color w:val="000000"/>
              </w:rPr>
            </w:pPr>
          </w:p>
          <w:p w14:paraId="5DA3BA13" w14:textId="77777777" w:rsidR="00C23AD1" w:rsidRPr="00C8579C" w:rsidRDefault="00C23AD1" w:rsidP="0063302D">
            <w:pPr>
              <w:keepNext/>
              <w:keepLines/>
              <w:jc w:val="both"/>
              <w:rPr>
                <w:rFonts w:ascii="Tahoma" w:hAnsi="Tahoma" w:cs="Tahoma"/>
                <w:snapToGrid w:val="0"/>
                <w:color w:val="000000"/>
              </w:rPr>
            </w:pPr>
          </w:p>
          <w:p w14:paraId="76C96DF9" w14:textId="77777777" w:rsidR="00C23AD1" w:rsidRDefault="00C23AD1" w:rsidP="0063302D">
            <w:pPr>
              <w:keepNext/>
              <w:keepLines/>
              <w:jc w:val="both"/>
              <w:rPr>
                <w:rFonts w:ascii="Tahoma" w:hAnsi="Tahoma" w:cs="Tahoma"/>
                <w:snapToGrid w:val="0"/>
                <w:color w:val="000000"/>
              </w:rPr>
            </w:pPr>
          </w:p>
          <w:p w14:paraId="3F6B9B79" w14:textId="77777777" w:rsidR="003C0CA7" w:rsidRDefault="003C0CA7" w:rsidP="0063302D">
            <w:pPr>
              <w:keepNext/>
              <w:keepLines/>
              <w:jc w:val="both"/>
              <w:rPr>
                <w:rFonts w:ascii="Tahoma" w:hAnsi="Tahoma" w:cs="Tahoma"/>
                <w:snapToGrid w:val="0"/>
                <w:color w:val="000000"/>
              </w:rPr>
            </w:pPr>
          </w:p>
          <w:p w14:paraId="6D2641E4" w14:textId="288CDF9F" w:rsidR="003C0CA7" w:rsidRPr="00C8579C" w:rsidRDefault="003C0CA7" w:rsidP="0063302D">
            <w:pPr>
              <w:keepNext/>
              <w:keepLines/>
              <w:jc w:val="both"/>
              <w:rPr>
                <w:rFonts w:ascii="Tahoma" w:hAnsi="Tahoma" w:cs="Tahoma"/>
                <w:snapToGrid w:val="0"/>
                <w:color w:val="000000"/>
              </w:rPr>
            </w:pPr>
          </w:p>
        </w:tc>
        <w:tc>
          <w:tcPr>
            <w:tcW w:w="2552" w:type="dxa"/>
          </w:tcPr>
          <w:p w14:paraId="6FBAC39B" w14:textId="77777777" w:rsidR="00C23AD1" w:rsidRPr="00C8579C" w:rsidRDefault="00C23AD1" w:rsidP="0063302D">
            <w:pPr>
              <w:keepNext/>
              <w:keepLines/>
              <w:jc w:val="center"/>
              <w:rPr>
                <w:rFonts w:ascii="Tahoma" w:hAnsi="Tahoma" w:cs="Tahoma"/>
                <w:snapToGrid w:val="0"/>
                <w:color w:val="000000"/>
              </w:rPr>
            </w:pPr>
          </w:p>
        </w:tc>
        <w:tc>
          <w:tcPr>
            <w:tcW w:w="3685" w:type="dxa"/>
            <w:tcBorders>
              <w:bottom w:val="single" w:sz="4" w:space="0" w:color="auto"/>
            </w:tcBorders>
          </w:tcPr>
          <w:p w14:paraId="6AEF1435"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3E2D393F" w14:textId="77777777" w:rsidTr="00CD53CE">
        <w:trPr>
          <w:trHeight w:val="235"/>
        </w:trPr>
        <w:tc>
          <w:tcPr>
            <w:tcW w:w="2835" w:type="dxa"/>
            <w:tcBorders>
              <w:top w:val="single" w:sz="4" w:space="0" w:color="auto"/>
            </w:tcBorders>
          </w:tcPr>
          <w:p w14:paraId="6D1DC7BD"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A847C4C"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7A132F9" w14:textId="46D5E311" w:rsidR="00C23AD1" w:rsidRPr="00C8579C" w:rsidRDefault="00C23AD1" w:rsidP="00547F96">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w:t>
            </w:r>
            <w:r w:rsidR="00750E7B">
              <w:rPr>
                <w:rFonts w:ascii="Tahoma" w:hAnsi="Tahoma" w:cs="Tahoma"/>
                <w:snapToGrid w:val="0"/>
                <w:color w:val="000000"/>
              </w:rPr>
              <w:t xml:space="preserve">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67FA07F7" w14:textId="77777777" w:rsidR="00C23AD1" w:rsidRPr="00C8579C" w:rsidRDefault="00C23AD1" w:rsidP="0063302D">
      <w:pPr>
        <w:keepNext/>
        <w:keepLines/>
        <w:jc w:val="both"/>
        <w:rPr>
          <w:rFonts w:ascii="Tahoma" w:hAnsi="Tahoma" w:cs="Tahoma"/>
        </w:rPr>
      </w:pPr>
    </w:p>
    <w:p w14:paraId="7E108603" w14:textId="77777777" w:rsidR="00C23AD1" w:rsidRPr="00C8579C" w:rsidRDefault="00C23AD1" w:rsidP="0063302D">
      <w:pPr>
        <w:keepNext/>
        <w:keepLines/>
        <w:jc w:val="both"/>
        <w:rPr>
          <w:rFonts w:ascii="Tahoma" w:hAnsi="Tahoma" w:cs="Tahoma"/>
        </w:rPr>
      </w:pPr>
    </w:p>
    <w:p w14:paraId="5AF227E2" w14:textId="77777777" w:rsidR="00B976DC" w:rsidRPr="00C8579C" w:rsidRDefault="00B976DC" w:rsidP="0063302D">
      <w:pPr>
        <w:keepNext/>
        <w:keepLines/>
        <w:jc w:val="both"/>
        <w:rPr>
          <w:rFonts w:ascii="Tahoma" w:hAnsi="Tahoma" w:cs="Tahoma"/>
        </w:rPr>
      </w:pPr>
    </w:p>
    <w:p w14:paraId="16F1009D" w14:textId="77777777" w:rsidR="00B976DC" w:rsidRDefault="00B976DC" w:rsidP="0063302D">
      <w:pPr>
        <w:keepNext/>
        <w:keepLines/>
        <w:jc w:val="both"/>
        <w:rPr>
          <w:rFonts w:ascii="Tahoma" w:hAnsi="Tahoma" w:cs="Tahoma"/>
        </w:rPr>
      </w:pPr>
    </w:p>
    <w:p w14:paraId="36B15603" w14:textId="77777777" w:rsidR="00C66B05" w:rsidRPr="00C8579C" w:rsidRDefault="00C66B05" w:rsidP="0063302D">
      <w:pPr>
        <w:keepNext/>
        <w:keepLines/>
        <w:jc w:val="both"/>
        <w:rPr>
          <w:rFonts w:ascii="Tahoma" w:hAnsi="Tahoma" w:cs="Tahoma"/>
        </w:rPr>
      </w:pPr>
    </w:p>
    <w:p w14:paraId="4C3D75CC" w14:textId="77777777" w:rsidR="00B976DC" w:rsidRDefault="00B976DC" w:rsidP="0063302D">
      <w:pPr>
        <w:keepNext/>
        <w:keepLines/>
        <w:jc w:val="both"/>
        <w:rPr>
          <w:rFonts w:ascii="Tahoma" w:hAnsi="Tahoma" w:cs="Tahoma"/>
        </w:rPr>
      </w:pPr>
    </w:p>
    <w:p w14:paraId="6CDD029A" w14:textId="77777777" w:rsidR="001A7314" w:rsidRDefault="001A7314" w:rsidP="0063302D">
      <w:pPr>
        <w:keepNext/>
        <w:keepLines/>
        <w:jc w:val="both"/>
        <w:rPr>
          <w:rFonts w:ascii="Tahoma" w:hAnsi="Tahoma" w:cs="Tahoma"/>
        </w:rPr>
      </w:pPr>
    </w:p>
    <w:p w14:paraId="75B9B292" w14:textId="77777777" w:rsidR="00700F83" w:rsidRDefault="00700F83" w:rsidP="0063302D">
      <w:pPr>
        <w:keepNext/>
        <w:keepLines/>
        <w:jc w:val="both"/>
        <w:rPr>
          <w:rFonts w:ascii="Tahoma" w:hAnsi="Tahoma" w:cs="Tahoma"/>
        </w:rPr>
      </w:pPr>
    </w:p>
    <w:p w14:paraId="70048924" w14:textId="0D10DBA7" w:rsidR="00700F83" w:rsidRDefault="00700F83" w:rsidP="0063302D">
      <w:pPr>
        <w:keepNext/>
        <w:keepLines/>
        <w:jc w:val="both"/>
        <w:rPr>
          <w:rFonts w:ascii="Tahoma" w:hAnsi="Tahoma" w:cs="Tahoma"/>
        </w:rPr>
      </w:pPr>
    </w:p>
    <w:p w14:paraId="5AC73D9A" w14:textId="51C8BF64" w:rsidR="00547F96" w:rsidRDefault="00547F96" w:rsidP="0063302D">
      <w:pPr>
        <w:keepNext/>
        <w:keepLines/>
        <w:jc w:val="both"/>
        <w:rPr>
          <w:rFonts w:ascii="Tahoma" w:hAnsi="Tahoma" w:cs="Tahoma"/>
        </w:rPr>
      </w:pPr>
    </w:p>
    <w:p w14:paraId="1D634096" w14:textId="4D70C8F8" w:rsidR="00547F96" w:rsidRDefault="00547F96" w:rsidP="0063302D">
      <w:pPr>
        <w:keepNext/>
        <w:keepLines/>
        <w:jc w:val="both"/>
        <w:rPr>
          <w:rFonts w:ascii="Tahoma" w:hAnsi="Tahoma" w:cs="Tahoma"/>
        </w:rPr>
      </w:pPr>
    </w:p>
    <w:p w14:paraId="7ADAB5D2" w14:textId="6326FE7C" w:rsidR="00547F96" w:rsidRDefault="00547F96" w:rsidP="0063302D">
      <w:pPr>
        <w:keepNext/>
        <w:keepLines/>
        <w:jc w:val="both"/>
        <w:rPr>
          <w:rFonts w:ascii="Tahoma" w:hAnsi="Tahoma" w:cs="Tahoma"/>
        </w:rPr>
      </w:pPr>
    </w:p>
    <w:p w14:paraId="69FDBA21" w14:textId="761B37A7" w:rsidR="00547F96" w:rsidRDefault="00547F96" w:rsidP="0063302D">
      <w:pPr>
        <w:keepNext/>
        <w:keepLines/>
        <w:jc w:val="both"/>
        <w:rPr>
          <w:rFonts w:ascii="Tahoma" w:hAnsi="Tahoma" w:cs="Tahoma"/>
        </w:rPr>
      </w:pPr>
    </w:p>
    <w:p w14:paraId="0D330851" w14:textId="219305BC" w:rsidR="00547F96" w:rsidRDefault="00547F96" w:rsidP="0063302D">
      <w:pPr>
        <w:keepNext/>
        <w:keepLines/>
        <w:jc w:val="both"/>
        <w:rPr>
          <w:rFonts w:ascii="Tahoma" w:hAnsi="Tahoma" w:cs="Tahoma"/>
        </w:rPr>
      </w:pPr>
    </w:p>
    <w:p w14:paraId="204FCB26" w14:textId="2D566944" w:rsidR="00547F96" w:rsidRDefault="00547F96" w:rsidP="0063302D">
      <w:pPr>
        <w:keepNext/>
        <w:keepLines/>
        <w:jc w:val="both"/>
        <w:rPr>
          <w:rFonts w:ascii="Tahoma" w:hAnsi="Tahoma" w:cs="Tahoma"/>
        </w:rPr>
      </w:pPr>
    </w:p>
    <w:p w14:paraId="67111AC9" w14:textId="07F64199" w:rsidR="00547F96" w:rsidRDefault="00547F96" w:rsidP="0063302D">
      <w:pPr>
        <w:keepNext/>
        <w:keepLines/>
        <w:jc w:val="both"/>
        <w:rPr>
          <w:rFonts w:ascii="Tahoma" w:hAnsi="Tahoma" w:cs="Tahoma"/>
        </w:rPr>
      </w:pPr>
    </w:p>
    <w:p w14:paraId="0D3F41F5" w14:textId="5357E460" w:rsidR="00547F96" w:rsidRDefault="00547F96" w:rsidP="0063302D">
      <w:pPr>
        <w:keepNext/>
        <w:keepLines/>
        <w:jc w:val="both"/>
        <w:rPr>
          <w:rFonts w:ascii="Tahoma" w:hAnsi="Tahoma" w:cs="Tahoma"/>
        </w:rPr>
      </w:pPr>
    </w:p>
    <w:p w14:paraId="6DE10C84" w14:textId="7FD74C02" w:rsidR="00547F96" w:rsidRDefault="00547F96" w:rsidP="0063302D">
      <w:pPr>
        <w:keepNext/>
        <w:keepLines/>
        <w:jc w:val="both"/>
        <w:rPr>
          <w:rFonts w:ascii="Tahoma" w:hAnsi="Tahoma" w:cs="Tahoma"/>
        </w:rPr>
      </w:pPr>
    </w:p>
    <w:p w14:paraId="018BD3CE" w14:textId="18C77BFD" w:rsidR="00547F96" w:rsidRDefault="00547F96" w:rsidP="0063302D">
      <w:pPr>
        <w:keepNext/>
        <w:keepLines/>
        <w:jc w:val="both"/>
        <w:rPr>
          <w:rFonts w:ascii="Tahoma" w:hAnsi="Tahoma" w:cs="Tahoma"/>
        </w:rPr>
      </w:pPr>
    </w:p>
    <w:p w14:paraId="37EC451E" w14:textId="18059C02" w:rsidR="00547F96" w:rsidRDefault="00547F96" w:rsidP="0063302D">
      <w:pPr>
        <w:keepNext/>
        <w:keepLines/>
        <w:jc w:val="both"/>
        <w:rPr>
          <w:rFonts w:ascii="Tahoma" w:hAnsi="Tahoma" w:cs="Tahoma"/>
        </w:rPr>
      </w:pPr>
    </w:p>
    <w:p w14:paraId="2A3EA589" w14:textId="5019AFE5" w:rsidR="00547F96" w:rsidRDefault="00547F96" w:rsidP="0063302D">
      <w:pPr>
        <w:keepNext/>
        <w:keepLines/>
        <w:jc w:val="both"/>
        <w:rPr>
          <w:rFonts w:ascii="Tahoma" w:hAnsi="Tahoma" w:cs="Tahoma"/>
        </w:rPr>
      </w:pPr>
    </w:p>
    <w:p w14:paraId="047DD39D" w14:textId="6149D65F" w:rsidR="00547F96" w:rsidRDefault="00547F96" w:rsidP="0063302D">
      <w:pPr>
        <w:keepNext/>
        <w:keepLines/>
        <w:jc w:val="both"/>
        <w:rPr>
          <w:rFonts w:ascii="Tahoma" w:hAnsi="Tahoma" w:cs="Tahoma"/>
        </w:rPr>
      </w:pPr>
    </w:p>
    <w:p w14:paraId="68B1F5FE" w14:textId="46D55D17" w:rsidR="00547F96" w:rsidRDefault="00547F96" w:rsidP="0063302D">
      <w:pPr>
        <w:keepNext/>
        <w:keepLines/>
        <w:jc w:val="both"/>
        <w:rPr>
          <w:rFonts w:ascii="Tahoma" w:hAnsi="Tahoma" w:cs="Tahoma"/>
        </w:rPr>
      </w:pPr>
    </w:p>
    <w:p w14:paraId="02611A38" w14:textId="4AA1989B" w:rsidR="00547F96" w:rsidRDefault="00547F96" w:rsidP="0063302D">
      <w:pPr>
        <w:keepNext/>
        <w:keepLines/>
        <w:jc w:val="both"/>
        <w:rPr>
          <w:rFonts w:ascii="Tahoma" w:hAnsi="Tahoma" w:cs="Tahoma"/>
        </w:rPr>
      </w:pPr>
    </w:p>
    <w:p w14:paraId="346841F5" w14:textId="141AC742" w:rsidR="00547F96" w:rsidRDefault="00547F96" w:rsidP="0063302D">
      <w:pPr>
        <w:keepNext/>
        <w:keepLines/>
        <w:jc w:val="both"/>
        <w:rPr>
          <w:rFonts w:ascii="Tahoma" w:hAnsi="Tahoma" w:cs="Tahoma"/>
        </w:rPr>
      </w:pPr>
    </w:p>
    <w:p w14:paraId="625AE2AD" w14:textId="3A25E79F" w:rsidR="00547F96" w:rsidRDefault="00547F96" w:rsidP="0063302D">
      <w:pPr>
        <w:keepNext/>
        <w:keepLines/>
        <w:jc w:val="both"/>
        <w:rPr>
          <w:rFonts w:ascii="Tahoma" w:hAnsi="Tahoma" w:cs="Tahoma"/>
        </w:rPr>
      </w:pP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547F96" w:rsidRPr="00285804" w14:paraId="14E59244" w14:textId="77777777" w:rsidTr="00567081">
        <w:tc>
          <w:tcPr>
            <w:tcW w:w="7315" w:type="dxa"/>
            <w:tcBorders>
              <w:top w:val="single" w:sz="4" w:space="0" w:color="000000"/>
              <w:left w:val="single" w:sz="4" w:space="0" w:color="000000"/>
              <w:bottom w:val="single" w:sz="4" w:space="0" w:color="000000"/>
            </w:tcBorders>
          </w:tcPr>
          <w:p w14:paraId="65734B86" w14:textId="77777777" w:rsidR="00547F96" w:rsidRPr="00285804" w:rsidRDefault="00547F96" w:rsidP="00567081">
            <w:pPr>
              <w:keepNext/>
              <w:keepLines/>
              <w:snapToGrid w:val="0"/>
              <w:contextualSpacing/>
              <w:rPr>
                <w:rFonts w:ascii="Tahoma" w:eastAsia="Calibri" w:hAnsi="Tahoma" w:cs="Tahoma"/>
              </w:rPr>
            </w:pPr>
            <w:r w:rsidRPr="00285804">
              <w:rPr>
                <w:rFonts w:ascii="Tahoma" w:eastAsia="Calibri" w:hAnsi="Tahoma" w:cs="Tahoma"/>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325316B" w14:textId="77777777" w:rsidR="00547F96" w:rsidRPr="00285804" w:rsidRDefault="00547F96" w:rsidP="00567081">
            <w:pPr>
              <w:keepNext/>
              <w:keepLines/>
              <w:contextualSpacing/>
              <w:rPr>
                <w:rFonts w:ascii="Tahoma" w:eastAsia="Calibri" w:hAnsi="Tahoma" w:cs="Tahoma"/>
              </w:rPr>
            </w:pPr>
            <w:r w:rsidRPr="00285804">
              <w:rPr>
                <w:rFonts w:ascii="Tahoma" w:eastAsia="Calibri" w:hAnsi="Tahoma" w:cs="Tahoma"/>
                <w:b/>
              </w:rPr>
              <w:t>Obrazec 1 k prilogi 5</w:t>
            </w:r>
          </w:p>
        </w:tc>
      </w:tr>
    </w:tbl>
    <w:p w14:paraId="4628FD9D" w14:textId="77777777" w:rsidR="00547F96" w:rsidRPr="00285804" w:rsidRDefault="00547F96" w:rsidP="00547F96">
      <w:pPr>
        <w:keepNext/>
        <w:keepLines/>
        <w:ind w:right="-143"/>
        <w:contextualSpacing/>
        <w:jc w:val="both"/>
        <w:rPr>
          <w:rFonts w:ascii="Tahoma" w:hAnsi="Tahoma" w:cs="Tahoma"/>
        </w:rPr>
      </w:pPr>
    </w:p>
    <w:p w14:paraId="2D9651BE" w14:textId="77777777" w:rsidR="00547F96" w:rsidRPr="00285804" w:rsidRDefault="00547F96" w:rsidP="00547F96">
      <w:pPr>
        <w:keepNext/>
        <w:keepLines/>
        <w:contextualSpacing/>
        <w:rPr>
          <w:rFonts w:ascii="Tahoma" w:hAnsi="Tahoma" w:cs="Tahoma"/>
        </w:rPr>
      </w:pPr>
      <w:r w:rsidRPr="00285804">
        <w:rPr>
          <w:rFonts w:ascii="Tahoma" w:hAnsi="Tahoma" w:cs="Tahoma"/>
        </w:rPr>
        <w:t>Ponudnik: _____________________________________________________________________________</w:t>
      </w:r>
    </w:p>
    <w:p w14:paraId="7ACABA77" w14:textId="77777777" w:rsidR="00547F96" w:rsidRPr="00285804" w:rsidRDefault="00547F96" w:rsidP="00547F96">
      <w:pPr>
        <w:keepNext/>
        <w:keepLines/>
        <w:contextualSpacing/>
        <w:rPr>
          <w:rFonts w:ascii="Tahoma" w:hAnsi="Tahoma" w:cs="Tahoma"/>
        </w:rPr>
      </w:pPr>
    </w:p>
    <w:p w14:paraId="4E605C45" w14:textId="3DECB9F0" w:rsidR="00547F96" w:rsidRPr="00285804" w:rsidRDefault="00547F96" w:rsidP="00547F96">
      <w:pPr>
        <w:keepNext/>
        <w:keepLines/>
        <w:ind w:right="-285"/>
        <w:contextualSpacing/>
        <w:jc w:val="both"/>
        <w:rPr>
          <w:rFonts w:ascii="Tahoma" w:hAnsi="Tahoma" w:cs="Tahoma"/>
          <w:b/>
        </w:rPr>
      </w:pPr>
      <w:r w:rsidRPr="00285804">
        <w:rPr>
          <w:rFonts w:ascii="Tahoma" w:hAnsi="Tahoma" w:cs="Tahoma"/>
        </w:rPr>
        <w:t>za izvedbo javnega naročila</w:t>
      </w:r>
      <w:r w:rsidRPr="00285804">
        <w:rPr>
          <w:rFonts w:ascii="Tahoma" w:hAnsi="Tahoma" w:cs="Tahoma"/>
          <w:b/>
        </w:rPr>
        <w:t xml:space="preserve"> </w:t>
      </w:r>
      <w:r w:rsidRPr="00285804">
        <w:rPr>
          <w:rFonts w:ascii="Tahoma" w:hAnsi="Tahoma" w:cs="Tahoma"/>
        </w:rPr>
        <w:t>št.</w:t>
      </w:r>
      <w:r w:rsidRPr="00285804">
        <w:rPr>
          <w:rFonts w:ascii="Tahoma" w:hAnsi="Tahoma" w:cs="Tahoma"/>
          <w:b/>
          <w:sz w:val="24"/>
        </w:rPr>
        <w:t xml:space="preserve"> </w:t>
      </w:r>
      <w:r w:rsidR="005279FC">
        <w:rPr>
          <w:rFonts w:ascii="Tahoma" w:hAnsi="Tahoma" w:cs="Tahoma"/>
          <w:b/>
        </w:rPr>
        <w:t>VKS-89/25</w:t>
      </w:r>
      <w:r w:rsidRPr="00651BDD">
        <w:rPr>
          <w:rFonts w:ascii="Tahoma" w:hAnsi="Tahoma" w:cs="Tahoma"/>
          <w:b/>
        </w:rPr>
        <w:t xml:space="preserve"> </w:t>
      </w:r>
      <w:r>
        <w:rPr>
          <w:rFonts w:ascii="Tahoma" w:hAnsi="Tahoma" w:cs="Tahoma"/>
          <w:b/>
        </w:rPr>
        <w:t>»</w:t>
      </w:r>
      <w:r w:rsidR="00A70F00" w:rsidRPr="00A70F00">
        <w:rPr>
          <w:rFonts w:ascii="Tahoma" w:hAnsi="Tahoma" w:cs="Tahoma"/>
          <w:b/>
          <w:bCs/>
        </w:rPr>
        <w:t>Prevzem ostanka obdelanih mešanih komunalnih odpadkov z EWC oznako 20 03 01 iz obdelave komunalnih odpadkov v RCERO</w:t>
      </w:r>
      <w:r w:rsidRPr="008E4C57">
        <w:rPr>
          <w:rFonts w:ascii="Tahoma" w:hAnsi="Tahoma" w:cs="Tahoma"/>
          <w:b/>
          <w:bCs/>
        </w:rPr>
        <w:t xml:space="preserve"> </w:t>
      </w:r>
      <w:r w:rsidR="00B500DD" w:rsidRPr="00B500DD">
        <w:rPr>
          <w:rFonts w:ascii="Tahoma" w:hAnsi="Tahoma" w:cs="Tahoma"/>
          <w:b/>
          <w:bCs/>
        </w:rPr>
        <w:t>za leto 2025 in leto 2026</w:t>
      </w:r>
      <w:r>
        <w:rPr>
          <w:rFonts w:ascii="Tahoma" w:hAnsi="Tahoma" w:cs="Tahoma"/>
          <w:b/>
          <w:bCs/>
        </w:rPr>
        <w:t>«</w:t>
      </w:r>
      <w:r w:rsidRPr="00285804">
        <w:rPr>
          <w:rFonts w:ascii="Tahoma" w:hAnsi="Tahoma" w:cs="Tahoma"/>
          <w:b/>
        </w:rPr>
        <w:t xml:space="preserve"> </w:t>
      </w:r>
      <w:r w:rsidRPr="00285804">
        <w:rPr>
          <w:rFonts w:ascii="Tahoma" w:hAnsi="Tahoma" w:cs="Tahoma"/>
        </w:rPr>
        <w:t>ter v skladu s 94. členom ZJN-3</w:t>
      </w:r>
    </w:p>
    <w:p w14:paraId="33BDD40F" w14:textId="77777777" w:rsidR="00547F96" w:rsidRPr="00285804" w:rsidRDefault="00547F96" w:rsidP="00547F96">
      <w:pPr>
        <w:keepNext/>
        <w:keepLines/>
        <w:contextualSpacing/>
        <w:rPr>
          <w:rFonts w:ascii="Tahoma" w:hAnsi="Tahoma" w:cs="Tahoma"/>
        </w:rPr>
      </w:pPr>
    </w:p>
    <w:p w14:paraId="147D1E57" w14:textId="77777777" w:rsidR="00547F96" w:rsidRPr="00285804" w:rsidRDefault="00547F96" w:rsidP="00547F96">
      <w:pPr>
        <w:keepNext/>
        <w:keepLines/>
        <w:contextualSpacing/>
        <w:jc w:val="center"/>
        <w:rPr>
          <w:rFonts w:ascii="Tahoma" w:hAnsi="Tahoma" w:cs="Tahoma"/>
          <w:b/>
          <w:sz w:val="22"/>
          <w:szCs w:val="22"/>
        </w:rPr>
      </w:pPr>
      <w:r w:rsidRPr="00285804">
        <w:rPr>
          <w:rFonts w:ascii="Tahoma" w:hAnsi="Tahoma" w:cs="Tahoma"/>
          <w:b/>
          <w:sz w:val="22"/>
          <w:szCs w:val="22"/>
        </w:rPr>
        <w:t>POOBLAŠČAMO</w:t>
      </w:r>
    </w:p>
    <w:p w14:paraId="1F01AFBF" w14:textId="77777777" w:rsidR="00547F96" w:rsidRPr="00285804" w:rsidRDefault="00547F96" w:rsidP="00547F96">
      <w:pPr>
        <w:keepNext/>
        <w:keepLines/>
        <w:contextualSpacing/>
        <w:jc w:val="both"/>
        <w:rPr>
          <w:rFonts w:ascii="Tahoma" w:hAnsi="Tahoma" w:cs="Tahoma"/>
        </w:rPr>
      </w:pPr>
    </w:p>
    <w:p w14:paraId="45AB00E2" w14:textId="77777777" w:rsidR="00547F96" w:rsidRPr="00285804" w:rsidRDefault="00547F96" w:rsidP="00547F96">
      <w:pPr>
        <w:keepNext/>
        <w:keepLines/>
        <w:spacing w:line="276" w:lineRule="auto"/>
        <w:jc w:val="both"/>
        <w:rPr>
          <w:rFonts w:ascii="Tahoma" w:hAnsi="Tahoma" w:cs="Tahoma"/>
        </w:rPr>
      </w:pPr>
      <w:r w:rsidRPr="00285804">
        <w:rPr>
          <w:rFonts w:ascii="Tahoma" w:hAnsi="Tahoma" w:cs="Tahoma"/>
        </w:rPr>
        <w:t xml:space="preserve">naročnika </w:t>
      </w:r>
      <w:r>
        <w:rPr>
          <w:rFonts w:ascii="Tahoma" w:hAnsi="Tahoma" w:cs="Tahoma"/>
          <w:bCs/>
        </w:rPr>
        <w:t>JAVNO PODJETJE VODOVOD KANALIZACIJA SNAGA, d.o.o. Vodovodna cesta 90, 1000 Ljubljana</w:t>
      </w:r>
      <w:r w:rsidRPr="00285804">
        <w:rPr>
          <w:rFonts w:ascii="Tahoma" w:hAnsi="Tahoma" w:cs="Tahoma"/>
        </w:rPr>
        <w:t>, da na podlagi potrjenega računa oziroma situacije neposredno plačuje naše obveznosti do naslednjih podizvajalcev:</w:t>
      </w:r>
    </w:p>
    <w:p w14:paraId="4C4DC547" w14:textId="77777777" w:rsidR="00547F96" w:rsidRPr="00285804" w:rsidRDefault="00547F96" w:rsidP="00547F96">
      <w:pPr>
        <w:keepNext/>
        <w:keepLines/>
        <w:spacing w:line="276" w:lineRule="auto"/>
        <w:jc w:val="both"/>
        <w:rPr>
          <w:rFonts w:ascii="Tahoma" w:hAnsi="Tahoma" w:cs="Tahoma"/>
        </w:rPr>
      </w:pPr>
    </w:p>
    <w:tbl>
      <w:tblPr>
        <w:tblStyle w:val="Tabelamrea7"/>
        <w:tblW w:w="9606" w:type="dxa"/>
        <w:tblLayout w:type="fixed"/>
        <w:tblLook w:val="04A0" w:firstRow="1" w:lastRow="0" w:firstColumn="1" w:lastColumn="0" w:noHBand="0" w:noVBand="1"/>
      </w:tblPr>
      <w:tblGrid>
        <w:gridCol w:w="562"/>
        <w:gridCol w:w="9044"/>
      </w:tblGrid>
      <w:tr w:rsidR="00547F96" w:rsidRPr="00285804" w14:paraId="3E18DF66" w14:textId="77777777" w:rsidTr="00567081">
        <w:trPr>
          <w:trHeight w:val="383"/>
        </w:trPr>
        <w:tc>
          <w:tcPr>
            <w:tcW w:w="562" w:type="dxa"/>
            <w:vAlign w:val="center"/>
          </w:tcPr>
          <w:p w14:paraId="5E961333" w14:textId="77777777" w:rsidR="00547F96" w:rsidRPr="00285804" w:rsidRDefault="00547F96" w:rsidP="00567081">
            <w:pPr>
              <w:keepNext/>
              <w:keepLines/>
              <w:ind w:right="-108"/>
              <w:rPr>
                <w:rFonts w:ascii="Tahoma" w:hAnsi="Tahoma" w:cs="Tahoma"/>
                <w:sz w:val="20"/>
                <w:szCs w:val="20"/>
              </w:rPr>
            </w:pPr>
            <w:r w:rsidRPr="00285804">
              <w:rPr>
                <w:rFonts w:ascii="Tahoma" w:hAnsi="Tahoma" w:cs="Tahoma"/>
                <w:sz w:val="18"/>
                <w:szCs w:val="20"/>
              </w:rPr>
              <w:t xml:space="preserve">Št. </w:t>
            </w:r>
          </w:p>
        </w:tc>
        <w:tc>
          <w:tcPr>
            <w:tcW w:w="9044" w:type="dxa"/>
            <w:vAlign w:val="center"/>
          </w:tcPr>
          <w:p w14:paraId="3E6B86A3" w14:textId="77777777" w:rsidR="00547F96" w:rsidRPr="00285804" w:rsidRDefault="00547F96" w:rsidP="00567081">
            <w:pPr>
              <w:keepNext/>
              <w:keepLines/>
              <w:jc w:val="center"/>
              <w:rPr>
                <w:rFonts w:ascii="Tahoma" w:hAnsi="Tahoma" w:cs="Tahoma"/>
                <w:sz w:val="20"/>
                <w:szCs w:val="20"/>
              </w:rPr>
            </w:pPr>
            <w:r w:rsidRPr="00285804">
              <w:rPr>
                <w:rFonts w:ascii="Tahoma" w:hAnsi="Tahoma" w:cs="Tahoma"/>
                <w:sz w:val="20"/>
                <w:szCs w:val="20"/>
              </w:rPr>
              <w:t>NAZIV PODIZVAJALCA</w:t>
            </w:r>
          </w:p>
        </w:tc>
      </w:tr>
      <w:tr w:rsidR="00547F96" w:rsidRPr="00285804" w14:paraId="0A763690" w14:textId="77777777" w:rsidTr="00567081">
        <w:tc>
          <w:tcPr>
            <w:tcW w:w="562" w:type="dxa"/>
            <w:vAlign w:val="center"/>
          </w:tcPr>
          <w:p w14:paraId="5B3F3122" w14:textId="77777777" w:rsidR="00547F96" w:rsidRPr="00285804" w:rsidRDefault="00547F96" w:rsidP="00567081">
            <w:pPr>
              <w:keepNext/>
              <w:keepLines/>
              <w:jc w:val="center"/>
              <w:rPr>
                <w:rFonts w:ascii="Tahoma" w:hAnsi="Tahoma" w:cs="Tahoma"/>
                <w:sz w:val="16"/>
              </w:rPr>
            </w:pPr>
          </w:p>
          <w:p w14:paraId="224CC077"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1.</w:t>
            </w:r>
          </w:p>
          <w:p w14:paraId="75806A45" w14:textId="77777777" w:rsidR="00547F96" w:rsidRPr="00285804" w:rsidRDefault="00547F96" w:rsidP="00567081">
            <w:pPr>
              <w:keepNext/>
              <w:keepLines/>
              <w:jc w:val="center"/>
              <w:rPr>
                <w:rFonts w:ascii="Tahoma" w:hAnsi="Tahoma" w:cs="Tahoma"/>
                <w:sz w:val="16"/>
              </w:rPr>
            </w:pPr>
          </w:p>
        </w:tc>
        <w:tc>
          <w:tcPr>
            <w:tcW w:w="9044" w:type="dxa"/>
            <w:vAlign w:val="center"/>
          </w:tcPr>
          <w:p w14:paraId="5A79DF7D" w14:textId="77777777" w:rsidR="00547F96" w:rsidRPr="00285804" w:rsidRDefault="00547F96" w:rsidP="00567081">
            <w:pPr>
              <w:keepNext/>
              <w:keepLines/>
              <w:rPr>
                <w:rFonts w:ascii="Tahoma" w:hAnsi="Tahoma" w:cs="Tahoma"/>
              </w:rPr>
            </w:pPr>
          </w:p>
          <w:p w14:paraId="107F9328" w14:textId="77777777" w:rsidR="00547F96" w:rsidRPr="00285804" w:rsidRDefault="00547F96" w:rsidP="00567081">
            <w:pPr>
              <w:keepNext/>
              <w:keepLines/>
              <w:rPr>
                <w:rFonts w:ascii="Tahoma" w:hAnsi="Tahoma" w:cs="Tahoma"/>
              </w:rPr>
            </w:pPr>
          </w:p>
          <w:p w14:paraId="093D29B8" w14:textId="77777777" w:rsidR="00547F96" w:rsidRPr="00285804" w:rsidRDefault="00547F96" w:rsidP="00567081">
            <w:pPr>
              <w:keepNext/>
              <w:keepLines/>
              <w:rPr>
                <w:rFonts w:ascii="Tahoma" w:hAnsi="Tahoma" w:cs="Tahoma"/>
              </w:rPr>
            </w:pPr>
          </w:p>
        </w:tc>
      </w:tr>
      <w:tr w:rsidR="00547F96" w:rsidRPr="00285804" w14:paraId="79D032F7" w14:textId="77777777" w:rsidTr="00567081">
        <w:tc>
          <w:tcPr>
            <w:tcW w:w="562" w:type="dxa"/>
            <w:vAlign w:val="center"/>
          </w:tcPr>
          <w:p w14:paraId="7417E70F" w14:textId="77777777" w:rsidR="00547F96" w:rsidRPr="00285804" w:rsidRDefault="00547F96" w:rsidP="00567081">
            <w:pPr>
              <w:keepNext/>
              <w:keepLines/>
              <w:jc w:val="center"/>
              <w:rPr>
                <w:rFonts w:ascii="Tahoma" w:hAnsi="Tahoma" w:cs="Tahoma"/>
                <w:sz w:val="16"/>
              </w:rPr>
            </w:pPr>
          </w:p>
          <w:p w14:paraId="540825DB"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2.</w:t>
            </w:r>
          </w:p>
          <w:p w14:paraId="57A122B1" w14:textId="77777777" w:rsidR="00547F96" w:rsidRPr="00285804" w:rsidRDefault="00547F96" w:rsidP="00567081">
            <w:pPr>
              <w:keepNext/>
              <w:keepLines/>
              <w:jc w:val="center"/>
              <w:rPr>
                <w:rFonts w:ascii="Tahoma" w:hAnsi="Tahoma" w:cs="Tahoma"/>
                <w:sz w:val="16"/>
              </w:rPr>
            </w:pPr>
          </w:p>
        </w:tc>
        <w:tc>
          <w:tcPr>
            <w:tcW w:w="9044" w:type="dxa"/>
            <w:vAlign w:val="center"/>
          </w:tcPr>
          <w:p w14:paraId="5BBCBBDD" w14:textId="77777777" w:rsidR="00547F96" w:rsidRPr="00285804" w:rsidRDefault="00547F96" w:rsidP="00567081">
            <w:pPr>
              <w:keepNext/>
              <w:keepLines/>
              <w:rPr>
                <w:rFonts w:ascii="Tahoma" w:hAnsi="Tahoma" w:cs="Tahoma"/>
              </w:rPr>
            </w:pPr>
          </w:p>
          <w:p w14:paraId="727FE5C6" w14:textId="77777777" w:rsidR="00547F96" w:rsidRPr="00285804" w:rsidRDefault="00547F96" w:rsidP="00567081">
            <w:pPr>
              <w:keepNext/>
              <w:keepLines/>
              <w:rPr>
                <w:rFonts w:ascii="Tahoma" w:hAnsi="Tahoma" w:cs="Tahoma"/>
              </w:rPr>
            </w:pPr>
          </w:p>
          <w:p w14:paraId="2F9ECAA0" w14:textId="77777777" w:rsidR="00547F96" w:rsidRPr="00285804" w:rsidRDefault="00547F96" w:rsidP="00567081">
            <w:pPr>
              <w:keepNext/>
              <w:keepLines/>
              <w:rPr>
                <w:rFonts w:ascii="Tahoma" w:hAnsi="Tahoma" w:cs="Tahoma"/>
              </w:rPr>
            </w:pPr>
          </w:p>
        </w:tc>
      </w:tr>
      <w:tr w:rsidR="00547F96" w:rsidRPr="00285804" w14:paraId="67CBBE72" w14:textId="77777777" w:rsidTr="00567081">
        <w:tc>
          <w:tcPr>
            <w:tcW w:w="562" w:type="dxa"/>
            <w:vAlign w:val="center"/>
          </w:tcPr>
          <w:p w14:paraId="43401B93" w14:textId="77777777" w:rsidR="00547F96" w:rsidRPr="00285804" w:rsidRDefault="00547F96" w:rsidP="00567081">
            <w:pPr>
              <w:keepNext/>
              <w:keepLines/>
              <w:jc w:val="center"/>
              <w:rPr>
                <w:rFonts w:ascii="Tahoma" w:hAnsi="Tahoma" w:cs="Tahoma"/>
                <w:sz w:val="16"/>
              </w:rPr>
            </w:pPr>
          </w:p>
          <w:p w14:paraId="0D6EBB56"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3.</w:t>
            </w:r>
          </w:p>
          <w:p w14:paraId="6C15790D" w14:textId="77777777" w:rsidR="00547F96" w:rsidRPr="00285804" w:rsidRDefault="00547F96" w:rsidP="00567081">
            <w:pPr>
              <w:keepNext/>
              <w:keepLines/>
              <w:jc w:val="center"/>
              <w:rPr>
                <w:rFonts w:ascii="Tahoma" w:hAnsi="Tahoma" w:cs="Tahoma"/>
                <w:sz w:val="16"/>
              </w:rPr>
            </w:pPr>
          </w:p>
        </w:tc>
        <w:tc>
          <w:tcPr>
            <w:tcW w:w="9044" w:type="dxa"/>
            <w:vAlign w:val="center"/>
          </w:tcPr>
          <w:p w14:paraId="0ED1EB60" w14:textId="77777777" w:rsidR="00547F96" w:rsidRPr="00285804" w:rsidRDefault="00547F96" w:rsidP="00567081">
            <w:pPr>
              <w:keepNext/>
              <w:keepLines/>
              <w:rPr>
                <w:rFonts w:ascii="Tahoma" w:hAnsi="Tahoma" w:cs="Tahoma"/>
              </w:rPr>
            </w:pPr>
          </w:p>
          <w:p w14:paraId="263F7AE6" w14:textId="77777777" w:rsidR="00547F96" w:rsidRPr="00285804" w:rsidRDefault="00547F96" w:rsidP="00567081">
            <w:pPr>
              <w:keepNext/>
              <w:keepLines/>
              <w:rPr>
                <w:rFonts w:ascii="Tahoma" w:hAnsi="Tahoma" w:cs="Tahoma"/>
              </w:rPr>
            </w:pPr>
          </w:p>
          <w:p w14:paraId="6C5A85CB" w14:textId="77777777" w:rsidR="00547F96" w:rsidRPr="00285804" w:rsidRDefault="00547F96" w:rsidP="00567081">
            <w:pPr>
              <w:keepNext/>
              <w:keepLines/>
              <w:rPr>
                <w:rFonts w:ascii="Tahoma" w:hAnsi="Tahoma" w:cs="Tahoma"/>
              </w:rPr>
            </w:pPr>
          </w:p>
        </w:tc>
      </w:tr>
      <w:tr w:rsidR="00547F96" w:rsidRPr="00285804" w14:paraId="594B724A" w14:textId="77777777" w:rsidTr="00567081">
        <w:trPr>
          <w:trHeight w:val="495"/>
        </w:trPr>
        <w:tc>
          <w:tcPr>
            <w:tcW w:w="562" w:type="dxa"/>
            <w:vAlign w:val="center"/>
          </w:tcPr>
          <w:p w14:paraId="0E560571" w14:textId="77777777" w:rsidR="00547F96" w:rsidRPr="00285804" w:rsidRDefault="00547F96" w:rsidP="00567081">
            <w:pPr>
              <w:keepNext/>
              <w:keepLines/>
              <w:jc w:val="center"/>
              <w:rPr>
                <w:rFonts w:ascii="Tahoma" w:hAnsi="Tahoma" w:cs="Tahoma"/>
                <w:sz w:val="16"/>
              </w:rPr>
            </w:pPr>
            <w:r>
              <w:rPr>
                <w:rFonts w:ascii="Tahoma" w:hAnsi="Tahoma" w:cs="Tahoma"/>
                <w:sz w:val="16"/>
              </w:rPr>
              <w:t>…</w:t>
            </w:r>
          </w:p>
        </w:tc>
        <w:tc>
          <w:tcPr>
            <w:tcW w:w="9044" w:type="dxa"/>
            <w:vAlign w:val="center"/>
          </w:tcPr>
          <w:p w14:paraId="151B745B" w14:textId="77777777" w:rsidR="00547F96" w:rsidRPr="00285804" w:rsidRDefault="00547F96" w:rsidP="00567081">
            <w:pPr>
              <w:keepNext/>
              <w:keepLines/>
              <w:rPr>
                <w:rFonts w:ascii="Tahoma" w:hAnsi="Tahoma" w:cs="Tahoma"/>
              </w:rPr>
            </w:pPr>
          </w:p>
        </w:tc>
      </w:tr>
    </w:tbl>
    <w:p w14:paraId="3E6C79AB" w14:textId="77777777" w:rsidR="00547F96" w:rsidRPr="00285804" w:rsidRDefault="00547F96" w:rsidP="00547F96">
      <w:pPr>
        <w:keepNext/>
        <w:keepLines/>
        <w:spacing w:line="276" w:lineRule="auto"/>
        <w:jc w:val="both"/>
        <w:rPr>
          <w:rFonts w:ascii="Tahoma" w:hAnsi="Tahoma" w:cs="Tahoma"/>
        </w:rPr>
      </w:pPr>
    </w:p>
    <w:p w14:paraId="62846777" w14:textId="77777777" w:rsidR="00547F96" w:rsidRPr="00285804" w:rsidRDefault="00547F96" w:rsidP="00547F96">
      <w:pPr>
        <w:keepNext/>
        <w:keepLines/>
        <w:rPr>
          <w:b/>
        </w:rPr>
      </w:pPr>
    </w:p>
    <w:p w14:paraId="0C8231FA" w14:textId="77777777" w:rsidR="00547F96" w:rsidRPr="00285804" w:rsidRDefault="00547F96" w:rsidP="00547F96">
      <w:pPr>
        <w:keepNext/>
        <w:keepLines/>
        <w:rPr>
          <w:rFonts w:ascii="Tahoma" w:hAnsi="Tahoma" w:cs="Tahoma"/>
        </w:rPr>
      </w:pPr>
      <w:r w:rsidRPr="00285804">
        <w:rPr>
          <w:rFonts w:ascii="Tahoma" w:hAnsi="Tahoma" w:cs="Tahoma"/>
        </w:rPr>
        <w:t>__________________________                     Žig                             __________________________</w:t>
      </w:r>
    </w:p>
    <w:p w14:paraId="79C3ECF4" w14:textId="77777777" w:rsidR="00547F96" w:rsidRPr="00285804" w:rsidRDefault="00547F96" w:rsidP="00547F96">
      <w:pPr>
        <w:keepNext/>
        <w:keepLines/>
        <w:ind w:left="6237" w:hanging="6237"/>
        <w:rPr>
          <w:rFonts w:ascii="Tahoma" w:hAnsi="Tahoma" w:cs="Tahoma"/>
        </w:rPr>
      </w:pPr>
      <w:r w:rsidRPr="00285804">
        <w:rPr>
          <w:rFonts w:ascii="Tahoma" w:hAnsi="Tahoma" w:cs="Tahoma"/>
        </w:rPr>
        <w:t xml:space="preserve">(Kraj in datum)                                                </w:t>
      </w:r>
      <w:r>
        <w:rPr>
          <w:rFonts w:ascii="Tahoma" w:hAnsi="Tahoma" w:cs="Tahoma"/>
        </w:rPr>
        <w:t xml:space="preserve">                             </w:t>
      </w:r>
      <w:r w:rsidRPr="00285804">
        <w:rPr>
          <w:rFonts w:ascii="Tahoma" w:hAnsi="Tahoma" w:cs="Tahoma"/>
        </w:rPr>
        <w:t>(</w:t>
      </w:r>
      <w:r>
        <w:rPr>
          <w:rFonts w:ascii="Tahoma" w:hAnsi="Tahoma" w:cs="Tahoma"/>
        </w:rPr>
        <w:t xml:space="preserve">Ime in priimek ter podpis </w:t>
      </w:r>
      <w:r w:rsidRPr="00285804">
        <w:rPr>
          <w:rFonts w:ascii="Tahoma" w:hAnsi="Tahoma" w:cs="Tahoma"/>
        </w:rPr>
        <w:t>ponudnika)</w:t>
      </w:r>
    </w:p>
    <w:p w14:paraId="6C664220" w14:textId="77777777" w:rsidR="00547F96" w:rsidRPr="00285804" w:rsidRDefault="00547F96" w:rsidP="00547F96">
      <w:pPr>
        <w:keepNext/>
        <w:keepLines/>
        <w:jc w:val="right"/>
        <w:rPr>
          <w:rFonts w:ascii="Tahoma" w:hAnsi="Tahoma" w:cs="Tahoma"/>
          <w:b/>
        </w:rPr>
      </w:pPr>
    </w:p>
    <w:p w14:paraId="2A03BEA3" w14:textId="77777777" w:rsidR="00547F96" w:rsidRPr="00285804" w:rsidRDefault="00547F96" w:rsidP="00547F96">
      <w:pPr>
        <w:keepNext/>
        <w:keepLines/>
        <w:jc w:val="both"/>
        <w:rPr>
          <w:b/>
        </w:rPr>
      </w:pPr>
    </w:p>
    <w:p w14:paraId="6CB5342D" w14:textId="77777777" w:rsidR="00547F96" w:rsidRPr="00285804" w:rsidRDefault="00547F96" w:rsidP="00547F96">
      <w:pPr>
        <w:keepNext/>
        <w:keepLines/>
        <w:jc w:val="both"/>
        <w:rPr>
          <w:b/>
        </w:rPr>
      </w:pPr>
    </w:p>
    <w:p w14:paraId="7E9F8EB1" w14:textId="77777777" w:rsidR="00547F96" w:rsidRPr="00285804" w:rsidRDefault="00547F96" w:rsidP="00547F96">
      <w:pPr>
        <w:keepNext/>
        <w:keepLines/>
        <w:spacing w:after="40"/>
        <w:jc w:val="both"/>
        <w:rPr>
          <w:rFonts w:ascii="Tahoma" w:hAnsi="Tahoma" w:cs="Tahoma"/>
          <w:b/>
          <w:i/>
          <w:sz w:val="16"/>
          <w:szCs w:val="18"/>
          <w:u w:val="single"/>
        </w:rPr>
      </w:pPr>
      <w:r w:rsidRPr="00285804">
        <w:rPr>
          <w:rFonts w:ascii="Tahoma" w:hAnsi="Tahoma" w:cs="Tahoma"/>
          <w:b/>
          <w:i/>
          <w:sz w:val="16"/>
          <w:szCs w:val="18"/>
          <w:u w:val="single"/>
        </w:rPr>
        <w:t xml:space="preserve">Opomba: </w:t>
      </w:r>
    </w:p>
    <w:p w14:paraId="4A320F51" w14:textId="77777777" w:rsidR="00547F96" w:rsidRPr="00285804" w:rsidRDefault="00547F96" w:rsidP="00547F96">
      <w:pPr>
        <w:keepNext/>
        <w:keepLines/>
        <w:jc w:val="both"/>
        <w:rPr>
          <w:b/>
          <w:sz w:val="18"/>
        </w:rPr>
      </w:pPr>
      <w:r w:rsidRPr="00285804">
        <w:rPr>
          <w:rFonts w:ascii="Tahoma" w:hAnsi="Tahoma" w:cs="Tahoma"/>
          <w:i/>
          <w:iCs/>
          <w:sz w:val="16"/>
          <w:szCs w:val="22"/>
        </w:rPr>
        <w:t xml:space="preserve">Obrazec se izpolni in podpiše </w:t>
      </w:r>
      <w:r w:rsidRPr="00285804">
        <w:rPr>
          <w:rFonts w:ascii="Tahoma" w:hAnsi="Tahoma" w:cs="Tahoma"/>
          <w:i/>
          <w:iCs/>
          <w:sz w:val="16"/>
          <w:szCs w:val="22"/>
          <w:u w:val="single"/>
        </w:rPr>
        <w:t>kadar namerava ponudnik izvesti javno naročilo s podizvajalcem, ki zahteva neposredno plačilo</w:t>
      </w:r>
      <w:r w:rsidRPr="00285804">
        <w:rPr>
          <w:rFonts w:ascii="Tahoma" w:hAnsi="Tahoma" w:cs="Tahoma"/>
          <w:i/>
          <w:iCs/>
          <w:sz w:val="16"/>
          <w:szCs w:val="22"/>
        </w:rPr>
        <w:t xml:space="preserve"> v skladu s 94. členom ZJN-3, ter posledično služi kot priloga k pogodbi o izvedbi javnega naročila.</w:t>
      </w:r>
    </w:p>
    <w:p w14:paraId="7D82695E" w14:textId="77777777" w:rsidR="00547F96" w:rsidRPr="00285804" w:rsidRDefault="00547F96" w:rsidP="00547F96">
      <w:pPr>
        <w:keepNext/>
        <w:keepLines/>
        <w:jc w:val="both"/>
        <w:rPr>
          <w:rFonts w:ascii="Tahoma" w:hAnsi="Tahoma" w:cs="Tahoma"/>
          <w:i/>
          <w:iCs/>
          <w:sz w:val="14"/>
          <w:szCs w:val="22"/>
        </w:rPr>
      </w:pPr>
    </w:p>
    <w:p w14:paraId="0F113E47"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 xml:space="preserve">V primeru, da ponudnik </w:t>
      </w:r>
      <w:r w:rsidRPr="00285804">
        <w:rPr>
          <w:rFonts w:ascii="Tahoma" w:hAnsi="Tahoma" w:cs="Tahoma"/>
          <w:i/>
          <w:iCs/>
          <w:sz w:val="16"/>
          <w:szCs w:val="22"/>
          <w:u w:val="single"/>
        </w:rPr>
        <w:t>ne namerava</w:t>
      </w:r>
      <w:r w:rsidRPr="00285804">
        <w:rPr>
          <w:rFonts w:ascii="Tahoma" w:hAnsi="Tahoma" w:cs="Tahoma"/>
          <w:i/>
          <w:iCs/>
          <w:sz w:val="16"/>
          <w:szCs w:val="22"/>
        </w:rPr>
        <w:t xml:space="preserve"> izvesti javno naročilo s podizvajalcem, </w:t>
      </w:r>
      <w:r w:rsidRPr="00285804">
        <w:rPr>
          <w:rFonts w:ascii="Tahoma" w:hAnsi="Tahoma" w:cs="Tahoma"/>
          <w:i/>
          <w:iCs/>
          <w:sz w:val="16"/>
          <w:szCs w:val="22"/>
          <w:u w:val="single"/>
        </w:rPr>
        <w:t>ki zahteva neposredno plačilo</w:t>
      </w:r>
      <w:r w:rsidRPr="00285804">
        <w:rPr>
          <w:rFonts w:ascii="Tahoma" w:hAnsi="Tahoma" w:cs="Tahoma"/>
          <w:i/>
          <w:iCs/>
          <w:sz w:val="16"/>
          <w:szCs w:val="22"/>
        </w:rPr>
        <w:t xml:space="preserve">, obrazca ni potrebno izpolniti.  </w:t>
      </w:r>
    </w:p>
    <w:p w14:paraId="238ED87A" w14:textId="77777777" w:rsidR="00547F96" w:rsidRPr="00285804" w:rsidRDefault="00547F96" w:rsidP="00547F96">
      <w:pPr>
        <w:keepNext/>
        <w:keepLines/>
        <w:jc w:val="both"/>
        <w:rPr>
          <w:rFonts w:ascii="Tahoma" w:hAnsi="Tahoma" w:cs="Tahoma"/>
          <w:i/>
          <w:iCs/>
          <w:sz w:val="18"/>
          <w:szCs w:val="22"/>
        </w:rPr>
      </w:pPr>
    </w:p>
    <w:p w14:paraId="3A137A04" w14:textId="77777777" w:rsidR="00547F96" w:rsidRPr="00285804" w:rsidRDefault="00547F96" w:rsidP="00547F96">
      <w:pPr>
        <w:keepNext/>
        <w:keepLines/>
        <w:spacing w:after="40"/>
        <w:jc w:val="both"/>
        <w:rPr>
          <w:rFonts w:ascii="Tahoma" w:hAnsi="Tahoma" w:cs="Tahoma"/>
          <w:b/>
          <w:i/>
          <w:sz w:val="16"/>
          <w:szCs w:val="18"/>
          <w:u w:val="single"/>
        </w:rPr>
      </w:pPr>
      <w:r w:rsidRPr="00285804">
        <w:rPr>
          <w:rFonts w:ascii="Tahoma" w:hAnsi="Tahoma" w:cs="Tahoma"/>
          <w:b/>
          <w:i/>
          <w:sz w:val="16"/>
          <w:szCs w:val="18"/>
          <w:u w:val="single"/>
        </w:rPr>
        <w:t>Navodilo:</w:t>
      </w:r>
    </w:p>
    <w:p w14:paraId="183CC00D"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Glavni izvajalec mora svojemu računu ali situaciji priložiti račun ali situacijo podizvajalca, ki ga je predhodno potrdil.</w:t>
      </w:r>
    </w:p>
    <w:p w14:paraId="6DA068F8" w14:textId="77777777" w:rsidR="00547F96" w:rsidRPr="00285804" w:rsidRDefault="00547F96" w:rsidP="00547F96">
      <w:pPr>
        <w:keepNext/>
        <w:keepLines/>
        <w:jc w:val="both"/>
        <w:rPr>
          <w:rFonts w:ascii="Tahoma" w:hAnsi="Tahoma" w:cs="Tahoma"/>
          <w:b/>
          <w:i/>
          <w:iCs/>
          <w:sz w:val="10"/>
          <w:szCs w:val="22"/>
        </w:rPr>
      </w:pPr>
    </w:p>
    <w:p w14:paraId="3DE7DF6A"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 xml:space="preserve">Ponudnik </w:t>
      </w:r>
      <w:r w:rsidRPr="00285804">
        <w:rPr>
          <w:rFonts w:ascii="Tahoma" w:hAnsi="Tahoma" w:cs="Tahoma"/>
          <w:i/>
          <w:iCs/>
          <w:sz w:val="16"/>
          <w:szCs w:val="22"/>
          <w:u w:val="single"/>
        </w:rPr>
        <w:t>obrazec</w:t>
      </w:r>
      <w:r w:rsidRPr="00285804">
        <w:rPr>
          <w:rFonts w:ascii="Tahoma" w:hAnsi="Tahoma" w:cs="Tahoma"/>
          <w:b/>
          <w:i/>
          <w:iCs/>
          <w:sz w:val="16"/>
          <w:szCs w:val="22"/>
        </w:rPr>
        <w:t xml:space="preserve"> </w:t>
      </w:r>
      <w:r w:rsidRPr="00285804">
        <w:rPr>
          <w:rFonts w:ascii="Tahoma" w:hAnsi="Tahoma" w:cs="Tahoma"/>
          <w:i/>
          <w:iCs/>
          <w:sz w:val="16"/>
          <w:szCs w:val="22"/>
        </w:rPr>
        <w:t>v okviru sistema e-JN</w:t>
      </w:r>
      <w:r w:rsidRPr="00285804">
        <w:rPr>
          <w:rFonts w:ascii="Tahoma" w:hAnsi="Tahoma" w:cs="Tahoma"/>
          <w:b/>
          <w:i/>
          <w:iCs/>
          <w:sz w:val="16"/>
          <w:szCs w:val="22"/>
        </w:rPr>
        <w:t xml:space="preserve"> </w:t>
      </w:r>
      <w:r w:rsidRPr="00285804">
        <w:rPr>
          <w:rFonts w:ascii="Tahoma" w:hAnsi="Tahoma" w:cs="Tahoma"/>
          <w:b/>
          <w:i/>
          <w:iCs/>
          <w:sz w:val="16"/>
          <w:szCs w:val="22"/>
          <w:u w:val="single"/>
        </w:rPr>
        <w:t>naloži v Razdelek »DOKUMENTI«, del »Ostale priloge«!!!</w:t>
      </w:r>
    </w:p>
    <w:p w14:paraId="61EAEF81" w14:textId="77777777" w:rsidR="00750E7B" w:rsidRDefault="00750E7B" w:rsidP="0063302D">
      <w:pPr>
        <w:keepNext/>
        <w:keepLines/>
        <w:jc w:val="both"/>
        <w:rPr>
          <w:rFonts w:ascii="Tahoma" w:hAnsi="Tahoma" w:cs="Tahoma"/>
        </w:rPr>
      </w:pPr>
    </w:p>
    <w:p w14:paraId="0CF3054D" w14:textId="77777777" w:rsidR="00750E7B" w:rsidRDefault="00750E7B" w:rsidP="0063302D">
      <w:pPr>
        <w:keepNext/>
        <w:keepLines/>
        <w:jc w:val="both"/>
        <w:rPr>
          <w:rFonts w:ascii="Tahoma" w:hAnsi="Tahoma" w:cs="Tahoma"/>
        </w:rPr>
      </w:pPr>
    </w:p>
    <w:p w14:paraId="621F21DA" w14:textId="77777777" w:rsidR="00750E7B" w:rsidRDefault="00750E7B" w:rsidP="0063302D">
      <w:pPr>
        <w:keepNext/>
        <w:keepLines/>
        <w:jc w:val="both"/>
        <w:rPr>
          <w:rFonts w:ascii="Tahoma" w:hAnsi="Tahoma" w:cs="Tahoma"/>
        </w:rPr>
      </w:pPr>
    </w:p>
    <w:p w14:paraId="5F62A1F4" w14:textId="77777777" w:rsidR="00750E7B" w:rsidRDefault="00750E7B" w:rsidP="0063302D">
      <w:pPr>
        <w:keepNext/>
        <w:keepLines/>
        <w:jc w:val="both"/>
        <w:rPr>
          <w:rFonts w:ascii="Tahoma" w:hAnsi="Tahoma" w:cs="Tahoma"/>
        </w:rPr>
      </w:pPr>
    </w:p>
    <w:p w14:paraId="65EBEDD9" w14:textId="77777777" w:rsidR="00750E7B" w:rsidRDefault="00750E7B" w:rsidP="0063302D">
      <w:pPr>
        <w:keepNext/>
        <w:keepLines/>
        <w:jc w:val="both"/>
        <w:rPr>
          <w:rFonts w:ascii="Tahoma" w:hAnsi="Tahoma" w:cs="Tahoma"/>
        </w:rPr>
      </w:pPr>
    </w:p>
    <w:p w14:paraId="2710805D" w14:textId="77777777" w:rsidR="00750E7B" w:rsidRDefault="00750E7B" w:rsidP="0063302D">
      <w:pPr>
        <w:keepNext/>
        <w:keepLines/>
        <w:jc w:val="both"/>
        <w:rPr>
          <w:rFonts w:ascii="Tahoma" w:hAnsi="Tahoma" w:cs="Tahoma"/>
        </w:rPr>
      </w:pPr>
    </w:p>
    <w:p w14:paraId="3F194428" w14:textId="77777777" w:rsidR="00750E7B" w:rsidRDefault="00750E7B" w:rsidP="0063302D">
      <w:pPr>
        <w:keepNext/>
        <w:keepLines/>
        <w:jc w:val="both"/>
        <w:rPr>
          <w:rFonts w:ascii="Tahoma" w:hAnsi="Tahoma" w:cs="Tahoma"/>
        </w:rPr>
      </w:pPr>
    </w:p>
    <w:p w14:paraId="47587A3D" w14:textId="77777777" w:rsidR="00750E7B" w:rsidRDefault="00750E7B" w:rsidP="0063302D">
      <w:pPr>
        <w:keepNext/>
        <w:keepLines/>
        <w:jc w:val="both"/>
        <w:rPr>
          <w:rFonts w:ascii="Tahoma" w:hAnsi="Tahoma" w:cs="Tahoma"/>
        </w:rPr>
      </w:pPr>
    </w:p>
    <w:p w14:paraId="2856497B" w14:textId="77777777" w:rsidR="00750E7B" w:rsidRDefault="00750E7B" w:rsidP="0063302D">
      <w:pPr>
        <w:keepNext/>
        <w:keepLines/>
        <w:jc w:val="both"/>
        <w:rPr>
          <w:rFonts w:ascii="Tahoma" w:hAnsi="Tahoma" w:cs="Tahoma"/>
        </w:rPr>
      </w:pPr>
    </w:p>
    <w:p w14:paraId="114DCCED" w14:textId="77777777" w:rsidR="00750E7B" w:rsidRDefault="00750E7B" w:rsidP="0063302D">
      <w:pPr>
        <w:keepNext/>
        <w:keepLines/>
        <w:jc w:val="both"/>
        <w:rPr>
          <w:rFonts w:ascii="Tahoma" w:hAnsi="Tahoma" w:cs="Tahoma"/>
        </w:rPr>
      </w:pPr>
    </w:p>
    <w:p w14:paraId="70BB6062" w14:textId="77777777" w:rsidR="00750E7B" w:rsidRDefault="00750E7B" w:rsidP="0063302D">
      <w:pPr>
        <w:keepNext/>
        <w:keepLines/>
        <w:jc w:val="both"/>
        <w:rPr>
          <w:rFonts w:ascii="Tahoma" w:hAnsi="Tahoma" w:cs="Tahoma"/>
        </w:rPr>
      </w:pPr>
    </w:p>
    <w:p w14:paraId="08526DAD" w14:textId="77777777" w:rsidR="00456174" w:rsidRDefault="00456174" w:rsidP="0063302D">
      <w:pPr>
        <w:keepNext/>
        <w:keepLines/>
        <w:jc w:val="both"/>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7098"/>
        <w:gridCol w:w="2268"/>
      </w:tblGrid>
      <w:tr w:rsidR="00547F96" w:rsidRPr="00285804" w14:paraId="271B36B9" w14:textId="77777777" w:rsidTr="008E7B84">
        <w:tc>
          <w:tcPr>
            <w:tcW w:w="7098" w:type="dxa"/>
            <w:tcBorders>
              <w:top w:val="single" w:sz="4" w:space="0" w:color="000000"/>
              <w:left w:val="single" w:sz="4" w:space="0" w:color="000000"/>
              <w:bottom w:val="single" w:sz="4" w:space="0" w:color="000000"/>
            </w:tcBorders>
          </w:tcPr>
          <w:p w14:paraId="5A041CD1" w14:textId="77777777" w:rsidR="00547F96" w:rsidRPr="00285804" w:rsidRDefault="00547F96" w:rsidP="00567081">
            <w:pPr>
              <w:keepNext/>
              <w:keepLines/>
              <w:contextualSpacing/>
              <w:rPr>
                <w:rFonts w:ascii="Tahoma" w:eastAsia="Calibri" w:hAnsi="Tahoma" w:cs="Tahoma"/>
              </w:rPr>
            </w:pPr>
            <w:r w:rsidRPr="00285804">
              <w:rPr>
                <w:rFonts w:ascii="Tahoma" w:eastAsia="Calibri" w:hAnsi="Tahoma" w:cs="Tahoma"/>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AD2768F" w14:textId="77777777" w:rsidR="00547F96" w:rsidRPr="00285804" w:rsidRDefault="00547F96" w:rsidP="00567081">
            <w:pPr>
              <w:keepNext/>
              <w:keepLines/>
              <w:contextualSpacing/>
              <w:rPr>
                <w:rFonts w:ascii="Tahoma" w:eastAsia="Calibri" w:hAnsi="Tahoma" w:cs="Tahoma"/>
                <w:b/>
              </w:rPr>
            </w:pPr>
            <w:r w:rsidRPr="00285804">
              <w:rPr>
                <w:rFonts w:ascii="Tahoma" w:eastAsia="Calibri" w:hAnsi="Tahoma" w:cs="Tahoma"/>
                <w:b/>
              </w:rPr>
              <w:t>Obrazec 2 k prilogi 5</w:t>
            </w:r>
          </w:p>
        </w:tc>
      </w:tr>
    </w:tbl>
    <w:p w14:paraId="5A0F2AE7" w14:textId="77777777" w:rsidR="00547F96" w:rsidRPr="00285804" w:rsidRDefault="00547F96" w:rsidP="00547F96">
      <w:pPr>
        <w:keepNext/>
        <w:keepLines/>
        <w:contextualSpacing/>
        <w:rPr>
          <w:rFonts w:ascii="Tahoma" w:hAnsi="Tahoma" w:cs="Tahoma"/>
          <w:b/>
          <w:sz w:val="28"/>
        </w:rPr>
      </w:pPr>
    </w:p>
    <w:p w14:paraId="12EDB5A4" w14:textId="6F2AF038" w:rsidR="00547F96" w:rsidRPr="00285804" w:rsidRDefault="00547F96" w:rsidP="00547F96">
      <w:pPr>
        <w:keepNext/>
        <w:keepLines/>
        <w:contextualSpacing/>
        <w:rPr>
          <w:rFonts w:ascii="Tahoma" w:hAnsi="Tahoma" w:cs="Tahoma"/>
        </w:rPr>
      </w:pPr>
      <w:r w:rsidRPr="00285804">
        <w:rPr>
          <w:rFonts w:ascii="Tahoma" w:hAnsi="Tahoma" w:cs="Tahoma"/>
        </w:rPr>
        <w:t>Podizvajalec:</w:t>
      </w:r>
      <w:r>
        <w:rPr>
          <w:rFonts w:ascii="Tahoma" w:hAnsi="Tahoma" w:cs="Tahoma"/>
        </w:rPr>
        <w:t xml:space="preserve"> </w:t>
      </w:r>
      <w:r w:rsidRPr="00285804">
        <w:rPr>
          <w:rFonts w:ascii="Tahoma" w:hAnsi="Tahoma" w:cs="Tahoma"/>
        </w:rPr>
        <w:t>____________________________________________________________________</w:t>
      </w:r>
      <w:r>
        <w:rPr>
          <w:rFonts w:ascii="Tahoma" w:hAnsi="Tahoma" w:cs="Tahoma"/>
        </w:rPr>
        <w:t xml:space="preserve"> </w:t>
      </w:r>
      <w:r w:rsidRPr="00285804">
        <w:rPr>
          <w:rFonts w:ascii="Tahoma" w:hAnsi="Tahoma" w:cs="Tahoma"/>
        </w:rPr>
        <w:t xml:space="preserve">, </w:t>
      </w:r>
    </w:p>
    <w:p w14:paraId="445E0043" w14:textId="77777777" w:rsidR="00547F96" w:rsidRPr="00285804" w:rsidRDefault="00547F96" w:rsidP="00547F96">
      <w:pPr>
        <w:keepNext/>
        <w:keepLines/>
        <w:contextualSpacing/>
        <w:rPr>
          <w:rFonts w:ascii="Tahoma" w:hAnsi="Tahoma" w:cs="Tahoma"/>
        </w:rPr>
      </w:pPr>
    </w:p>
    <w:p w14:paraId="653CE035" w14:textId="6280AFED" w:rsidR="00547F96" w:rsidRPr="00285804" w:rsidRDefault="00547F96" w:rsidP="00547F96">
      <w:pPr>
        <w:keepNext/>
        <w:keepLines/>
        <w:contextualSpacing/>
        <w:rPr>
          <w:rFonts w:ascii="Tahoma" w:hAnsi="Tahoma" w:cs="Tahoma"/>
        </w:rPr>
      </w:pPr>
      <w:r w:rsidRPr="00285804">
        <w:rPr>
          <w:rFonts w:ascii="Tahoma" w:hAnsi="Tahoma" w:cs="Tahoma"/>
        </w:rPr>
        <w:t>ki nastopamo kot podizvajalec pri ponudniku (glavnemu izvajalcu)</w:t>
      </w:r>
      <w:r>
        <w:rPr>
          <w:rFonts w:ascii="Tahoma" w:hAnsi="Tahoma" w:cs="Tahoma"/>
        </w:rPr>
        <w:t xml:space="preserve"> /partnerju</w:t>
      </w:r>
    </w:p>
    <w:p w14:paraId="6B72313C" w14:textId="77777777" w:rsidR="00547F96" w:rsidRPr="00285804" w:rsidRDefault="00547F96" w:rsidP="00547F96">
      <w:pPr>
        <w:keepNext/>
        <w:keepLines/>
        <w:contextualSpacing/>
        <w:rPr>
          <w:rFonts w:ascii="Tahoma" w:hAnsi="Tahoma" w:cs="Tahoma"/>
          <w:b/>
          <w:sz w:val="8"/>
        </w:rPr>
      </w:pPr>
    </w:p>
    <w:p w14:paraId="16D7BECA" w14:textId="043F210D" w:rsidR="00547F96" w:rsidRPr="00285804" w:rsidRDefault="00547F96" w:rsidP="00547F96">
      <w:pPr>
        <w:keepNext/>
        <w:keepLines/>
        <w:contextualSpacing/>
        <w:rPr>
          <w:rFonts w:ascii="Tahoma" w:hAnsi="Tahoma" w:cs="Tahoma"/>
        </w:rPr>
      </w:pPr>
      <w:r w:rsidRPr="00285804">
        <w:rPr>
          <w:rFonts w:ascii="Tahoma" w:hAnsi="Tahoma" w:cs="Tahoma"/>
          <w:b/>
        </w:rPr>
        <w:t xml:space="preserve">____________________________________________________________________ </w:t>
      </w:r>
    </w:p>
    <w:p w14:paraId="6DBF05C0" w14:textId="77777777" w:rsidR="00547F96" w:rsidRPr="00285804" w:rsidRDefault="00547F96" w:rsidP="00547F96">
      <w:pPr>
        <w:keepNext/>
        <w:keepLines/>
        <w:contextualSpacing/>
        <w:rPr>
          <w:rFonts w:ascii="Tahoma" w:hAnsi="Tahoma" w:cs="Tahoma"/>
          <w:b/>
        </w:rPr>
      </w:pPr>
    </w:p>
    <w:p w14:paraId="544C83B2" w14:textId="243C77FC" w:rsidR="00547F96" w:rsidRPr="00285804" w:rsidRDefault="00547F96" w:rsidP="00547F96">
      <w:pPr>
        <w:keepNext/>
        <w:keepLines/>
        <w:contextualSpacing/>
        <w:jc w:val="both"/>
        <w:rPr>
          <w:rFonts w:ascii="Tahoma" w:hAnsi="Tahoma" w:cs="Tahoma"/>
        </w:rPr>
      </w:pPr>
      <w:r w:rsidRPr="00285804">
        <w:rPr>
          <w:rFonts w:ascii="Tahoma" w:hAnsi="Tahoma" w:cs="Tahoma"/>
        </w:rPr>
        <w:t>za izvedbo javnega naročila št.</w:t>
      </w:r>
      <w:r w:rsidRPr="00285804">
        <w:rPr>
          <w:rFonts w:ascii="Tahoma" w:hAnsi="Tahoma" w:cs="Tahoma"/>
          <w:b/>
        </w:rPr>
        <w:t xml:space="preserve"> </w:t>
      </w:r>
      <w:r w:rsidR="005279FC">
        <w:rPr>
          <w:rFonts w:ascii="Tahoma" w:hAnsi="Tahoma" w:cs="Tahoma"/>
          <w:b/>
        </w:rPr>
        <w:t>VKS-89/25</w:t>
      </w:r>
      <w:r w:rsidRPr="00651BDD">
        <w:rPr>
          <w:rFonts w:ascii="Tahoma" w:hAnsi="Tahoma" w:cs="Tahoma"/>
          <w:b/>
        </w:rPr>
        <w:t xml:space="preserve"> </w:t>
      </w:r>
      <w:r>
        <w:rPr>
          <w:rFonts w:ascii="Tahoma" w:hAnsi="Tahoma" w:cs="Tahoma"/>
          <w:b/>
        </w:rPr>
        <w:t>»</w:t>
      </w:r>
      <w:r w:rsidR="00A70F00" w:rsidRPr="00A70F00">
        <w:rPr>
          <w:rFonts w:ascii="Tahoma" w:hAnsi="Tahoma" w:cs="Tahoma"/>
          <w:b/>
          <w:bCs/>
        </w:rPr>
        <w:t>Prevzem ostanka obdelanih mešanih komunalnih odpadkov z EWC oznako 20 03 01 iz obdelave komunalnih odpadkov v RCERO</w:t>
      </w:r>
      <w:r w:rsidRPr="008E4C57">
        <w:rPr>
          <w:rFonts w:ascii="Tahoma" w:hAnsi="Tahoma" w:cs="Tahoma"/>
          <w:b/>
          <w:bCs/>
        </w:rPr>
        <w:t xml:space="preserve"> </w:t>
      </w:r>
      <w:r w:rsidR="00B500DD" w:rsidRPr="00B500DD">
        <w:rPr>
          <w:rFonts w:ascii="Tahoma" w:hAnsi="Tahoma" w:cs="Tahoma"/>
          <w:b/>
          <w:bCs/>
        </w:rPr>
        <w:t>za leto 2025 in leto 2026</w:t>
      </w:r>
      <w:r>
        <w:rPr>
          <w:rFonts w:ascii="Tahoma" w:hAnsi="Tahoma" w:cs="Tahoma"/>
          <w:b/>
          <w:bCs/>
        </w:rPr>
        <w:t>«</w:t>
      </w:r>
    </w:p>
    <w:p w14:paraId="166521B4" w14:textId="77777777" w:rsidR="00547F96" w:rsidRPr="00285804" w:rsidRDefault="00547F96" w:rsidP="00547F96">
      <w:pPr>
        <w:keepNext/>
        <w:keepLines/>
        <w:contextualSpacing/>
        <w:rPr>
          <w:rFonts w:ascii="Tahoma" w:hAnsi="Tahoma" w:cs="Tahoma"/>
          <w:b/>
        </w:rPr>
      </w:pPr>
    </w:p>
    <w:p w14:paraId="40CAA84B" w14:textId="77777777" w:rsidR="00547F96" w:rsidRPr="00285804" w:rsidRDefault="00547F96" w:rsidP="00547F96">
      <w:pPr>
        <w:keepNext/>
        <w:keepLines/>
        <w:contextualSpacing/>
        <w:jc w:val="center"/>
        <w:rPr>
          <w:rFonts w:ascii="Tahoma" w:hAnsi="Tahoma" w:cs="Tahoma"/>
          <w:b/>
          <w:sz w:val="16"/>
        </w:rPr>
      </w:pPr>
    </w:p>
    <w:p w14:paraId="39A71E09" w14:textId="77777777" w:rsidR="00547F96" w:rsidRPr="00285804" w:rsidRDefault="00547F96" w:rsidP="00547F96">
      <w:pPr>
        <w:keepNext/>
        <w:keepLines/>
        <w:contextualSpacing/>
        <w:jc w:val="center"/>
        <w:rPr>
          <w:rFonts w:ascii="Tahoma" w:hAnsi="Tahoma" w:cs="Tahoma"/>
          <w:b/>
          <w:sz w:val="22"/>
          <w:szCs w:val="22"/>
        </w:rPr>
      </w:pPr>
      <w:r w:rsidRPr="00285804">
        <w:rPr>
          <w:rFonts w:ascii="Tahoma" w:hAnsi="Tahoma" w:cs="Tahoma"/>
          <w:b/>
          <w:sz w:val="22"/>
          <w:szCs w:val="22"/>
        </w:rPr>
        <w:t>SOGLAŠAM,</w:t>
      </w:r>
    </w:p>
    <w:p w14:paraId="5B382279" w14:textId="77777777" w:rsidR="00547F96" w:rsidRPr="00285804" w:rsidRDefault="00547F96" w:rsidP="00547F96">
      <w:pPr>
        <w:keepNext/>
        <w:keepLines/>
        <w:contextualSpacing/>
        <w:jc w:val="center"/>
        <w:rPr>
          <w:rFonts w:ascii="Tahoma" w:hAnsi="Tahoma" w:cs="Tahoma"/>
          <w:b/>
          <w:szCs w:val="22"/>
        </w:rPr>
      </w:pPr>
    </w:p>
    <w:p w14:paraId="138F68AE" w14:textId="77777777" w:rsidR="00547F96" w:rsidRPr="00285804" w:rsidRDefault="00547F96" w:rsidP="00547F96">
      <w:pPr>
        <w:keepNext/>
        <w:keepLines/>
        <w:spacing w:line="276" w:lineRule="auto"/>
        <w:jc w:val="both"/>
        <w:rPr>
          <w:rFonts w:ascii="Tahoma" w:hAnsi="Tahoma" w:cs="Tahoma"/>
        </w:rPr>
      </w:pPr>
      <w:r w:rsidRPr="00285804">
        <w:rPr>
          <w:rFonts w:ascii="Tahoma" w:hAnsi="Tahoma" w:cs="Tahoma"/>
        </w:rPr>
        <w:t xml:space="preserve">da nam naročnik </w:t>
      </w:r>
      <w:r>
        <w:rPr>
          <w:rFonts w:ascii="Tahoma" w:hAnsi="Tahoma" w:cs="Tahoma"/>
          <w:bCs/>
        </w:rPr>
        <w:t>JAVNO PODJETJE VODOVOD KANALIZACIJA SNAGA, d.o.o. Vodovodna cesta 90, 1000 Ljubljana</w:t>
      </w:r>
      <w:r w:rsidRPr="00285804">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7FAFA430" w14:textId="77777777" w:rsidR="00547F96" w:rsidRPr="00285804" w:rsidRDefault="00547F96" w:rsidP="00547F96">
      <w:pPr>
        <w:keepNext/>
        <w:keepLines/>
        <w:contextualSpacing/>
        <w:rPr>
          <w:b/>
        </w:rPr>
      </w:pPr>
      <w:r w:rsidRPr="00285804">
        <w:rPr>
          <w:b/>
        </w:rPr>
        <w:t xml:space="preserve"> </w:t>
      </w:r>
    </w:p>
    <w:p w14:paraId="593DA04B" w14:textId="77777777" w:rsidR="00547F96" w:rsidRPr="00285804" w:rsidRDefault="00547F96" w:rsidP="00547F96">
      <w:pPr>
        <w:keepNext/>
        <w:keepLines/>
        <w:contextualSpacing/>
        <w:rPr>
          <w:rFonts w:ascii="Tahoma" w:hAnsi="Tahoma" w:cs="Tahoma"/>
          <w:b/>
        </w:rPr>
      </w:pPr>
    </w:p>
    <w:p w14:paraId="2C3B3B22" w14:textId="7C5CB77D" w:rsidR="00547F96" w:rsidRPr="00285804" w:rsidRDefault="00547F96" w:rsidP="00547F96">
      <w:pPr>
        <w:keepNext/>
        <w:keepLines/>
        <w:contextualSpacing/>
        <w:rPr>
          <w:rFonts w:ascii="Tahoma" w:hAnsi="Tahoma" w:cs="Tahoma"/>
        </w:rPr>
      </w:pPr>
      <w:r w:rsidRPr="00285804">
        <w:rPr>
          <w:rFonts w:ascii="Tahoma" w:hAnsi="Tahoma" w:cs="Tahoma"/>
        </w:rPr>
        <w:t xml:space="preserve">____________________________             </w:t>
      </w:r>
      <w:r>
        <w:rPr>
          <w:rFonts w:ascii="Tahoma" w:hAnsi="Tahoma" w:cs="Tahoma"/>
        </w:rPr>
        <w:t xml:space="preserve">        Žig                    </w:t>
      </w:r>
      <w:r w:rsidRPr="00285804">
        <w:rPr>
          <w:rFonts w:ascii="Tahoma" w:hAnsi="Tahoma" w:cs="Tahoma"/>
        </w:rPr>
        <w:t>____________________________</w:t>
      </w:r>
    </w:p>
    <w:p w14:paraId="775851AD" w14:textId="75DD786C" w:rsidR="00547F96" w:rsidRPr="00285804" w:rsidRDefault="00547F96" w:rsidP="00547F96">
      <w:pPr>
        <w:keepNext/>
        <w:keepLines/>
        <w:ind w:left="6096" w:hanging="6096"/>
        <w:contextualSpacing/>
        <w:rPr>
          <w:rFonts w:ascii="Tahoma" w:hAnsi="Tahoma" w:cs="Tahoma"/>
          <w:sz w:val="18"/>
        </w:rPr>
      </w:pPr>
      <w:r w:rsidRPr="00285804">
        <w:rPr>
          <w:rFonts w:ascii="Tahoma" w:hAnsi="Tahoma" w:cs="Tahoma"/>
          <w:sz w:val="18"/>
        </w:rPr>
        <w:t xml:space="preserve">            Kraj in datum                                                                             </w:t>
      </w:r>
      <w:r w:rsidRPr="0056149C">
        <w:rPr>
          <w:rFonts w:ascii="Tahoma" w:hAnsi="Tahoma" w:cs="Tahoma"/>
          <w:sz w:val="18"/>
        </w:rPr>
        <w:t xml:space="preserve">Ime in priimek ter </w:t>
      </w:r>
      <w:r w:rsidRPr="00285804">
        <w:rPr>
          <w:rFonts w:ascii="Tahoma" w:hAnsi="Tahoma" w:cs="Tahoma"/>
          <w:sz w:val="18"/>
        </w:rPr>
        <w:t>podizvajalca</w:t>
      </w:r>
    </w:p>
    <w:p w14:paraId="1242613F" w14:textId="77777777" w:rsidR="00547F96" w:rsidRPr="00285804" w:rsidRDefault="00547F96" w:rsidP="00547F96">
      <w:pPr>
        <w:keepNext/>
        <w:keepLines/>
        <w:contextualSpacing/>
      </w:pPr>
    </w:p>
    <w:p w14:paraId="17996A0F" w14:textId="77777777" w:rsidR="00547F96" w:rsidRPr="00285804" w:rsidRDefault="00547F96" w:rsidP="00547F96">
      <w:pPr>
        <w:keepNext/>
        <w:keepLines/>
        <w:contextualSpacing/>
      </w:pPr>
    </w:p>
    <w:p w14:paraId="73866F74" w14:textId="77777777" w:rsidR="00547F96" w:rsidRPr="00285804" w:rsidRDefault="00547F96" w:rsidP="00547F96">
      <w:pPr>
        <w:keepNext/>
        <w:keepLines/>
        <w:contextualSpacing/>
      </w:pPr>
    </w:p>
    <w:p w14:paraId="076EA337" w14:textId="77777777" w:rsidR="00547F96" w:rsidRPr="00285804" w:rsidRDefault="00547F96" w:rsidP="00547F96">
      <w:pPr>
        <w:keepNext/>
        <w:keepLines/>
        <w:contextualSpacing/>
      </w:pPr>
    </w:p>
    <w:p w14:paraId="3A782203" w14:textId="77777777" w:rsidR="00547F96" w:rsidRPr="00285804" w:rsidRDefault="00547F96" w:rsidP="00547F96">
      <w:pPr>
        <w:keepNext/>
        <w:keepLines/>
        <w:contextualSpacing/>
      </w:pPr>
    </w:p>
    <w:p w14:paraId="2DBDAD4D" w14:textId="77777777" w:rsidR="00547F96" w:rsidRPr="00285804" w:rsidRDefault="00547F96" w:rsidP="00547F96">
      <w:pPr>
        <w:keepNext/>
        <w:keepLines/>
        <w:contextualSpacing/>
      </w:pPr>
    </w:p>
    <w:p w14:paraId="60AE1F23" w14:textId="77777777" w:rsidR="00547F96" w:rsidRPr="00285804" w:rsidRDefault="00547F96" w:rsidP="00547F96">
      <w:pPr>
        <w:keepNext/>
        <w:keepLines/>
        <w:contextualSpacing/>
      </w:pPr>
    </w:p>
    <w:p w14:paraId="12ED7C73" w14:textId="77777777" w:rsidR="00547F96" w:rsidRPr="00285804" w:rsidRDefault="00547F96" w:rsidP="00547F96">
      <w:pPr>
        <w:keepNext/>
        <w:keepLines/>
        <w:contextualSpacing/>
      </w:pPr>
    </w:p>
    <w:p w14:paraId="3BCC0F7C" w14:textId="77777777" w:rsidR="00547F96" w:rsidRPr="00285804" w:rsidRDefault="00547F96" w:rsidP="00547F96">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1E7ADB5F" w14:textId="77777777" w:rsidR="00547F96" w:rsidRPr="00285804" w:rsidRDefault="00547F96" w:rsidP="00547F96">
      <w:pPr>
        <w:keepNext/>
        <w:keepLines/>
        <w:contextualSpacing/>
        <w:jc w:val="both"/>
        <w:rPr>
          <w:b/>
        </w:rPr>
      </w:pPr>
      <w:r w:rsidRPr="00285804">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6A3E7E63" w14:textId="77777777" w:rsidR="00547F96" w:rsidRPr="00285804" w:rsidRDefault="00547F96" w:rsidP="00547F96">
      <w:pPr>
        <w:keepNext/>
        <w:keepLines/>
        <w:contextualSpacing/>
        <w:jc w:val="both"/>
        <w:rPr>
          <w:rFonts w:ascii="Tahoma" w:hAnsi="Tahoma" w:cs="Tahoma"/>
          <w:i/>
          <w:iCs/>
          <w:sz w:val="18"/>
          <w:szCs w:val="22"/>
        </w:rPr>
      </w:pPr>
    </w:p>
    <w:p w14:paraId="7A83829D" w14:textId="77777777" w:rsidR="00547F96" w:rsidRPr="00285804" w:rsidRDefault="00547F96" w:rsidP="00547F96">
      <w:pPr>
        <w:keepNext/>
        <w:keepLines/>
        <w:contextualSpacing/>
        <w:jc w:val="both"/>
        <w:rPr>
          <w:rFonts w:ascii="Tahoma" w:hAnsi="Tahoma" w:cs="Tahoma"/>
          <w:i/>
          <w:iCs/>
          <w:sz w:val="18"/>
          <w:szCs w:val="22"/>
        </w:rPr>
      </w:pPr>
      <w:r w:rsidRPr="00285804">
        <w:rPr>
          <w:rFonts w:ascii="Tahoma" w:hAnsi="Tahoma" w:cs="Tahoma"/>
          <w:i/>
          <w:iCs/>
          <w:sz w:val="18"/>
          <w:szCs w:val="22"/>
        </w:rPr>
        <w:t xml:space="preserve">V primeru, da ponudnik ne namerava izvesti javno naročilo s podizvajalcem, ki zahteva neposredno plačilo, obrazca ni potrebno izpolniti.  </w:t>
      </w:r>
    </w:p>
    <w:p w14:paraId="2236BB65" w14:textId="77777777" w:rsidR="00547F96" w:rsidRPr="00285804" w:rsidRDefault="00547F96" w:rsidP="00547F96">
      <w:pPr>
        <w:keepNext/>
        <w:keepLines/>
        <w:contextualSpacing/>
      </w:pPr>
    </w:p>
    <w:p w14:paraId="28BFDCFF" w14:textId="77777777" w:rsidR="00547F96" w:rsidRPr="00285804" w:rsidRDefault="00547F96" w:rsidP="00547F96">
      <w:pPr>
        <w:keepNext/>
        <w:keepLines/>
        <w:contextualSpacing/>
      </w:pPr>
    </w:p>
    <w:p w14:paraId="638DEB2A" w14:textId="77777777" w:rsidR="00547F96" w:rsidRPr="00285804" w:rsidRDefault="00547F96" w:rsidP="00547F96">
      <w:pPr>
        <w:keepNext/>
        <w:keepLines/>
        <w:contextualSpacing/>
        <w:rPr>
          <w:rFonts w:ascii="Tahoma" w:hAnsi="Tahoma" w:cs="Tahoma"/>
        </w:rPr>
      </w:pPr>
      <w:r w:rsidRPr="00285804">
        <w:rPr>
          <w:rFonts w:ascii="Tahoma" w:hAnsi="Tahoma" w:cs="Tahoma"/>
          <w:b/>
          <w:i/>
          <w:sz w:val="18"/>
          <w:szCs w:val="18"/>
        </w:rPr>
        <w:t xml:space="preserve">Navodilo: </w:t>
      </w:r>
    </w:p>
    <w:p w14:paraId="5683A3DE" w14:textId="77777777" w:rsidR="00547F96" w:rsidRPr="00285804" w:rsidRDefault="00547F96" w:rsidP="00547F96">
      <w:pPr>
        <w:keepNext/>
        <w:keepLines/>
        <w:tabs>
          <w:tab w:val="left" w:pos="567"/>
          <w:tab w:val="num" w:pos="851"/>
          <w:tab w:val="left" w:pos="993"/>
        </w:tabs>
        <w:contextualSpacing/>
        <w:jc w:val="both"/>
        <w:rPr>
          <w:rFonts w:ascii="Tahoma" w:hAnsi="Tahoma" w:cs="Tahoma"/>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ločeno v Razdelek »DOKUMENTI«, del »Ostale priloge«!!!</w:t>
      </w:r>
    </w:p>
    <w:p w14:paraId="0B1D1348" w14:textId="77777777" w:rsidR="00094688" w:rsidRPr="00C8579C" w:rsidRDefault="00094688" w:rsidP="0063302D">
      <w:pPr>
        <w:keepNext/>
        <w:keepLines/>
        <w:jc w:val="both"/>
        <w:rPr>
          <w:rFonts w:ascii="Tahoma" w:hAnsi="Tahoma" w:cs="Tahoma"/>
        </w:rPr>
      </w:pPr>
    </w:p>
    <w:p w14:paraId="757955F1" w14:textId="77777777" w:rsidR="00094688" w:rsidRPr="00C8579C" w:rsidRDefault="00094688" w:rsidP="0063302D">
      <w:pPr>
        <w:keepNext/>
        <w:keepLines/>
        <w:jc w:val="both"/>
        <w:rPr>
          <w:rFonts w:ascii="Tahoma" w:hAnsi="Tahoma" w:cs="Tahoma"/>
        </w:rPr>
      </w:pPr>
    </w:p>
    <w:p w14:paraId="4AE305DF" w14:textId="77777777" w:rsidR="00D92424" w:rsidRPr="00C8579C" w:rsidRDefault="00D92424" w:rsidP="0063302D">
      <w:pPr>
        <w:keepNext/>
        <w:keepLines/>
        <w:rPr>
          <w:rFonts w:ascii="Tahoma" w:hAnsi="Tahoma" w:cs="Tahoma"/>
        </w:rPr>
      </w:pPr>
    </w:p>
    <w:p w14:paraId="026517A7" w14:textId="77777777" w:rsidR="00D92424" w:rsidRPr="00C8579C" w:rsidRDefault="00D92424" w:rsidP="0063302D">
      <w:pPr>
        <w:keepNext/>
        <w:keepLines/>
        <w:rPr>
          <w:rFonts w:ascii="Tahoma" w:hAnsi="Tahoma" w:cs="Tahoma"/>
        </w:rPr>
      </w:pPr>
    </w:p>
    <w:p w14:paraId="7B491AC3" w14:textId="77777777" w:rsidR="00D92424" w:rsidRPr="00C8579C" w:rsidRDefault="00D92424" w:rsidP="0063302D">
      <w:pPr>
        <w:keepNext/>
        <w:keepLines/>
        <w:rPr>
          <w:rFonts w:ascii="Tahoma" w:hAnsi="Tahoma" w:cs="Tahoma"/>
        </w:rPr>
      </w:pPr>
    </w:p>
    <w:p w14:paraId="3E94946B" w14:textId="77777777" w:rsidR="00D92424" w:rsidRPr="00C8579C" w:rsidRDefault="00D92424" w:rsidP="0063302D">
      <w:pPr>
        <w:keepNext/>
        <w:keepLines/>
        <w:rPr>
          <w:rFonts w:ascii="Tahoma" w:hAnsi="Tahoma" w:cs="Tahoma"/>
        </w:rPr>
      </w:pPr>
    </w:p>
    <w:p w14:paraId="650E94BA" w14:textId="77777777" w:rsidR="00D92424" w:rsidRPr="00C8579C" w:rsidRDefault="00D92424" w:rsidP="0063302D">
      <w:pPr>
        <w:keepNext/>
        <w:keepLines/>
        <w:rPr>
          <w:rFonts w:ascii="Tahoma" w:hAnsi="Tahoma" w:cs="Tahoma"/>
        </w:rPr>
      </w:pPr>
    </w:p>
    <w:p w14:paraId="7B6C84D3" w14:textId="77777777" w:rsidR="00D92424" w:rsidRPr="00C8579C" w:rsidRDefault="00D92424" w:rsidP="0063302D">
      <w:pPr>
        <w:keepNext/>
        <w:keepLines/>
        <w:rPr>
          <w:rFonts w:ascii="Tahoma" w:hAnsi="Tahoma" w:cs="Tahoma"/>
        </w:rPr>
      </w:pPr>
    </w:p>
    <w:p w14:paraId="0D308A04" w14:textId="77777777" w:rsidR="00D92424" w:rsidRPr="00C8579C" w:rsidRDefault="00D92424" w:rsidP="0063302D">
      <w:pPr>
        <w:keepNext/>
        <w:keepLines/>
        <w:rPr>
          <w:rFonts w:ascii="Tahoma" w:hAnsi="Tahoma" w:cs="Tahoma"/>
        </w:rPr>
      </w:pPr>
    </w:p>
    <w:p w14:paraId="1A2B7C92" w14:textId="77777777" w:rsidR="00D92424" w:rsidRPr="00C8579C" w:rsidRDefault="00D92424" w:rsidP="0063302D">
      <w:pPr>
        <w:keepNext/>
        <w:keepLines/>
        <w:rPr>
          <w:rFonts w:ascii="Tahoma" w:hAnsi="Tahoma" w:cs="Tahoma"/>
        </w:rPr>
      </w:pPr>
    </w:p>
    <w:p w14:paraId="11569A99" w14:textId="77777777" w:rsidR="00D92424" w:rsidRPr="00C8579C" w:rsidRDefault="00D92424" w:rsidP="0063302D">
      <w:pPr>
        <w:keepNext/>
        <w:keepLines/>
        <w:rPr>
          <w:rFonts w:ascii="Tahoma" w:hAnsi="Tahoma" w:cs="Tahoma"/>
        </w:rPr>
      </w:pPr>
    </w:p>
    <w:p w14:paraId="4275A3D8" w14:textId="77777777" w:rsidR="00D92424" w:rsidRPr="00C8579C" w:rsidRDefault="00D92424" w:rsidP="0063302D">
      <w:pPr>
        <w:keepNext/>
        <w:keepLines/>
        <w:rPr>
          <w:rFonts w:ascii="Tahoma" w:hAnsi="Tahoma" w:cs="Tahoma"/>
        </w:rPr>
      </w:pPr>
    </w:p>
    <w:p w14:paraId="361B5B27" w14:textId="77777777" w:rsidR="00D92424" w:rsidRPr="00C8579C" w:rsidRDefault="00D92424" w:rsidP="0063302D">
      <w:pPr>
        <w:keepNext/>
        <w:keepLines/>
        <w:rPr>
          <w:rFonts w:ascii="Tahoma" w:hAnsi="Tahoma" w:cs="Tahoma"/>
        </w:rPr>
      </w:pPr>
    </w:p>
    <w:p w14:paraId="5284BE29" w14:textId="77777777" w:rsidR="00D92424" w:rsidRPr="00C8579C" w:rsidRDefault="00D92424" w:rsidP="0063302D">
      <w:pPr>
        <w:keepNext/>
        <w:keepLines/>
        <w:rPr>
          <w:rFonts w:ascii="Tahoma" w:hAnsi="Tahoma" w:cs="Tahoma"/>
        </w:rPr>
      </w:pPr>
    </w:p>
    <w:p w14:paraId="49800050" w14:textId="77777777" w:rsidR="00D92424" w:rsidRPr="00C8579C" w:rsidRDefault="00D92424" w:rsidP="0063302D">
      <w:pPr>
        <w:keepNext/>
        <w:keepLines/>
        <w:rPr>
          <w:rFonts w:ascii="Tahoma" w:hAnsi="Tahoma" w:cs="Tahoma"/>
        </w:rPr>
      </w:pPr>
    </w:p>
    <w:p w14:paraId="4E98D999" w14:textId="77777777" w:rsidR="00D92424" w:rsidRPr="00C8579C" w:rsidRDefault="00D92424" w:rsidP="0063302D">
      <w:pPr>
        <w:keepNext/>
        <w:keepLines/>
        <w:rPr>
          <w:rFonts w:ascii="Tahoma" w:hAnsi="Tahoma" w:cs="Tahoma"/>
        </w:rPr>
      </w:pP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547F96" w:rsidRPr="00285804" w14:paraId="641C0E05" w14:textId="77777777" w:rsidTr="00567081">
        <w:tc>
          <w:tcPr>
            <w:tcW w:w="7315" w:type="dxa"/>
            <w:tcBorders>
              <w:top w:val="single" w:sz="4" w:space="0" w:color="000000"/>
              <w:left w:val="single" w:sz="4" w:space="0" w:color="000000"/>
              <w:bottom w:val="single" w:sz="4" w:space="0" w:color="000000"/>
            </w:tcBorders>
          </w:tcPr>
          <w:p w14:paraId="5FD32C89" w14:textId="7C9A023B" w:rsidR="00547F96" w:rsidRPr="00285804" w:rsidRDefault="00547F96" w:rsidP="00567081">
            <w:pPr>
              <w:keepNext/>
              <w:keepLines/>
              <w:contextualSpacing/>
              <w:rPr>
                <w:rFonts w:ascii="Tahoma" w:eastAsia="Calibri" w:hAnsi="Tahoma" w:cs="Tahoma"/>
              </w:rPr>
            </w:pPr>
            <w:r w:rsidRPr="003C0C04">
              <w:rPr>
                <w:rFonts w:ascii="Tahoma" w:hAnsi="Tahoma" w:cs="Tahoma"/>
              </w:rPr>
              <w:t>SPORAZUM O MEDSEBOJNEM SODELOVANJU</w:t>
            </w:r>
          </w:p>
        </w:tc>
        <w:tc>
          <w:tcPr>
            <w:tcW w:w="2268" w:type="dxa"/>
            <w:tcBorders>
              <w:top w:val="single" w:sz="4" w:space="0" w:color="000000"/>
              <w:left w:val="single" w:sz="4" w:space="0" w:color="808080"/>
              <w:bottom w:val="single" w:sz="4" w:space="0" w:color="000000"/>
              <w:right w:val="single" w:sz="4" w:space="0" w:color="000000"/>
            </w:tcBorders>
          </w:tcPr>
          <w:p w14:paraId="43606554" w14:textId="77777777" w:rsidR="00547F96" w:rsidRPr="00285804" w:rsidRDefault="00547F96" w:rsidP="00567081">
            <w:pPr>
              <w:keepNext/>
              <w:keepLines/>
              <w:contextualSpacing/>
              <w:rPr>
                <w:rFonts w:ascii="Tahoma" w:eastAsia="Calibri" w:hAnsi="Tahoma" w:cs="Tahoma"/>
                <w:b/>
              </w:rPr>
            </w:pPr>
            <w:r w:rsidRPr="00285804">
              <w:rPr>
                <w:rFonts w:ascii="Tahoma" w:eastAsia="Calibri" w:hAnsi="Tahoma" w:cs="Tahoma"/>
                <w:b/>
              </w:rPr>
              <w:t xml:space="preserve">Obrazec </w:t>
            </w:r>
            <w:r>
              <w:rPr>
                <w:rFonts w:ascii="Tahoma" w:eastAsia="Calibri" w:hAnsi="Tahoma" w:cs="Tahoma"/>
                <w:b/>
              </w:rPr>
              <w:t>3</w:t>
            </w:r>
            <w:r w:rsidRPr="00285804">
              <w:rPr>
                <w:rFonts w:ascii="Tahoma" w:eastAsia="Calibri" w:hAnsi="Tahoma" w:cs="Tahoma"/>
                <w:b/>
              </w:rPr>
              <w:t xml:space="preserve"> k prilogi 5</w:t>
            </w:r>
          </w:p>
        </w:tc>
      </w:tr>
    </w:tbl>
    <w:p w14:paraId="2352D319" w14:textId="6B9E94C2" w:rsidR="00547F96" w:rsidRDefault="00547F96" w:rsidP="00547F96">
      <w:pPr>
        <w:keepNext/>
        <w:keepLines/>
        <w:contextualSpacing/>
        <w:rPr>
          <w:rFonts w:ascii="Tahoma" w:hAnsi="Tahoma" w:cs="Tahoma"/>
        </w:rPr>
      </w:pPr>
    </w:p>
    <w:p w14:paraId="60C37323" w14:textId="77777777" w:rsidR="00547F96" w:rsidRPr="003C0C04" w:rsidRDefault="00547F96" w:rsidP="00547F96">
      <w:pPr>
        <w:keepNext/>
        <w:keepLines/>
        <w:jc w:val="center"/>
        <w:rPr>
          <w:rFonts w:ascii="Tahoma" w:hAnsi="Tahoma" w:cs="Tahoma"/>
          <w:b/>
          <w:i/>
        </w:rPr>
      </w:pPr>
      <w:r w:rsidRPr="003C0C04">
        <w:rPr>
          <w:rFonts w:ascii="Tahoma" w:hAnsi="Tahoma" w:cs="Tahoma"/>
          <w:b/>
        </w:rPr>
        <w:t>SPORAZUM</w:t>
      </w:r>
    </w:p>
    <w:p w14:paraId="4524F6C8" w14:textId="77777777" w:rsidR="00547F96" w:rsidRPr="003C0C04" w:rsidRDefault="00547F96" w:rsidP="00547F96">
      <w:pPr>
        <w:keepNext/>
        <w:keepLines/>
        <w:jc w:val="center"/>
        <w:rPr>
          <w:rFonts w:ascii="Tahoma" w:hAnsi="Tahoma" w:cs="Tahoma"/>
          <w:b/>
          <w:i/>
        </w:rPr>
      </w:pPr>
      <w:r w:rsidRPr="003C0C04">
        <w:rPr>
          <w:rFonts w:ascii="Tahoma" w:hAnsi="Tahoma" w:cs="Tahoma"/>
          <w:b/>
        </w:rPr>
        <w:t>O MEDSEBOJNEM SODELOVANJU</w:t>
      </w:r>
    </w:p>
    <w:p w14:paraId="361C342B" w14:textId="77777777" w:rsidR="00547F96" w:rsidRPr="003C0C04" w:rsidRDefault="00547F96" w:rsidP="00547F96">
      <w:pPr>
        <w:keepNext/>
        <w:keepLines/>
        <w:jc w:val="center"/>
        <w:rPr>
          <w:rFonts w:ascii="Tahoma" w:hAnsi="Tahoma" w:cs="Tahoma"/>
          <w:i/>
        </w:rPr>
      </w:pPr>
    </w:p>
    <w:p w14:paraId="730A2378" w14:textId="77777777" w:rsidR="00547F96" w:rsidRPr="003C0C04" w:rsidRDefault="00547F96" w:rsidP="00547F96">
      <w:pPr>
        <w:keepNext/>
        <w:keepLines/>
        <w:jc w:val="center"/>
        <w:rPr>
          <w:rFonts w:ascii="Tahoma" w:hAnsi="Tahoma" w:cs="Tahoma"/>
          <w:i/>
        </w:rPr>
      </w:pPr>
    </w:p>
    <w:p w14:paraId="66FFA83B" w14:textId="77777777" w:rsidR="00547F96" w:rsidRPr="003C0C04" w:rsidRDefault="00547F96" w:rsidP="00547F96">
      <w:pPr>
        <w:keepNext/>
        <w:keepLines/>
        <w:jc w:val="center"/>
        <w:rPr>
          <w:rFonts w:ascii="Tahoma" w:hAnsi="Tahoma" w:cs="Tahoma"/>
          <w:i/>
        </w:rPr>
      </w:pPr>
      <w:r w:rsidRPr="003C0C04">
        <w:rPr>
          <w:rFonts w:ascii="Tahoma" w:hAnsi="Tahoma" w:cs="Tahoma"/>
        </w:rPr>
        <w:t>(med ponudnikom in podizvajalci – priloži ponudnik)</w:t>
      </w:r>
    </w:p>
    <w:p w14:paraId="3DBDD0E9" w14:textId="77777777" w:rsidR="00547F96" w:rsidRPr="003C49E6" w:rsidRDefault="00547F96" w:rsidP="00547F96">
      <w:pPr>
        <w:keepNext/>
        <w:keepLines/>
        <w:contextualSpacing/>
        <w:rPr>
          <w:rFonts w:ascii="Tahoma" w:hAnsi="Tahoma" w:cs="Tahoma"/>
        </w:rPr>
      </w:pPr>
    </w:p>
    <w:p w14:paraId="58E0A8EF" w14:textId="77777777" w:rsidR="00D92424" w:rsidRPr="00C8579C" w:rsidRDefault="00D92424" w:rsidP="0063302D">
      <w:pPr>
        <w:keepNext/>
        <w:keepLines/>
        <w:rPr>
          <w:rFonts w:ascii="Tahoma" w:hAnsi="Tahoma" w:cs="Tahoma"/>
        </w:rPr>
      </w:pPr>
    </w:p>
    <w:p w14:paraId="3DBDB74F" w14:textId="77777777" w:rsidR="00D92424" w:rsidRPr="00C8579C" w:rsidRDefault="00D92424" w:rsidP="0063302D">
      <w:pPr>
        <w:keepNext/>
        <w:keepLines/>
        <w:rPr>
          <w:rFonts w:ascii="Tahoma" w:hAnsi="Tahoma" w:cs="Tahoma"/>
        </w:rPr>
      </w:pPr>
    </w:p>
    <w:p w14:paraId="322E2D6A" w14:textId="77777777" w:rsidR="00D92424" w:rsidRPr="00C8579C" w:rsidRDefault="00D92424" w:rsidP="0063302D">
      <w:pPr>
        <w:keepNext/>
        <w:keepLines/>
        <w:rPr>
          <w:rFonts w:ascii="Tahoma" w:hAnsi="Tahoma" w:cs="Tahoma"/>
        </w:rPr>
      </w:pPr>
    </w:p>
    <w:p w14:paraId="3090FB93" w14:textId="77777777" w:rsidR="00D92424" w:rsidRPr="00C8579C" w:rsidRDefault="00D92424" w:rsidP="0063302D">
      <w:pPr>
        <w:keepNext/>
        <w:keepLines/>
        <w:rPr>
          <w:rFonts w:ascii="Tahoma" w:hAnsi="Tahoma" w:cs="Tahoma"/>
        </w:rPr>
      </w:pPr>
    </w:p>
    <w:p w14:paraId="450FF57E" w14:textId="77777777" w:rsidR="00D92424" w:rsidRPr="00C8579C" w:rsidRDefault="00D92424" w:rsidP="0063302D">
      <w:pPr>
        <w:keepNext/>
        <w:keepLines/>
        <w:rPr>
          <w:rFonts w:ascii="Tahoma" w:hAnsi="Tahoma" w:cs="Tahoma"/>
        </w:rPr>
      </w:pPr>
    </w:p>
    <w:p w14:paraId="1049BA5E" w14:textId="77777777" w:rsidR="00C23AD1" w:rsidRPr="00C8579C" w:rsidRDefault="00C23AD1" w:rsidP="0063302D">
      <w:pPr>
        <w:keepNext/>
        <w:keepLines/>
        <w:rPr>
          <w:rFonts w:ascii="Tahoma" w:hAnsi="Tahoma" w:cs="Tahoma"/>
        </w:rPr>
      </w:pPr>
      <w:r w:rsidRPr="00C8579C">
        <w:rPr>
          <w:rFonts w:ascii="Tahoma" w:hAnsi="Tahoma" w:cs="Tahoma"/>
        </w:rP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547F96" w:rsidRPr="00C8579C" w14:paraId="6AB418BF" w14:textId="77777777" w:rsidTr="00567081">
        <w:tc>
          <w:tcPr>
            <w:tcW w:w="7725" w:type="dxa"/>
          </w:tcPr>
          <w:p w14:paraId="777F6895" w14:textId="20EE9EEA" w:rsidR="00547F96" w:rsidRPr="00C8579C" w:rsidRDefault="00547F96" w:rsidP="0063302D">
            <w:pPr>
              <w:keepNext/>
              <w:keepLines/>
              <w:jc w:val="both"/>
              <w:rPr>
                <w:rFonts w:ascii="Tahoma" w:hAnsi="Tahoma" w:cs="Tahoma"/>
              </w:rPr>
            </w:pPr>
            <w:r w:rsidRPr="00285804">
              <w:rPr>
                <w:rFonts w:ascii="Tahoma" w:hAnsi="Tahoma" w:cs="Tahoma"/>
              </w:rPr>
              <w:lastRenderedPageBreak/>
              <w:t xml:space="preserve">SEZNAM SUBJEKTOV, KATERIH ZMOGLJIVOST UPORABLJA PONUDNIK  </w:t>
            </w:r>
          </w:p>
        </w:tc>
        <w:tc>
          <w:tcPr>
            <w:tcW w:w="1463" w:type="dxa"/>
          </w:tcPr>
          <w:p w14:paraId="316E2CA9" w14:textId="6BA444AE" w:rsidR="00547F96" w:rsidRPr="00C8579C" w:rsidRDefault="00547F96" w:rsidP="00547F96">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39A0322D" w14:textId="3AC58FBF" w:rsidR="00547F96" w:rsidRPr="00F5688B" w:rsidRDefault="00547F96" w:rsidP="00547F96">
      <w:pPr>
        <w:keepNext/>
        <w:keepLines/>
        <w:jc w:val="both"/>
        <w:rPr>
          <w:rFonts w:ascii="Tahoma" w:hAnsi="Tahoma" w:cs="Tahoma"/>
        </w:rPr>
      </w:pPr>
      <w:r w:rsidRPr="00F5688B">
        <w:rPr>
          <w:rFonts w:ascii="Tahoma" w:hAnsi="Tahoma" w:cs="Tahoma"/>
        </w:rPr>
        <w:t>Ponudnik mora v prilogi navesti</w:t>
      </w:r>
      <w:r>
        <w:rPr>
          <w:rFonts w:ascii="Tahoma" w:hAnsi="Tahoma" w:cs="Tahoma"/>
        </w:rPr>
        <w:t xml:space="preserve"> subjekte, katerih zmogljivost uporablja in</w:t>
      </w:r>
      <w:r w:rsidRPr="00F5688B">
        <w:rPr>
          <w:rFonts w:ascii="Tahoma" w:hAnsi="Tahoma" w:cs="Tahoma"/>
        </w:rPr>
        <w:t xml:space="preserve"> izpolniti vse zahtevane podatke. Prilogo podpišeta tako ponudnik kot </w:t>
      </w:r>
      <w:r>
        <w:rPr>
          <w:rFonts w:ascii="Tahoma" w:hAnsi="Tahoma" w:cs="Tahoma"/>
        </w:rPr>
        <w:t>subjekt</w:t>
      </w:r>
      <w:r w:rsidRPr="00F5688B">
        <w:rPr>
          <w:rFonts w:ascii="Tahoma" w:hAnsi="Tahoma" w:cs="Tahoma"/>
        </w:rPr>
        <w:t>.</w:t>
      </w:r>
    </w:p>
    <w:p w14:paraId="22C7FD2A" w14:textId="0D9EB23A" w:rsidR="00D92424" w:rsidRPr="00C8579C" w:rsidRDefault="00D92424" w:rsidP="0063302D">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8"/>
        <w:gridCol w:w="2829"/>
      </w:tblGrid>
      <w:tr w:rsidR="00547F96" w:rsidRPr="00C8579C" w14:paraId="4F90D6A2" w14:textId="77777777" w:rsidTr="00567081">
        <w:trPr>
          <w:trHeight w:val="385"/>
          <w:jc w:val="center"/>
        </w:trPr>
        <w:tc>
          <w:tcPr>
            <w:tcW w:w="9054" w:type="dxa"/>
            <w:gridSpan w:val="3"/>
            <w:vAlign w:val="center"/>
          </w:tcPr>
          <w:p w14:paraId="51B2B32E" w14:textId="5EC54F49" w:rsidR="00547F96" w:rsidRPr="00547F96" w:rsidRDefault="005279FC" w:rsidP="00547F96">
            <w:pPr>
              <w:keepNext/>
              <w:keepLines/>
              <w:jc w:val="both"/>
              <w:rPr>
                <w:rFonts w:ascii="Tahoma" w:hAnsi="Tahoma" w:cs="Tahoma"/>
              </w:rPr>
            </w:pPr>
            <w:r>
              <w:rPr>
                <w:rFonts w:ascii="Tahoma" w:hAnsi="Tahoma" w:cs="Tahoma"/>
                <w:b/>
              </w:rPr>
              <w:t>VKS-89/25</w:t>
            </w:r>
            <w:r w:rsidR="00547F96" w:rsidRPr="00651BDD">
              <w:rPr>
                <w:rFonts w:ascii="Tahoma" w:hAnsi="Tahoma" w:cs="Tahoma"/>
                <w:b/>
              </w:rPr>
              <w:t xml:space="preserve"> </w:t>
            </w:r>
            <w:r w:rsidR="00A70F00" w:rsidRPr="00A70F00">
              <w:rPr>
                <w:rFonts w:ascii="Tahoma" w:hAnsi="Tahoma" w:cs="Tahoma"/>
                <w:b/>
                <w:bCs/>
              </w:rPr>
              <w:t>Prevzem ostanka obdelanih mešanih komunalnih odpadkov z EWC oznako 20 03 01 iz obdelave komunalnih odpadkov v RCERO</w:t>
            </w:r>
            <w:r w:rsidR="00A70F00" w:rsidRPr="00A70F00" w:rsidDel="00A70F00">
              <w:rPr>
                <w:rFonts w:ascii="Tahoma" w:hAnsi="Tahoma" w:cs="Tahoma"/>
                <w:b/>
                <w:bCs/>
              </w:rPr>
              <w:t xml:space="preserve"> </w:t>
            </w:r>
            <w:r w:rsidR="00A70F00">
              <w:rPr>
                <w:rFonts w:ascii="Tahoma" w:hAnsi="Tahoma" w:cs="Tahoma"/>
                <w:b/>
                <w:bCs/>
              </w:rPr>
              <w:t xml:space="preserve"> </w:t>
            </w:r>
            <w:r w:rsidR="00B500DD" w:rsidRPr="00B500DD">
              <w:rPr>
                <w:rFonts w:ascii="Tahoma" w:hAnsi="Tahoma" w:cs="Tahoma"/>
                <w:b/>
                <w:bCs/>
              </w:rPr>
              <w:t>za leto 2025 in leto 2026</w:t>
            </w:r>
          </w:p>
        </w:tc>
      </w:tr>
      <w:tr w:rsidR="00B976DC" w:rsidRPr="00C8579C" w14:paraId="6BFE380F" w14:textId="77777777" w:rsidTr="00547F96">
        <w:trPr>
          <w:trHeight w:val="385"/>
          <w:jc w:val="center"/>
        </w:trPr>
        <w:tc>
          <w:tcPr>
            <w:tcW w:w="3397" w:type="dxa"/>
            <w:vAlign w:val="center"/>
          </w:tcPr>
          <w:p w14:paraId="6D480780" w14:textId="5896A38C" w:rsidR="00B976DC" w:rsidRPr="00C8579C" w:rsidRDefault="00B976DC" w:rsidP="0063302D">
            <w:pPr>
              <w:keepNext/>
              <w:keepLines/>
              <w:rPr>
                <w:rFonts w:ascii="Tahoma" w:hAnsi="Tahoma" w:cs="Tahoma"/>
                <w:sz w:val="18"/>
                <w:szCs w:val="18"/>
              </w:rPr>
            </w:pPr>
            <w:r w:rsidRPr="00C8579C">
              <w:rPr>
                <w:rFonts w:ascii="Tahoma" w:hAnsi="Tahoma" w:cs="Tahoma"/>
                <w:sz w:val="18"/>
                <w:szCs w:val="18"/>
              </w:rPr>
              <w:t>Naziv subjekta</w:t>
            </w:r>
            <w:r w:rsidR="00547F96">
              <w:rPr>
                <w:rFonts w:ascii="Tahoma" w:hAnsi="Tahoma" w:cs="Tahoma"/>
                <w:sz w:val="18"/>
                <w:szCs w:val="18"/>
              </w:rPr>
              <w:t xml:space="preserve"> (firma)</w:t>
            </w:r>
          </w:p>
        </w:tc>
        <w:tc>
          <w:tcPr>
            <w:tcW w:w="5657" w:type="dxa"/>
            <w:gridSpan w:val="2"/>
            <w:vAlign w:val="center"/>
          </w:tcPr>
          <w:p w14:paraId="7F54B222" w14:textId="77777777" w:rsidR="00B976DC" w:rsidRPr="00C8579C" w:rsidRDefault="00B976DC" w:rsidP="0063302D">
            <w:pPr>
              <w:keepNext/>
              <w:keepLines/>
              <w:rPr>
                <w:rFonts w:ascii="Tahoma" w:hAnsi="Tahoma" w:cs="Tahoma"/>
                <w:sz w:val="18"/>
                <w:szCs w:val="18"/>
              </w:rPr>
            </w:pPr>
          </w:p>
          <w:p w14:paraId="6F42AD46" w14:textId="77777777" w:rsidR="00B976DC" w:rsidRPr="00C8579C" w:rsidRDefault="00B976DC" w:rsidP="0063302D">
            <w:pPr>
              <w:keepNext/>
              <w:keepLines/>
              <w:rPr>
                <w:rFonts w:ascii="Tahoma" w:hAnsi="Tahoma" w:cs="Tahoma"/>
                <w:sz w:val="18"/>
                <w:szCs w:val="18"/>
              </w:rPr>
            </w:pPr>
          </w:p>
        </w:tc>
      </w:tr>
      <w:tr w:rsidR="00B976DC" w:rsidRPr="00C8579C" w14:paraId="564FB2A6" w14:textId="77777777" w:rsidTr="00547F96">
        <w:trPr>
          <w:jc w:val="center"/>
        </w:trPr>
        <w:tc>
          <w:tcPr>
            <w:tcW w:w="3397" w:type="dxa"/>
            <w:vAlign w:val="center"/>
          </w:tcPr>
          <w:p w14:paraId="12B98B5E" w14:textId="5326423D" w:rsidR="00B976DC" w:rsidRPr="00C8579C" w:rsidRDefault="00B976DC" w:rsidP="0063302D">
            <w:pPr>
              <w:keepNext/>
              <w:keepLines/>
              <w:rPr>
                <w:rFonts w:ascii="Tahoma" w:hAnsi="Tahoma" w:cs="Tahoma"/>
                <w:sz w:val="18"/>
                <w:szCs w:val="18"/>
              </w:rPr>
            </w:pPr>
            <w:r w:rsidRPr="00C8579C">
              <w:rPr>
                <w:rFonts w:ascii="Tahoma" w:hAnsi="Tahoma" w:cs="Tahoma"/>
                <w:sz w:val="18"/>
                <w:szCs w:val="18"/>
              </w:rPr>
              <w:t>Po</w:t>
            </w:r>
            <w:r w:rsidR="00547F96">
              <w:rPr>
                <w:rFonts w:ascii="Tahoma" w:hAnsi="Tahoma" w:cs="Tahoma"/>
                <w:sz w:val="18"/>
                <w:szCs w:val="18"/>
              </w:rPr>
              <w:t>s</w:t>
            </w:r>
            <w:r w:rsidRPr="00C8579C">
              <w:rPr>
                <w:rFonts w:ascii="Tahoma" w:hAnsi="Tahoma" w:cs="Tahoma"/>
                <w:sz w:val="18"/>
                <w:szCs w:val="18"/>
              </w:rPr>
              <w:t>l</w:t>
            </w:r>
            <w:r w:rsidR="00547F96">
              <w:rPr>
                <w:rFonts w:ascii="Tahoma" w:hAnsi="Tahoma" w:cs="Tahoma"/>
                <w:sz w:val="18"/>
                <w:szCs w:val="18"/>
              </w:rPr>
              <w:t>ov</w:t>
            </w:r>
            <w:r w:rsidRPr="00C8579C">
              <w:rPr>
                <w:rFonts w:ascii="Tahoma" w:hAnsi="Tahoma" w:cs="Tahoma"/>
                <w:sz w:val="18"/>
                <w:szCs w:val="18"/>
              </w:rPr>
              <w:t>ni naslov</w:t>
            </w:r>
            <w:r w:rsidR="00547F96">
              <w:rPr>
                <w:rFonts w:ascii="Tahoma" w:hAnsi="Tahoma" w:cs="Tahoma"/>
                <w:sz w:val="18"/>
                <w:szCs w:val="18"/>
              </w:rPr>
              <w:t xml:space="preserve"> (sedež)</w:t>
            </w:r>
          </w:p>
        </w:tc>
        <w:tc>
          <w:tcPr>
            <w:tcW w:w="5657" w:type="dxa"/>
            <w:gridSpan w:val="2"/>
            <w:vAlign w:val="center"/>
          </w:tcPr>
          <w:p w14:paraId="7324489F" w14:textId="77777777" w:rsidR="00B976DC" w:rsidRPr="00C8579C" w:rsidRDefault="00B976DC" w:rsidP="0063302D">
            <w:pPr>
              <w:keepNext/>
              <w:keepLines/>
              <w:rPr>
                <w:rFonts w:ascii="Tahoma" w:hAnsi="Tahoma" w:cs="Tahoma"/>
                <w:sz w:val="18"/>
                <w:szCs w:val="18"/>
              </w:rPr>
            </w:pPr>
          </w:p>
          <w:p w14:paraId="5202F3CC" w14:textId="77777777" w:rsidR="00B976DC" w:rsidRPr="00C8579C" w:rsidRDefault="00B976DC" w:rsidP="0063302D">
            <w:pPr>
              <w:keepNext/>
              <w:keepLines/>
              <w:rPr>
                <w:rFonts w:ascii="Tahoma" w:hAnsi="Tahoma" w:cs="Tahoma"/>
                <w:sz w:val="18"/>
                <w:szCs w:val="18"/>
              </w:rPr>
            </w:pPr>
          </w:p>
        </w:tc>
      </w:tr>
      <w:tr w:rsidR="00547F96" w:rsidRPr="00C8579C" w14:paraId="1EA1518A" w14:textId="77777777" w:rsidTr="00547F96">
        <w:trPr>
          <w:jc w:val="center"/>
        </w:trPr>
        <w:tc>
          <w:tcPr>
            <w:tcW w:w="3397" w:type="dxa"/>
            <w:vAlign w:val="center"/>
          </w:tcPr>
          <w:p w14:paraId="4A856677" w14:textId="728EE214" w:rsidR="00547F96" w:rsidRPr="00C8579C" w:rsidRDefault="00547F96" w:rsidP="0063302D">
            <w:pPr>
              <w:keepNext/>
              <w:keepLines/>
              <w:spacing w:before="120" w:after="120"/>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subjekta</w:t>
            </w:r>
          </w:p>
        </w:tc>
        <w:tc>
          <w:tcPr>
            <w:tcW w:w="2828" w:type="dxa"/>
            <w:vAlign w:val="center"/>
          </w:tcPr>
          <w:p w14:paraId="1993EAF5" w14:textId="77777777" w:rsidR="00547F96" w:rsidRPr="00C8579C" w:rsidRDefault="00547F96" w:rsidP="0063302D">
            <w:pPr>
              <w:keepNext/>
              <w:keepLines/>
              <w:rPr>
                <w:rFonts w:ascii="Tahoma" w:hAnsi="Tahoma" w:cs="Tahoma"/>
                <w:sz w:val="18"/>
                <w:szCs w:val="18"/>
              </w:rPr>
            </w:pPr>
          </w:p>
        </w:tc>
        <w:tc>
          <w:tcPr>
            <w:tcW w:w="2829" w:type="dxa"/>
            <w:vAlign w:val="center"/>
          </w:tcPr>
          <w:p w14:paraId="7AB8CD1A" w14:textId="04DFD250" w:rsidR="00547F96" w:rsidRPr="00C8579C" w:rsidRDefault="00547F96" w:rsidP="0063302D">
            <w:pPr>
              <w:keepNext/>
              <w:keepLines/>
              <w:rPr>
                <w:rFonts w:ascii="Tahoma" w:hAnsi="Tahoma" w:cs="Tahoma"/>
                <w:sz w:val="18"/>
                <w:szCs w:val="18"/>
              </w:rPr>
            </w:pPr>
          </w:p>
        </w:tc>
      </w:tr>
      <w:tr w:rsidR="00547F96" w:rsidRPr="00C8579C" w14:paraId="0AECF15D" w14:textId="77777777" w:rsidTr="00567081">
        <w:trPr>
          <w:trHeight w:val="210"/>
          <w:jc w:val="center"/>
        </w:trPr>
        <w:tc>
          <w:tcPr>
            <w:tcW w:w="3397" w:type="dxa"/>
            <w:vMerge w:val="restart"/>
            <w:vAlign w:val="center"/>
          </w:tcPr>
          <w:p w14:paraId="69EA320F" w14:textId="77777777" w:rsidR="00547F96" w:rsidRPr="00285804" w:rsidRDefault="00547F96" w:rsidP="00547F96">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588F6A2D" w14:textId="77777777" w:rsidR="00547F96" w:rsidRPr="00285804" w:rsidRDefault="00547F96" w:rsidP="00547F96">
            <w:pPr>
              <w:keepNext/>
              <w:keepLines/>
              <w:rPr>
                <w:rFonts w:ascii="Tahoma" w:hAnsi="Tahoma" w:cs="Tahoma"/>
                <w:sz w:val="8"/>
                <w:szCs w:val="18"/>
              </w:rPr>
            </w:pPr>
          </w:p>
          <w:p w14:paraId="10E93371" w14:textId="77777777" w:rsidR="00547F96" w:rsidRPr="00285804" w:rsidRDefault="00547F96" w:rsidP="00547F96">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5D672986" w14:textId="77777777" w:rsidR="00547F96" w:rsidRPr="00285804" w:rsidRDefault="00547F96" w:rsidP="00547F96">
            <w:pPr>
              <w:keepNext/>
              <w:keepLines/>
              <w:spacing w:line="276" w:lineRule="auto"/>
              <w:rPr>
                <w:rFonts w:ascii="Tahoma" w:hAnsi="Tahoma" w:cs="Tahoma"/>
                <w:i/>
                <w:sz w:val="10"/>
                <w:szCs w:val="18"/>
              </w:rPr>
            </w:pPr>
          </w:p>
          <w:p w14:paraId="2DC1CE9C" w14:textId="59B0F1B7" w:rsidR="00547F96" w:rsidRPr="00C8579C" w:rsidRDefault="00547F96" w:rsidP="00547F96">
            <w:pPr>
              <w:keepNext/>
              <w:keepLines/>
              <w:spacing w:before="120" w:after="120"/>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28" w:type="dxa"/>
            <w:vAlign w:val="center"/>
          </w:tcPr>
          <w:p w14:paraId="64876744" w14:textId="2D1136EF" w:rsidR="00547F96" w:rsidRPr="00C8579C" w:rsidRDefault="00547F96" w:rsidP="0063302D">
            <w:pPr>
              <w:keepNext/>
              <w:keepLines/>
              <w:rPr>
                <w:rFonts w:ascii="Tahoma" w:hAnsi="Tahoma" w:cs="Tahoma"/>
                <w:sz w:val="18"/>
                <w:szCs w:val="18"/>
              </w:rPr>
            </w:pPr>
            <w:r>
              <w:rPr>
                <w:rFonts w:ascii="Tahoma" w:hAnsi="Tahoma" w:cs="Tahoma"/>
                <w:sz w:val="18"/>
                <w:szCs w:val="18"/>
              </w:rPr>
              <w:t>Ime in priimek</w:t>
            </w:r>
          </w:p>
        </w:tc>
        <w:tc>
          <w:tcPr>
            <w:tcW w:w="2829" w:type="dxa"/>
            <w:vAlign w:val="center"/>
          </w:tcPr>
          <w:p w14:paraId="7F200857" w14:textId="4BDBE7CA" w:rsidR="00547F96" w:rsidRPr="00C8579C" w:rsidRDefault="00547F96" w:rsidP="0063302D">
            <w:pPr>
              <w:keepNext/>
              <w:keepLines/>
              <w:rPr>
                <w:rFonts w:ascii="Tahoma" w:hAnsi="Tahoma" w:cs="Tahoma"/>
                <w:sz w:val="18"/>
                <w:szCs w:val="18"/>
              </w:rPr>
            </w:pPr>
            <w:r>
              <w:rPr>
                <w:rFonts w:ascii="Tahoma" w:hAnsi="Tahoma" w:cs="Tahoma"/>
                <w:sz w:val="18"/>
                <w:szCs w:val="18"/>
              </w:rPr>
              <w:t>EMŠO</w:t>
            </w:r>
          </w:p>
        </w:tc>
      </w:tr>
      <w:tr w:rsidR="00547F96" w:rsidRPr="00C8579C" w14:paraId="6866F5CA" w14:textId="77777777" w:rsidTr="00567081">
        <w:trPr>
          <w:trHeight w:val="209"/>
          <w:jc w:val="center"/>
        </w:trPr>
        <w:tc>
          <w:tcPr>
            <w:tcW w:w="3397" w:type="dxa"/>
            <w:vMerge/>
            <w:vAlign w:val="center"/>
          </w:tcPr>
          <w:p w14:paraId="0C92234C" w14:textId="77777777" w:rsidR="00547F96" w:rsidRPr="005E1556" w:rsidRDefault="00547F96" w:rsidP="0063302D">
            <w:pPr>
              <w:keepNext/>
              <w:keepLines/>
              <w:spacing w:before="120" w:after="120"/>
              <w:rPr>
                <w:rFonts w:ascii="Tahoma" w:hAnsi="Tahoma" w:cs="Tahoma"/>
                <w:sz w:val="18"/>
                <w:szCs w:val="18"/>
              </w:rPr>
            </w:pPr>
          </w:p>
        </w:tc>
        <w:tc>
          <w:tcPr>
            <w:tcW w:w="2828" w:type="dxa"/>
            <w:vAlign w:val="center"/>
          </w:tcPr>
          <w:p w14:paraId="7F688EC2" w14:textId="77777777" w:rsidR="00547F96" w:rsidRPr="00C8579C" w:rsidRDefault="00547F96" w:rsidP="0063302D">
            <w:pPr>
              <w:keepNext/>
              <w:keepLines/>
              <w:rPr>
                <w:rFonts w:ascii="Tahoma" w:hAnsi="Tahoma" w:cs="Tahoma"/>
                <w:sz w:val="18"/>
                <w:szCs w:val="18"/>
              </w:rPr>
            </w:pPr>
          </w:p>
        </w:tc>
        <w:tc>
          <w:tcPr>
            <w:tcW w:w="2829" w:type="dxa"/>
            <w:vAlign w:val="center"/>
          </w:tcPr>
          <w:p w14:paraId="5D60DF64" w14:textId="7C1CFED1" w:rsidR="00547F96" w:rsidRPr="00C8579C" w:rsidRDefault="00547F96" w:rsidP="0063302D">
            <w:pPr>
              <w:keepNext/>
              <w:keepLines/>
              <w:rPr>
                <w:rFonts w:ascii="Tahoma" w:hAnsi="Tahoma" w:cs="Tahoma"/>
                <w:sz w:val="18"/>
                <w:szCs w:val="18"/>
              </w:rPr>
            </w:pPr>
          </w:p>
        </w:tc>
      </w:tr>
      <w:tr w:rsidR="00B976DC" w:rsidRPr="00C8579C" w14:paraId="05E9AC2E" w14:textId="77777777" w:rsidTr="00547F96">
        <w:trPr>
          <w:jc w:val="center"/>
        </w:trPr>
        <w:tc>
          <w:tcPr>
            <w:tcW w:w="3397" w:type="dxa"/>
            <w:vAlign w:val="center"/>
          </w:tcPr>
          <w:p w14:paraId="3EF424B9" w14:textId="77777777" w:rsidR="00B976DC" w:rsidRPr="00C8579C" w:rsidRDefault="00B976DC" w:rsidP="0063302D">
            <w:pPr>
              <w:keepNext/>
              <w:keepLines/>
              <w:jc w:val="center"/>
              <w:rPr>
                <w:rFonts w:ascii="Tahoma" w:hAnsi="Tahoma" w:cs="Tahoma"/>
                <w:sz w:val="18"/>
                <w:szCs w:val="18"/>
              </w:rPr>
            </w:pPr>
          </w:p>
          <w:p w14:paraId="37319FEE" w14:textId="77777777" w:rsidR="00B976DC" w:rsidRPr="00C8579C" w:rsidRDefault="00B976DC" w:rsidP="0063302D">
            <w:pPr>
              <w:keepNext/>
              <w:keepLines/>
              <w:jc w:val="center"/>
              <w:rPr>
                <w:rFonts w:ascii="Tahoma" w:hAnsi="Tahoma" w:cs="Tahoma"/>
                <w:sz w:val="18"/>
                <w:szCs w:val="18"/>
              </w:rPr>
            </w:pPr>
          </w:p>
          <w:p w14:paraId="05D13552" w14:textId="77777777" w:rsidR="00B976DC" w:rsidRPr="00C8579C" w:rsidRDefault="00B976DC" w:rsidP="0063302D">
            <w:pPr>
              <w:keepNext/>
              <w:keepLines/>
              <w:rPr>
                <w:rFonts w:ascii="Tahoma" w:hAnsi="Tahoma" w:cs="Tahoma"/>
                <w:sz w:val="18"/>
                <w:szCs w:val="18"/>
              </w:rPr>
            </w:pPr>
          </w:p>
          <w:p w14:paraId="45F745AF" w14:textId="42E46647" w:rsidR="00B976DC" w:rsidRPr="00C8579C" w:rsidRDefault="00B976DC" w:rsidP="0063302D">
            <w:pPr>
              <w:keepNext/>
              <w:keepLines/>
              <w:rPr>
                <w:rFonts w:ascii="Tahoma" w:hAnsi="Tahoma" w:cs="Tahoma"/>
                <w:sz w:val="18"/>
                <w:szCs w:val="18"/>
              </w:rPr>
            </w:pPr>
            <w:r w:rsidRPr="00C8579C">
              <w:rPr>
                <w:rFonts w:ascii="Tahoma" w:hAnsi="Tahoma" w:cs="Tahoma"/>
                <w:sz w:val="18"/>
                <w:szCs w:val="18"/>
              </w:rPr>
              <w:t>Vsak del javnega naročila, za katere</w:t>
            </w:r>
            <w:r w:rsidR="00B70998">
              <w:rPr>
                <w:rFonts w:ascii="Tahoma" w:hAnsi="Tahoma" w:cs="Tahoma"/>
                <w:sz w:val="18"/>
                <w:szCs w:val="18"/>
              </w:rPr>
              <w:t>ga</w:t>
            </w:r>
            <w:r w:rsidRPr="00C8579C">
              <w:rPr>
                <w:rFonts w:ascii="Tahoma" w:hAnsi="Tahoma" w:cs="Tahoma"/>
                <w:sz w:val="18"/>
                <w:szCs w:val="18"/>
              </w:rPr>
              <w:t xml:space="preserve"> namerava ponudnik uporabiti zmogljivost subjekta</w:t>
            </w:r>
          </w:p>
          <w:p w14:paraId="3A391B93" w14:textId="77777777" w:rsidR="00B976DC" w:rsidRPr="00C8579C" w:rsidRDefault="00B976DC" w:rsidP="0063302D">
            <w:pPr>
              <w:keepNext/>
              <w:keepLines/>
              <w:jc w:val="center"/>
              <w:rPr>
                <w:rFonts w:ascii="Tahoma" w:hAnsi="Tahoma" w:cs="Tahoma"/>
                <w:sz w:val="18"/>
                <w:szCs w:val="18"/>
              </w:rPr>
            </w:pPr>
          </w:p>
          <w:p w14:paraId="3BE39771" w14:textId="77777777" w:rsidR="00B976DC" w:rsidRPr="00C8579C" w:rsidRDefault="00B976DC" w:rsidP="0063302D">
            <w:pPr>
              <w:keepNext/>
              <w:keepLines/>
              <w:rPr>
                <w:rFonts w:ascii="Tahoma" w:hAnsi="Tahoma" w:cs="Tahoma"/>
                <w:sz w:val="18"/>
                <w:szCs w:val="18"/>
              </w:rPr>
            </w:pPr>
          </w:p>
          <w:p w14:paraId="25359701" w14:textId="77777777" w:rsidR="00B976DC" w:rsidRPr="00C8579C" w:rsidRDefault="00B976DC" w:rsidP="0063302D">
            <w:pPr>
              <w:keepNext/>
              <w:keepLines/>
              <w:rPr>
                <w:rFonts w:ascii="Tahoma" w:hAnsi="Tahoma" w:cs="Tahoma"/>
                <w:sz w:val="18"/>
                <w:szCs w:val="18"/>
              </w:rPr>
            </w:pPr>
          </w:p>
        </w:tc>
        <w:tc>
          <w:tcPr>
            <w:tcW w:w="5657" w:type="dxa"/>
            <w:gridSpan w:val="2"/>
            <w:vAlign w:val="center"/>
          </w:tcPr>
          <w:p w14:paraId="13EEC9BF" w14:textId="77777777" w:rsidR="00B976DC" w:rsidRPr="00C8579C" w:rsidRDefault="00B976DC" w:rsidP="0063302D">
            <w:pPr>
              <w:keepNext/>
              <w:keepLines/>
              <w:rPr>
                <w:sz w:val="18"/>
                <w:szCs w:val="18"/>
              </w:rPr>
            </w:pPr>
          </w:p>
          <w:p w14:paraId="4ABE69B2" w14:textId="77777777" w:rsidR="00B976DC" w:rsidRPr="00C8579C" w:rsidRDefault="00B976DC" w:rsidP="0063302D">
            <w:pPr>
              <w:keepNext/>
              <w:keepLines/>
              <w:rPr>
                <w:sz w:val="18"/>
                <w:szCs w:val="18"/>
              </w:rPr>
            </w:pPr>
          </w:p>
        </w:tc>
      </w:tr>
      <w:tr w:rsidR="00B976DC" w:rsidRPr="00C8579C" w14:paraId="7C678C13" w14:textId="77777777" w:rsidTr="00547F96">
        <w:trPr>
          <w:trHeight w:val="525"/>
          <w:jc w:val="center"/>
        </w:trPr>
        <w:tc>
          <w:tcPr>
            <w:tcW w:w="3397" w:type="dxa"/>
            <w:vAlign w:val="center"/>
          </w:tcPr>
          <w:p w14:paraId="45787497" w14:textId="77777777" w:rsidR="00547F96" w:rsidRPr="00285804" w:rsidRDefault="00547F96" w:rsidP="00547F96">
            <w:pPr>
              <w:keepNext/>
              <w:keepLines/>
              <w:rPr>
                <w:rFonts w:ascii="Tahoma" w:hAnsi="Tahoma" w:cs="Tahoma"/>
                <w:i/>
                <w:sz w:val="18"/>
                <w:szCs w:val="18"/>
              </w:rPr>
            </w:pPr>
            <w:r w:rsidRPr="00285804">
              <w:rPr>
                <w:rFonts w:ascii="Tahoma" w:hAnsi="Tahoma" w:cs="Tahoma"/>
                <w:sz w:val="18"/>
                <w:szCs w:val="18"/>
              </w:rPr>
              <w:t xml:space="preserve">Okvirna količina/delež (%) javnega naročila </w:t>
            </w:r>
          </w:p>
          <w:p w14:paraId="707F245E" w14:textId="391DB027" w:rsidR="00B976DC" w:rsidRPr="00C8579C" w:rsidRDefault="00547F96" w:rsidP="00547F96">
            <w:pPr>
              <w:keepNext/>
              <w:keepLines/>
              <w:rPr>
                <w:rFonts w:ascii="Tahoma" w:hAnsi="Tahoma" w:cs="Tahoma"/>
                <w:sz w:val="18"/>
                <w:szCs w:val="18"/>
              </w:rPr>
            </w:pPr>
            <w:r w:rsidRPr="00285804">
              <w:rPr>
                <w:rFonts w:ascii="Tahoma" w:hAnsi="Tahoma" w:cs="Tahoma"/>
                <w:i/>
                <w:sz w:val="16"/>
                <w:szCs w:val="18"/>
              </w:rPr>
              <w:t>(obligatorno manj kot 100%)</w:t>
            </w:r>
          </w:p>
        </w:tc>
        <w:tc>
          <w:tcPr>
            <w:tcW w:w="5657" w:type="dxa"/>
            <w:gridSpan w:val="2"/>
            <w:vAlign w:val="center"/>
          </w:tcPr>
          <w:p w14:paraId="58A32B2C" w14:textId="77777777" w:rsidR="00B976DC" w:rsidRPr="00C8579C" w:rsidRDefault="00B976DC" w:rsidP="0063302D">
            <w:pPr>
              <w:keepNext/>
              <w:keepLines/>
              <w:rPr>
                <w:sz w:val="18"/>
                <w:szCs w:val="18"/>
              </w:rPr>
            </w:pPr>
          </w:p>
          <w:p w14:paraId="06BC2F19" w14:textId="77777777" w:rsidR="00B976DC" w:rsidRPr="00C8579C" w:rsidRDefault="00B976DC" w:rsidP="0063302D">
            <w:pPr>
              <w:keepNext/>
              <w:keepLines/>
              <w:rPr>
                <w:sz w:val="18"/>
                <w:szCs w:val="18"/>
              </w:rPr>
            </w:pPr>
          </w:p>
        </w:tc>
      </w:tr>
    </w:tbl>
    <w:p w14:paraId="2B75A55F" w14:textId="03D0167E" w:rsidR="00B976DC" w:rsidRDefault="00B976DC" w:rsidP="0063302D">
      <w:pPr>
        <w:keepNext/>
        <w:keepLines/>
        <w:tabs>
          <w:tab w:val="left" w:pos="567"/>
          <w:tab w:val="left" w:pos="851"/>
          <w:tab w:val="left" w:pos="993"/>
        </w:tabs>
        <w:jc w:val="both"/>
        <w:rPr>
          <w:rFonts w:ascii="Tahoma" w:hAnsi="Tahoma" w:cs="Tahoma"/>
          <w:lang w:eastAsia="ar-SA"/>
        </w:rPr>
      </w:pPr>
    </w:p>
    <w:p w14:paraId="6129F7BA" w14:textId="77777777" w:rsidR="00547F96" w:rsidRDefault="00547F96" w:rsidP="00547F96">
      <w:pPr>
        <w:keepNext/>
        <w:keepLines/>
        <w:tabs>
          <w:tab w:val="left" w:pos="567"/>
          <w:tab w:val="left" w:pos="851"/>
          <w:tab w:val="left" w:pos="993"/>
        </w:tabs>
        <w:jc w:val="both"/>
        <w:rPr>
          <w:rFonts w:ascii="Tahoma" w:hAnsi="Tahoma" w:cs="Tahoma"/>
        </w:rPr>
      </w:pPr>
      <w:r w:rsidRPr="009B7B15">
        <w:rPr>
          <w:rFonts w:ascii="Tahoma" w:hAnsi="Tahoma" w:cs="Tahoma"/>
          <w:b/>
          <w:lang w:eastAsia="ar-SA"/>
        </w:rPr>
        <w:t>Zgoraj navedeni subjekt izjavljamo,</w:t>
      </w:r>
      <w:r w:rsidRPr="009B7B15">
        <w:rPr>
          <w:rFonts w:ascii="Tahoma" w:hAnsi="Tahoma" w:cs="Tahoma"/>
          <w:lang w:eastAsia="ar-SA"/>
        </w:rPr>
        <w:t xml:space="preserve"> </w:t>
      </w:r>
    </w:p>
    <w:p w14:paraId="2211778F" w14:textId="77777777"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nismo uvrščeni na seznam poslovnih subjektov, s katerimi na podlagi 35. člena Zakona o integriteti in preprečevanju korupcije (Ur. l. RS, št. 69/11-UPB2 s spremembami, v nadaljevanju: ZIntPK), naročniki ne smejo sodelovati,</w:t>
      </w:r>
    </w:p>
    <w:p w14:paraId="13246C63" w14:textId="77777777"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se strinjamo z vsemi pogoji in zahtevami razpisne dokumentacije, ki se nanašajo na podizvajalca oziroma da v celoti izpolnjujemo le-te,</w:t>
      </w:r>
    </w:p>
    <w:p w14:paraId="775ED7B8" w14:textId="77777777"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v predloženih dokumentih nismo podali neresničnih ali zavajajočih podatkov in da vsi podatki navedeni v ponudbi ustrezajo dejanskemu stanju,</w:t>
      </w:r>
    </w:p>
    <w:p w14:paraId="0C86B22C" w14:textId="77777777" w:rsidR="00547F96" w:rsidRPr="009B7B15"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66DED12"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622C9006"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629E10C4"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64F62031"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13DF4B5" w14:textId="77777777" w:rsidR="00547F96" w:rsidRPr="00E4333E"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50E195BA" w14:textId="77777777" w:rsidR="00547F96" w:rsidRPr="00E4333E"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E4333E">
        <w:rPr>
          <w:rFonts w:ascii="Tahoma" w:hAnsi="Tahoma" w:cs="Tahoma"/>
        </w:rPr>
        <w:lastRenderedPageBreak/>
        <w:t>da lahko naročnik nenapovedano preveri v ponudbeni</w:t>
      </w:r>
      <w:r>
        <w:rPr>
          <w:rFonts w:ascii="Tahoma" w:hAnsi="Tahoma" w:cs="Tahoma"/>
        </w:rPr>
        <w:t xml:space="preserve"> dokumentaciji navedene podatke.</w:t>
      </w:r>
    </w:p>
    <w:p w14:paraId="7939CF77" w14:textId="77777777" w:rsidR="00547F96" w:rsidRDefault="00547F96" w:rsidP="00547F96">
      <w:pPr>
        <w:keepNext/>
        <w:keepLines/>
        <w:tabs>
          <w:tab w:val="left" w:pos="567"/>
          <w:tab w:val="left" w:pos="851"/>
          <w:tab w:val="left" w:pos="993"/>
        </w:tabs>
        <w:jc w:val="both"/>
        <w:rPr>
          <w:rFonts w:ascii="Tahoma" w:hAnsi="Tahoma" w:cs="Tahoma"/>
        </w:rPr>
      </w:pPr>
    </w:p>
    <w:p w14:paraId="57AF2A47" w14:textId="7FE4E4FF" w:rsidR="00547F96" w:rsidRPr="00CD0288" w:rsidRDefault="00547F96" w:rsidP="00547F96">
      <w:pPr>
        <w:keepNext/>
        <w:keepLines/>
        <w:jc w:val="both"/>
        <w:rPr>
          <w:rFonts w:ascii="Tahoma" w:hAnsi="Tahoma" w:cs="Tahoma"/>
          <w:b/>
          <w:color w:val="000000" w:themeColor="text1"/>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VKS-89/25</w:t>
      </w:r>
      <w:r w:rsidRPr="00651BDD">
        <w:rPr>
          <w:rFonts w:ascii="Tahoma" w:hAnsi="Tahoma" w:cs="Tahoma"/>
          <w:b/>
        </w:rPr>
        <w:t xml:space="preserve"> </w:t>
      </w:r>
      <w:r>
        <w:rPr>
          <w:rFonts w:ascii="Tahoma" w:hAnsi="Tahoma" w:cs="Tahoma"/>
          <w:b/>
        </w:rPr>
        <w:t>»</w:t>
      </w:r>
      <w:r w:rsidR="00A70F00" w:rsidRPr="00A70F00">
        <w:rPr>
          <w:rFonts w:ascii="Tahoma" w:hAnsi="Tahoma" w:cs="Tahoma"/>
          <w:b/>
          <w:bCs/>
        </w:rPr>
        <w:t>Prevzem ostanka obdelanih mešanih komunalnih odpadkov z EWC oznako 20 03 01 iz obdelave komunalnih odpadkov v RCERO</w:t>
      </w:r>
      <w:r w:rsidRPr="009348AE">
        <w:rPr>
          <w:rFonts w:ascii="Tahoma" w:hAnsi="Tahoma" w:cs="Tahoma"/>
          <w:b/>
          <w:bCs/>
        </w:rPr>
        <w:t xml:space="preserve"> </w:t>
      </w:r>
      <w:r w:rsidR="00B500DD" w:rsidRPr="00B500DD">
        <w:rPr>
          <w:rFonts w:ascii="Tahoma" w:hAnsi="Tahoma" w:cs="Tahoma"/>
          <w:b/>
          <w:bCs/>
        </w:rPr>
        <w:t>za leto 2025 in leto 2026</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60FB9FB0" w14:textId="77777777" w:rsidR="00547F96" w:rsidRDefault="00547F96" w:rsidP="0063302D">
      <w:pPr>
        <w:keepNext/>
        <w:keepLines/>
        <w:tabs>
          <w:tab w:val="left" w:pos="567"/>
          <w:tab w:val="left" w:pos="851"/>
          <w:tab w:val="left" w:pos="993"/>
        </w:tabs>
        <w:jc w:val="both"/>
        <w:rPr>
          <w:rFonts w:ascii="Tahoma" w:hAnsi="Tahoma" w:cs="Tahoma"/>
          <w:lang w:eastAsia="ar-SA"/>
        </w:rPr>
      </w:pPr>
    </w:p>
    <w:p w14:paraId="72ED37DB" w14:textId="157329E0" w:rsidR="00547F96" w:rsidRDefault="00547F96" w:rsidP="0063302D">
      <w:pPr>
        <w:keepNext/>
        <w:keepLines/>
        <w:tabs>
          <w:tab w:val="left" w:pos="567"/>
          <w:tab w:val="left" w:pos="851"/>
          <w:tab w:val="left" w:pos="993"/>
        </w:tabs>
        <w:jc w:val="both"/>
        <w:rPr>
          <w:rFonts w:ascii="Tahoma" w:hAnsi="Tahoma" w:cs="Tahoma"/>
          <w:lang w:eastAsia="ar-SA"/>
        </w:rPr>
      </w:pPr>
    </w:p>
    <w:p w14:paraId="7E1A42E0" w14:textId="77777777" w:rsidR="005279FC" w:rsidRPr="00C8579C" w:rsidRDefault="005279FC" w:rsidP="0063302D">
      <w:pPr>
        <w:keepNext/>
        <w:keepLines/>
        <w:tabs>
          <w:tab w:val="left" w:pos="567"/>
          <w:tab w:val="left" w:pos="851"/>
          <w:tab w:val="left" w:pos="993"/>
        </w:tabs>
        <w:jc w:val="both"/>
        <w:rPr>
          <w:rFonts w:ascii="Tahoma" w:hAnsi="Tahoma" w:cs="Tahoma"/>
          <w:lang w:eastAsia="ar-SA"/>
        </w:rPr>
      </w:pPr>
    </w:p>
    <w:p w14:paraId="5B55F9B6" w14:textId="77777777" w:rsidR="00D92424" w:rsidRPr="00C8579C" w:rsidRDefault="00D92424" w:rsidP="0063302D">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0C59B0E8" w14:textId="77777777" w:rsidR="00D92424" w:rsidRPr="00C8579C" w:rsidRDefault="00D92424" w:rsidP="0063302D">
      <w:pPr>
        <w:keepNext/>
        <w:keepLines/>
        <w:tabs>
          <w:tab w:val="left" w:pos="5400"/>
        </w:tabs>
        <w:jc w:val="both"/>
        <w:rPr>
          <w:rFonts w:ascii="Tahoma" w:hAnsi="Tahoma" w:cs="Tahoma"/>
        </w:rPr>
      </w:pPr>
    </w:p>
    <w:p w14:paraId="67E47C6F" w14:textId="77777777" w:rsidR="00D92424" w:rsidRPr="00C8579C" w:rsidRDefault="00D92424" w:rsidP="0063302D">
      <w:pPr>
        <w:keepNext/>
        <w:keepLines/>
        <w:tabs>
          <w:tab w:val="left" w:pos="5400"/>
        </w:tabs>
        <w:jc w:val="both"/>
        <w:rPr>
          <w:rFonts w:ascii="Tahoma" w:hAnsi="Tahoma" w:cs="Tahoma"/>
        </w:rPr>
      </w:pPr>
    </w:p>
    <w:p w14:paraId="4386AB74" w14:textId="27B23BF2" w:rsidR="00D504E5" w:rsidRDefault="00D504E5" w:rsidP="0063302D">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podpis</w:t>
      </w:r>
      <w:r w:rsidR="00547F96">
        <w:rPr>
          <w:rFonts w:ascii="Tahoma" w:hAnsi="Tahoma" w:cs="Tahoma"/>
        </w:rPr>
        <w:t xml:space="preserve"> ponudnika</w:t>
      </w:r>
      <w:r>
        <w:rPr>
          <w:rFonts w:ascii="Tahoma" w:hAnsi="Tahoma" w:cs="Tahoma"/>
          <w:snapToGrid w:val="0"/>
          <w:color w:val="000000"/>
        </w:rPr>
        <w:tab/>
        <w:t>Ime in priimek ter podpis</w:t>
      </w:r>
      <w:r w:rsidR="00750E7B">
        <w:rPr>
          <w:rFonts w:ascii="Tahoma" w:hAnsi="Tahoma" w:cs="Tahoma"/>
          <w:snapToGrid w:val="0"/>
          <w:color w:val="000000"/>
        </w:rPr>
        <w:t xml:space="preserve"> </w:t>
      </w:r>
      <w:r w:rsidR="00700F83">
        <w:rPr>
          <w:rFonts w:ascii="Tahoma" w:hAnsi="Tahoma" w:cs="Tahoma"/>
          <w:snapToGrid w:val="0"/>
          <w:color w:val="000000"/>
        </w:rPr>
        <w:t>subjekta</w:t>
      </w:r>
    </w:p>
    <w:p w14:paraId="206C6805" w14:textId="3B3F18B4" w:rsidR="00D92424" w:rsidRPr="00C8579C" w:rsidRDefault="00D92424" w:rsidP="0063302D">
      <w:pPr>
        <w:keepNext/>
        <w:keepLines/>
        <w:tabs>
          <w:tab w:val="left" w:pos="5400"/>
        </w:tabs>
        <w:ind w:left="5387" w:hanging="5387"/>
        <w:jc w:val="both"/>
        <w:rPr>
          <w:rFonts w:ascii="Tahoma" w:hAnsi="Tahoma" w:cs="Tahoma"/>
        </w:rPr>
      </w:pPr>
      <w:r w:rsidRPr="00C8579C">
        <w:rPr>
          <w:rFonts w:ascii="Tahoma" w:hAnsi="Tahoma" w:cs="Tahoma"/>
        </w:rPr>
        <w:tab/>
      </w:r>
    </w:p>
    <w:p w14:paraId="79DF4A59" w14:textId="77777777" w:rsidR="00D92424" w:rsidRPr="00C8579C" w:rsidRDefault="00D92424" w:rsidP="0063302D">
      <w:pPr>
        <w:keepNext/>
        <w:keepLines/>
        <w:tabs>
          <w:tab w:val="left" w:pos="5400"/>
        </w:tabs>
        <w:rPr>
          <w:rFonts w:ascii="Tahoma" w:hAnsi="Tahoma" w:cs="Tahoma"/>
        </w:rPr>
      </w:pPr>
    </w:p>
    <w:p w14:paraId="063443ED" w14:textId="77777777" w:rsidR="00D92424" w:rsidRPr="00C8579C" w:rsidRDefault="00D92424" w:rsidP="0063302D">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2233CB30" w14:textId="77777777" w:rsidR="00547F96" w:rsidRDefault="00D92424" w:rsidP="0063302D">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p>
    <w:p w14:paraId="1E1E9DDC" w14:textId="578847B5" w:rsidR="00D92424" w:rsidRPr="00C8579C" w:rsidRDefault="00D92424" w:rsidP="0063302D">
      <w:pPr>
        <w:keepNext/>
        <w:keepLines/>
        <w:tabs>
          <w:tab w:val="left" w:pos="284"/>
        </w:tabs>
        <w:jc w:val="both"/>
        <w:rPr>
          <w:rFonts w:ascii="Tahoma" w:hAnsi="Tahoma" w:cs="Tahoma"/>
          <w:b/>
        </w:rPr>
      </w:pP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179AD4B2"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29DE66FD"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5421C5D6"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2EAF78FC"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0511AE7E"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125FC9E7" w14:textId="77777777" w:rsidR="00547F96" w:rsidRPr="00285804" w:rsidRDefault="00547F96" w:rsidP="00547F96">
      <w:pPr>
        <w:keepNext/>
        <w:keepLines/>
        <w:jc w:val="both"/>
        <w:rPr>
          <w:rFonts w:ascii="Tahoma" w:hAnsi="Tahoma" w:cs="Tahoma"/>
          <w:i/>
          <w:sz w:val="18"/>
        </w:rPr>
      </w:pPr>
      <w:r w:rsidRPr="00285804">
        <w:rPr>
          <w:rFonts w:ascii="Tahoma" w:hAnsi="Tahoma" w:cs="Tahoma"/>
          <w:i/>
          <w:sz w:val="18"/>
        </w:rPr>
        <w:t>Prilogo je potrebno izpolniti, v kolikor ponudnik uporabi zmogljivost drugih subjektov za izvedbo javnega naročila.</w:t>
      </w:r>
    </w:p>
    <w:p w14:paraId="7FD16A3F" w14:textId="77777777" w:rsidR="00547F96" w:rsidRPr="00285804" w:rsidRDefault="00547F96" w:rsidP="00547F96">
      <w:pPr>
        <w:keepNext/>
        <w:keepLines/>
        <w:tabs>
          <w:tab w:val="left" w:pos="567"/>
          <w:tab w:val="left" w:pos="851"/>
          <w:tab w:val="left" w:pos="993"/>
        </w:tabs>
        <w:jc w:val="both"/>
        <w:rPr>
          <w:rFonts w:ascii="Tahoma" w:hAnsi="Tahoma" w:cs="Tahoma"/>
          <w:b/>
          <w:i/>
          <w:sz w:val="22"/>
          <w:szCs w:val="18"/>
          <w:lang w:eastAsia="ar-SA"/>
        </w:rPr>
      </w:pPr>
    </w:p>
    <w:p w14:paraId="1FE5F018"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53389046" w14:textId="77777777" w:rsidR="00547F96" w:rsidRPr="00285804" w:rsidRDefault="00547F96" w:rsidP="00547F96">
      <w:pPr>
        <w:keepNext/>
        <w:keepLines/>
        <w:jc w:val="both"/>
        <w:rPr>
          <w:rFonts w:ascii="Tahoma" w:hAnsi="Tahoma" w:cs="Tahoma"/>
          <w:i/>
          <w:sz w:val="18"/>
        </w:rPr>
      </w:pPr>
      <w:r w:rsidRPr="00285804">
        <w:rPr>
          <w:rFonts w:ascii="Tahoma" w:hAnsi="Tahoma" w:cs="Tahoma"/>
          <w:i/>
          <w:sz w:val="18"/>
        </w:rPr>
        <w:t>Obrazec se po potrebi kopira!</w:t>
      </w:r>
    </w:p>
    <w:p w14:paraId="3C03B92D" w14:textId="77777777" w:rsidR="00547F96" w:rsidRPr="00285804" w:rsidRDefault="00547F96" w:rsidP="00547F96">
      <w:pPr>
        <w:keepNext/>
        <w:keepLines/>
        <w:rPr>
          <w:b/>
        </w:rPr>
      </w:pPr>
    </w:p>
    <w:p w14:paraId="75E3D4D4" w14:textId="2489A292" w:rsidR="00547F96" w:rsidRPr="00285804" w:rsidRDefault="00547F96" w:rsidP="00547F96">
      <w:pPr>
        <w:keepNext/>
        <w:keepLines/>
        <w:rPr>
          <w:b/>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w:t>
      </w:r>
      <w:r>
        <w:rPr>
          <w:rFonts w:ascii="Tahoma" w:hAnsi="Tahoma" w:cs="Tahoma"/>
          <w:b/>
          <w:i/>
          <w:sz w:val="18"/>
          <w:u w:val="single"/>
        </w:rPr>
        <w:t>UMENTI«, del »Ostale priloge«.</w:t>
      </w:r>
    </w:p>
    <w:p w14:paraId="31B43B89" w14:textId="77777777" w:rsidR="00890C57" w:rsidRPr="00C8579C" w:rsidRDefault="00890C57" w:rsidP="0063302D">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C8579C" w14:paraId="704FEB03" w14:textId="77777777" w:rsidTr="00E100F4">
        <w:tc>
          <w:tcPr>
            <w:tcW w:w="7725" w:type="dxa"/>
          </w:tcPr>
          <w:p w14:paraId="6A5CB40F" w14:textId="77777777" w:rsidR="00F11071" w:rsidRPr="00C8579C" w:rsidRDefault="00D33ED9" w:rsidP="0063302D">
            <w:pPr>
              <w:keepNext/>
              <w:keepLines/>
              <w:jc w:val="both"/>
              <w:rPr>
                <w:rFonts w:ascii="Tahoma" w:hAnsi="Tahoma" w:cs="Tahoma"/>
              </w:rPr>
            </w:pPr>
            <w:r>
              <w:rPr>
                <w:rFonts w:ascii="Tahoma" w:hAnsi="Tahoma" w:cs="Tahoma"/>
              </w:rPr>
              <w:lastRenderedPageBreak/>
              <w:t>DOVOLJENJA</w:t>
            </w:r>
          </w:p>
        </w:tc>
        <w:tc>
          <w:tcPr>
            <w:tcW w:w="1417" w:type="dxa"/>
          </w:tcPr>
          <w:p w14:paraId="0174939F" w14:textId="24D31AD2" w:rsidR="00F11071" w:rsidRPr="00C8579C" w:rsidRDefault="00F11071" w:rsidP="00AA77AD">
            <w:pPr>
              <w:keepNext/>
              <w:keepLines/>
              <w:jc w:val="both"/>
              <w:rPr>
                <w:rFonts w:ascii="Tahoma" w:hAnsi="Tahoma" w:cs="Tahoma"/>
                <w:b/>
                <w:i/>
              </w:rPr>
            </w:pPr>
            <w:r w:rsidRPr="00C8579C">
              <w:rPr>
                <w:rFonts w:ascii="Tahoma" w:hAnsi="Tahoma" w:cs="Tahoma"/>
                <w:b/>
                <w:i/>
              </w:rPr>
              <w:t xml:space="preserve">Priloga </w:t>
            </w:r>
            <w:r w:rsidR="00AA77AD">
              <w:rPr>
                <w:rFonts w:ascii="Tahoma" w:hAnsi="Tahoma" w:cs="Tahoma"/>
                <w:b/>
                <w:i/>
              </w:rPr>
              <w:t>7</w:t>
            </w:r>
          </w:p>
        </w:tc>
      </w:tr>
    </w:tbl>
    <w:p w14:paraId="44F7D165" w14:textId="77777777" w:rsidR="00AF5910" w:rsidRPr="00C8579C" w:rsidRDefault="00AF5910" w:rsidP="0063302D">
      <w:pPr>
        <w:keepNext/>
        <w:keepLines/>
        <w:jc w:val="both"/>
        <w:rPr>
          <w:rFonts w:ascii="Tahoma" w:hAnsi="Tahoma" w:cs="Tahoma"/>
          <w:szCs w:val="22"/>
        </w:rPr>
      </w:pPr>
    </w:p>
    <w:p w14:paraId="7228E615" w14:textId="77777777" w:rsidR="00D33ED9" w:rsidRDefault="00D33ED9" w:rsidP="0063302D">
      <w:pPr>
        <w:keepNext/>
        <w:keepLines/>
        <w:jc w:val="both"/>
        <w:rPr>
          <w:rFonts w:ascii="Tahoma" w:hAnsi="Tahoma" w:cs="Tahoma"/>
          <w:szCs w:val="22"/>
        </w:rPr>
      </w:pPr>
      <w:r>
        <w:rPr>
          <w:rFonts w:ascii="Tahoma" w:hAnsi="Tahoma" w:cs="Tahoma"/>
          <w:szCs w:val="22"/>
        </w:rPr>
        <w:t xml:space="preserve">Ponudnik za to stranjo priloži </w:t>
      </w:r>
    </w:p>
    <w:p w14:paraId="260F9E07" w14:textId="3443CC7D" w:rsidR="00D33ED9" w:rsidRPr="006952B3" w:rsidRDefault="00D33ED9" w:rsidP="0063302D">
      <w:pPr>
        <w:pStyle w:val="Odstavekseznama"/>
        <w:keepNext/>
        <w:keepLines/>
        <w:numPr>
          <w:ilvl w:val="0"/>
          <w:numId w:val="45"/>
        </w:numPr>
        <w:jc w:val="both"/>
        <w:rPr>
          <w:rFonts w:ascii="Tahoma" w:hAnsi="Tahoma" w:cs="Tahoma"/>
          <w:i/>
        </w:rPr>
      </w:pPr>
      <w:r w:rsidRPr="002F3FA3">
        <w:rPr>
          <w:rFonts w:ascii="Tahoma" w:hAnsi="Tahoma" w:cs="Tahoma"/>
          <w:szCs w:val="22"/>
        </w:rPr>
        <w:t>fotokopije odločb/dovoljenj oziroma</w:t>
      </w:r>
      <w:r w:rsidRPr="002F3FA3">
        <w:rPr>
          <w:rFonts w:ascii="Tahoma" w:hAnsi="Tahoma" w:cs="Tahoma"/>
          <w:b/>
        </w:rPr>
        <w:t xml:space="preserve"> </w:t>
      </w:r>
      <w:r w:rsidRPr="002F3FA3">
        <w:rPr>
          <w:rFonts w:ascii="Tahoma" w:hAnsi="Tahoma" w:cs="Tahoma"/>
        </w:rPr>
        <w:t xml:space="preserve">potrdil (in ostalih dokazil) o vpisu v ustrezne evidence oseb, ki ravnajo z odpadki s klasifikacijskimi številkami </w:t>
      </w:r>
      <w:r w:rsidR="006E5AFC" w:rsidRPr="006952B3">
        <w:rPr>
          <w:rFonts w:ascii="Tahoma" w:hAnsi="Tahoma" w:cs="Tahoma"/>
        </w:rPr>
        <w:t>produkta, ki je predmet tega javnega naročila</w:t>
      </w:r>
      <w:r w:rsidR="00D21991">
        <w:rPr>
          <w:rFonts w:ascii="Tahoma" w:hAnsi="Tahoma" w:cs="Tahoma"/>
        </w:rPr>
        <w:t>.</w:t>
      </w:r>
    </w:p>
    <w:p w14:paraId="402E49AF" w14:textId="77777777" w:rsidR="006952B3" w:rsidRPr="002F3FA3" w:rsidRDefault="006952B3" w:rsidP="0063302D">
      <w:pPr>
        <w:pStyle w:val="Odstavekseznama"/>
        <w:keepNext/>
        <w:keepLines/>
        <w:ind w:left="720"/>
        <w:jc w:val="both"/>
        <w:rPr>
          <w:rFonts w:ascii="Tahoma" w:hAnsi="Tahoma" w:cs="Tahoma"/>
          <w:i/>
        </w:rPr>
      </w:pPr>
    </w:p>
    <w:p w14:paraId="4DC9FBC1" w14:textId="77777777" w:rsidR="00476C22" w:rsidRPr="00C8579C" w:rsidRDefault="00476C22" w:rsidP="0063302D">
      <w:pPr>
        <w:keepNext/>
        <w:keepLines/>
        <w:jc w:val="both"/>
        <w:rPr>
          <w:rFonts w:ascii="Tahoma" w:hAnsi="Tahoma" w:cs="Tahoma"/>
          <w:bCs/>
          <w:i/>
          <w:noProof/>
          <w:sz w:val="18"/>
          <w:szCs w:val="18"/>
        </w:rPr>
      </w:pPr>
    </w:p>
    <w:p w14:paraId="58CC0237" w14:textId="77777777" w:rsidR="00476C22" w:rsidRPr="00C8579C" w:rsidRDefault="00476C22" w:rsidP="0063302D">
      <w:pPr>
        <w:keepNext/>
        <w:keepLines/>
        <w:jc w:val="both"/>
        <w:rPr>
          <w:rFonts w:ascii="Tahoma" w:hAnsi="Tahoma" w:cs="Tahoma"/>
          <w:bCs/>
          <w:i/>
          <w:noProof/>
          <w:sz w:val="18"/>
          <w:szCs w:val="18"/>
        </w:rPr>
      </w:pPr>
    </w:p>
    <w:p w14:paraId="257DCF6C" w14:textId="77777777" w:rsidR="00476C22" w:rsidRPr="00C8579C" w:rsidRDefault="00476C22" w:rsidP="0063302D">
      <w:pPr>
        <w:keepNext/>
        <w:keepLines/>
        <w:jc w:val="both"/>
        <w:rPr>
          <w:rFonts w:ascii="Tahoma" w:hAnsi="Tahoma" w:cs="Tahoma"/>
          <w:bCs/>
          <w:i/>
          <w:noProof/>
          <w:sz w:val="18"/>
          <w:szCs w:val="18"/>
        </w:rPr>
      </w:pPr>
    </w:p>
    <w:p w14:paraId="668B3B19" w14:textId="77777777" w:rsidR="00476C22" w:rsidRPr="00C8579C" w:rsidRDefault="00476C22" w:rsidP="0063302D">
      <w:pPr>
        <w:keepNext/>
        <w:keepLines/>
        <w:jc w:val="both"/>
        <w:rPr>
          <w:rFonts w:ascii="Tahoma" w:hAnsi="Tahoma" w:cs="Tahoma"/>
          <w:bCs/>
          <w:i/>
          <w:noProof/>
          <w:sz w:val="18"/>
          <w:szCs w:val="18"/>
        </w:rPr>
      </w:pPr>
    </w:p>
    <w:p w14:paraId="06671842" w14:textId="77777777" w:rsidR="00476C22" w:rsidRPr="00C8579C" w:rsidRDefault="00476C22" w:rsidP="0063302D">
      <w:pPr>
        <w:keepNext/>
        <w:keepLines/>
        <w:jc w:val="both"/>
        <w:rPr>
          <w:rFonts w:ascii="Tahoma" w:hAnsi="Tahoma" w:cs="Tahoma"/>
          <w:bCs/>
          <w:i/>
          <w:noProof/>
          <w:sz w:val="18"/>
          <w:szCs w:val="18"/>
        </w:rPr>
      </w:pPr>
    </w:p>
    <w:p w14:paraId="3C1A5E37" w14:textId="77777777" w:rsidR="00476C22" w:rsidRPr="00C8579C" w:rsidRDefault="00476C22" w:rsidP="0063302D">
      <w:pPr>
        <w:keepNext/>
        <w:keepLines/>
        <w:jc w:val="both"/>
        <w:rPr>
          <w:rFonts w:ascii="Tahoma" w:hAnsi="Tahoma" w:cs="Tahoma"/>
          <w:bCs/>
          <w:i/>
          <w:noProof/>
          <w:sz w:val="18"/>
          <w:szCs w:val="18"/>
        </w:rPr>
      </w:pPr>
    </w:p>
    <w:p w14:paraId="5A9D2D55" w14:textId="77777777" w:rsidR="00476C22" w:rsidRPr="00C8579C" w:rsidRDefault="00476C22" w:rsidP="0063302D">
      <w:pPr>
        <w:keepNext/>
        <w:keepLines/>
        <w:jc w:val="both"/>
        <w:rPr>
          <w:rFonts w:ascii="Tahoma" w:hAnsi="Tahoma" w:cs="Tahoma"/>
          <w:bCs/>
          <w:i/>
          <w:noProof/>
          <w:sz w:val="18"/>
          <w:szCs w:val="18"/>
        </w:rPr>
      </w:pPr>
    </w:p>
    <w:p w14:paraId="5AE10F69" w14:textId="77777777" w:rsidR="00476C22" w:rsidRDefault="00476C22" w:rsidP="0063302D">
      <w:pPr>
        <w:keepNext/>
        <w:keepLines/>
        <w:jc w:val="both"/>
        <w:rPr>
          <w:rFonts w:ascii="Tahoma" w:hAnsi="Tahoma" w:cs="Tahoma"/>
          <w:bCs/>
          <w:i/>
          <w:noProof/>
          <w:sz w:val="18"/>
          <w:szCs w:val="18"/>
        </w:rPr>
      </w:pPr>
    </w:p>
    <w:p w14:paraId="071920D1" w14:textId="77777777" w:rsidR="00AF5910" w:rsidRDefault="00AF5910" w:rsidP="0063302D">
      <w:pPr>
        <w:keepNext/>
        <w:keepLines/>
        <w:jc w:val="both"/>
        <w:rPr>
          <w:rFonts w:ascii="Tahoma" w:hAnsi="Tahoma" w:cs="Tahoma"/>
          <w:bCs/>
          <w:i/>
          <w:noProof/>
          <w:sz w:val="18"/>
          <w:szCs w:val="18"/>
        </w:rPr>
      </w:pPr>
    </w:p>
    <w:p w14:paraId="6A0C9417" w14:textId="77777777" w:rsidR="00AF5910" w:rsidRDefault="00AF5910" w:rsidP="0063302D">
      <w:pPr>
        <w:keepNext/>
        <w:keepLines/>
        <w:jc w:val="both"/>
        <w:rPr>
          <w:rFonts w:ascii="Tahoma" w:hAnsi="Tahoma" w:cs="Tahoma"/>
          <w:bCs/>
          <w:i/>
          <w:noProof/>
          <w:sz w:val="18"/>
          <w:szCs w:val="18"/>
        </w:rPr>
      </w:pPr>
    </w:p>
    <w:p w14:paraId="7F9A2FF6" w14:textId="77777777" w:rsidR="00AF5910" w:rsidRDefault="00AF5910" w:rsidP="0063302D">
      <w:pPr>
        <w:keepNext/>
        <w:keepLines/>
        <w:jc w:val="both"/>
        <w:rPr>
          <w:rFonts w:ascii="Tahoma" w:hAnsi="Tahoma" w:cs="Tahoma"/>
          <w:bCs/>
          <w:i/>
          <w:noProof/>
          <w:sz w:val="18"/>
          <w:szCs w:val="18"/>
        </w:rPr>
      </w:pPr>
    </w:p>
    <w:p w14:paraId="592EE900" w14:textId="77777777" w:rsidR="00AF5910" w:rsidRDefault="00AF5910" w:rsidP="0063302D">
      <w:pPr>
        <w:keepNext/>
        <w:keepLines/>
        <w:jc w:val="both"/>
        <w:rPr>
          <w:rFonts w:ascii="Tahoma" w:hAnsi="Tahoma" w:cs="Tahoma"/>
          <w:bCs/>
          <w:i/>
          <w:noProof/>
          <w:sz w:val="18"/>
          <w:szCs w:val="18"/>
        </w:rPr>
      </w:pPr>
    </w:p>
    <w:p w14:paraId="77AD8FEB" w14:textId="77777777" w:rsidR="00AF5910" w:rsidRDefault="00AF5910" w:rsidP="0063302D">
      <w:pPr>
        <w:keepNext/>
        <w:keepLines/>
        <w:jc w:val="both"/>
        <w:rPr>
          <w:rFonts w:ascii="Tahoma" w:hAnsi="Tahoma" w:cs="Tahoma"/>
          <w:bCs/>
          <w:i/>
          <w:noProof/>
          <w:sz w:val="18"/>
          <w:szCs w:val="18"/>
        </w:rPr>
      </w:pPr>
    </w:p>
    <w:p w14:paraId="5877324A" w14:textId="77777777" w:rsidR="00AF5910" w:rsidRDefault="00AF5910" w:rsidP="0063302D">
      <w:pPr>
        <w:keepNext/>
        <w:keepLines/>
        <w:jc w:val="both"/>
        <w:rPr>
          <w:rFonts w:ascii="Tahoma" w:hAnsi="Tahoma" w:cs="Tahoma"/>
          <w:bCs/>
          <w:i/>
          <w:noProof/>
          <w:sz w:val="18"/>
          <w:szCs w:val="18"/>
        </w:rPr>
      </w:pPr>
    </w:p>
    <w:p w14:paraId="6FD12DE7" w14:textId="77777777" w:rsidR="00AF5910" w:rsidRDefault="00AF5910" w:rsidP="0063302D">
      <w:pPr>
        <w:keepNext/>
        <w:keepLines/>
        <w:jc w:val="both"/>
        <w:rPr>
          <w:rFonts w:ascii="Tahoma" w:hAnsi="Tahoma" w:cs="Tahoma"/>
          <w:bCs/>
          <w:i/>
          <w:noProof/>
          <w:sz w:val="18"/>
          <w:szCs w:val="18"/>
        </w:rPr>
      </w:pPr>
    </w:p>
    <w:p w14:paraId="46DADBC5" w14:textId="77777777" w:rsidR="00AF5910" w:rsidRDefault="00AF5910" w:rsidP="0063302D">
      <w:pPr>
        <w:keepNext/>
        <w:keepLines/>
        <w:jc w:val="both"/>
        <w:rPr>
          <w:rFonts w:ascii="Tahoma" w:hAnsi="Tahoma" w:cs="Tahoma"/>
          <w:bCs/>
          <w:i/>
          <w:noProof/>
          <w:sz w:val="18"/>
          <w:szCs w:val="18"/>
        </w:rPr>
      </w:pPr>
    </w:p>
    <w:p w14:paraId="552E0149" w14:textId="77777777" w:rsidR="00AF5910" w:rsidRDefault="00AF5910" w:rsidP="0063302D">
      <w:pPr>
        <w:keepNext/>
        <w:keepLines/>
        <w:jc w:val="both"/>
        <w:rPr>
          <w:rFonts w:ascii="Tahoma" w:hAnsi="Tahoma" w:cs="Tahoma"/>
          <w:bCs/>
          <w:i/>
          <w:noProof/>
          <w:sz w:val="18"/>
          <w:szCs w:val="18"/>
        </w:rPr>
      </w:pPr>
    </w:p>
    <w:p w14:paraId="60F43CDC" w14:textId="77777777" w:rsidR="00AF5910" w:rsidRDefault="00AF5910" w:rsidP="0063302D">
      <w:pPr>
        <w:keepNext/>
        <w:keepLines/>
        <w:jc w:val="both"/>
        <w:rPr>
          <w:rFonts w:ascii="Tahoma" w:hAnsi="Tahoma" w:cs="Tahoma"/>
          <w:bCs/>
          <w:i/>
          <w:noProof/>
          <w:sz w:val="18"/>
          <w:szCs w:val="18"/>
        </w:rPr>
      </w:pPr>
    </w:p>
    <w:p w14:paraId="14CFC0FB" w14:textId="77777777" w:rsidR="00AF5910" w:rsidRDefault="00AF5910" w:rsidP="0063302D">
      <w:pPr>
        <w:keepNext/>
        <w:keepLines/>
        <w:jc w:val="both"/>
        <w:rPr>
          <w:rFonts w:ascii="Tahoma" w:hAnsi="Tahoma" w:cs="Tahoma"/>
          <w:bCs/>
          <w:i/>
          <w:noProof/>
          <w:sz w:val="18"/>
          <w:szCs w:val="18"/>
        </w:rPr>
      </w:pPr>
    </w:p>
    <w:p w14:paraId="012B16BC" w14:textId="77777777" w:rsidR="00AF5910" w:rsidRDefault="00AF5910" w:rsidP="0063302D">
      <w:pPr>
        <w:keepNext/>
        <w:keepLines/>
        <w:jc w:val="both"/>
        <w:rPr>
          <w:rFonts w:ascii="Tahoma" w:hAnsi="Tahoma" w:cs="Tahoma"/>
          <w:bCs/>
          <w:i/>
          <w:noProof/>
          <w:sz w:val="18"/>
          <w:szCs w:val="18"/>
        </w:rPr>
      </w:pPr>
    </w:p>
    <w:p w14:paraId="6D13CA97" w14:textId="77777777" w:rsidR="00AF5910" w:rsidRDefault="00AF5910" w:rsidP="0063302D">
      <w:pPr>
        <w:keepNext/>
        <w:keepLines/>
        <w:jc w:val="both"/>
        <w:rPr>
          <w:rFonts w:ascii="Tahoma" w:hAnsi="Tahoma" w:cs="Tahoma"/>
          <w:bCs/>
          <w:i/>
          <w:noProof/>
          <w:sz w:val="18"/>
          <w:szCs w:val="18"/>
        </w:rPr>
      </w:pPr>
    </w:p>
    <w:p w14:paraId="2B4FE7B6" w14:textId="77777777" w:rsidR="00AF5910" w:rsidRDefault="00AF5910" w:rsidP="0063302D">
      <w:pPr>
        <w:keepNext/>
        <w:keepLines/>
        <w:jc w:val="both"/>
        <w:rPr>
          <w:rFonts w:ascii="Tahoma" w:hAnsi="Tahoma" w:cs="Tahoma"/>
          <w:bCs/>
          <w:i/>
          <w:noProof/>
          <w:sz w:val="18"/>
          <w:szCs w:val="18"/>
        </w:rPr>
      </w:pPr>
    </w:p>
    <w:p w14:paraId="337902DD" w14:textId="77777777" w:rsidR="00AF5910" w:rsidRDefault="00AF5910" w:rsidP="0063302D">
      <w:pPr>
        <w:keepNext/>
        <w:keepLines/>
        <w:jc w:val="both"/>
        <w:rPr>
          <w:rFonts w:ascii="Tahoma" w:hAnsi="Tahoma" w:cs="Tahoma"/>
          <w:bCs/>
          <w:i/>
          <w:noProof/>
          <w:sz w:val="18"/>
          <w:szCs w:val="18"/>
        </w:rPr>
      </w:pPr>
    </w:p>
    <w:p w14:paraId="446FB8A5" w14:textId="77777777" w:rsidR="00AF5910" w:rsidRDefault="00AF5910" w:rsidP="0063302D">
      <w:pPr>
        <w:keepNext/>
        <w:keepLines/>
        <w:jc w:val="both"/>
        <w:rPr>
          <w:rFonts w:ascii="Tahoma" w:hAnsi="Tahoma" w:cs="Tahoma"/>
          <w:bCs/>
          <w:i/>
          <w:noProof/>
          <w:sz w:val="18"/>
          <w:szCs w:val="18"/>
        </w:rPr>
      </w:pPr>
    </w:p>
    <w:p w14:paraId="0D0B5C0D" w14:textId="77777777" w:rsidR="00AF5910" w:rsidRDefault="00AF5910" w:rsidP="0063302D">
      <w:pPr>
        <w:keepNext/>
        <w:keepLines/>
        <w:jc w:val="both"/>
        <w:rPr>
          <w:rFonts w:ascii="Tahoma" w:hAnsi="Tahoma" w:cs="Tahoma"/>
          <w:bCs/>
          <w:i/>
          <w:noProof/>
          <w:sz w:val="18"/>
          <w:szCs w:val="18"/>
        </w:rPr>
      </w:pPr>
    </w:p>
    <w:p w14:paraId="07D7047E" w14:textId="77777777" w:rsidR="00AF5910" w:rsidRDefault="00AF5910" w:rsidP="0063302D">
      <w:pPr>
        <w:keepNext/>
        <w:keepLines/>
        <w:jc w:val="both"/>
        <w:rPr>
          <w:rFonts w:ascii="Tahoma" w:hAnsi="Tahoma" w:cs="Tahoma"/>
          <w:bCs/>
          <w:i/>
          <w:noProof/>
          <w:sz w:val="18"/>
          <w:szCs w:val="18"/>
        </w:rPr>
      </w:pPr>
    </w:p>
    <w:p w14:paraId="5ED3F7DD" w14:textId="77777777" w:rsidR="00AF5910" w:rsidRDefault="00AF5910" w:rsidP="0063302D">
      <w:pPr>
        <w:keepNext/>
        <w:keepLines/>
        <w:jc w:val="both"/>
        <w:rPr>
          <w:rFonts w:ascii="Tahoma" w:hAnsi="Tahoma" w:cs="Tahoma"/>
          <w:bCs/>
          <w:i/>
          <w:noProof/>
          <w:sz w:val="18"/>
          <w:szCs w:val="18"/>
        </w:rPr>
      </w:pPr>
    </w:p>
    <w:p w14:paraId="04D8CBEE" w14:textId="77777777" w:rsidR="00AF5910" w:rsidRDefault="00AF5910" w:rsidP="0063302D">
      <w:pPr>
        <w:keepNext/>
        <w:keepLines/>
        <w:jc w:val="both"/>
        <w:rPr>
          <w:rFonts w:ascii="Tahoma" w:hAnsi="Tahoma" w:cs="Tahoma"/>
          <w:bCs/>
          <w:i/>
          <w:noProof/>
          <w:sz w:val="18"/>
          <w:szCs w:val="18"/>
        </w:rPr>
      </w:pPr>
    </w:p>
    <w:p w14:paraId="0C14197E" w14:textId="77777777" w:rsidR="00AF5910" w:rsidRDefault="00AF5910" w:rsidP="0063302D">
      <w:pPr>
        <w:keepNext/>
        <w:keepLines/>
        <w:jc w:val="both"/>
        <w:rPr>
          <w:rFonts w:ascii="Tahoma" w:hAnsi="Tahoma" w:cs="Tahoma"/>
          <w:bCs/>
          <w:i/>
          <w:noProof/>
          <w:sz w:val="18"/>
          <w:szCs w:val="18"/>
        </w:rPr>
      </w:pPr>
    </w:p>
    <w:p w14:paraId="7A22BACE" w14:textId="77777777" w:rsidR="00AF5910" w:rsidRDefault="00AF5910" w:rsidP="0063302D">
      <w:pPr>
        <w:keepNext/>
        <w:keepLines/>
        <w:jc w:val="both"/>
        <w:rPr>
          <w:rFonts w:ascii="Tahoma" w:hAnsi="Tahoma" w:cs="Tahoma"/>
          <w:bCs/>
          <w:i/>
          <w:noProof/>
          <w:sz w:val="18"/>
          <w:szCs w:val="18"/>
        </w:rPr>
      </w:pPr>
    </w:p>
    <w:p w14:paraId="21656E58" w14:textId="77777777" w:rsidR="00AF5910" w:rsidRDefault="00AF5910" w:rsidP="0063302D">
      <w:pPr>
        <w:keepNext/>
        <w:keepLines/>
        <w:jc w:val="both"/>
        <w:rPr>
          <w:rFonts w:ascii="Tahoma" w:hAnsi="Tahoma" w:cs="Tahoma"/>
          <w:bCs/>
          <w:i/>
          <w:noProof/>
          <w:sz w:val="18"/>
          <w:szCs w:val="18"/>
        </w:rPr>
      </w:pPr>
    </w:p>
    <w:p w14:paraId="4B46E309" w14:textId="77777777" w:rsidR="00AF5910" w:rsidRDefault="00AF5910" w:rsidP="0063302D">
      <w:pPr>
        <w:keepNext/>
        <w:keepLines/>
        <w:jc w:val="both"/>
        <w:rPr>
          <w:rFonts w:ascii="Tahoma" w:hAnsi="Tahoma" w:cs="Tahoma"/>
          <w:bCs/>
          <w:i/>
          <w:noProof/>
          <w:sz w:val="18"/>
          <w:szCs w:val="18"/>
        </w:rPr>
      </w:pPr>
    </w:p>
    <w:p w14:paraId="7980AB87" w14:textId="77777777" w:rsidR="00AF5910" w:rsidRDefault="00AF5910" w:rsidP="0063302D">
      <w:pPr>
        <w:keepNext/>
        <w:keepLines/>
        <w:jc w:val="both"/>
        <w:rPr>
          <w:rFonts w:ascii="Tahoma" w:hAnsi="Tahoma" w:cs="Tahoma"/>
          <w:bCs/>
          <w:i/>
          <w:noProof/>
          <w:sz w:val="18"/>
          <w:szCs w:val="18"/>
        </w:rPr>
      </w:pPr>
    </w:p>
    <w:p w14:paraId="58416363" w14:textId="77777777" w:rsidR="00AF5910" w:rsidRDefault="00AF5910" w:rsidP="0063302D">
      <w:pPr>
        <w:keepNext/>
        <w:keepLines/>
        <w:jc w:val="both"/>
        <w:rPr>
          <w:rFonts w:ascii="Tahoma" w:hAnsi="Tahoma" w:cs="Tahoma"/>
          <w:bCs/>
          <w:i/>
          <w:noProof/>
          <w:sz w:val="18"/>
          <w:szCs w:val="18"/>
        </w:rPr>
      </w:pPr>
    </w:p>
    <w:p w14:paraId="5F8EA4DB" w14:textId="77777777" w:rsidR="00AF5910" w:rsidRDefault="00AF5910" w:rsidP="0063302D">
      <w:pPr>
        <w:keepNext/>
        <w:keepLines/>
        <w:jc w:val="both"/>
        <w:rPr>
          <w:rFonts w:ascii="Tahoma" w:hAnsi="Tahoma" w:cs="Tahoma"/>
          <w:bCs/>
          <w:i/>
          <w:noProof/>
          <w:sz w:val="18"/>
          <w:szCs w:val="18"/>
        </w:rPr>
      </w:pPr>
    </w:p>
    <w:p w14:paraId="7E5741DE" w14:textId="77777777" w:rsidR="00AF5910" w:rsidRDefault="00AF5910" w:rsidP="0063302D">
      <w:pPr>
        <w:keepNext/>
        <w:keepLines/>
        <w:jc w:val="both"/>
        <w:rPr>
          <w:rFonts w:ascii="Tahoma" w:hAnsi="Tahoma" w:cs="Tahoma"/>
          <w:bCs/>
          <w:i/>
          <w:noProof/>
          <w:sz w:val="18"/>
          <w:szCs w:val="18"/>
        </w:rPr>
      </w:pPr>
    </w:p>
    <w:p w14:paraId="7486D975" w14:textId="77777777" w:rsidR="00AF5910" w:rsidRDefault="00AF5910" w:rsidP="0063302D">
      <w:pPr>
        <w:keepNext/>
        <w:keepLines/>
        <w:jc w:val="both"/>
        <w:rPr>
          <w:rFonts w:ascii="Tahoma" w:hAnsi="Tahoma" w:cs="Tahoma"/>
          <w:bCs/>
          <w:i/>
          <w:noProof/>
          <w:sz w:val="18"/>
          <w:szCs w:val="18"/>
        </w:rPr>
      </w:pPr>
    </w:p>
    <w:p w14:paraId="7451486C" w14:textId="77777777" w:rsidR="00AF5910" w:rsidRDefault="00AF5910" w:rsidP="0063302D">
      <w:pPr>
        <w:keepNext/>
        <w:keepLines/>
        <w:jc w:val="both"/>
        <w:rPr>
          <w:rFonts w:ascii="Tahoma" w:hAnsi="Tahoma" w:cs="Tahoma"/>
          <w:bCs/>
          <w:i/>
          <w:noProof/>
          <w:sz w:val="18"/>
          <w:szCs w:val="18"/>
        </w:rPr>
      </w:pPr>
    </w:p>
    <w:p w14:paraId="6D545F3A" w14:textId="77777777" w:rsidR="00AF5910" w:rsidRDefault="00AF5910" w:rsidP="0063302D">
      <w:pPr>
        <w:keepNext/>
        <w:keepLines/>
        <w:jc w:val="both"/>
        <w:rPr>
          <w:rFonts w:ascii="Tahoma" w:hAnsi="Tahoma" w:cs="Tahoma"/>
          <w:bCs/>
          <w:i/>
          <w:noProof/>
          <w:sz w:val="18"/>
          <w:szCs w:val="18"/>
        </w:rPr>
      </w:pPr>
    </w:p>
    <w:p w14:paraId="58D627FC" w14:textId="77777777" w:rsidR="00AF5910" w:rsidRDefault="00AF5910" w:rsidP="0063302D">
      <w:pPr>
        <w:keepNext/>
        <w:keepLines/>
        <w:jc w:val="both"/>
        <w:rPr>
          <w:rFonts w:ascii="Tahoma" w:hAnsi="Tahoma" w:cs="Tahoma"/>
          <w:bCs/>
          <w:i/>
          <w:noProof/>
          <w:sz w:val="18"/>
          <w:szCs w:val="18"/>
        </w:rPr>
      </w:pPr>
    </w:p>
    <w:p w14:paraId="2AC8C863" w14:textId="77777777" w:rsidR="00AF5910" w:rsidRDefault="00AF5910" w:rsidP="0063302D">
      <w:pPr>
        <w:keepNext/>
        <w:keepLines/>
        <w:jc w:val="both"/>
        <w:rPr>
          <w:rFonts w:ascii="Tahoma" w:hAnsi="Tahoma" w:cs="Tahoma"/>
          <w:bCs/>
          <w:i/>
          <w:noProof/>
          <w:sz w:val="18"/>
          <w:szCs w:val="18"/>
        </w:rPr>
      </w:pPr>
    </w:p>
    <w:p w14:paraId="73BC4FA2" w14:textId="77777777" w:rsidR="00AF5910" w:rsidRDefault="00AF5910" w:rsidP="0063302D">
      <w:pPr>
        <w:keepNext/>
        <w:keepLines/>
        <w:jc w:val="both"/>
        <w:rPr>
          <w:rFonts w:ascii="Tahoma" w:hAnsi="Tahoma" w:cs="Tahoma"/>
          <w:bCs/>
          <w:i/>
          <w:noProof/>
          <w:sz w:val="18"/>
          <w:szCs w:val="18"/>
        </w:rPr>
      </w:pPr>
    </w:p>
    <w:p w14:paraId="1A47F99B" w14:textId="77777777" w:rsidR="00AF5910" w:rsidRDefault="00AF5910" w:rsidP="0063302D">
      <w:pPr>
        <w:keepNext/>
        <w:keepLines/>
        <w:jc w:val="both"/>
        <w:rPr>
          <w:rFonts w:ascii="Tahoma" w:hAnsi="Tahoma" w:cs="Tahoma"/>
          <w:bCs/>
          <w:i/>
          <w:noProof/>
          <w:sz w:val="18"/>
          <w:szCs w:val="18"/>
        </w:rPr>
      </w:pPr>
    </w:p>
    <w:p w14:paraId="563F7D9C" w14:textId="77777777" w:rsidR="00AF5910" w:rsidRDefault="00AF5910" w:rsidP="0063302D">
      <w:pPr>
        <w:keepNext/>
        <w:keepLines/>
        <w:jc w:val="both"/>
        <w:rPr>
          <w:rFonts w:ascii="Tahoma" w:hAnsi="Tahoma" w:cs="Tahoma"/>
          <w:bCs/>
          <w:i/>
          <w:noProof/>
          <w:sz w:val="18"/>
          <w:szCs w:val="18"/>
        </w:rPr>
      </w:pPr>
    </w:p>
    <w:p w14:paraId="5CC29C64" w14:textId="77777777" w:rsidR="00AF5910" w:rsidRDefault="00AF5910" w:rsidP="0063302D">
      <w:pPr>
        <w:keepNext/>
        <w:keepLines/>
        <w:jc w:val="both"/>
        <w:rPr>
          <w:rFonts w:ascii="Tahoma" w:hAnsi="Tahoma" w:cs="Tahoma"/>
          <w:bCs/>
          <w:i/>
          <w:noProof/>
          <w:sz w:val="18"/>
          <w:szCs w:val="18"/>
        </w:rPr>
      </w:pPr>
    </w:p>
    <w:p w14:paraId="30F6968D" w14:textId="77777777" w:rsidR="00AF5910" w:rsidRDefault="00AF5910" w:rsidP="0063302D">
      <w:pPr>
        <w:keepNext/>
        <w:keepLines/>
        <w:jc w:val="both"/>
        <w:rPr>
          <w:rFonts w:ascii="Tahoma" w:hAnsi="Tahoma" w:cs="Tahoma"/>
          <w:bCs/>
          <w:i/>
          <w:noProof/>
          <w:sz w:val="18"/>
          <w:szCs w:val="18"/>
        </w:rPr>
      </w:pPr>
    </w:p>
    <w:p w14:paraId="7EFA5A1D" w14:textId="77777777" w:rsidR="00AF5910" w:rsidRDefault="00AF5910" w:rsidP="0063302D">
      <w:pPr>
        <w:keepNext/>
        <w:keepLines/>
        <w:jc w:val="both"/>
        <w:rPr>
          <w:rFonts w:ascii="Tahoma" w:hAnsi="Tahoma" w:cs="Tahoma"/>
          <w:bCs/>
          <w:i/>
          <w:noProof/>
          <w:sz w:val="18"/>
          <w:szCs w:val="18"/>
        </w:rPr>
      </w:pPr>
    </w:p>
    <w:p w14:paraId="656001E5" w14:textId="508476AC" w:rsidR="00AF5910" w:rsidRDefault="00AF5910" w:rsidP="0063302D">
      <w:pPr>
        <w:keepNext/>
        <w:keepLines/>
        <w:jc w:val="both"/>
        <w:rPr>
          <w:rFonts w:ascii="Tahoma" w:hAnsi="Tahoma" w:cs="Tahoma"/>
          <w:bCs/>
          <w:i/>
          <w:noProof/>
          <w:sz w:val="18"/>
          <w:szCs w:val="18"/>
        </w:rPr>
      </w:pPr>
    </w:p>
    <w:p w14:paraId="04C98286" w14:textId="41A10095" w:rsidR="005279FC" w:rsidRDefault="005279FC" w:rsidP="0063302D">
      <w:pPr>
        <w:keepNext/>
        <w:keepLines/>
        <w:jc w:val="both"/>
        <w:rPr>
          <w:rFonts w:ascii="Tahoma" w:hAnsi="Tahoma" w:cs="Tahoma"/>
          <w:bCs/>
          <w:i/>
          <w:noProof/>
          <w:sz w:val="18"/>
          <w:szCs w:val="18"/>
        </w:rPr>
      </w:pPr>
    </w:p>
    <w:p w14:paraId="58A02CEB" w14:textId="77777777" w:rsidR="005279FC" w:rsidRDefault="005279FC" w:rsidP="0063302D">
      <w:pPr>
        <w:keepNext/>
        <w:keepLines/>
        <w:jc w:val="both"/>
        <w:rPr>
          <w:rFonts w:ascii="Tahoma" w:hAnsi="Tahoma" w:cs="Tahoma"/>
          <w:bCs/>
          <w:i/>
          <w:noProof/>
          <w:sz w:val="18"/>
          <w:szCs w:val="18"/>
        </w:rPr>
      </w:pPr>
    </w:p>
    <w:p w14:paraId="2F3595AB" w14:textId="77777777" w:rsidR="00AF5910" w:rsidRDefault="00AF5910" w:rsidP="0063302D">
      <w:pPr>
        <w:keepNext/>
        <w:keepLines/>
        <w:jc w:val="both"/>
        <w:rPr>
          <w:rFonts w:ascii="Tahoma" w:hAnsi="Tahoma" w:cs="Tahoma"/>
          <w:bCs/>
          <w:i/>
          <w:noProof/>
          <w:sz w:val="18"/>
          <w:szCs w:val="18"/>
        </w:rPr>
      </w:pPr>
    </w:p>
    <w:p w14:paraId="35BB950B" w14:textId="1E383A17" w:rsidR="00AF5910" w:rsidRDefault="00AF5910" w:rsidP="0063302D">
      <w:pPr>
        <w:keepNext/>
        <w:keepLines/>
        <w:jc w:val="both"/>
        <w:rPr>
          <w:rFonts w:ascii="Tahoma" w:hAnsi="Tahoma" w:cs="Tahoma"/>
          <w:bCs/>
          <w:i/>
          <w:noProof/>
          <w:sz w:val="18"/>
          <w:szCs w:val="18"/>
        </w:rPr>
      </w:pPr>
    </w:p>
    <w:p w14:paraId="3E603485" w14:textId="77777777" w:rsidR="003C0CA7" w:rsidRDefault="003C0CA7" w:rsidP="0063302D">
      <w:pPr>
        <w:keepNext/>
        <w:keepLines/>
        <w:jc w:val="both"/>
        <w:rPr>
          <w:rFonts w:ascii="Tahoma" w:hAnsi="Tahoma" w:cs="Tahoma"/>
          <w:bCs/>
          <w:i/>
          <w:noProof/>
          <w:sz w:val="18"/>
          <w:szCs w:val="18"/>
        </w:rPr>
      </w:pPr>
    </w:p>
    <w:p w14:paraId="78518B41" w14:textId="77777777" w:rsidR="00AF5910" w:rsidRDefault="00AF5910" w:rsidP="0063302D">
      <w:pPr>
        <w:keepNext/>
        <w:keepLines/>
        <w:jc w:val="both"/>
        <w:rPr>
          <w:rFonts w:ascii="Tahoma" w:hAnsi="Tahoma" w:cs="Tahoma"/>
          <w:bCs/>
          <w:i/>
          <w:noProof/>
          <w:sz w:val="18"/>
          <w:szCs w:val="18"/>
        </w:rPr>
      </w:pPr>
    </w:p>
    <w:p w14:paraId="6B5828A8" w14:textId="77777777" w:rsidR="001A7314" w:rsidRDefault="001A7314" w:rsidP="0063302D">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300C20CB" w14:textId="77777777" w:rsidTr="009229D0">
        <w:tc>
          <w:tcPr>
            <w:tcW w:w="7725" w:type="dxa"/>
            <w:tcBorders>
              <w:top w:val="single" w:sz="4" w:space="0" w:color="auto"/>
              <w:bottom w:val="single" w:sz="4" w:space="0" w:color="auto"/>
            </w:tcBorders>
          </w:tcPr>
          <w:p w14:paraId="301CB28A" w14:textId="77777777" w:rsidR="00B976DC" w:rsidRPr="00C8579C" w:rsidRDefault="00B976DC" w:rsidP="0063302D">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SEZNAM REFERENC </w:t>
            </w:r>
          </w:p>
        </w:tc>
        <w:tc>
          <w:tcPr>
            <w:tcW w:w="1417" w:type="dxa"/>
            <w:tcBorders>
              <w:top w:val="single" w:sz="4" w:space="0" w:color="auto"/>
              <w:bottom w:val="single" w:sz="4" w:space="0" w:color="auto"/>
            </w:tcBorders>
          </w:tcPr>
          <w:p w14:paraId="57FA1533" w14:textId="327FE66A" w:rsidR="00B976DC" w:rsidRPr="00C8579C" w:rsidRDefault="00B976DC" w:rsidP="00AA77AD">
            <w:pPr>
              <w:keepNext/>
              <w:keepLines/>
              <w:rPr>
                <w:rFonts w:ascii="Tahoma" w:hAnsi="Tahoma" w:cs="Tahoma"/>
                <w:b/>
                <w:i/>
              </w:rPr>
            </w:pPr>
            <w:r w:rsidRPr="00C8579C">
              <w:rPr>
                <w:rFonts w:ascii="Tahoma" w:hAnsi="Tahoma" w:cs="Tahoma"/>
                <w:b/>
                <w:i/>
              </w:rPr>
              <w:t xml:space="preserve">Priloga </w:t>
            </w:r>
            <w:r w:rsidR="00AA77AD">
              <w:rPr>
                <w:rFonts w:ascii="Tahoma" w:hAnsi="Tahoma" w:cs="Tahoma"/>
                <w:b/>
                <w:i/>
              </w:rPr>
              <w:t>8</w:t>
            </w:r>
            <w:r w:rsidRPr="00C8579C">
              <w:rPr>
                <w:rFonts w:ascii="Tahoma" w:hAnsi="Tahoma" w:cs="Tahoma"/>
                <w:b/>
                <w:i/>
              </w:rPr>
              <w:t>/1</w:t>
            </w:r>
          </w:p>
        </w:tc>
      </w:tr>
    </w:tbl>
    <w:p w14:paraId="5C52C85D" w14:textId="77777777" w:rsidR="00B976DC" w:rsidRPr="00C8579C" w:rsidRDefault="00B976DC" w:rsidP="0063302D">
      <w:pPr>
        <w:keepNext/>
        <w:keepLines/>
        <w:jc w:val="right"/>
        <w:rPr>
          <w:rFonts w:ascii="Tahoma" w:hAnsi="Tahoma" w:cs="Tahoma"/>
          <w:i/>
          <w:sz w:val="22"/>
        </w:rPr>
      </w:pPr>
      <w:r w:rsidRPr="00C8579C">
        <w:rPr>
          <w:rFonts w:ascii="Tahoma" w:hAnsi="Tahoma" w:cs="Tahoma"/>
          <w:i/>
          <w:sz w:val="22"/>
        </w:rPr>
        <w:t>……/……</w:t>
      </w:r>
    </w:p>
    <w:p w14:paraId="6EDD6F99" w14:textId="77777777" w:rsidR="00B976DC" w:rsidRPr="00C8579C" w:rsidRDefault="00B976DC" w:rsidP="0063302D">
      <w:pPr>
        <w:keepNext/>
        <w:keepLines/>
        <w:jc w:val="right"/>
        <w:rPr>
          <w:rFonts w:ascii="Tahoma" w:hAnsi="Tahoma" w:cs="Tahoma"/>
          <w:i/>
        </w:rPr>
      </w:pPr>
      <w:r w:rsidRPr="00C8579C">
        <w:rPr>
          <w:rFonts w:ascii="Tahoma" w:hAnsi="Tahoma" w:cs="Tahoma"/>
          <w:i/>
        </w:rPr>
        <w:t>(št. izvoda / št. vseh izvodov)</w:t>
      </w:r>
    </w:p>
    <w:p w14:paraId="400F3C4A" w14:textId="77777777" w:rsidR="002F3FA3" w:rsidRDefault="002F3FA3" w:rsidP="0063302D">
      <w:pPr>
        <w:keepNext/>
        <w:keepLines/>
        <w:jc w:val="both"/>
        <w:rPr>
          <w:rFonts w:ascii="Tahoma" w:hAnsi="Tahoma" w:cs="Tahoma"/>
          <w:b/>
        </w:rPr>
      </w:pPr>
    </w:p>
    <w:p w14:paraId="2388B887" w14:textId="18585D21" w:rsidR="00B976DC" w:rsidRPr="00C8579C" w:rsidRDefault="005279FC" w:rsidP="0063302D">
      <w:pPr>
        <w:keepNext/>
        <w:keepLines/>
        <w:jc w:val="both"/>
        <w:rPr>
          <w:rFonts w:ascii="Tahoma" w:hAnsi="Tahoma" w:cs="Tahoma"/>
          <w:b/>
        </w:rPr>
      </w:pPr>
      <w:r>
        <w:rPr>
          <w:rFonts w:ascii="Tahoma" w:hAnsi="Tahoma" w:cs="Tahoma"/>
          <w:b/>
        </w:rPr>
        <w:t>VKS-89/25</w:t>
      </w:r>
      <w:r w:rsidR="00B23FAA" w:rsidRPr="00651BDD">
        <w:rPr>
          <w:rFonts w:ascii="Tahoma" w:hAnsi="Tahoma" w:cs="Tahoma"/>
          <w:b/>
        </w:rPr>
        <w:t xml:space="preserve"> </w:t>
      </w:r>
      <w:r w:rsidR="007541CF" w:rsidRPr="007541CF">
        <w:rPr>
          <w:rFonts w:ascii="Tahoma" w:hAnsi="Tahoma" w:cs="Tahoma"/>
          <w:b/>
          <w:bCs/>
        </w:rPr>
        <w:t>Prevzem ostanka obdelanih mešanih komunalnih odpadkov z EWC oznako 20 03 01 iz obdelave komunalnih odpadkov v RCERO</w:t>
      </w:r>
      <w:r w:rsidR="009348AE" w:rsidRPr="009348AE">
        <w:rPr>
          <w:rFonts w:ascii="Tahoma" w:hAnsi="Tahoma" w:cs="Tahoma"/>
          <w:b/>
          <w:bCs/>
        </w:rPr>
        <w:t xml:space="preserve"> </w:t>
      </w:r>
      <w:r w:rsidR="00B500DD" w:rsidRPr="00B500DD">
        <w:rPr>
          <w:rFonts w:ascii="Tahoma" w:hAnsi="Tahoma" w:cs="Tahoma"/>
          <w:b/>
          <w:bCs/>
        </w:rPr>
        <w:t>za leto 2025 in leto 2026</w:t>
      </w:r>
    </w:p>
    <w:p w14:paraId="4F1BDE1F" w14:textId="77777777" w:rsidR="00B976DC" w:rsidRPr="00C8579C" w:rsidRDefault="00B976DC" w:rsidP="0063302D">
      <w:pPr>
        <w:keepNext/>
        <w:keepLines/>
        <w:jc w:val="both"/>
        <w:rPr>
          <w:rFonts w:ascii="Tahoma" w:hAnsi="Tahoma" w:cs="Tahoma"/>
          <w:b/>
          <w:i/>
          <w:sz w:val="24"/>
        </w:rPr>
      </w:pPr>
    </w:p>
    <w:p w14:paraId="7B25253F" w14:textId="77777777" w:rsidR="00B976DC" w:rsidRPr="00C8579C" w:rsidRDefault="00B976DC" w:rsidP="0063302D">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5B12E7DB" w14:textId="77777777" w:rsidR="00B976DC" w:rsidRPr="00C8579C" w:rsidRDefault="00B976DC" w:rsidP="0063302D">
      <w:pPr>
        <w:keepNext/>
        <w:keepLines/>
        <w:tabs>
          <w:tab w:val="left" w:pos="0"/>
        </w:tabs>
        <w:rPr>
          <w:rFonts w:ascii="Tahoma" w:hAnsi="Tahoma" w:cs="Tahoma"/>
          <w:color w:val="FF0000"/>
          <w:sz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820"/>
      </w:tblGrid>
      <w:tr w:rsidR="00106CBF" w:rsidRPr="00C8579C" w14:paraId="01BA841D" w14:textId="77777777" w:rsidTr="00056E74">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15E9E584"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4916BDD0"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087CABA2" w14:textId="77777777" w:rsidR="00106CBF" w:rsidRPr="00C8579C" w:rsidRDefault="00106CBF" w:rsidP="0063302D">
            <w:pPr>
              <w:keepNext/>
              <w:keepLines/>
              <w:tabs>
                <w:tab w:val="left" w:pos="567"/>
                <w:tab w:val="num" w:pos="851"/>
                <w:tab w:val="left" w:pos="993"/>
              </w:tabs>
              <w:jc w:val="center"/>
              <w:rPr>
                <w:rFonts w:ascii="Tahoma" w:hAnsi="Tahoma" w:cs="Tahoma"/>
                <w:sz w:val="18"/>
              </w:rPr>
            </w:pPr>
          </w:p>
          <w:p w14:paraId="31D11BE0"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820" w:type="dxa"/>
            <w:tcBorders>
              <w:top w:val="single" w:sz="2" w:space="0" w:color="auto"/>
              <w:left w:val="single" w:sz="2" w:space="0" w:color="auto"/>
              <w:bottom w:val="single" w:sz="12" w:space="0" w:color="auto"/>
              <w:right w:val="single" w:sz="2" w:space="0" w:color="auto"/>
            </w:tcBorders>
            <w:vAlign w:val="center"/>
          </w:tcPr>
          <w:p w14:paraId="3E2738CA" w14:textId="77777777" w:rsidR="00106CBF" w:rsidRPr="00C8579C" w:rsidRDefault="00106CBF" w:rsidP="0063302D">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106CBF" w:rsidRPr="00C8579C" w14:paraId="6661FD92" w14:textId="77777777" w:rsidTr="00056E74">
        <w:trPr>
          <w:trHeight w:val="780"/>
        </w:trPr>
        <w:tc>
          <w:tcPr>
            <w:tcW w:w="637" w:type="dxa"/>
            <w:tcBorders>
              <w:top w:val="nil"/>
            </w:tcBorders>
          </w:tcPr>
          <w:p w14:paraId="6B6B0122" w14:textId="77777777" w:rsidR="00106CBF" w:rsidRPr="00C8579C" w:rsidRDefault="00106CBF" w:rsidP="0063302D">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p>
        </w:tc>
        <w:tc>
          <w:tcPr>
            <w:tcW w:w="933" w:type="dxa"/>
            <w:tcBorders>
              <w:top w:val="nil"/>
            </w:tcBorders>
            <w:vAlign w:val="center"/>
          </w:tcPr>
          <w:p w14:paraId="031762D4"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33371198"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62AABEFF"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Borders>
              <w:top w:val="nil"/>
            </w:tcBorders>
          </w:tcPr>
          <w:p w14:paraId="4B6E381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Borders>
              <w:top w:val="nil"/>
            </w:tcBorders>
          </w:tcPr>
          <w:p w14:paraId="5E6BBDEC"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41775FB5" w14:textId="77777777" w:rsidTr="00056E74">
        <w:trPr>
          <w:trHeight w:val="780"/>
        </w:trPr>
        <w:tc>
          <w:tcPr>
            <w:tcW w:w="637" w:type="dxa"/>
          </w:tcPr>
          <w:p w14:paraId="5849A706"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1C997AFB"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470FB4F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409D5F83"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065F5E2"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1296E261"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549C3C3B" w14:textId="77777777" w:rsidTr="00056E74">
        <w:trPr>
          <w:trHeight w:val="780"/>
        </w:trPr>
        <w:tc>
          <w:tcPr>
            <w:tcW w:w="637" w:type="dxa"/>
          </w:tcPr>
          <w:p w14:paraId="1B9F6CA3"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4E176070"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71DB7D8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0C6AAF62"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3D6FD45"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19BF2286"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6CDECDD1" w14:textId="77777777" w:rsidTr="00056E74">
        <w:trPr>
          <w:trHeight w:val="780"/>
        </w:trPr>
        <w:tc>
          <w:tcPr>
            <w:tcW w:w="637" w:type="dxa"/>
          </w:tcPr>
          <w:p w14:paraId="08BF7D34"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3532D83B"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7A9E2CF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212F0DC4"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52FE78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39D2F3C6"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1A6199B7" w14:textId="77777777" w:rsidTr="00056E74">
        <w:trPr>
          <w:trHeight w:val="780"/>
        </w:trPr>
        <w:tc>
          <w:tcPr>
            <w:tcW w:w="637" w:type="dxa"/>
          </w:tcPr>
          <w:p w14:paraId="3A8AB16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75C58F04"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370C864A"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768885D8"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6E839BD0"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49FD6D94"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4B65CA03" w14:textId="77777777" w:rsidTr="00056E74">
        <w:trPr>
          <w:trHeight w:val="780"/>
        </w:trPr>
        <w:tc>
          <w:tcPr>
            <w:tcW w:w="637" w:type="dxa"/>
          </w:tcPr>
          <w:p w14:paraId="2D52B7E1"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596507A1"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13E2A3FA"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78B9644A"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B496D1B"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4AEB9952"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bl>
    <w:p w14:paraId="1B03AC29" w14:textId="77777777" w:rsidR="00B976DC" w:rsidRPr="00C8579C" w:rsidRDefault="00B976DC" w:rsidP="0063302D">
      <w:pPr>
        <w:keepNext/>
        <w:keepLines/>
        <w:tabs>
          <w:tab w:val="left" w:pos="567"/>
          <w:tab w:val="num" w:pos="851"/>
          <w:tab w:val="left" w:pos="993"/>
        </w:tabs>
        <w:rPr>
          <w:rFonts w:ascii="Tahoma" w:hAnsi="Tahoma" w:cs="Tahoma"/>
          <w:sz w:val="22"/>
        </w:rPr>
      </w:pPr>
    </w:p>
    <w:p w14:paraId="76F056EA" w14:textId="77777777" w:rsidR="00B976DC" w:rsidRPr="00C8579C" w:rsidRDefault="00B976DC" w:rsidP="0063302D">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7B3D21A9" w14:textId="77777777" w:rsidTr="00B976DC">
        <w:trPr>
          <w:trHeight w:val="235"/>
        </w:trPr>
        <w:tc>
          <w:tcPr>
            <w:tcW w:w="3402" w:type="dxa"/>
            <w:tcBorders>
              <w:bottom w:val="single" w:sz="4" w:space="0" w:color="auto"/>
            </w:tcBorders>
          </w:tcPr>
          <w:p w14:paraId="7D434DC8" w14:textId="77777777" w:rsidR="00B976DC" w:rsidRPr="00C8579C" w:rsidRDefault="00B976DC" w:rsidP="0063302D">
            <w:pPr>
              <w:keepNext/>
              <w:keepLines/>
              <w:jc w:val="both"/>
              <w:rPr>
                <w:rFonts w:ascii="Tahoma" w:hAnsi="Tahoma" w:cs="Tahoma"/>
                <w:snapToGrid w:val="0"/>
                <w:color w:val="000000"/>
              </w:rPr>
            </w:pPr>
          </w:p>
        </w:tc>
        <w:tc>
          <w:tcPr>
            <w:tcW w:w="2552" w:type="dxa"/>
          </w:tcPr>
          <w:p w14:paraId="1A0BFEC0" w14:textId="77777777" w:rsidR="00B976DC" w:rsidRPr="00C8579C" w:rsidRDefault="00B976DC" w:rsidP="0063302D">
            <w:pPr>
              <w:keepNext/>
              <w:keepLines/>
              <w:jc w:val="center"/>
              <w:rPr>
                <w:rFonts w:ascii="Tahoma" w:hAnsi="Tahoma" w:cs="Tahoma"/>
                <w:snapToGrid w:val="0"/>
                <w:color w:val="000000"/>
              </w:rPr>
            </w:pPr>
          </w:p>
        </w:tc>
        <w:tc>
          <w:tcPr>
            <w:tcW w:w="3118" w:type="dxa"/>
            <w:tcBorders>
              <w:bottom w:val="single" w:sz="4" w:space="0" w:color="auto"/>
            </w:tcBorders>
          </w:tcPr>
          <w:p w14:paraId="5938C06C" w14:textId="77777777" w:rsidR="00B976DC" w:rsidRPr="00C8579C" w:rsidRDefault="00B976DC" w:rsidP="0063302D">
            <w:pPr>
              <w:keepNext/>
              <w:keepLines/>
              <w:tabs>
                <w:tab w:val="left" w:pos="567"/>
                <w:tab w:val="num" w:pos="851"/>
                <w:tab w:val="left" w:pos="993"/>
              </w:tabs>
              <w:jc w:val="both"/>
              <w:rPr>
                <w:rFonts w:ascii="Tahoma" w:hAnsi="Tahoma" w:cs="Tahoma"/>
                <w:snapToGrid w:val="0"/>
                <w:color w:val="000000"/>
              </w:rPr>
            </w:pPr>
          </w:p>
          <w:p w14:paraId="713AE3AC" w14:textId="77777777" w:rsidR="00B976DC" w:rsidRPr="00C8579C" w:rsidRDefault="00B976DC" w:rsidP="0063302D">
            <w:pPr>
              <w:keepNext/>
              <w:keepLines/>
              <w:tabs>
                <w:tab w:val="left" w:pos="567"/>
                <w:tab w:val="num" w:pos="851"/>
                <w:tab w:val="left" w:pos="993"/>
              </w:tabs>
              <w:jc w:val="both"/>
              <w:rPr>
                <w:rFonts w:ascii="Tahoma" w:hAnsi="Tahoma" w:cs="Tahoma"/>
                <w:snapToGrid w:val="0"/>
                <w:color w:val="000000"/>
              </w:rPr>
            </w:pPr>
          </w:p>
        </w:tc>
      </w:tr>
      <w:tr w:rsidR="00B976DC" w:rsidRPr="00C8579C" w14:paraId="31C07159" w14:textId="77777777" w:rsidTr="00B976DC">
        <w:trPr>
          <w:trHeight w:val="235"/>
        </w:trPr>
        <w:tc>
          <w:tcPr>
            <w:tcW w:w="3402" w:type="dxa"/>
            <w:tcBorders>
              <w:top w:val="single" w:sz="4" w:space="0" w:color="auto"/>
            </w:tcBorders>
          </w:tcPr>
          <w:p w14:paraId="73414B0D" w14:textId="77777777" w:rsidR="00B976DC" w:rsidRPr="00C8579C" w:rsidRDefault="00B976DC"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AE918E7" w14:textId="77777777" w:rsidR="00B976DC" w:rsidRPr="00C8579C" w:rsidRDefault="00B976DC"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4B6D0E0A" w14:textId="6B1391B7" w:rsidR="00B976DC" w:rsidRPr="00C8579C" w:rsidRDefault="00B976DC" w:rsidP="00AA77AD">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podpis ponudnika</w:t>
            </w:r>
            <w:r w:rsidRPr="00C8579C">
              <w:rPr>
                <w:rFonts w:ascii="Tahoma" w:hAnsi="Tahoma" w:cs="Tahoma"/>
                <w:snapToGrid w:val="0"/>
                <w:color w:val="000000"/>
              </w:rPr>
              <w:t>)</w:t>
            </w:r>
          </w:p>
        </w:tc>
      </w:tr>
    </w:tbl>
    <w:p w14:paraId="3EC92365" w14:textId="77777777" w:rsidR="00B976DC" w:rsidRPr="00C8579C" w:rsidRDefault="00B976DC" w:rsidP="0063302D">
      <w:pPr>
        <w:keepNext/>
        <w:keepLines/>
        <w:jc w:val="both"/>
        <w:rPr>
          <w:rFonts w:ascii="Tahoma" w:hAnsi="Tahoma" w:cs="Tahoma"/>
          <w:bCs/>
          <w:i/>
          <w:noProof/>
          <w:sz w:val="18"/>
          <w:szCs w:val="18"/>
        </w:rPr>
      </w:pPr>
    </w:p>
    <w:p w14:paraId="455FBF25" w14:textId="77777777" w:rsidR="00B976DC" w:rsidRPr="00C8579C" w:rsidRDefault="00B976DC" w:rsidP="0063302D">
      <w:pPr>
        <w:keepNext/>
        <w:keepLines/>
        <w:jc w:val="both"/>
        <w:rPr>
          <w:rFonts w:ascii="Tahoma" w:hAnsi="Tahoma" w:cs="Tahoma"/>
          <w:bCs/>
          <w:i/>
          <w:noProof/>
          <w:sz w:val="18"/>
          <w:szCs w:val="18"/>
        </w:rPr>
      </w:pPr>
    </w:p>
    <w:p w14:paraId="0534C609" w14:textId="77777777" w:rsidR="00196FCE" w:rsidRPr="00C8579C" w:rsidRDefault="00196FCE" w:rsidP="0063302D">
      <w:pPr>
        <w:keepNext/>
        <w:keepLines/>
        <w:jc w:val="both"/>
        <w:rPr>
          <w:rFonts w:ascii="Tahoma" w:hAnsi="Tahoma" w:cs="Tahoma"/>
          <w:bCs/>
          <w:i/>
          <w:noProof/>
          <w:sz w:val="18"/>
          <w:szCs w:val="18"/>
        </w:rPr>
      </w:pPr>
    </w:p>
    <w:p w14:paraId="549E07B5" w14:textId="77777777" w:rsidR="00DD5BD9" w:rsidRPr="00C8579C" w:rsidRDefault="00DD5BD9" w:rsidP="0063302D">
      <w:pPr>
        <w:keepNext/>
        <w:keepLines/>
        <w:rPr>
          <w:rFonts w:ascii="Tahoma" w:hAnsi="Tahoma" w:cs="Tahoma"/>
          <w:bCs/>
          <w:i/>
          <w:noProof/>
          <w:sz w:val="18"/>
          <w:szCs w:val="18"/>
        </w:rPr>
      </w:pPr>
    </w:p>
    <w:p w14:paraId="4D9A8CAF" w14:textId="77777777" w:rsidR="006927C4" w:rsidRPr="00C8579C" w:rsidRDefault="006927C4" w:rsidP="0063302D">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C8579C" w14:paraId="5F426877" w14:textId="77777777" w:rsidTr="003724F1">
        <w:tc>
          <w:tcPr>
            <w:tcW w:w="7658" w:type="dxa"/>
            <w:tcBorders>
              <w:top w:val="single" w:sz="4" w:space="0" w:color="auto"/>
              <w:bottom w:val="single" w:sz="4" w:space="0" w:color="auto"/>
            </w:tcBorders>
          </w:tcPr>
          <w:p w14:paraId="3D13FEED" w14:textId="77777777" w:rsidR="00B976DC" w:rsidRPr="00C8579C" w:rsidRDefault="00B976DC" w:rsidP="0063302D">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43278C69" w14:textId="47F1C38C" w:rsidR="00B976DC" w:rsidRPr="00C8579C" w:rsidRDefault="00B976DC" w:rsidP="00AA77AD">
            <w:pPr>
              <w:keepNext/>
              <w:keepLines/>
              <w:rPr>
                <w:rFonts w:ascii="Tahoma" w:hAnsi="Tahoma" w:cs="Tahoma"/>
                <w:b/>
                <w:i/>
              </w:rPr>
            </w:pPr>
            <w:r w:rsidRPr="00C8579C">
              <w:rPr>
                <w:rFonts w:ascii="Tahoma" w:hAnsi="Tahoma" w:cs="Tahoma"/>
                <w:b/>
                <w:i/>
              </w:rPr>
              <w:t xml:space="preserve">Priloga </w:t>
            </w:r>
            <w:r w:rsidR="00AA77AD">
              <w:rPr>
                <w:rFonts w:ascii="Tahoma" w:hAnsi="Tahoma" w:cs="Tahoma"/>
                <w:b/>
                <w:i/>
              </w:rPr>
              <w:t>8</w:t>
            </w:r>
            <w:r w:rsidRPr="00C8579C">
              <w:rPr>
                <w:rFonts w:ascii="Tahoma" w:hAnsi="Tahoma" w:cs="Tahoma"/>
                <w:b/>
                <w:i/>
              </w:rPr>
              <w:t>/2</w:t>
            </w:r>
          </w:p>
        </w:tc>
      </w:tr>
    </w:tbl>
    <w:p w14:paraId="11AE92A5" w14:textId="77777777" w:rsidR="00B445A2" w:rsidRPr="00C8579C" w:rsidRDefault="00B445A2" w:rsidP="0063302D">
      <w:pPr>
        <w:keepNext/>
        <w:keepLines/>
        <w:jc w:val="both"/>
        <w:rPr>
          <w:rFonts w:ascii="Tahoma" w:hAnsi="Tahoma" w:cs="Tahoma"/>
          <w:bCs/>
          <w:i/>
          <w:noProof/>
          <w:sz w:val="18"/>
          <w:szCs w:val="18"/>
        </w:rPr>
      </w:pPr>
    </w:p>
    <w:p w14:paraId="713C8F9E" w14:textId="77777777" w:rsidR="00B445A2" w:rsidRPr="00C8579C" w:rsidRDefault="00B445A2" w:rsidP="0063302D">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3B5E8BC5" w14:textId="05CF755A" w:rsidR="00B445A2" w:rsidRDefault="00B445A2" w:rsidP="0063302D">
      <w:pPr>
        <w:pStyle w:val="NavadenTimesNewRoman"/>
        <w:keepNext/>
        <w:keepLines/>
        <w:widowControl/>
        <w:jc w:val="both"/>
        <w:rPr>
          <w:rFonts w:ascii="Tahoma" w:hAnsi="Tahoma" w:cs="Tahoma"/>
          <w:sz w:val="20"/>
        </w:rPr>
      </w:pPr>
      <w:r w:rsidRPr="00C8579C">
        <w:rPr>
          <w:rFonts w:ascii="Tahoma" w:hAnsi="Tahoma" w:cs="Tahoma"/>
          <w:sz w:val="20"/>
        </w:rPr>
        <w:t xml:space="preserve"> </w:t>
      </w: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3"/>
        <w:gridCol w:w="2409"/>
        <w:gridCol w:w="1389"/>
        <w:gridCol w:w="1303"/>
        <w:gridCol w:w="1572"/>
        <w:gridCol w:w="2369"/>
      </w:tblGrid>
      <w:tr w:rsidR="00AA77AD" w:rsidRPr="008E7B84" w14:paraId="6DE8A4A7" w14:textId="77777777" w:rsidTr="002F5742">
        <w:trPr>
          <w:trHeight w:val="277"/>
        </w:trPr>
        <w:tc>
          <w:tcPr>
            <w:tcW w:w="9075" w:type="dxa"/>
            <w:gridSpan w:val="6"/>
            <w:tcBorders>
              <w:top w:val="single" w:sz="2" w:space="0" w:color="auto"/>
              <w:left w:val="single" w:sz="2" w:space="0" w:color="auto"/>
              <w:bottom w:val="single" w:sz="2" w:space="0" w:color="auto"/>
              <w:right w:val="single" w:sz="2" w:space="0" w:color="auto"/>
            </w:tcBorders>
            <w:vAlign w:val="center"/>
          </w:tcPr>
          <w:p w14:paraId="13779700" w14:textId="0A70C476" w:rsidR="00AA77AD" w:rsidRPr="008E7B84" w:rsidRDefault="00AA77AD" w:rsidP="00AA77AD">
            <w:pPr>
              <w:keepNext/>
              <w:keepLines/>
              <w:ind w:right="-285"/>
              <w:jc w:val="both"/>
              <w:rPr>
                <w:rFonts w:ascii="Tahoma" w:hAnsi="Tahoma" w:cs="Tahoma"/>
                <w:b/>
              </w:rPr>
            </w:pPr>
            <w:r w:rsidRPr="008E7B84">
              <w:rPr>
                <w:rFonts w:ascii="Tahoma" w:hAnsi="Tahoma" w:cs="Tahoma"/>
                <w:b/>
              </w:rPr>
              <w:t xml:space="preserve">Podatki o izvajalcu </w:t>
            </w:r>
            <w:r w:rsidRPr="008E7B84">
              <w:rPr>
                <w:rFonts w:ascii="Tahoma" w:eastAsia="Calibri" w:hAnsi="Tahoma" w:cs="Tahoma"/>
                <w:b/>
                <w:lang w:eastAsia="en-US"/>
              </w:rPr>
              <w:t xml:space="preserve">referenčnega </w:t>
            </w:r>
            <w:r w:rsidRPr="008E7B84">
              <w:rPr>
                <w:rFonts w:ascii="Tahoma" w:hAnsi="Tahoma" w:cs="Tahoma"/>
                <w:b/>
              </w:rPr>
              <w:t xml:space="preserve">dela/posla </w:t>
            </w:r>
            <w:r w:rsidRPr="008E7B84">
              <w:rPr>
                <w:rFonts w:ascii="Tahoma" w:hAnsi="Tahoma" w:cs="Tahoma"/>
              </w:rPr>
              <w:t>(ponudnik/partner/podizvajalec)</w:t>
            </w:r>
            <w:r w:rsidRPr="008E7B84">
              <w:rPr>
                <w:rFonts w:ascii="Tahoma" w:hAnsi="Tahoma" w:cs="Tahoma"/>
                <w:b/>
              </w:rPr>
              <w:t xml:space="preserve"> </w:t>
            </w:r>
          </w:p>
        </w:tc>
      </w:tr>
      <w:tr w:rsidR="00AA77AD" w:rsidRPr="008E7B84" w14:paraId="6F498F4E" w14:textId="77777777" w:rsidTr="00D21991">
        <w:trPr>
          <w:trHeight w:val="604"/>
        </w:trPr>
        <w:tc>
          <w:tcPr>
            <w:tcW w:w="3831" w:type="dxa"/>
            <w:gridSpan w:val="3"/>
            <w:tcBorders>
              <w:top w:val="single" w:sz="2" w:space="0" w:color="auto"/>
              <w:left w:val="single" w:sz="2" w:space="0" w:color="auto"/>
              <w:bottom w:val="single" w:sz="2" w:space="0" w:color="auto"/>
              <w:right w:val="single" w:sz="2" w:space="0" w:color="auto"/>
            </w:tcBorders>
            <w:vAlign w:val="center"/>
          </w:tcPr>
          <w:p w14:paraId="110189B7" w14:textId="77777777" w:rsidR="00AA77AD" w:rsidRPr="008E7B84" w:rsidRDefault="00AA77AD" w:rsidP="00567081">
            <w:pPr>
              <w:keepNext/>
              <w:keepLines/>
              <w:ind w:right="-285"/>
              <w:rPr>
                <w:rFonts w:ascii="Tahoma" w:hAnsi="Tahoma" w:cs="Tahoma"/>
              </w:rPr>
            </w:pPr>
            <w:r w:rsidRPr="008E7B84">
              <w:rPr>
                <w:rFonts w:ascii="Tahoma" w:hAnsi="Tahoma" w:cs="Tahoma"/>
              </w:rPr>
              <w:t xml:space="preserve">Izvajalec referenčnega dela </w:t>
            </w:r>
          </w:p>
          <w:p w14:paraId="030CEC74" w14:textId="77777777" w:rsidR="00AA77AD" w:rsidRPr="008E7B84" w:rsidRDefault="00AA77AD" w:rsidP="00567081">
            <w:pPr>
              <w:keepNext/>
              <w:keepLines/>
              <w:ind w:right="-285"/>
              <w:rPr>
                <w:rFonts w:ascii="Tahoma" w:hAnsi="Tahoma" w:cs="Tahoma"/>
              </w:rPr>
            </w:pPr>
            <w:r w:rsidRPr="008E7B84">
              <w:rPr>
                <w:rFonts w:ascii="Tahoma" w:hAnsi="Tahoma" w:cs="Tahoma"/>
              </w:rPr>
              <w:t>(naziv in sedež/naslov):</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21D7CFBF" w14:textId="77777777" w:rsidR="00AA77AD" w:rsidRPr="008E7B84" w:rsidRDefault="00AA77AD" w:rsidP="00567081">
            <w:pPr>
              <w:keepNext/>
              <w:keepLines/>
              <w:ind w:right="-285"/>
              <w:jc w:val="both"/>
              <w:rPr>
                <w:rFonts w:ascii="Tahoma" w:hAnsi="Tahoma" w:cs="Tahoma"/>
              </w:rPr>
            </w:pPr>
          </w:p>
        </w:tc>
      </w:tr>
      <w:tr w:rsidR="00AA77AD" w:rsidRPr="008E7B84" w14:paraId="796066FC" w14:textId="77777777" w:rsidTr="002F5742">
        <w:trPr>
          <w:trHeight w:val="350"/>
        </w:trPr>
        <w:tc>
          <w:tcPr>
            <w:tcW w:w="9075" w:type="dxa"/>
            <w:gridSpan w:val="6"/>
            <w:tcBorders>
              <w:top w:val="single" w:sz="2" w:space="0" w:color="auto"/>
              <w:left w:val="single" w:sz="2" w:space="0" w:color="auto"/>
              <w:bottom w:val="single" w:sz="2" w:space="0" w:color="auto"/>
              <w:right w:val="single" w:sz="2" w:space="0" w:color="auto"/>
            </w:tcBorders>
            <w:vAlign w:val="center"/>
          </w:tcPr>
          <w:p w14:paraId="740B87A9" w14:textId="77777777" w:rsidR="00AA77AD" w:rsidRPr="008E7B84" w:rsidRDefault="00AA77AD" w:rsidP="00567081">
            <w:pPr>
              <w:keepNext/>
              <w:keepLines/>
              <w:ind w:right="-285"/>
              <w:jc w:val="both"/>
              <w:rPr>
                <w:rFonts w:ascii="Tahoma" w:hAnsi="Tahoma" w:cs="Tahoma"/>
                <w:b/>
              </w:rPr>
            </w:pPr>
            <w:r w:rsidRPr="008E7B84">
              <w:rPr>
                <w:rFonts w:ascii="Tahoma" w:hAnsi="Tahoma" w:cs="Tahoma"/>
                <w:b/>
              </w:rPr>
              <w:t>Podatki o investitorju del (izdajatelju reference oz. končni naročnik)</w:t>
            </w:r>
          </w:p>
        </w:tc>
      </w:tr>
      <w:tr w:rsidR="00AA77AD" w:rsidRPr="008E7B84" w14:paraId="4DA22308" w14:textId="77777777" w:rsidTr="00D21991">
        <w:trPr>
          <w:trHeight w:val="645"/>
        </w:trPr>
        <w:tc>
          <w:tcPr>
            <w:tcW w:w="3831" w:type="dxa"/>
            <w:gridSpan w:val="3"/>
            <w:tcBorders>
              <w:top w:val="single" w:sz="2" w:space="0" w:color="auto"/>
              <w:left w:val="single" w:sz="2" w:space="0" w:color="auto"/>
              <w:bottom w:val="single" w:sz="2" w:space="0" w:color="auto"/>
              <w:right w:val="single" w:sz="2" w:space="0" w:color="auto"/>
            </w:tcBorders>
            <w:vAlign w:val="center"/>
          </w:tcPr>
          <w:p w14:paraId="025BD6D9" w14:textId="77777777" w:rsidR="00AA77AD" w:rsidRPr="008E7B84" w:rsidRDefault="00AA77AD" w:rsidP="00567081">
            <w:pPr>
              <w:keepNext/>
              <w:keepLines/>
              <w:ind w:right="-285"/>
              <w:rPr>
                <w:rFonts w:ascii="Tahoma" w:hAnsi="Tahoma" w:cs="Tahoma"/>
              </w:rPr>
            </w:pPr>
            <w:r w:rsidRPr="008E7B84">
              <w:rPr>
                <w:rFonts w:ascii="Tahoma" w:hAnsi="Tahoma" w:cs="Tahoma"/>
              </w:rPr>
              <w:t xml:space="preserve">Izdajatelj reference </w:t>
            </w:r>
          </w:p>
          <w:p w14:paraId="184DFBB5" w14:textId="77777777" w:rsidR="00AA77AD" w:rsidRPr="008E7B84" w:rsidRDefault="00AA77AD" w:rsidP="00567081">
            <w:pPr>
              <w:keepNext/>
              <w:keepLines/>
              <w:ind w:right="-285"/>
              <w:rPr>
                <w:rFonts w:ascii="Tahoma" w:hAnsi="Tahoma" w:cs="Tahoma"/>
              </w:rPr>
            </w:pPr>
            <w:r w:rsidRPr="008E7B84">
              <w:rPr>
                <w:rFonts w:ascii="Tahoma" w:eastAsia="Calibri" w:hAnsi="Tahoma" w:cs="Tahoma"/>
                <w:lang w:eastAsia="en-US"/>
              </w:rPr>
              <w:t>(naziv in sedež/naslov)</w:t>
            </w:r>
            <w:r w:rsidRPr="008E7B84">
              <w:rPr>
                <w:rFonts w:ascii="Tahoma" w:hAnsi="Tahoma" w:cs="Tahoma"/>
              </w:rPr>
              <w:t>:</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02BDFD11" w14:textId="77777777" w:rsidR="00AA77AD" w:rsidRPr="008E7B84" w:rsidRDefault="00AA77AD" w:rsidP="00567081">
            <w:pPr>
              <w:keepNext/>
              <w:keepLines/>
              <w:ind w:right="-285"/>
              <w:jc w:val="both"/>
              <w:rPr>
                <w:rFonts w:ascii="Tahoma" w:hAnsi="Tahoma" w:cs="Tahoma"/>
              </w:rPr>
            </w:pPr>
          </w:p>
        </w:tc>
      </w:tr>
      <w:tr w:rsidR="00AA77AD" w:rsidRPr="008E7B84" w14:paraId="1DC493CD" w14:textId="77777777" w:rsidTr="00D21991">
        <w:trPr>
          <w:trHeight w:val="554"/>
        </w:trPr>
        <w:tc>
          <w:tcPr>
            <w:tcW w:w="3831" w:type="dxa"/>
            <w:gridSpan w:val="3"/>
            <w:tcBorders>
              <w:top w:val="single" w:sz="2" w:space="0" w:color="auto"/>
              <w:left w:val="single" w:sz="2" w:space="0" w:color="auto"/>
              <w:bottom w:val="single" w:sz="2" w:space="0" w:color="auto"/>
              <w:right w:val="single" w:sz="2" w:space="0" w:color="auto"/>
            </w:tcBorders>
            <w:vAlign w:val="center"/>
            <w:hideMark/>
          </w:tcPr>
          <w:p w14:paraId="6026CA0A" w14:textId="77777777" w:rsidR="00AA77AD" w:rsidRPr="008E7B84" w:rsidRDefault="00AA77AD" w:rsidP="00567081">
            <w:pPr>
              <w:keepNext/>
              <w:keepLines/>
              <w:ind w:right="-285"/>
              <w:rPr>
                <w:rFonts w:ascii="Tahoma" w:hAnsi="Tahoma" w:cs="Tahoma"/>
              </w:rPr>
            </w:pPr>
            <w:r w:rsidRPr="008E7B84">
              <w:rPr>
                <w:rFonts w:ascii="Tahoma" w:hAnsi="Tahoma" w:cs="Tahoma"/>
              </w:rPr>
              <w:t xml:space="preserve">Kontaktna oseba izdajatelja reference </w:t>
            </w:r>
          </w:p>
          <w:p w14:paraId="4B21D433" w14:textId="77777777" w:rsidR="00AA77AD" w:rsidRPr="008E7B84" w:rsidRDefault="00AA77AD" w:rsidP="00567081">
            <w:pPr>
              <w:keepNext/>
              <w:keepLines/>
              <w:ind w:right="-285"/>
              <w:rPr>
                <w:rFonts w:ascii="Tahoma" w:hAnsi="Tahoma" w:cs="Tahoma"/>
              </w:rPr>
            </w:pPr>
            <w:r w:rsidRPr="008E7B84">
              <w:rPr>
                <w:rFonts w:ascii="Tahoma" w:hAnsi="Tahoma" w:cs="Tahoma"/>
              </w:rPr>
              <w:t xml:space="preserve">(naročnika oz. investitorja): </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6BD677F3" w14:textId="77777777" w:rsidR="00AA77AD" w:rsidRPr="008E7B84" w:rsidRDefault="00AA77AD" w:rsidP="00567081">
            <w:pPr>
              <w:keepNext/>
              <w:keepLines/>
              <w:ind w:right="-285"/>
              <w:jc w:val="both"/>
              <w:rPr>
                <w:rFonts w:ascii="Tahoma" w:hAnsi="Tahoma" w:cs="Tahoma"/>
              </w:rPr>
            </w:pPr>
          </w:p>
        </w:tc>
      </w:tr>
      <w:tr w:rsidR="00AA77AD" w:rsidRPr="008E7B84" w14:paraId="6859AA3C" w14:textId="77777777" w:rsidTr="00D21991">
        <w:trPr>
          <w:trHeight w:val="562"/>
        </w:trPr>
        <w:tc>
          <w:tcPr>
            <w:tcW w:w="3831" w:type="dxa"/>
            <w:gridSpan w:val="3"/>
            <w:tcBorders>
              <w:top w:val="single" w:sz="2" w:space="0" w:color="auto"/>
              <w:left w:val="single" w:sz="2" w:space="0" w:color="auto"/>
              <w:bottom w:val="single" w:sz="2" w:space="0" w:color="auto"/>
              <w:right w:val="single" w:sz="2" w:space="0" w:color="auto"/>
            </w:tcBorders>
            <w:vAlign w:val="center"/>
            <w:hideMark/>
          </w:tcPr>
          <w:p w14:paraId="1966CFF4" w14:textId="4AA2D436" w:rsidR="00AA77AD" w:rsidRPr="008E7B84" w:rsidRDefault="00AA77AD" w:rsidP="008E7B84">
            <w:pPr>
              <w:keepNext/>
              <w:keepLines/>
              <w:ind w:right="-114"/>
              <w:rPr>
                <w:rFonts w:ascii="Tahoma" w:hAnsi="Tahoma" w:cs="Tahoma"/>
              </w:rPr>
            </w:pPr>
            <w:r w:rsidRPr="008E7B84">
              <w:rPr>
                <w:rFonts w:ascii="Tahoma" w:hAnsi="Tahoma" w:cs="Tahoma"/>
              </w:rPr>
              <w:t>Telefonska številka/elektronska pošta kontaktne osebe izdajatelja reference:</w:t>
            </w:r>
          </w:p>
        </w:tc>
        <w:tc>
          <w:tcPr>
            <w:tcW w:w="2875" w:type="dxa"/>
            <w:gridSpan w:val="2"/>
            <w:tcBorders>
              <w:top w:val="single" w:sz="2" w:space="0" w:color="auto"/>
              <w:left w:val="single" w:sz="2" w:space="0" w:color="auto"/>
              <w:bottom w:val="single" w:sz="2" w:space="0" w:color="auto"/>
              <w:right w:val="single" w:sz="2" w:space="0" w:color="auto"/>
            </w:tcBorders>
            <w:vAlign w:val="center"/>
          </w:tcPr>
          <w:p w14:paraId="18448B20" w14:textId="77777777" w:rsidR="00AA77AD" w:rsidRPr="008E7B84" w:rsidRDefault="00AA77AD" w:rsidP="00567081">
            <w:pPr>
              <w:keepNext/>
              <w:keepLines/>
              <w:ind w:right="-285"/>
              <w:jc w:val="both"/>
              <w:rPr>
                <w:rFonts w:ascii="Tahoma" w:hAnsi="Tahoma" w:cs="Tahoma"/>
              </w:rPr>
            </w:pPr>
          </w:p>
        </w:tc>
        <w:tc>
          <w:tcPr>
            <w:tcW w:w="2369" w:type="dxa"/>
            <w:tcBorders>
              <w:top w:val="single" w:sz="2" w:space="0" w:color="auto"/>
              <w:left w:val="single" w:sz="2" w:space="0" w:color="auto"/>
              <w:bottom w:val="single" w:sz="2" w:space="0" w:color="auto"/>
              <w:right w:val="single" w:sz="2" w:space="0" w:color="auto"/>
            </w:tcBorders>
            <w:vAlign w:val="center"/>
          </w:tcPr>
          <w:p w14:paraId="189A090B" w14:textId="77777777" w:rsidR="00AA77AD" w:rsidRPr="008E7B84" w:rsidRDefault="00AA77AD" w:rsidP="00567081">
            <w:pPr>
              <w:keepNext/>
              <w:keepLines/>
              <w:ind w:right="-285"/>
              <w:jc w:val="both"/>
              <w:rPr>
                <w:rFonts w:ascii="Tahoma" w:hAnsi="Tahoma" w:cs="Tahoma"/>
              </w:rPr>
            </w:pPr>
          </w:p>
        </w:tc>
      </w:tr>
      <w:tr w:rsidR="00AA77AD" w:rsidRPr="008E7B84" w14:paraId="28A73FB7" w14:textId="77777777" w:rsidTr="002F5742">
        <w:trPr>
          <w:trHeight w:val="288"/>
        </w:trPr>
        <w:tc>
          <w:tcPr>
            <w:tcW w:w="9075" w:type="dxa"/>
            <w:gridSpan w:val="6"/>
            <w:tcBorders>
              <w:top w:val="single" w:sz="2" w:space="0" w:color="auto"/>
              <w:left w:val="single" w:sz="2" w:space="0" w:color="auto"/>
              <w:bottom w:val="single" w:sz="2" w:space="0" w:color="auto"/>
              <w:right w:val="single" w:sz="2" w:space="0" w:color="auto"/>
            </w:tcBorders>
            <w:vAlign w:val="center"/>
          </w:tcPr>
          <w:p w14:paraId="52E4A553" w14:textId="77777777" w:rsidR="00AA77AD" w:rsidRPr="008E7B84" w:rsidRDefault="00AA77AD" w:rsidP="00567081">
            <w:pPr>
              <w:keepNext/>
              <w:keepLines/>
              <w:ind w:right="-285"/>
              <w:jc w:val="both"/>
              <w:rPr>
                <w:rFonts w:ascii="Tahoma" w:hAnsi="Tahoma" w:cs="Tahoma"/>
                <w:b/>
              </w:rPr>
            </w:pPr>
            <w:r w:rsidRPr="008E7B84">
              <w:rPr>
                <w:rFonts w:ascii="Tahoma" w:hAnsi="Tahoma" w:cs="Tahoma"/>
                <w:b/>
              </w:rPr>
              <w:t>Podatki o referenčnem delu/poslu</w:t>
            </w:r>
          </w:p>
        </w:tc>
      </w:tr>
      <w:tr w:rsidR="00AA77AD" w:rsidRPr="008E7B84" w14:paraId="5DE7C4CF" w14:textId="77777777" w:rsidTr="00D21991">
        <w:trPr>
          <w:trHeight w:val="414"/>
        </w:trPr>
        <w:tc>
          <w:tcPr>
            <w:tcW w:w="3831" w:type="dxa"/>
            <w:gridSpan w:val="3"/>
            <w:tcBorders>
              <w:top w:val="single" w:sz="2" w:space="0" w:color="auto"/>
              <w:left w:val="single" w:sz="2" w:space="0" w:color="auto"/>
              <w:bottom w:val="single" w:sz="2" w:space="0" w:color="auto"/>
              <w:right w:val="single" w:sz="2" w:space="0" w:color="auto"/>
            </w:tcBorders>
            <w:vAlign w:val="center"/>
          </w:tcPr>
          <w:p w14:paraId="14EABFEC" w14:textId="0071DEC1" w:rsidR="00AA77AD" w:rsidRPr="008E7B84" w:rsidRDefault="00AA77AD" w:rsidP="00567081">
            <w:pPr>
              <w:keepNext/>
              <w:keepLines/>
              <w:ind w:right="-285"/>
              <w:rPr>
                <w:rFonts w:ascii="Tahoma" w:hAnsi="Tahoma" w:cs="Tahoma"/>
              </w:rPr>
            </w:pPr>
            <w:r w:rsidRPr="008E7B84">
              <w:rPr>
                <w:rFonts w:ascii="Tahoma" w:hAnsi="Tahoma" w:cs="Tahoma"/>
              </w:rPr>
              <w:t>Naziv pogodbe/naročilnice/okvirnega sporazuma</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0CD18BAB" w14:textId="77777777" w:rsidR="00AA77AD" w:rsidRPr="008E7B84" w:rsidRDefault="00AA77AD" w:rsidP="00567081">
            <w:pPr>
              <w:keepNext/>
              <w:keepLines/>
              <w:ind w:right="-285"/>
              <w:jc w:val="both"/>
              <w:rPr>
                <w:rFonts w:ascii="Tahoma" w:hAnsi="Tahoma" w:cs="Tahoma"/>
              </w:rPr>
            </w:pPr>
          </w:p>
        </w:tc>
      </w:tr>
      <w:tr w:rsidR="00AA77AD" w:rsidRPr="008E7B84" w14:paraId="1EA98F56" w14:textId="77777777" w:rsidTr="00D21991">
        <w:trPr>
          <w:trHeight w:val="414"/>
        </w:trPr>
        <w:tc>
          <w:tcPr>
            <w:tcW w:w="3831" w:type="dxa"/>
            <w:gridSpan w:val="3"/>
            <w:tcBorders>
              <w:top w:val="single" w:sz="2" w:space="0" w:color="auto"/>
              <w:left w:val="single" w:sz="2" w:space="0" w:color="auto"/>
              <w:bottom w:val="single" w:sz="2" w:space="0" w:color="auto"/>
              <w:right w:val="single" w:sz="2" w:space="0" w:color="auto"/>
            </w:tcBorders>
            <w:vAlign w:val="center"/>
          </w:tcPr>
          <w:p w14:paraId="33440BCD" w14:textId="67796CEC" w:rsidR="00AA77AD" w:rsidRPr="008E7B84" w:rsidRDefault="00AA77AD" w:rsidP="00AA77AD">
            <w:pPr>
              <w:keepNext/>
              <w:keepLines/>
              <w:ind w:right="-285"/>
              <w:rPr>
                <w:rFonts w:ascii="Tahoma" w:hAnsi="Tahoma" w:cs="Tahoma"/>
              </w:rPr>
            </w:pPr>
            <w:r w:rsidRPr="008E7B84">
              <w:rPr>
                <w:rFonts w:ascii="Tahoma" w:hAnsi="Tahoma" w:cs="Tahoma"/>
              </w:rPr>
              <w:t>Mesec in leto oziroma obdobje izvajanja referenčnih storitev (</w:t>
            </w:r>
            <w:r w:rsidRPr="008E7B84">
              <w:rPr>
                <w:rFonts w:ascii="Tahoma" w:hAnsi="Tahoma" w:cs="Tahoma"/>
                <w:b/>
              </w:rPr>
              <w:t>od-do):</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5485736A" w14:textId="77777777" w:rsidR="00AA77AD" w:rsidRPr="008E7B84" w:rsidRDefault="00AA77AD" w:rsidP="00567081">
            <w:pPr>
              <w:keepNext/>
              <w:keepLines/>
              <w:ind w:right="-285"/>
              <w:jc w:val="both"/>
              <w:rPr>
                <w:rFonts w:ascii="Tahoma" w:hAnsi="Tahoma" w:cs="Tahoma"/>
              </w:rPr>
            </w:pPr>
          </w:p>
        </w:tc>
      </w:tr>
      <w:tr w:rsidR="00AA77AD" w:rsidRPr="008E7B84" w14:paraId="12295B3E" w14:textId="77777777" w:rsidTr="00D21991">
        <w:trPr>
          <w:trHeight w:val="414"/>
        </w:trPr>
        <w:tc>
          <w:tcPr>
            <w:tcW w:w="3831" w:type="dxa"/>
            <w:gridSpan w:val="3"/>
            <w:tcBorders>
              <w:top w:val="single" w:sz="2" w:space="0" w:color="auto"/>
              <w:left w:val="single" w:sz="2" w:space="0" w:color="auto"/>
              <w:bottom w:val="single" w:sz="2" w:space="0" w:color="auto"/>
              <w:right w:val="single" w:sz="2" w:space="0" w:color="auto"/>
            </w:tcBorders>
            <w:vAlign w:val="center"/>
          </w:tcPr>
          <w:p w14:paraId="4E6FD9D0" w14:textId="7FF23414" w:rsidR="00AA77AD" w:rsidRPr="008E7B84" w:rsidRDefault="00AA77AD" w:rsidP="00AA77AD">
            <w:pPr>
              <w:keepNext/>
              <w:keepLines/>
              <w:ind w:right="-285"/>
              <w:rPr>
                <w:rFonts w:ascii="Tahoma" w:hAnsi="Tahoma" w:cs="Tahoma"/>
              </w:rPr>
            </w:pPr>
            <w:r w:rsidRPr="008E7B84">
              <w:rPr>
                <w:rFonts w:ascii="Tahoma" w:hAnsi="Tahoma" w:cs="Tahoma"/>
              </w:rPr>
              <w:t>Količina v tonah (t)</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3403D5AF" w14:textId="77777777" w:rsidR="00AA77AD" w:rsidRPr="008E7B84" w:rsidRDefault="00AA77AD" w:rsidP="00567081">
            <w:pPr>
              <w:keepNext/>
              <w:keepLines/>
              <w:ind w:right="-285"/>
              <w:jc w:val="both"/>
              <w:rPr>
                <w:rFonts w:ascii="Tahoma" w:hAnsi="Tahoma" w:cs="Tahoma"/>
              </w:rPr>
            </w:pPr>
          </w:p>
        </w:tc>
      </w:tr>
      <w:tr w:rsidR="00AA77AD" w:rsidRPr="008E7B84" w14:paraId="00450F0A" w14:textId="77777777" w:rsidTr="00D21991">
        <w:trPr>
          <w:trHeight w:val="414"/>
        </w:trPr>
        <w:tc>
          <w:tcPr>
            <w:tcW w:w="3831" w:type="dxa"/>
            <w:gridSpan w:val="3"/>
            <w:tcBorders>
              <w:top w:val="single" w:sz="2" w:space="0" w:color="auto"/>
              <w:left w:val="single" w:sz="2" w:space="0" w:color="auto"/>
              <w:bottom w:val="single" w:sz="2" w:space="0" w:color="auto"/>
              <w:right w:val="single" w:sz="2" w:space="0" w:color="auto"/>
            </w:tcBorders>
            <w:vAlign w:val="center"/>
          </w:tcPr>
          <w:p w14:paraId="49B6F21F" w14:textId="77777777" w:rsidR="005279FC" w:rsidRDefault="00AA77AD" w:rsidP="00AA77AD">
            <w:pPr>
              <w:keepNext/>
              <w:keepLines/>
              <w:ind w:right="-285"/>
              <w:rPr>
                <w:rFonts w:ascii="Tahoma" w:hAnsi="Tahoma" w:cs="Tahoma"/>
              </w:rPr>
            </w:pPr>
            <w:r w:rsidRPr="008E7B84">
              <w:rPr>
                <w:rFonts w:ascii="Tahoma" w:hAnsi="Tahoma" w:cs="Tahoma"/>
              </w:rPr>
              <w:t>Postopek končne</w:t>
            </w:r>
            <w:r w:rsidR="00812D89">
              <w:rPr>
                <w:rFonts w:ascii="Tahoma" w:hAnsi="Tahoma" w:cs="Tahoma"/>
              </w:rPr>
              <w:t>ga odstranjevanja</w:t>
            </w:r>
            <w:r w:rsidRPr="008E7B84">
              <w:rPr>
                <w:rFonts w:ascii="Tahoma" w:hAnsi="Tahoma" w:cs="Tahoma"/>
              </w:rPr>
              <w:t xml:space="preserve"> </w:t>
            </w:r>
          </w:p>
          <w:p w14:paraId="270029AB" w14:textId="13E81694" w:rsidR="00AA77AD" w:rsidRPr="008E7B84" w:rsidRDefault="00AA77AD" w:rsidP="00AA77AD">
            <w:pPr>
              <w:keepNext/>
              <w:keepLines/>
              <w:ind w:right="-285"/>
              <w:rPr>
                <w:rFonts w:ascii="Tahoma" w:hAnsi="Tahoma" w:cs="Tahoma"/>
              </w:rPr>
            </w:pPr>
            <w:r w:rsidRPr="008E7B84">
              <w:rPr>
                <w:rFonts w:ascii="Tahoma" w:hAnsi="Tahoma" w:cs="Tahoma"/>
              </w:rPr>
              <w:t>(D)</w:t>
            </w:r>
          </w:p>
        </w:tc>
        <w:tc>
          <w:tcPr>
            <w:tcW w:w="5244" w:type="dxa"/>
            <w:gridSpan w:val="3"/>
            <w:tcBorders>
              <w:top w:val="single" w:sz="2" w:space="0" w:color="auto"/>
              <w:left w:val="single" w:sz="2" w:space="0" w:color="auto"/>
              <w:bottom w:val="single" w:sz="2" w:space="0" w:color="auto"/>
              <w:right w:val="single" w:sz="2" w:space="0" w:color="auto"/>
            </w:tcBorders>
            <w:vAlign w:val="center"/>
          </w:tcPr>
          <w:p w14:paraId="4C4B4FE6" w14:textId="77777777" w:rsidR="00AA77AD" w:rsidRPr="008E7B84" w:rsidRDefault="00AA77AD" w:rsidP="00567081">
            <w:pPr>
              <w:keepNext/>
              <w:keepLines/>
              <w:ind w:right="-285"/>
              <w:jc w:val="both"/>
              <w:rPr>
                <w:rFonts w:ascii="Tahoma" w:hAnsi="Tahoma" w:cs="Tahoma"/>
              </w:rPr>
            </w:pPr>
          </w:p>
        </w:tc>
      </w:tr>
      <w:tr w:rsidR="00AA77AD" w:rsidRPr="008E7B84" w14:paraId="2D0D992B" w14:textId="77777777" w:rsidTr="00D21991">
        <w:trPr>
          <w:trHeight w:val="956"/>
        </w:trPr>
        <w:tc>
          <w:tcPr>
            <w:tcW w:w="3831" w:type="dxa"/>
            <w:gridSpan w:val="3"/>
            <w:tcBorders>
              <w:top w:val="single" w:sz="2" w:space="0" w:color="auto"/>
              <w:left w:val="single" w:sz="2" w:space="0" w:color="auto"/>
              <w:bottom w:val="single" w:sz="2" w:space="0" w:color="auto"/>
              <w:right w:val="single" w:sz="4" w:space="0" w:color="auto"/>
            </w:tcBorders>
            <w:vAlign w:val="center"/>
          </w:tcPr>
          <w:p w14:paraId="4506EAFB" w14:textId="77777777" w:rsidR="00AA77AD" w:rsidRPr="008E7B84" w:rsidRDefault="00AA77AD" w:rsidP="00567081">
            <w:pPr>
              <w:keepNext/>
              <w:keepLines/>
              <w:rPr>
                <w:rFonts w:ascii="Tahoma" w:hAnsi="Tahoma" w:cs="Tahoma"/>
              </w:rPr>
            </w:pPr>
            <w:r w:rsidRPr="008E7B84">
              <w:rPr>
                <w:rFonts w:ascii="Tahoma" w:hAnsi="Tahoma" w:cs="Tahoma"/>
              </w:rPr>
              <w:t>Kratek opis predmeta naročila za katerega se izdaja referenca:</w:t>
            </w:r>
          </w:p>
        </w:tc>
        <w:tc>
          <w:tcPr>
            <w:tcW w:w="5244" w:type="dxa"/>
            <w:gridSpan w:val="3"/>
            <w:tcBorders>
              <w:top w:val="single" w:sz="4" w:space="0" w:color="auto"/>
              <w:left w:val="single" w:sz="4" w:space="0" w:color="auto"/>
              <w:bottom w:val="single" w:sz="4" w:space="0" w:color="auto"/>
              <w:right w:val="single" w:sz="4" w:space="0" w:color="auto"/>
            </w:tcBorders>
            <w:vAlign w:val="center"/>
          </w:tcPr>
          <w:p w14:paraId="35717B59" w14:textId="77777777" w:rsidR="00AA77AD" w:rsidRPr="008E7B84" w:rsidRDefault="00AA77AD" w:rsidP="00567081">
            <w:pPr>
              <w:keepNext/>
              <w:keepLines/>
              <w:rPr>
                <w:rFonts w:ascii="Tahoma" w:hAnsi="Tahoma" w:cs="Tahoma"/>
              </w:rPr>
            </w:pPr>
          </w:p>
          <w:p w14:paraId="5D95C8D7" w14:textId="77777777" w:rsidR="00AA77AD" w:rsidRPr="008E7B84" w:rsidRDefault="00AA77AD" w:rsidP="00567081">
            <w:pPr>
              <w:keepNext/>
              <w:keepLines/>
              <w:rPr>
                <w:rFonts w:ascii="Tahoma" w:hAnsi="Tahoma" w:cs="Tahoma"/>
              </w:rPr>
            </w:pPr>
          </w:p>
          <w:p w14:paraId="5646D332" w14:textId="77777777" w:rsidR="00AA77AD" w:rsidRPr="008E7B84" w:rsidRDefault="00AA77AD" w:rsidP="00567081">
            <w:pPr>
              <w:keepNext/>
              <w:keepLines/>
              <w:rPr>
                <w:rFonts w:ascii="Tahoma" w:hAnsi="Tahoma" w:cs="Tahoma"/>
              </w:rPr>
            </w:pPr>
          </w:p>
          <w:p w14:paraId="7620FF00" w14:textId="77777777" w:rsidR="00AA77AD" w:rsidRPr="008E7B84" w:rsidRDefault="00AA77AD" w:rsidP="00567081">
            <w:pPr>
              <w:keepNext/>
              <w:keepLines/>
              <w:rPr>
                <w:rFonts w:ascii="Tahoma" w:hAnsi="Tahoma" w:cs="Tahoma"/>
              </w:rPr>
            </w:pPr>
          </w:p>
          <w:p w14:paraId="6AE39B08" w14:textId="77777777" w:rsidR="00AA77AD" w:rsidRPr="008E7B84" w:rsidRDefault="00AA77AD" w:rsidP="00567081">
            <w:pPr>
              <w:keepNext/>
              <w:keepLines/>
              <w:rPr>
                <w:rFonts w:ascii="Tahoma" w:hAnsi="Tahoma" w:cs="Tahoma"/>
              </w:rPr>
            </w:pPr>
          </w:p>
          <w:p w14:paraId="38BF81CF" w14:textId="77777777" w:rsidR="00AA77AD" w:rsidRPr="008E7B84" w:rsidRDefault="00AA77AD" w:rsidP="00567081">
            <w:pPr>
              <w:keepNext/>
              <w:keepLines/>
              <w:rPr>
                <w:rFonts w:ascii="Tahoma" w:hAnsi="Tahoma" w:cs="Tahoma"/>
              </w:rPr>
            </w:pPr>
          </w:p>
          <w:p w14:paraId="25E3BE70" w14:textId="77777777" w:rsidR="00AA77AD" w:rsidRPr="008E7B84" w:rsidRDefault="00AA77AD" w:rsidP="00567081">
            <w:pPr>
              <w:keepNext/>
              <w:keepLines/>
              <w:rPr>
                <w:rFonts w:ascii="Tahoma" w:hAnsi="Tahoma" w:cs="Tahoma"/>
              </w:rPr>
            </w:pPr>
          </w:p>
        </w:tc>
      </w:tr>
      <w:tr w:rsidR="00AA77AD" w:rsidRPr="008E7B84" w14:paraId="73A28A50" w14:textId="77777777" w:rsidTr="002F57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33" w:type="dxa"/>
          <w:trHeight w:val="235"/>
        </w:trPr>
        <w:tc>
          <w:tcPr>
            <w:tcW w:w="2409" w:type="dxa"/>
            <w:tcBorders>
              <w:top w:val="nil"/>
              <w:left w:val="nil"/>
              <w:bottom w:val="single" w:sz="4" w:space="0" w:color="auto"/>
              <w:right w:val="nil"/>
            </w:tcBorders>
          </w:tcPr>
          <w:p w14:paraId="7DB9CF39" w14:textId="77777777" w:rsidR="00AA77AD" w:rsidRPr="008E7B84" w:rsidRDefault="00AA77AD" w:rsidP="00567081">
            <w:pPr>
              <w:keepNext/>
              <w:keepLines/>
              <w:ind w:right="-285"/>
              <w:jc w:val="both"/>
              <w:rPr>
                <w:rFonts w:ascii="Tahoma" w:hAnsi="Tahoma" w:cs="Tahoma"/>
                <w:snapToGrid w:val="0"/>
              </w:rPr>
            </w:pPr>
          </w:p>
          <w:p w14:paraId="5C4FBE48" w14:textId="77777777" w:rsidR="00AA77AD" w:rsidRPr="008E7B84" w:rsidRDefault="00AA77AD" w:rsidP="00567081">
            <w:pPr>
              <w:keepNext/>
              <w:keepLines/>
              <w:ind w:right="-285"/>
              <w:jc w:val="both"/>
              <w:rPr>
                <w:rFonts w:ascii="Tahoma" w:hAnsi="Tahoma" w:cs="Tahoma"/>
                <w:snapToGrid w:val="0"/>
              </w:rPr>
            </w:pPr>
          </w:p>
        </w:tc>
        <w:tc>
          <w:tcPr>
            <w:tcW w:w="2692" w:type="dxa"/>
            <w:gridSpan w:val="2"/>
          </w:tcPr>
          <w:p w14:paraId="7A43C4AB" w14:textId="77777777" w:rsidR="00AA77AD" w:rsidRPr="008E7B84" w:rsidRDefault="00AA77AD" w:rsidP="00567081">
            <w:pPr>
              <w:keepNext/>
              <w:keepLines/>
              <w:ind w:right="-285"/>
              <w:jc w:val="center"/>
              <w:rPr>
                <w:rFonts w:ascii="Tahoma" w:hAnsi="Tahoma" w:cs="Tahoma"/>
                <w:snapToGrid w:val="0"/>
              </w:rPr>
            </w:pPr>
          </w:p>
        </w:tc>
        <w:tc>
          <w:tcPr>
            <w:tcW w:w="3941" w:type="dxa"/>
            <w:gridSpan w:val="2"/>
            <w:tcBorders>
              <w:top w:val="nil"/>
              <w:left w:val="nil"/>
              <w:bottom w:val="single" w:sz="4" w:space="0" w:color="auto"/>
              <w:right w:val="nil"/>
            </w:tcBorders>
          </w:tcPr>
          <w:p w14:paraId="14DCBF46" w14:textId="77777777" w:rsidR="00AA77AD" w:rsidRPr="008E7B84" w:rsidRDefault="00AA77AD" w:rsidP="00567081">
            <w:pPr>
              <w:keepNext/>
              <w:keepLines/>
              <w:ind w:right="-285"/>
              <w:jc w:val="both"/>
              <w:rPr>
                <w:rFonts w:ascii="Tahoma" w:hAnsi="Tahoma" w:cs="Tahoma"/>
                <w:snapToGrid w:val="0"/>
              </w:rPr>
            </w:pPr>
          </w:p>
        </w:tc>
      </w:tr>
      <w:tr w:rsidR="00AA77AD" w:rsidRPr="008E7B84" w14:paraId="2EB28BA8" w14:textId="77777777" w:rsidTr="002F57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wBefore w:w="33" w:type="dxa"/>
          <w:trHeight w:val="235"/>
        </w:trPr>
        <w:tc>
          <w:tcPr>
            <w:tcW w:w="2409" w:type="dxa"/>
            <w:tcBorders>
              <w:top w:val="single" w:sz="4" w:space="0" w:color="auto"/>
              <w:left w:val="nil"/>
              <w:bottom w:val="nil"/>
              <w:right w:val="nil"/>
            </w:tcBorders>
            <w:hideMark/>
          </w:tcPr>
          <w:p w14:paraId="3DA10D82" w14:textId="77777777" w:rsidR="00AA77AD" w:rsidRPr="008E7B84" w:rsidRDefault="00AA77AD" w:rsidP="00567081">
            <w:pPr>
              <w:keepNext/>
              <w:keepLines/>
              <w:ind w:right="-285"/>
              <w:jc w:val="center"/>
              <w:rPr>
                <w:rFonts w:ascii="Tahoma" w:hAnsi="Tahoma" w:cs="Tahoma"/>
                <w:snapToGrid w:val="0"/>
              </w:rPr>
            </w:pPr>
            <w:r w:rsidRPr="008E7B84">
              <w:rPr>
                <w:rFonts w:ascii="Tahoma" w:hAnsi="Tahoma" w:cs="Tahoma"/>
                <w:snapToGrid w:val="0"/>
              </w:rPr>
              <w:t>(kraj, datum)</w:t>
            </w:r>
          </w:p>
        </w:tc>
        <w:tc>
          <w:tcPr>
            <w:tcW w:w="2692" w:type="dxa"/>
            <w:gridSpan w:val="2"/>
            <w:hideMark/>
          </w:tcPr>
          <w:p w14:paraId="6690042C" w14:textId="77777777" w:rsidR="00AA77AD" w:rsidRPr="008E7B84" w:rsidRDefault="00AA77AD" w:rsidP="00567081">
            <w:pPr>
              <w:keepNext/>
              <w:keepLines/>
              <w:ind w:right="-285"/>
              <w:jc w:val="center"/>
              <w:rPr>
                <w:rFonts w:ascii="Tahoma" w:hAnsi="Tahoma" w:cs="Tahoma"/>
                <w:snapToGrid w:val="0"/>
              </w:rPr>
            </w:pPr>
            <w:r w:rsidRPr="008E7B84">
              <w:rPr>
                <w:rFonts w:ascii="Tahoma" w:hAnsi="Tahoma" w:cs="Tahoma"/>
                <w:snapToGrid w:val="0"/>
              </w:rPr>
              <w:t>žig</w:t>
            </w:r>
          </w:p>
        </w:tc>
        <w:tc>
          <w:tcPr>
            <w:tcW w:w="3941" w:type="dxa"/>
            <w:gridSpan w:val="2"/>
            <w:tcBorders>
              <w:top w:val="single" w:sz="4" w:space="0" w:color="auto"/>
              <w:left w:val="nil"/>
              <w:bottom w:val="nil"/>
              <w:right w:val="nil"/>
            </w:tcBorders>
            <w:hideMark/>
          </w:tcPr>
          <w:p w14:paraId="3DFD04EB" w14:textId="4B49C91A" w:rsidR="00AA77AD" w:rsidRPr="008E7B84" w:rsidRDefault="00AA77AD" w:rsidP="002F5742">
            <w:pPr>
              <w:keepNext/>
              <w:keepLines/>
              <w:ind w:right="675"/>
              <w:rPr>
                <w:rFonts w:ascii="Tahoma" w:hAnsi="Tahoma" w:cs="Tahoma"/>
                <w:snapToGrid w:val="0"/>
              </w:rPr>
            </w:pPr>
            <w:r w:rsidRPr="008E7B84">
              <w:rPr>
                <w:rFonts w:ascii="Tahoma" w:hAnsi="Tahoma" w:cs="Tahoma"/>
                <w:snapToGrid w:val="0"/>
              </w:rPr>
              <w:t>(Ime in priimek ter podpis gospodarskega subjekta)</w:t>
            </w:r>
          </w:p>
        </w:tc>
      </w:tr>
    </w:tbl>
    <w:p w14:paraId="1F06E97C" w14:textId="58CE59E5" w:rsidR="00B445A2" w:rsidRPr="00C8579C" w:rsidRDefault="00B445A2" w:rsidP="0063302D">
      <w:pPr>
        <w:pStyle w:val="NavadenTimesNewRoman"/>
        <w:keepNext/>
        <w:keepLines/>
        <w:widowControl/>
        <w:pBdr>
          <w:bottom w:val="single" w:sz="12" w:space="1" w:color="auto"/>
        </w:pBdr>
        <w:ind w:right="140"/>
        <w:rPr>
          <w:rFonts w:ascii="Tahoma" w:hAnsi="Tahoma" w:cs="Tahoma"/>
          <w:b/>
          <w:sz w:val="20"/>
        </w:rPr>
      </w:pPr>
    </w:p>
    <w:p w14:paraId="6737F11E" w14:textId="77777777" w:rsidR="002F3FA3" w:rsidRDefault="002F3FA3" w:rsidP="0063302D">
      <w:pPr>
        <w:pStyle w:val="NavadenTimesNewRoman"/>
        <w:keepNext/>
        <w:keepLines/>
        <w:widowControl/>
        <w:ind w:right="140"/>
        <w:jc w:val="both"/>
        <w:rPr>
          <w:rFonts w:ascii="Tahoma" w:hAnsi="Tahoma" w:cs="Tahoma"/>
          <w:b/>
          <w:sz w:val="20"/>
        </w:rPr>
      </w:pPr>
    </w:p>
    <w:p w14:paraId="6829F924" w14:textId="77777777" w:rsidR="00B445A2" w:rsidRPr="00C8579C" w:rsidRDefault="00B445A2" w:rsidP="0063302D">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sidR="00632BCD">
        <w:rPr>
          <w:rFonts w:ascii="Tahoma" w:hAnsi="Tahoma" w:cs="Tahoma"/>
          <w:b/>
          <w:sz w:val="20"/>
        </w:rPr>
        <w:t xml:space="preserve"> REFERENČNI</w:t>
      </w:r>
      <w:r w:rsidRPr="00C8579C">
        <w:rPr>
          <w:rFonts w:ascii="Tahoma" w:hAnsi="Tahoma" w:cs="Tahoma"/>
          <w:b/>
          <w:sz w:val="20"/>
        </w:rPr>
        <w:t xml:space="preserve"> NAROČNIK (Izdajatelj reference)!!!</w:t>
      </w:r>
    </w:p>
    <w:p w14:paraId="2D47D3D7" w14:textId="77777777" w:rsidR="00B445A2" w:rsidRPr="00C8579C" w:rsidRDefault="00B445A2" w:rsidP="0063302D">
      <w:pPr>
        <w:pStyle w:val="NavadenTimesNewRoman"/>
        <w:keepNext/>
        <w:keepLines/>
        <w:widowControl/>
        <w:ind w:right="140"/>
        <w:jc w:val="both"/>
        <w:rPr>
          <w:rFonts w:ascii="Tahoma" w:hAnsi="Tahoma" w:cs="Tahoma"/>
          <w:sz w:val="20"/>
        </w:rPr>
      </w:pPr>
    </w:p>
    <w:p w14:paraId="379698F3" w14:textId="4FBB929D" w:rsidR="00B445A2" w:rsidRPr="00C8579C" w:rsidRDefault="00B445A2" w:rsidP="0063302D">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w:t>
      </w:r>
      <w:r w:rsidRPr="00651BDD">
        <w:rPr>
          <w:rFonts w:ascii="Tahoma" w:eastAsia="Calibri" w:hAnsi="Tahoma" w:cs="Tahoma"/>
          <w:sz w:val="20"/>
        </w:rPr>
        <w:t xml:space="preserve">javnega naročila št. </w:t>
      </w:r>
      <w:r w:rsidR="005279FC">
        <w:rPr>
          <w:rFonts w:ascii="Tahoma" w:hAnsi="Tahoma" w:cs="Tahoma"/>
          <w:b/>
          <w:sz w:val="20"/>
        </w:rPr>
        <w:t>VKS-89/25</w:t>
      </w:r>
      <w:r w:rsidR="00B23FAA" w:rsidRPr="00651BDD">
        <w:rPr>
          <w:rFonts w:ascii="Tahoma" w:hAnsi="Tahoma" w:cs="Tahoma"/>
          <w:b/>
          <w:sz w:val="20"/>
        </w:rPr>
        <w:t xml:space="preserve"> </w:t>
      </w:r>
      <w:r w:rsidRPr="00651BDD">
        <w:rPr>
          <w:rFonts w:ascii="Tahoma" w:hAnsi="Tahoma" w:cs="Tahoma"/>
          <w:b/>
          <w:sz w:val="20"/>
        </w:rPr>
        <w:t xml:space="preserve"> </w:t>
      </w:r>
      <w:r w:rsidR="007541CF" w:rsidRPr="007541CF">
        <w:rPr>
          <w:rFonts w:ascii="Tahoma" w:hAnsi="Tahoma" w:cs="Tahoma"/>
          <w:b/>
          <w:bCs/>
          <w:sz w:val="20"/>
        </w:rPr>
        <w:t>Prevzem ostanka obdelanih mešanih komunalnih odpadkov z EWC oznako 20 03 01 iz obdelave komunalnih odpadkov v RCERO</w:t>
      </w:r>
      <w:r w:rsidR="009348AE" w:rsidRPr="009348AE">
        <w:rPr>
          <w:rFonts w:ascii="Tahoma" w:hAnsi="Tahoma" w:cs="Tahoma"/>
          <w:b/>
          <w:bCs/>
          <w:sz w:val="20"/>
        </w:rPr>
        <w:t xml:space="preserve"> </w:t>
      </w:r>
      <w:r w:rsidR="00B500DD" w:rsidRPr="00B500DD">
        <w:rPr>
          <w:rFonts w:ascii="Tahoma" w:hAnsi="Tahoma" w:cs="Tahoma"/>
          <w:b/>
          <w:bCs/>
          <w:sz w:val="20"/>
        </w:rPr>
        <w:t>za leto 2025 in leto 2026</w:t>
      </w:r>
      <w:r w:rsidR="00DA0B3F" w:rsidRPr="00651BDD">
        <w:rPr>
          <w:rFonts w:ascii="Tahoma" w:hAnsi="Tahoma" w:cs="Tahoma"/>
          <w:b/>
          <w:sz w:val="20"/>
        </w:rPr>
        <w:t>.</w:t>
      </w:r>
      <w:r w:rsidR="00C609F8" w:rsidRPr="00C8579C">
        <w:rPr>
          <w:rFonts w:ascii="Tahoma" w:hAnsi="Tahoma" w:cs="Tahoma"/>
          <w:b/>
          <w:sz w:val="20"/>
        </w:rPr>
        <w:t xml:space="preserve"> </w:t>
      </w:r>
    </w:p>
    <w:p w14:paraId="277684CF" w14:textId="77777777" w:rsidR="00B445A2" w:rsidRPr="00C8579C" w:rsidRDefault="00B445A2" w:rsidP="0063302D">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08D1CD92" w14:textId="77777777" w:rsidR="00B445A2" w:rsidRPr="00C8579C" w:rsidRDefault="00B445A2" w:rsidP="0063302D">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743A9917" w14:textId="77777777" w:rsidTr="00C24835">
        <w:trPr>
          <w:trHeight w:val="235"/>
        </w:trPr>
        <w:tc>
          <w:tcPr>
            <w:tcW w:w="3402" w:type="dxa"/>
            <w:tcBorders>
              <w:bottom w:val="single" w:sz="4" w:space="0" w:color="auto"/>
            </w:tcBorders>
          </w:tcPr>
          <w:p w14:paraId="73C821BE" w14:textId="77777777" w:rsidR="00B445A2" w:rsidRPr="00C8579C" w:rsidRDefault="00B445A2" w:rsidP="0063302D">
            <w:pPr>
              <w:keepNext/>
              <w:keepLines/>
              <w:ind w:right="140"/>
              <w:jc w:val="both"/>
              <w:rPr>
                <w:rFonts w:ascii="Tahoma" w:hAnsi="Tahoma" w:cs="Tahoma"/>
                <w:snapToGrid w:val="0"/>
                <w:color w:val="000000"/>
              </w:rPr>
            </w:pPr>
          </w:p>
        </w:tc>
        <w:tc>
          <w:tcPr>
            <w:tcW w:w="2552" w:type="dxa"/>
          </w:tcPr>
          <w:p w14:paraId="5FC36FB5" w14:textId="77777777" w:rsidR="00B445A2" w:rsidRPr="00C8579C" w:rsidRDefault="00B445A2" w:rsidP="0063302D">
            <w:pPr>
              <w:keepNext/>
              <w:keepLines/>
              <w:ind w:right="140"/>
              <w:jc w:val="center"/>
              <w:rPr>
                <w:rFonts w:ascii="Tahoma" w:hAnsi="Tahoma" w:cs="Tahoma"/>
                <w:snapToGrid w:val="0"/>
                <w:color w:val="000000"/>
              </w:rPr>
            </w:pPr>
          </w:p>
        </w:tc>
        <w:tc>
          <w:tcPr>
            <w:tcW w:w="3119" w:type="dxa"/>
            <w:tcBorders>
              <w:bottom w:val="single" w:sz="4" w:space="0" w:color="auto"/>
            </w:tcBorders>
          </w:tcPr>
          <w:p w14:paraId="67A14BFE" w14:textId="77777777" w:rsidR="00B445A2" w:rsidRPr="00C8579C" w:rsidRDefault="00B445A2" w:rsidP="0063302D">
            <w:pPr>
              <w:keepNext/>
              <w:keepLines/>
              <w:tabs>
                <w:tab w:val="left" w:pos="567"/>
                <w:tab w:val="num" w:pos="851"/>
                <w:tab w:val="left" w:pos="993"/>
              </w:tabs>
              <w:ind w:right="140"/>
              <w:jc w:val="both"/>
              <w:rPr>
                <w:rFonts w:ascii="Tahoma" w:hAnsi="Tahoma" w:cs="Tahoma"/>
                <w:snapToGrid w:val="0"/>
                <w:color w:val="000000"/>
              </w:rPr>
            </w:pPr>
          </w:p>
          <w:p w14:paraId="31ED35ED" w14:textId="77777777" w:rsidR="00B445A2" w:rsidRPr="00C8579C" w:rsidRDefault="00B445A2" w:rsidP="0063302D">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790D01A2" w14:textId="77777777" w:rsidTr="00C24835">
        <w:trPr>
          <w:trHeight w:val="235"/>
        </w:trPr>
        <w:tc>
          <w:tcPr>
            <w:tcW w:w="3402" w:type="dxa"/>
            <w:tcBorders>
              <w:top w:val="single" w:sz="4" w:space="0" w:color="auto"/>
            </w:tcBorders>
          </w:tcPr>
          <w:p w14:paraId="070FF8F3" w14:textId="77777777" w:rsidR="00B445A2" w:rsidRPr="00C8579C" w:rsidRDefault="00B445A2" w:rsidP="0063302D">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ACE43D8" w14:textId="77777777" w:rsidR="00B445A2" w:rsidRPr="00C8579C" w:rsidRDefault="00B445A2" w:rsidP="0063302D">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6B2101DA" w14:textId="4765682C" w:rsidR="003F7FCC" w:rsidRPr="00C8579C" w:rsidRDefault="00B445A2" w:rsidP="0063302D">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6C50F67D" w14:textId="77777777" w:rsidR="00805B6C" w:rsidRPr="00C8579C" w:rsidRDefault="00805B6C" w:rsidP="0063302D">
            <w:pPr>
              <w:keepNext/>
              <w:keepLines/>
              <w:ind w:right="140"/>
              <w:jc w:val="both"/>
              <w:rPr>
                <w:rFonts w:ascii="Tahoma" w:hAnsi="Tahoma" w:cs="Tahoma"/>
                <w:snapToGrid w:val="0"/>
                <w:color w:val="000000"/>
              </w:rPr>
            </w:pPr>
          </w:p>
        </w:tc>
      </w:tr>
    </w:tbl>
    <w:p w14:paraId="0304972C" w14:textId="77777777" w:rsidR="00B445A2" w:rsidRDefault="00B445A2" w:rsidP="0063302D">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2F5EB2" w:rsidRPr="005D654E" w14:paraId="2AD1C434" w14:textId="77777777" w:rsidTr="00C755BB">
        <w:tc>
          <w:tcPr>
            <w:tcW w:w="7867" w:type="dxa"/>
            <w:tcBorders>
              <w:top w:val="single" w:sz="4" w:space="0" w:color="auto"/>
              <w:bottom w:val="single" w:sz="4" w:space="0" w:color="auto"/>
            </w:tcBorders>
            <w:shd w:val="clear" w:color="auto" w:fill="auto"/>
          </w:tcPr>
          <w:p w14:paraId="1BF9FDE5" w14:textId="3D2C9A6B" w:rsidR="002F5EB2" w:rsidRPr="005D654E" w:rsidRDefault="002F3FA3" w:rsidP="0063302D">
            <w:pPr>
              <w:keepNext/>
              <w:keepLines/>
              <w:rPr>
                <w:rFonts w:ascii="Tahoma" w:hAnsi="Tahoma" w:cs="Tahoma"/>
              </w:rPr>
            </w:pPr>
            <w:r>
              <w:rPr>
                <w:rFonts w:ascii="Tahoma" w:hAnsi="Tahoma" w:cs="Tahoma"/>
              </w:rPr>
              <w:lastRenderedPageBreak/>
              <w:br w:type="page"/>
            </w:r>
            <w:r w:rsidR="002F5EB2" w:rsidRPr="005D654E">
              <w:rPr>
                <w:rFonts w:ascii="Tahoma" w:hAnsi="Tahoma" w:cs="Tahoma"/>
              </w:rPr>
              <w:t>POSTOPEK RAVNANJA Z ODPADKI</w:t>
            </w:r>
          </w:p>
        </w:tc>
        <w:tc>
          <w:tcPr>
            <w:tcW w:w="912" w:type="dxa"/>
            <w:tcBorders>
              <w:top w:val="single" w:sz="4" w:space="0" w:color="auto"/>
              <w:bottom w:val="single" w:sz="4" w:space="0" w:color="auto"/>
              <w:right w:val="nil"/>
            </w:tcBorders>
            <w:shd w:val="clear" w:color="auto" w:fill="auto"/>
          </w:tcPr>
          <w:p w14:paraId="608DF529" w14:textId="77777777" w:rsidR="002F5EB2" w:rsidRPr="005D654E" w:rsidRDefault="002F5EB2" w:rsidP="0063302D">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363" w:type="dxa"/>
            <w:tcBorders>
              <w:top w:val="single" w:sz="4" w:space="0" w:color="auto"/>
              <w:left w:val="nil"/>
              <w:bottom w:val="single" w:sz="4" w:space="0" w:color="auto"/>
            </w:tcBorders>
            <w:shd w:val="clear" w:color="auto" w:fill="auto"/>
          </w:tcPr>
          <w:p w14:paraId="4102FDDC" w14:textId="0DA46329" w:rsidR="002F5EB2" w:rsidRPr="005D654E" w:rsidRDefault="006E40F2" w:rsidP="0063302D">
            <w:pPr>
              <w:keepNext/>
              <w:keepLines/>
              <w:rPr>
                <w:rFonts w:ascii="Tahoma" w:hAnsi="Tahoma" w:cs="Tahoma"/>
                <w:b/>
                <w:i/>
              </w:rPr>
            </w:pPr>
            <w:r>
              <w:rPr>
                <w:rFonts w:ascii="Tahoma" w:hAnsi="Tahoma" w:cs="Tahoma"/>
                <w:b/>
                <w:i/>
              </w:rPr>
              <w:t>9</w:t>
            </w:r>
          </w:p>
        </w:tc>
      </w:tr>
    </w:tbl>
    <w:p w14:paraId="4C60CC37" w14:textId="77777777" w:rsidR="002F5EB2" w:rsidRDefault="002F5EB2" w:rsidP="0063302D">
      <w:pPr>
        <w:keepNext/>
        <w:keepLines/>
        <w:jc w:val="both"/>
        <w:rPr>
          <w:rFonts w:ascii="Tahoma" w:hAnsi="Tahoma" w:cs="Tahoma"/>
        </w:rPr>
      </w:pPr>
    </w:p>
    <w:p w14:paraId="38874534" w14:textId="75B0D1BC" w:rsidR="002F5EB2" w:rsidRPr="00B445A2" w:rsidRDefault="002F5EB2" w:rsidP="0063302D">
      <w:pPr>
        <w:keepNext/>
        <w:keepLines/>
        <w:tabs>
          <w:tab w:val="left" w:pos="8646"/>
        </w:tabs>
        <w:ind w:right="284"/>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 xml:space="preserve">ravnanja z odpadki, ki vključuje tudi, lokacijo ter opis </w:t>
      </w:r>
      <w:r>
        <w:rPr>
          <w:rFonts w:ascii="Tahoma" w:hAnsi="Tahoma" w:cs="Tahoma"/>
        </w:rPr>
        <w:t xml:space="preserve">izvajalca </w:t>
      </w:r>
      <w:r w:rsidR="00812D89">
        <w:rPr>
          <w:rFonts w:ascii="Tahoma" w:hAnsi="Tahoma" w:cs="Tahoma"/>
        </w:rPr>
        <w:t>odstranjevanja</w:t>
      </w:r>
      <w:r w:rsidR="00812D89" w:rsidRPr="00C509F8">
        <w:rPr>
          <w:rFonts w:ascii="Tahoma" w:hAnsi="Tahoma" w:cs="Tahoma"/>
        </w:rPr>
        <w:t xml:space="preserve"> </w:t>
      </w:r>
      <w:r w:rsidRPr="00C509F8">
        <w:rPr>
          <w:rFonts w:ascii="Tahoma" w:hAnsi="Tahoma" w:cs="Tahoma"/>
        </w:rPr>
        <w:t>(podjetje, naslov)</w:t>
      </w:r>
      <w:r w:rsidR="00812D89">
        <w:rPr>
          <w:rFonts w:ascii="Tahoma" w:hAnsi="Tahoma" w:cs="Tahoma"/>
        </w:rPr>
        <w:t>.</w:t>
      </w:r>
      <w:r w:rsidRPr="00C555C5">
        <w:rPr>
          <w:rFonts w:ascii="Tahoma" w:hAnsi="Tahoma" w:cs="Tahoma"/>
          <w:color w:val="FF0000"/>
        </w:rPr>
        <w:t xml:space="preserve"> </w:t>
      </w:r>
    </w:p>
    <w:p w14:paraId="3876B2F5" w14:textId="77777777" w:rsidR="00750E7B" w:rsidRDefault="00750E7B" w:rsidP="0063302D">
      <w:pPr>
        <w:keepNext/>
        <w:keepLines/>
        <w:jc w:val="both"/>
        <w:rPr>
          <w:rFonts w:ascii="Tahoma" w:hAnsi="Tahoma" w:cs="Tahoma"/>
          <w:color w:val="000000"/>
        </w:rPr>
      </w:pPr>
    </w:p>
    <w:p w14:paraId="3CBC3D64" w14:textId="77777777" w:rsidR="002F5EB2" w:rsidRPr="00C509F8" w:rsidRDefault="002F5EB2" w:rsidP="0063302D">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5A09DB96" w14:textId="77777777" w:rsidTr="00C755BB">
        <w:trPr>
          <w:trHeight w:val="353"/>
        </w:trPr>
        <w:tc>
          <w:tcPr>
            <w:tcW w:w="2093" w:type="dxa"/>
            <w:shd w:val="clear" w:color="auto" w:fill="auto"/>
          </w:tcPr>
          <w:p w14:paraId="1C8BFDBF" w14:textId="77777777" w:rsidR="002F5EB2" w:rsidRPr="00C509F8" w:rsidRDefault="002F5EB2" w:rsidP="0063302D">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419248C0" w14:textId="01C63077" w:rsidR="002F5EB2" w:rsidRPr="00B445A2" w:rsidRDefault="002F5EB2" w:rsidP="0063302D">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w:t>
            </w:r>
            <w:r w:rsidR="006E40F2">
              <w:rPr>
                <w:rFonts w:ascii="Tahoma" w:hAnsi="Tahoma" w:cs="Tahoma"/>
                <w:b w:val="0"/>
                <w:color w:val="000000"/>
                <w:sz w:val="20"/>
                <w:lang w:val="sl-SI"/>
              </w:rPr>
              <w:t xml:space="preserve"> </w:t>
            </w:r>
            <w:r w:rsidRPr="00B445A2">
              <w:rPr>
                <w:rFonts w:ascii="Tahoma" w:hAnsi="Tahoma" w:cs="Tahoma"/>
                <w:b w:val="0"/>
                <w:color w:val="000000"/>
                <w:sz w:val="20"/>
                <w:lang w:val="sl-SI"/>
              </w:rPr>
              <w:t>(postopek, lokacija)</w:t>
            </w:r>
          </w:p>
        </w:tc>
        <w:tc>
          <w:tcPr>
            <w:tcW w:w="2693" w:type="dxa"/>
            <w:shd w:val="clear" w:color="auto" w:fill="auto"/>
          </w:tcPr>
          <w:p w14:paraId="23FDC8B7" w14:textId="77777777" w:rsidR="002F5EB2" w:rsidRPr="00B445A2" w:rsidRDefault="002F5EB2" w:rsidP="0063302D">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5475BE89" w14:textId="77777777" w:rsidTr="00C755BB">
        <w:trPr>
          <w:trHeight w:val="793"/>
        </w:trPr>
        <w:tc>
          <w:tcPr>
            <w:tcW w:w="2093" w:type="dxa"/>
            <w:shd w:val="clear" w:color="auto" w:fill="auto"/>
          </w:tcPr>
          <w:p w14:paraId="4739F1CB" w14:textId="77777777" w:rsidR="002F5EB2" w:rsidRDefault="002F5EB2" w:rsidP="0063302D">
            <w:pPr>
              <w:pStyle w:val="Naslov"/>
              <w:keepNext/>
              <w:keepLines/>
              <w:jc w:val="left"/>
              <w:rPr>
                <w:rFonts w:ascii="Tahoma" w:hAnsi="Tahoma" w:cs="Tahoma"/>
                <w:sz w:val="20"/>
                <w:lang w:val="sl-SI"/>
              </w:rPr>
            </w:pPr>
          </w:p>
          <w:p w14:paraId="14FDCC98" w14:textId="77777777" w:rsidR="002F5EB2" w:rsidRPr="00C509F8" w:rsidRDefault="002F5EB2" w:rsidP="0063302D">
            <w:pPr>
              <w:pStyle w:val="Naslov"/>
              <w:keepNext/>
              <w:keepLines/>
              <w:jc w:val="left"/>
              <w:rPr>
                <w:rFonts w:ascii="Tahoma" w:hAnsi="Tahoma" w:cs="Tahoma"/>
                <w:sz w:val="20"/>
                <w:lang w:val="sl-SI"/>
              </w:rPr>
            </w:pPr>
            <w:r w:rsidRPr="00C509F8">
              <w:rPr>
                <w:rFonts w:ascii="Tahoma" w:hAnsi="Tahoma" w:cs="Tahoma"/>
                <w:sz w:val="20"/>
                <w:lang w:val="sl-SI"/>
              </w:rPr>
              <w:t>Prevoz</w:t>
            </w:r>
          </w:p>
          <w:p w14:paraId="679EA082" w14:textId="77777777" w:rsidR="002F5EB2" w:rsidRPr="00C509F8" w:rsidRDefault="002F5EB2" w:rsidP="0063302D">
            <w:pPr>
              <w:pStyle w:val="Naslov"/>
              <w:keepNext/>
              <w:keepLines/>
              <w:jc w:val="left"/>
              <w:rPr>
                <w:rFonts w:ascii="Tahoma" w:hAnsi="Tahoma" w:cs="Tahoma"/>
                <w:sz w:val="20"/>
                <w:lang w:val="sl-SI"/>
              </w:rPr>
            </w:pPr>
          </w:p>
          <w:p w14:paraId="4B808B65" w14:textId="77777777" w:rsidR="002F5EB2" w:rsidRPr="00C509F8" w:rsidRDefault="002F5EB2" w:rsidP="0063302D">
            <w:pPr>
              <w:pStyle w:val="Naslov"/>
              <w:keepNext/>
              <w:keepLines/>
              <w:jc w:val="left"/>
              <w:rPr>
                <w:rFonts w:ascii="Tahoma" w:hAnsi="Tahoma" w:cs="Tahoma"/>
                <w:sz w:val="20"/>
                <w:lang w:val="sl-SI"/>
              </w:rPr>
            </w:pPr>
          </w:p>
          <w:p w14:paraId="1D707850" w14:textId="77777777" w:rsidR="002F5EB2" w:rsidRPr="00C509F8" w:rsidRDefault="002F5EB2" w:rsidP="0063302D">
            <w:pPr>
              <w:pStyle w:val="Naslov"/>
              <w:keepNext/>
              <w:keepLines/>
              <w:jc w:val="left"/>
              <w:rPr>
                <w:rFonts w:ascii="Tahoma" w:hAnsi="Tahoma" w:cs="Tahoma"/>
                <w:sz w:val="20"/>
                <w:lang w:val="sl-SI"/>
              </w:rPr>
            </w:pPr>
          </w:p>
          <w:p w14:paraId="7EC447A3" w14:textId="77777777" w:rsidR="002F5EB2" w:rsidRPr="00C509F8" w:rsidRDefault="002F5EB2" w:rsidP="0063302D">
            <w:pPr>
              <w:pStyle w:val="Naslov"/>
              <w:keepNext/>
              <w:keepLines/>
              <w:jc w:val="left"/>
              <w:rPr>
                <w:rFonts w:ascii="Tahoma" w:hAnsi="Tahoma" w:cs="Tahoma"/>
                <w:sz w:val="20"/>
                <w:lang w:val="sl-SI"/>
              </w:rPr>
            </w:pPr>
          </w:p>
          <w:p w14:paraId="4AFD295B" w14:textId="77777777" w:rsidR="002F5EB2" w:rsidRPr="00C509F8" w:rsidRDefault="002F5EB2" w:rsidP="0063302D">
            <w:pPr>
              <w:pStyle w:val="Naslov"/>
              <w:keepNext/>
              <w:keepLines/>
              <w:jc w:val="left"/>
              <w:rPr>
                <w:rFonts w:ascii="Tahoma" w:hAnsi="Tahoma" w:cs="Tahoma"/>
                <w:sz w:val="20"/>
                <w:lang w:val="sl-SI"/>
              </w:rPr>
            </w:pPr>
          </w:p>
          <w:p w14:paraId="6D286CAF" w14:textId="77777777" w:rsidR="002F5EB2" w:rsidRPr="00C509F8" w:rsidRDefault="002F5EB2" w:rsidP="0063302D">
            <w:pPr>
              <w:pStyle w:val="Naslov"/>
              <w:keepNext/>
              <w:keepLines/>
              <w:jc w:val="left"/>
              <w:rPr>
                <w:rFonts w:ascii="Tahoma" w:hAnsi="Tahoma" w:cs="Tahoma"/>
                <w:sz w:val="20"/>
                <w:lang w:val="sl-SI"/>
              </w:rPr>
            </w:pPr>
          </w:p>
          <w:p w14:paraId="42DE739B" w14:textId="77777777" w:rsidR="002F5EB2" w:rsidRPr="00C509F8" w:rsidRDefault="002F5EB2" w:rsidP="0063302D">
            <w:pPr>
              <w:pStyle w:val="Naslov"/>
              <w:keepNext/>
              <w:keepLines/>
              <w:jc w:val="left"/>
              <w:rPr>
                <w:rFonts w:ascii="Tahoma" w:hAnsi="Tahoma" w:cs="Tahoma"/>
                <w:sz w:val="20"/>
                <w:lang w:val="sl-SI"/>
              </w:rPr>
            </w:pPr>
          </w:p>
        </w:tc>
        <w:tc>
          <w:tcPr>
            <w:tcW w:w="4394" w:type="dxa"/>
            <w:shd w:val="clear" w:color="auto" w:fill="auto"/>
          </w:tcPr>
          <w:p w14:paraId="6B05C8DD" w14:textId="77777777" w:rsidR="002F5EB2" w:rsidRPr="00B445A2" w:rsidRDefault="002F5EB2" w:rsidP="0063302D">
            <w:pPr>
              <w:pStyle w:val="Naslov"/>
              <w:keepNext/>
              <w:keepLines/>
              <w:jc w:val="both"/>
              <w:rPr>
                <w:rFonts w:ascii="Tahoma" w:hAnsi="Tahoma" w:cs="Tahoma"/>
                <w:color w:val="000000"/>
                <w:sz w:val="20"/>
                <w:lang w:val="sl-SI"/>
              </w:rPr>
            </w:pPr>
          </w:p>
        </w:tc>
        <w:tc>
          <w:tcPr>
            <w:tcW w:w="2693" w:type="dxa"/>
            <w:shd w:val="clear" w:color="auto" w:fill="auto"/>
          </w:tcPr>
          <w:p w14:paraId="57F7B208" w14:textId="77777777" w:rsidR="002F5EB2" w:rsidRPr="00B445A2" w:rsidRDefault="002F5EB2" w:rsidP="0063302D">
            <w:pPr>
              <w:pStyle w:val="Naslov"/>
              <w:keepNext/>
              <w:keepLines/>
              <w:jc w:val="both"/>
              <w:rPr>
                <w:rFonts w:ascii="Tahoma" w:hAnsi="Tahoma" w:cs="Tahoma"/>
                <w:color w:val="000000"/>
                <w:sz w:val="20"/>
                <w:lang w:val="sl-SI"/>
              </w:rPr>
            </w:pPr>
          </w:p>
        </w:tc>
      </w:tr>
      <w:tr w:rsidR="002F5EB2" w:rsidRPr="00C509F8" w14:paraId="34A6B4F7" w14:textId="77777777" w:rsidTr="00C755BB">
        <w:trPr>
          <w:trHeight w:val="690"/>
        </w:trPr>
        <w:tc>
          <w:tcPr>
            <w:tcW w:w="2093" w:type="dxa"/>
            <w:shd w:val="clear" w:color="auto" w:fill="auto"/>
          </w:tcPr>
          <w:p w14:paraId="441B819C" w14:textId="49A4B98D" w:rsidR="002F5EB2" w:rsidRPr="00B445A2" w:rsidRDefault="00812D89" w:rsidP="0063302D">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w:t>
            </w:r>
            <w:r>
              <w:rPr>
                <w:rFonts w:ascii="Tahoma" w:hAnsi="Tahoma" w:cs="Tahoma"/>
                <w:color w:val="000000"/>
                <w:sz w:val="20"/>
                <w:lang w:val="sl-SI"/>
              </w:rPr>
              <w:t>o</w:t>
            </w:r>
            <w:r w:rsidRPr="00B445A2">
              <w:rPr>
                <w:rFonts w:ascii="Tahoma" w:hAnsi="Tahoma" w:cs="Tahoma"/>
                <w:color w:val="000000"/>
                <w:sz w:val="20"/>
                <w:lang w:val="sl-SI"/>
              </w:rPr>
              <w:t xml:space="preserve"> </w:t>
            </w:r>
            <w:r>
              <w:rPr>
                <w:rFonts w:ascii="Tahoma" w:hAnsi="Tahoma" w:cs="Tahoma"/>
                <w:color w:val="000000"/>
                <w:sz w:val="20"/>
                <w:lang w:val="sl-SI"/>
              </w:rPr>
              <w:t>ravnanje z odpadkom</w:t>
            </w:r>
            <w:r w:rsidRPr="00B445A2">
              <w:rPr>
                <w:rFonts w:ascii="Tahoma" w:hAnsi="Tahoma" w:cs="Tahoma"/>
                <w:color w:val="000000"/>
                <w:sz w:val="20"/>
                <w:lang w:val="sl-SI"/>
              </w:rPr>
              <w:t xml:space="preserve"> </w:t>
            </w:r>
            <w:r w:rsidR="002F5EB2" w:rsidRPr="00B445A2">
              <w:rPr>
                <w:rFonts w:ascii="Tahoma" w:hAnsi="Tahoma" w:cs="Tahoma"/>
                <w:color w:val="000000"/>
                <w:sz w:val="20"/>
                <w:lang w:val="sl-SI"/>
              </w:rPr>
              <w:t>(odstranjevanje)</w:t>
            </w:r>
          </w:p>
          <w:p w14:paraId="6E481077" w14:textId="77777777" w:rsidR="002F5EB2" w:rsidRPr="00B445A2" w:rsidRDefault="002F5EB2" w:rsidP="0063302D">
            <w:pPr>
              <w:pStyle w:val="Naslov"/>
              <w:keepNext/>
              <w:keepLines/>
              <w:jc w:val="left"/>
              <w:rPr>
                <w:rFonts w:ascii="Tahoma" w:hAnsi="Tahoma" w:cs="Tahoma"/>
                <w:color w:val="000000"/>
                <w:sz w:val="20"/>
                <w:lang w:val="sl-SI"/>
              </w:rPr>
            </w:pPr>
          </w:p>
          <w:p w14:paraId="5DAC9A6B" w14:textId="77777777" w:rsidR="002F5EB2" w:rsidRPr="00B445A2" w:rsidRDefault="002F5EB2" w:rsidP="0063302D">
            <w:pPr>
              <w:pStyle w:val="Naslov"/>
              <w:keepNext/>
              <w:keepLines/>
              <w:jc w:val="left"/>
              <w:rPr>
                <w:rFonts w:ascii="Tahoma" w:hAnsi="Tahoma" w:cs="Tahoma"/>
                <w:color w:val="000000"/>
                <w:sz w:val="20"/>
                <w:lang w:val="sl-SI"/>
              </w:rPr>
            </w:pPr>
          </w:p>
          <w:p w14:paraId="41ACD802" w14:textId="77777777" w:rsidR="002F5EB2" w:rsidRPr="00B445A2" w:rsidRDefault="002F5EB2" w:rsidP="0063302D">
            <w:pPr>
              <w:pStyle w:val="Naslov"/>
              <w:keepNext/>
              <w:keepLines/>
              <w:jc w:val="left"/>
              <w:rPr>
                <w:rFonts w:ascii="Tahoma" w:hAnsi="Tahoma" w:cs="Tahoma"/>
                <w:color w:val="000000"/>
                <w:sz w:val="20"/>
                <w:lang w:val="sl-SI"/>
              </w:rPr>
            </w:pPr>
          </w:p>
          <w:p w14:paraId="1EE7961A" w14:textId="77777777" w:rsidR="002F5EB2" w:rsidRPr="00B445A2" w:rsidRDefault="002F5EB2" w:rsidP="0063302D">
            <w:pPr>
              <w:pStyle w:val="Naslov"/>
              <w:keepNext/>
              <w:keepLines/>
              <w:jc w:val="left"/>
              <w:rPr>
                <w:rFonts w:ascii="Tahoma" w:hAnsi="Tahoma" w:cs="Tahoma"/>
                <w:color w:val="000000"/>
                <w:sz w:val="20"/>
                <w:lang w:val="sl-SI"/>
              </w:rPr>
            </w:pPr>
          </w:p>
          <w:p w14:paraId="357620F6" w14:textId="77777777" w:rsidR="002F5EB2" w:rsidRPr="00B445A2" w:rsidRDefault="002F5EB2" w:rsidP="0063302D">
            <w:pPr>
              <w:pStyle w:val="Naslov"/>
              <w:keepNext/>
              <w:keepLines/>
              <w:jc w:val="left"/>
              <w:rPr>
                <w:rFonts w:ascii="Tahoma" w:hAnsi="Tahoma" w:cs="Tahoma"/>
                <w:color w:val="000000"/>
                <w:sz w:val="20"/>
                <w:lang w:val="sl-SI"/>
              </w:rPr>
            </w:pPr>
          </w:p>
          <w:p w14:paraId="0FDB5C14" w14:textId="77777777" w:rsidR="002F5EB2" w:rsidRPr="00B445A2" w:rsidRDefault="002F5EB2" w:rsidP="0063302D">
            <w:pPr>
              <w:pStyle w:val="Naslov"/>
              <w:keepNext/>
              <w:keepLines/>
              <w:jc w:val="left"/>
              <w:rPr>
                <w:rFonts w:ascii="Tahoma" w:hAnsi="Tahoma" w:cs="Tahoma"/>
                <w:color w:val="000000"/>
                <w:sz w:val="20"/>
                <w:lang w:val="sl-SI"/>
              </w:rPr>
            </w:pPr>
          </w:p>
        </w:tc>
        <w:tc>
          <w:tcPr>
            <w:tcW w:w="4394" w:type="dxa"/>
            <w:shd w:val="clear" w:color="auto" w:fill="auto"/>
          </w:tcPr>
          <w:p w14:paraId="6D683584" w14:textId="77777777" w:rsidR="002F5EB2" w:rsidRPr="00B445A2" w:rsidRDefault="002F5EB2" w:rsidP="0063302D">
            <w:pPr>
              <w:pStyle w:val="Naslov"/>
              <w:keepNext/>
              <w:keepLines/>
              <w:jc w:val="both"/>
              <w:rPr>
                <w:rFonts w:ascii="Tahoma" w:hAnsi="Tahoma" w:cs="Tahoma"/>
                <w:color w:val="000000"/>
                <w:sz w:val="20"/>
                <w:lang w:val="sl-SI"/>
              </w:rPr>
            </w:pPr>
          </w:p>
        </w:tc>
        <w:tc>
          <w:tcPr>
            <w:tcW w:w="2693" w:type="dxa"/>
            <w:shd w:val="clear" w:color="auto" w:fill="auto"/>
          </w:tcPr>
          <w:p w14:paraId="51DA0961" w14:textId="77777777" w:rsidR="002F5EB2" w:rsidRPr="00B445A2" w:rsidRDefault="002F5EB2" w:rsidP="0063302D">
            <w:pPr>
              <w:pStyle w:val="Naslov"/>
              <w:keepNext/>
              <w:keepLines/>
              <w:jc w:val="both"/>
              <w:rPr>
                <w:rFonts w:ascii="Tahoma" w:hAnsi="Tahoma" w:cs="Tahoma"/>
                <w:color w:val="000000"/>
                <w:sz w:val="20"/>
                <w:lang w:val="sl-SI"/>
              </w:rPr>
            </w:pPr>
          </w:p>
        </w:tc>
      </w:tr>
    </w:tbl>
    <w:p w14:paraId="7A7942B1" w14:textId="77777777" w:rsidR="002F5EB2" w:rsidRPr="00C509F8" w:rsidRDefault="002F5EB2" w:rsidP="0063302D">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304B1CF8" w14:textId="77777777" w:rsidTr="00C755BB">
        <w:trPr>
          <w:trHeight w:val="235"/>
        </w:trPr>
        <w:tc>
          <w:tcPr>
            <w:tcW w:w="3427" w:type="dxa"/>
            <w:tcBorders>
              <w:bottom w:val="single" w:sz="4" w:space="0" w:color="auto"/>
            </w:tcBorders>
          </w:tcPr>
          <w:p w14:paraId="3C83321A" w14:textId="77777777" w:rsidR="002F5EB2" w:rsidRDefault="002F5EB2" w:rsidP="0063302D">
            <w:pPr>
              <w:keepNext/>
              <w:keepLines/>
              <w:jc w:val="both"/>
              <w:rPr>
                <w:rFonts w:ascii="Tahoma" w:hAnsi="Tahoma" w:cs="Tahoma"/>
                <w:snapToGrid w:val="0"/>
                <w:color w:val="000000"/>
              </w:rPr>
            </w:pPr>
          </w:p>
          <w:p w14:paraId="15F56F6A" w14:textId="77777777" w:rsidR="003A0A17" w:rsidRDefault="003A0A17" w:rsidP="0063302D">
            <w:pPr>
              <w:keepNext/>
              <w:keepLines/>
              <w:jc w:val="both"/>
              <w:rPr>
                <w:rFonts w:ascii="Tahoma" w:hAnsi="Tahoma" w:cs="Tahoma"/>
                <w:snapToGrid w:val="0"/>
                <w:color w:val="000000"/>
              </w:rPr>
            </w:pPr>
          </w:p>
          <w:p w14:paraId="76A162F6" w14:textId="77777777" w:rsidR="003A0A17" w:rsidRDefault="003A0A17" w:rsidP="0063302D">
            <w:pPr>
              <w:keepNext/>
              <w:keepLines/>
              <w:jc w:val="both"/>
              <w:rPr>
                <w:rFonts w:ascii="Tahoma" w:hAnsi="Tahoma" w:cs="Tahoma"/>
                <w:snapToGrid w:val="0"/>
                <w:color w:val="000000"/>
              </w:rPr>
            </w:pPr>
          </w:p>
          <w:p w14:paraId="4C2941AF" w14:textId="77777777" w:rsidR="003A0A17" w:rsidRDefault="003A0A17" w:rsidP="0063302D">
            <w:pPr>
              <w:keepNext/>
              <w:keepLines/>
              <w:jc w:val="both"/>
              <w:rPr>
                <w:rFonts w:ascii="Tahoma" w:hAnsi="Tahoma" w:cs="Tahoma"/>
                <w:snapToGrid w:val="0"/>
                <w:color w:val="000000"/>
              </w:rPr>
            </w:pPr>
          </w:p>
          <w:p w14:paraId="057EC450" w14:textId="77777777" w:rsidR="003A0A17" w:rsidRDefault="003A0A17" w:rsidP="0063302D">
            <w:pPr>
              <w:keepNext/>
              <w:keepLines/>
              <w:jc w:val="both"/>
              <w:rPr>
                <w:rFonts w:ascii="Tahoma" w:hAnsi="Tahoma" w:cs="Tahoma"/>
                <w:snapToGrid w:val="0"/>
                <w:color w:val="000000"/>
              </w:rPr>
            </w:pPr>
          </w:p>
          <w:p w14:paraId="41022D78" w14:textId="77777777" w:rsidR="003A0A17" w:rsidRDefault="003A0A17" w:rsidP="0063302D">
            <w:pPr>
              <w:keepNext/>
              <w:keepLines/>
              <w:jc w:val="both"/>
              <w:rPr>
                <w:rFonts w:ascii="Tahoma" w:hAnsi="Tahoma" w:cs="Tahoma"/>
                <w:snapToGrid w:val="0"/>
                <w:color w:val="000000"/>
              </w:rPr>
            </w:pPr>
          </w:p>
          <w:p w14:paraId="19006DC6" w14:textId="6B3DE835" w:rsidR="003A0A17" w:rsidRPr="008227E0" w:rsidRDefault="003A0A17" w:rsidP="0063302D">
            <w:pPr>
              <w:keepNext/>
              <w:keepLines/>
              <w:jc w:val="both"/>
              <w:rPr>
                <w:rFonts w:ascii="Tahoma" w:hAnsi="Tahoma" w:cs="Tahoma"/>
                <w:snapToGrid w:val="0"/>
                <w:color w:val="000000"/>
              </w:rPr>
            </w:pPr>
          </w:p>
        </w:tc>
        <w:tc>
          <w:tcPr>
            <w:tcW w:w="2271" w:type="dxa"/>
          </w:tcPr>
          <w:p w14:paraId="408006F1" w14:textId="77777777" w:rsidR="002F5EB2" w:rsidRPr="008227E0" w:rsidRDefault="002F5EB2" w:rsidP="0063302D">
            <w:pPr>
              <w:keepNext/>
              <w:keepLines/>
              <w:jc w:val="center"/>
              <w:rPr>
                <w:rFonts w:ascii="Tahoma" w:hAnsi="Tahoma" w:cs="Tahoma"/>
                <w:snapToGrid w:val="0"/>
                <w:color w:val="000000"/>
              </w:rPr>
            </w:pPr>
          </w:p>
        </w:tc>
        <w:tc>
          <w:tcPr>
            <w:tcW w:w="3402" w:type="dxa"/>
            <w:gridSpan w:val="2"/>
            <w:tcBorders>
              <w:bottom w:val="single" w:sz="4" w:space="0" w:color="auto"/>
            </w:tcBorders>
          </w:tcPr>
          <w:p w14:paraId="0A97265E" w14:textId="77777777" w:rsidR="002F5EB2" w:rsidRDefault="002F5EB2" w:rsidP="0063302D">
            <w:pPr>
              <w:keepNext/>
              <w:keepLines/>
              <w:tabs>
                <w:tab w:val="left" w:pos="567"/>
                <w:tab w:val="num" w:pos="851"/>
                <w:tab w:val="left" w:pos="993"/>
              </w:tabs>
              <w:jc w:val="both"/>
              <w:rPr>
                <w:rFonts w:ascii="Tahoma" w:hAnsi="Tahoma" w:cs="Tahoma"/>
                <w:snapToGrid w:val="0"/>
                <w:color w:val="000000"/>
              </w:rPr>
            </w:pPr>
          </w:p>
          <w:p w14:paraId="63A79D51" w14:textId="77777777" w:rsidR="002F5EB2" w:rsidRPr="00B2105C" w:rsidRDefault="002F5EB2" w:rsidP="0063302D">
            <w:pPr>
              <w:keepNext/>
              <w:keepLines/>
              <w:tabs>
                <w:tab w:val="left" w:pos="567"/>
                <w:tab w:val="num" w:pos="851"/>
                <w:tab w:val="left" w:pos="993"/>
              </w:tabs>
              <w:jc w:val="both"/>
              <w:rPr>
                <w:rFonts w:ascii="Tahoma" w:hAnsi="Tahoma" w:cs="Tahoma"/>
                <w:snapToGrid w:val="0"/>
                <w:color w:val="000000"/>
              </w:rPr>
            </w:pPr>
          </w:p>
        </w:tc>
      </w:tr>
      <w:tr w:rsidR="002F5EB2" w:rsidRPr="00C509F8" w14:paraId="5FF8B104" w14:textId="77777777" w:rsidTr="00C755BB">
        <w:trPr>
          <w:gridAfter w:val="1"/>
          <w:wAfter w:w="141" w:type="dxa"/>
          <w:trHeight w:val="235"/>
        </w:trPr>
        <w:tc>
          <w:tcPr>
            <w:tcW w:w="3427" w:type="dxa"/>
            <w:tcBorders>
              <w:top w:val="single" w:sz="4" w:space="0" w:color="auto"/>
            </w:tcBorders>
          </w:tcPr>
          <w:p w14:paraId="4CA32930" w14:textId="77777777" w:rsidR="002F5EB2" w:rsidRPr="008227E0" w:rsidRDefault="002F5EB2" w:rsidP="0063302D">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2A700123" w14:textId="77777777" w:rsidR="002F5EB2" w:rsidRPr="008227E0" w:rsidRDefault="002F5EB2" w:rsidP="0063302D">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25E8685E" w14:textId="06E05E36" w:rsidR="002F5EB2" w:rsidRPr="008227E0" w:rsidRDefault="002F5EB2" w:rsidP="006E40F2">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Pr="00C8579C">
              <w:rPr>
                <w:rFonts w:ascii="Tahoma" w:hAnsi="Tahoma" w:cs="Tahoma"/>
                <w:snapToGrid w:val="0"/>
                <w:color w:val="000000"/>
              </w:rPr>
              <w:t>ponudnika</w:t>
            </w:r>
            <w:r w:rsidRPr="008227E0">
              <w:rPr>
                <w:rFonts w:ascii="Tahoma" w:hAnsi="Tahoma" w:cs="Tahoma"/>
                <w:snapToGrid w:val="0"/>
                <w:color w:val="000000"/>
              </w:rPr>
              <w:t>)</w:t>
            </w:r>
          </w:p>
        </w:tc>
      </w:tr>
    </w:tbl>
    <w:p w14:paraId="62ABE29C" w14:textId="77777777" w:rsidR="00B976DC" w:rsidRPr="00C8579C" w:rsidRDefault="00B976DC" w:rsidP="0063302D">
      <w:pPr>
        <w:keepNext/>
        <w:keepLines/>
        <w:rPr>
          <w:rFonts w:ascii="Tahoma" w:hAnsi="Tahoma" w:cs="Tahoma"/>
        </w:rPr>
      </w:pPr>
    </w:p>
    <w:p w14:paraId="772153AF" w14:textId="77777777" w:rsidR="00DD5BD9" w:rsidRPr="00C8579C" w:rsidRDefault="00DD5BD9" w:rsidP="0063302D">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35"/>
        <w:gridCol w:w="912"/>
        <w:gridCol w:w="395"/>
      </w:tblGrid>
      <w:tr w:rsidR="009C525B" w:rsidRPr="00C8579C" w14:paraId="0AC82B7B" w14:textId="77777777" w:rsidTr="009229D0">
        <w:tc>
          <w:tcPr>
            <w:tcW w:w="7867" w:type="dxa"/>
          </w:tcPr>
          <w:p w14:paraId="549458AF" w14:textId="4052B482" w:rsidR="009C525B" w:rsidRPr="00C8579C" w:rsidRDefault="006A7EBD" w:rsidP="0063302D">
            <w:pPr>
              <w:keepNext/>
              <w:keepLines/>
              <w:jc w:val="both"/>
              <w:rPr>
                <w:rFonts w:ascii="Tahoma" w:hAnsi="Tahoma" w:cs="Tahoma"/>
              </w:rPr>
            </w:pPr>
            <w:r>
              <w:rPr>
                <w:rFonts w:ascii="Tahoma" w:hAnsi="Tahoma" w:cs="Tahoma"/>
              </w:rPr>
              <w:lastRenderedPageBreak/>
              <w:t>OSNUTEK</w:t>
            </w:r>
            <w:r w:rsidRPr="00C8579C">
              <w:rPr>
                <w:rFonts w:ascii="Tahoma" w:hAnsi="Tahoma" w:cs="Tahoma"/>
              </w:rPr>
              <w:t xml:space="preserve"> </w:t>
            </w:r>
            <w:r w:rsidR="009C525B" w:rsidRPr="00C8579C">
              <w:rPr>
                <w:rFonts w:ascii="Tahoma" w:hAnsi="Tahoma" w:cs="Tahoma"/>
              </w:rPr>
              <w:t>OKVIRNEGA SPORAZUMA</w:t>
            </w:r>
          </w:p>
        </w:tc>
        <w:tc>
          <w:tcPr>
            <w:tcW w:w="912" w:type="dxa"/>
            <w:tcBorders>
              <w:right w:val="nil"/>
            </w:tcBorders>
          </w:tcPr>
          <w:p w14:paraId="5A1B1201" w14:textId="77777777" w:rsidR="009C525B" w:rsidRPr="00C8579C" w:rsidRDefault="009C525B" w:rsidP="0063302D">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5B8EA7CC" w14:textId="6C79C427" w:rsidR="009C525B" w:rsidRPr="00C8579C" w:rsidRDefault="006E40F2" w:rsidP="0063302D">
            <w:pPr>
              <w:keepNext/>
              <w:keepLines/>
              <w:jc w:val="both"/>
              <w:rPr>
                <w:rFonts w:ascii="Tahoma" w:hAnsi="Tahoma" w:cs="Tahoma"/>
                <w:b/>
                <w:i/>
              </w:rPr>
            </w:pPr>
            <w:r>
              <w:rPr>
                <w:rFonts w:ascii="Tahoma" w:hAnsi="Tahoma" w:cs="Tahoma"/>
                <w:b/>
                <w:i/>
              </w:rPr>
              <w:t>10</w:t>
            </w:r>
          </w:p>
        </w:tc>
      </w:tr>
    </w:tbl>
    <w:p w14:paraId="3C38D684" w14:textId="77777777" w:rsidR="007827C9" w:rsidRPr="00C8579C" w:rsidRDefault="007827C9" w:rsidP="0063302D">
      <w:pPr>
        <w:keepNext/>
        <w:keepLines/>
        <w:jc w:val="center"/>
        <w:rPr>
          <w:rFonts w:ascii="Tahoma" w:hAnsi="Tahoma" w:cs="Tahoma"/>
          <w:b/>
          <w:sz w:val="28"/>
          <w:szCs w:val="28"/>
        </w:rPr>
      </w:pPr>
    </w:p>
    <w:p w14:paraId="6B8A4EB5" w14:textId="4FC62029" w:rsidR="00856F7B" w:rsidRDefault="003F2E7C" w:rsidP="0063302D">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7ECC9597" w14:textId="180FA337" w:rsidR="006E40F2" w:rsidRDefault="006E40F2" w:rsidP="0063302D">
      <w:pPr>
        <w:keepNext/>
        <w:keepLines/>
        <w:tabs>
          <w:tab w:val="left" w:pos="4962"/>
        </w:tabs>
        <w:rPr>
          <w:rFonts w:ascii="Tahoma" w:hAnsi="Tahoma" w:cs="Tahoma"/>
        </w:rPr>
      </w:pPr>
    </w:p>
    <w:p w14:paraId="2AF54083" w14:textId="5FE8CE3A" w:rsidR="006E40F2" w:rsidRPr="00C8579C" w:rsidRDefault="006E40F2" w:rsidP="0063302D">
      <w:pPr>
        <w:keepNext/>
        <w:keepLines/>
        <w:tabs>
          <w:tab w:val="left" w:pos="4962"/>
        </w:tabs>
        <w:rPr>
          <w:rFonts w:ascii="Tahoma" w:hAnsi="Tahoma" w:cs="Tahoma"/>
        </w:rPr>
      </w:pPr>
      <w:r>
        <w:rPr>
          <w:rFonts w:ascii="Tahoma" w:hAnsi="Tahoma" w:cs="Tahoma"/>
        </w:rPr>
        <w:t xml:space="preserve">Št. javnega naročila: </w:t>
      </w:r>
      <w:r w:rsidR="005279FC">
        <w:rPr>
          <w:rFonts w:ascii="Tahoma" w:hAnsi="Tahoma" w:cs="Tahoma"/>
        </w:rPr>
        <w:t>VKS-89/25</w:t>
      </w:r>
    </w:p>
    <w:p w14:paraId="33FA5DE8" w14:textId="77777777" w:rsidR="00856F7B" w:rsidRPr="00C8579C" w:rsidRDefault="00856F7B" w:rsidP="0063302D">
      <w:pPr>
        <w:keepNext/>
        <w:keepLines/>
        <w:tabs>
          <w:tab w:val="left" w:pos="4962"/>
        </w:tabs>
        <w:rPr>
          <w:rFonts w:ascii="Tahoma" w:hAnsi="Tahoma" w:cs="Tahoma"/>
          <w:b/>
        </w:rPr>
      </w:pPr>
    </w:p>
    <w:p w14:paraId="26F15357" w14:textId="77777777" w:rsidR="00856F7B" w:rsidRPr="00C8579C" w:rsidRDefault="003F2E7C" w:rsidP="0063302D">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13170414" w14:textId="77777777" w:rsidR="00856F7B" w:rsidRPr="00C8579C" w:rsidRDefault="00856F7B" w:rsidP="0063302D">
      <w:pPr>
        <w:keepNext/>
        <w:keepLines/>
        <w:rPr>
          <w:rFonts w:ascii="Tahoma" w:hAnsi="Tahoma" w:cs="Tahoma"/>
          <w:b/>
        </w:rPr>
      </w:pPr>
    </w:p>
    <w:p w14:paraId="75043413" w14:textId="77777777" w:rsidR="00E9418C" w:rsidRPr="00C8579C" w:rsidRDefault="00E9418C" w:rsidP="0063302D">
      <w:pPr>
        <w:keepNext/>
        <w:keepLines/>
        <w:rPr>
          <w:rFonts w:ascii="Tahoma" w:hAnsi="Tahoma" w:cs="Tahoma"/>
          <w:b/>
        </w:rPr>
      </w:pPr>
    </w:p>
    <w:p w14:paraId="3D4EC1AD" w14:textId="77777777" w:rsidR="00680575" w:rsidRPr="00C8579C" w:rsidRDefault="001A0989" w:rsidP="0063302D">
      <w:pPr>
        <w:keepNext/>
        <w:keepLines/>
        <w:jc w:val="center"/>
        <w:rPr>
          <w:rFonts w:ascii="Tahoma" w:hAnsi="Tahoma" w:cs="Tahoma"/>
          <w:b/>
          <w:sz w:val="24"/>
          <w:szCs w:val="24"/>
        </w:rPr>
      </w:pPr>
      <w:r w:rsidRPr="00C8579C">
        <w:rPr>
          <w:rFonts w:ascii="Tahoma" w:hAnsi="Tahoma" w:cs="Tahoma"/>
          <w:b/>
          <w:sz w:val="24"/>
          <w:szCs w:val="24"/>
        </w:rPr>
        <w:t>OKVIRNI SPORAZUM</w:t>
      </w:r>
    </w:p>
    <w:p w14:paraId="1168DE98" w14:textId="47BA19D7" w:rsidR="00B37873" w:rsidRPr="00C8579C" w:rsidRDefault="00E47488" w:rsidP="0063302D">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5422FC">
        <w:rPr>
          <w:rFonts w:ascii="Tahoma" w:hAnsi="Tahoma" w:cs="Tahoma"/>
          <w:b/>
          <w:bCs/>
          <w:snapToGrid w:val="0"/>
          <w:sz w:val="24"/>
          <w:szCs w:val="24"/>
        </w:rPr>
        <w:t>p</w:t>
      </w:r>
      <w:r w:rsidR="005422FC" w:rsidRPr="005422FC">
        <w:rPr>
          <w:rFonts w:ascii="Tahoma" w:hAnsi="Tahoma" w:cs="Tahoma"/>
          <w:b/>
          <w:bCs/>
          <w:snapToGrid w:val="0"/>
          <w:sz w:val="24"/>
          <w:szCs w:val="24"/>
        </w:rPr>
        <w:t>revzem ostanka obdelanih mešanih komunalnih odpadkov z EWC oznako 20 03 01 iz obdelave komunalnih odpadkov v RCERO</w:t>
      </w:r>
      <w:r w:rsidR="009348AE" w:rsidRPr="009348AE">
        <w:rPr>
          <w:rFonts w:ascii="Tahoma" w:hAnsi="Tahoma" w:cs="Tahoma"/>
          <w:b/>
          <w:bCs/>
          <w:snapToGrid w:val="0"/>
          <w:sz w:val="24"/>
          <w:szCs w:val="24"/>
        </w:rPr>
        <w:t xml:space="preserve"> </w:t>
      </w:r>
      <w:r w:rsidR="00B500DD" w:rsidRPr="00B500DD">
        <w:rPr>
          <w:rFonts w:ascii="Tahoma" w:hAnsi="Tahoma" w:cs="Tahoma"/>
          <w:b/>
          <w:bCs/>
          <w:snapToGrid w:val="0"/>
          <w:sz w:val="24"/>
          <w:szCs w:val="24"/>
        </w:rPr>
        <w:t>za leto 2025 in leto 2026</w:t>
      </w:r>
      <w:r w:rsidR="008A690E">
        <w:rPr>
          <w:rFonts w:ascii="Tahoma" w:hAnsi="Tahoma" w:cs="Tahoma"/>
          <w:b/>
          <w:snapToGrid w:val="0"/>
          <w:sz w:val="24"/>
          <w:szCs w:val="24"/>
        </w:rPr>
        <w:t xml:space="preserve"> </w:t>
      </w:r>
    </w:p>
    <w:p w14:paraId="7F303166" w14:textId="77777777" w:rsidR="00890C57" w:rsidRPr="00C8579C" w:rsidRDefault="00890C57" w:rsidP="0063302D">
      <w:pPr>
        <w:keepNext/>
        <w:keepLines/>
        <w:rPr>
          <w:rFonts w:ascii="Tahoma" w:hAnsi="Tahoma" w:cs="Tahoma"/>
        </w:rPr>
      </w:pPr>
    </w:p>
    <w:p w14:paraId="76E4217E" w14:textId="77777777" w:rsidR="00A7249C" w:rsidRPr="002F5EB2" w:rsidRDefault="00A7249C" w:rsidP="0063302D">
      <w:pPr>
        <w:pStyle w:val="Odstavekseznama"/>
        <w:keepNext/>
        <w:keepLines/>
        <w:ind w:left="720"/>
        <w:rPr>
          <w:rFonts w:ascii="Tahoma" w:hAnsi="Tahoma" w:cs="Tahoma"/>
        </w:rPr>
      </w:pPr>
    </w:p>
    <w:p w14:paraId="28E5E054" w14:textId="77777777" w:rsidR="00856F7B" w:rsidRPr="00C8579C" w:rsidRDefault="00856F7B" w:rsidP="0063302D">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15DBAC3E" w14:textId="77777777" w:rsidR="00A7249C" w:rsidRPr="00C8579C" w:rsidRDefault="00A7249C" w:rsidP="0063302D">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79163A5" w14:textId="77777777" w:rsidTr="00A270D9">
        <w:tc>
          <w:tcPr>
            <w:tcW w:w="1701" w:type="dxa"/>
            <w:shd w:val="clear" w:color="auto" w:fill="auto"/>
          </w:tcPr>
          <w:p w14:paraId="276B8311" w14:textId="77777777" w:rsidR="00E47488" w:rsidRPr="00C8579C" w:rsidRDefault="001A0989" w:rsidP="0063302D">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628FF406" w14:textId="3751D279" w:rsidR="00E47488" w:rsidRPr="00C8579C" w:rsidRDefault="0094613F" w:rsidP="006E40F2">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9348AE">
              <w:rPr>
                <w:rFonts w:ascii="Tahoma" w:hAnsi="Tahoma" w:cs="Tahoma"/>
                <w:b/>
              </w:rPr>
              <w:t>David P</w:t>
            </w:r>
            <w:r w:rsidR="006E40F2">
              <w:rPr>
                <w:rFonts w:ascii="Tahoma" w:hAnsi="Tahoma" w:cs="Tahoma"/>
                <w:b/>
              </w:rPr>
              <w:t>olutnik</w:t>
            </w:r>
            <w:r w:rsidR="00E47488" w:rsidRPr="00C8579C">
              <w:rPr>
                <w:rFonts w:ascii="Tahoma" w:hAnsi="Tahoma" w:cs="Tahoma"/>
              </w:rPr>
              <w:t>,</w:t>
            </w:r>
          </w:p>
        </w:tc>
      </w:tr>
      <w:tr w:rsidR="00E47488" w:rsidRPr="00C8579C" w14:paraId="6DC986AE" w14:textId="77777777" w:rsidTr="00A270D9">
        <w:tc>
          <w:tcPr>
            <w:tcW w:w="1701" w:type="dxa"/>
            <w:shd w:val="clear" w:color="auto" w:fill="auto"/>
          </w:tcPr>
          <w:p w14:paraId="2FA88623" w14:textId="77777777" w:rsidR="00E47488" w:rsidRPr="00C8579C" w:rsidRDefault="00E47488" w:rsidP="0063302D">
            <w:pPr>
              <w:keepNext/>
              <w:keepLines/>
              <w:tabs>
                <w:tab w:val="left" w:pos="1702"/>
              </w:tabs>
              <w:jc w:val="both"/>
              <w:rPr>
                <w:rFonts w:ascii="Tahoma" w:hAnsi="Tahoma" w:cs="Tahoma"/>
              </w:rPr>
            </w:pPr>
          </w:p>
        </w:tc>
        <w:tc>
          <w:tcPr>
            <w:tcW w:w="7230" w:type="dxa"/>
            <w:shd w:val="clear" w:color="auto" w:fill="auto"/>
          </w:tcPr>
          <w:p w14:paraId="6F2EB458" w14:textId="4B7D533C" w:rsidR="00E47488" w:rsidRPr="00C8579C" w:rsidRDefault="00F94343" w:rsidP="00F94343">
            <w:pPr>
              <w:keepNext/>
              <w:keepLines/>
              <w:tabs>
                <w:tab w:val="left" w:pos="1702"/>
              </w:tabs>
              <w:ind w:left="-108"/>
              <w:jc w:val="both"/>
              <w:rPr>
                <w:rFonts w:ascii="Tahoma" w:hAnsi="Tahoma" w:cs="Tahoma"/>
              </w:rPr>
            </w:pPr>
            <w:r>
              <w:rPr>
                <w:rFonts w:ascii="Tahoma" w:hAnsi="Tahoma" w:cs="Tahoma"/>
              </w:rPr>
              <w:t>davčna številka: 64520463</w:t>
            </w:r>
          </w:p>
        </w:tc>
      </w:tr>
      <w:tr w:rsidR="00E47488" w:rsidRPr="00C8579C" w14:paraId="43C465B9" w14:textId="77777777" w:rsidTr="00A270D9">
        <w:tc>
          <w:tcPr>
            <w:tcW w:w="1701" w:type="dxa"/>
            <w:shd w:val="clear" w:color="auto" w:fill="auto"/>
          </w:tcPr>
          <w:p w14:paraId="6740C502" w14:textId="77777777" w:rsidR="00E47488" w:rsidRPr="00C8579C" w:rsidRDefault="00E47488" w:rsidP="0063302D">
            <w:pPr>
              <w:keepNext/>
              <w:keepLines/>
              <w:tabs>
                <w:tab w:val="left" w:pos="1702"/>
              </w:tabs>
              <w:jc w:val="both"/>
              <w:rPr>
                <w:rFonts w:ascii="Tahoma" w:hAnsi="Tahoma" w:cs="Tahoma"/>
              </w:rPr>
            </w:pPr>
          </w:p>
        </w:tc>
        <w:tc>
          <w:tcPr>
            <w:tcW w:w="7230" w:type="dxa"/>
            <w:shd w:val="clear" w:color="auto" w:fill="auto"/>
          </w:tcPr>
          <w:p w14:paraId="3AD2CB0C" w14:textId="77777777" w:rsidR="00E47488" w:rsidRPr="00C8579C" w:rsidRDefault="00E47488" w:rsidP="0063302D">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7C323F03" w14:textId="77777777" w:rsidTr="00A270D9">
        <w:tc>
          <w:tcPr>
            <w:tcW w:w="1701" w:type="dxa"/>
            <w:shd w:val="clear" w:color="auto" w:fill="auto"/>
          </w:tcPr>
          <w:p w14:paraId="607F464B" w14:textId="77777777" w:rsidR="00E47488" w:rsidRPr="00C8579C" w:rsidRDefault="00E47488" w:rsidP="0063302D">
            <w:pPr>
              <w:keepNext/>
              <w:keepLines/>
              <w:tabs>
                <w:tab w:val="left" w:pos="1702"/>
              </w:tabs>
              <w:jc w:val="both"/>
              <w:rPr>
                <w:rFonts w:ascii="Tahoma" w:hAnsi="Tahoma" w:cs="Tahoma"/>
              </w:rPr>
            </w:pPr>
          </w:p>
        </w:tc>
        <w:tc>
          <w:tcPr>
            <w:tcW w:w="7230" w:type="dxa"/>
            <w:shd w:val="clear" w:color="auto" w:fill="auto"/>
          </w:tcPr>
          <w:p w14:paraId="0DB88E28" w14:textId="5C784C2D" w:rsidR="00E47488" w:rsidRPr="00C8579C" w:rsidRDefault="00E47488" w:rsidP="0063302D">
            <w:pPr>
              <w:keepNext/>
              <w:keepLines/>
              <w:tabs>
                <w:tab w:val="left" w:pos="1702"/>
              </w:tabs>
              <w:ind w:left="-108"/>
              <w:jc w:val="both"/>
              <w:rPr>
                <w:rFonts w:ascii="Tahoma" w:hAnsi="Tahoma" w:cs="Tahoma"/>
              </w:rPr>
            </w:pPr>
            <w:r w:rsidRPr="00C8579C">
              <w:rPr>
                <w:rFonts w:ascii="Tahoma" w:hAnsi="Tahoma" w:cs="Tahoma"/>
              </w:rPr>
              <w:t xml:space="preserve">matična številka:                     </w:t>
            </w:r>
            <w:r w:rsidR="006E40F2">
              <w:rPr>
                <w:rFonts w:ascii="Tahoma" w:hAnsi="Tahoma" w:cs="Tahoma"/>
              </w:rPr>
              <w:t xml:space="preserve"> </w:t>
            </w:r>
            <w:r w:rsidR="000737C0">
              <w:rPr>
                <w:rFonts w:ascii="Tahoma" w:hAnsi="Tahoma" w:cs="Tahoma"/>
              </w:rPr>
              <w:t>5046688</w:t>
            </w:r>
            <w:r w:rsidR="006E40F2">
              <w:rPr>
                <w:rFonts w:ascii="Tahoma" w:hAnsi="Tahoma" w:cs="Tahoma"/>
              </w:rPr>
              <w:t>000</w:t>
            </w:r>
          </w:p>
        </w:tc>
      </w:tr>
      <w:tr w:rsidR="00E47488" w:rsidRPr="00C8579C" w14:paraId="71505B0C" w14:textId="77777777" w:rsidTr="00A270D9">
        <w:tc>
          <w:tcPr>
            <w:tcW w:w="1701" w:type="dxa"/>
            <w:shd w:val="clear" w:color="auto" w:fill="auto"/>
          </w:tcPr>
          <w:p w14:paraId="2EA855EB" w14:textId="77777777" w:rsidR="00E47488" w:rsidRPr="00C8579C" w:rsidRDefault="00E47488" w:rsidP="0063302D">
            <w:pPr>
              <w:keepNext/>
              <w:keepLines/>
              <w:tabs>
                <w:tab w:val="left" w:pos="1702"/>
              </w:tabs>
              <w:jc w:val="both"/>
              <w:rPr>
                <w:rFonts w:ascii="Tahoma" w:hAnsi="Tahoma" w:cs="Tahoma"/>
              </w:rPr>
            </w:pPr>
          </w:p>
        </w:tc>
        <w:tc>
          <w:tcPr>
            <w:tcW w:w="7230" w:type="dxa"/>
            <w:shd w:val="clear" w:color="auto" w:fill="auto"/>
          </w:tcPr>
          <w:p w14:paraId="0AF4EDB8" w14:textId="77777777" w:rsidR="00E47488" w:rsidRPr="00C8579C" w:rsidRDefault="00E47488" w:rsidP="0063302D">
            <w:pPr>
              <w:keepNext/>
              <w:keepLines/>
              <w:tabs>
                <w:tab w:val="left" w:pos="1702"/>
              </w:tabs>
              <w:ind w:left="-108"/>
              <w:jc w:val="both"/>
              <w:rPr>
                <w:rFonts w:ascii="Tahoma" w:hAnsi="Tahoma" w:cs="Tahoma"/>
              </w:rPr>
            </w:pPr>
          </w:p>
        </w:tc>
      </w:tr>
      <w:tr w:rsidR="00E47488" w:rsidRPr="00C8579C" w14:paraId="03D22C85" w14:textId="77777777" w:rsidTr="00A270D9">
        <w:tc>
          <w:tcPr>
            <w:tcW w:w="1701" w:type="dxa"/>
            <w:shd w:val="clear" w:color="auto" w:fill="auto"/>
          </w:tcPr>
          <w:p w14:paraId="32C1C5D5" w14:textId="77777777" w:rsidR="00E47488" w:rsidRPr="00C8579C" w:rsidRDefault="00E47488" w:rsidP="0063302D">
            <w:pPr>
              <w:keepNext/>
              <w:keepLines/>
              <w:tabs>
                <w:tab w:val="left" w:pos="1702"/>
              </w:tabs>
              <w:jc w:val="both"/>
              <w:rPr>
                <w:rFonts w:ascii="Tahoma" w:hAnsi="Tahoma" w:cs="Tahoma"/>
              </w:rPr>
            </w:pPr>
          </w:p>
        </w:tc>
        <w:tc>
          <w:tcPr>
            <w:tcW w:w="7230" w:type="dxa"/>
            <w:shd w:val="clear" w:color="auto" w:fill="auto"/>
          </w:tcPr>
          <w:p w14:paraId="4ECF5A90" w14:textId="77777777" w:rsidR="00E47488" w:rsidRPr="00C8579C" w:rsidRDefault="00E47488" w:rsidP="0063302D">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31029481" w14:textId="77777777" w:rsidR="00011B83" w:rsidRPr="00C8579C" w:rsidRDefault="00011B83" w:rsidP="0063302D">
      <w:pPr>
        <w:keepNext/>
        <w:keepLines/>
        <w:tabs>
          <w:tab w:val="left" w:pos="1843"/>
        </w:tabs>
        <w:ind w:left="1701" w:hanging="1701"/>
        <w:jc w:val="both"/>
        <w:rPr>
          <w:rFonts w:ascii="Tahoma" w:hAnsi="Tahoma" w:cs="Tahoma"/>
        </w:rPr>
      </w:pPr>
    </w:p>
    <w:p w14:paraId="4B07D674" w14:textId="77777777" w:rsidR="009A5802" w:rsidRPr="00C8579C" w:rsidRDefault="009A5802" w:rsidP="0063302D">
      <w:pPr>
        <w:keepNext/>
        <w:keepLines/>
        <w:tabs>
          <w:tab w:val="left" w:pos="1702"/>
        </w:tabs>
        <w:rPr>
          <w:rFonts w:ascii="Tahoma" w:hAnsi="Tahoma" w:cs="Tahoma"/>
        </w:rPr>
      </w:pPr>
      <w:r w:rsidRPr="00C8579C">
        <w:rPr>
          <w:rFonts w:ascii="Tahoma" w:hAnsi="Tahoma" w:cs="Tahoma"/>
        </w:rPr>
        <w:t xml:space="preserve">ter </w:t>
      </w:r>
    </w:p>
    <w:p w14:paraId="06BB05D2" w14:textId="77777777" w:rsidR="009A5802" w:rsidRPr="00C8579C" w:rsidRDefault="009A5802" w:rsidP="0063302D">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3AC10198" w14:textId="77777777" w:rsidTr="00A270D9">
        <w:tc>
          <w:tcPr>
            <w:tcW w:w="1701" w:type="dxa"/>
            <w:shd w:val="clear" w:color="auto" w:fill="auto"/>
          </w:tcPr>
          <w:p w14:paraId="4FDB0F6C" w14:textId="77777777" w:rsidR="00E47488" w:rsidRPr="00C8579C" w:rsidRDefault="001A0989" w:rsidP="0063302D">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21EB7CAD" w14:textId="77777777" w:rsidR="00A270D9" w:rsidRPr="00C8579C" w:rsidRDefault="00E47488" w:rsidP="0063302D">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621AB58A" w14:textId="77777777" w:rsidR="00A270D9" w:rsidRPr="00C8579C" w:rsidRDefault="00A270D9" w:rsidP="0063302D">
            <w:pPr>
              <w:keepNext/>
              <w:keepLines/>
              <w:tabs>
                <w:tab w:val="left" w:pos="1702"/>
              </w:tabs>
              <w:ind w:left="-108" w:right="-142"/>
              <w:jc w:val="both"/>
              <w:rPr>
                <w:rFonts w:ascii="Tahoma" w:hAnsi="Tahoma" w:cs="Tahoma"/>
              </w:rPr>
            </w:pPr>
          </w:p>
          <w:p w14:paraId="35B34DEB" w14:textId="77777777" w:rsidR="00E47488" w:rsidRPr="00C8579C" w:rsidRDefault="00A270D9" w:rsidP="0063302D">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43269756" w14:textId="77777777" w:rsidTr="00A270D9">
        <w:tc>
          <w:tcPr>
            <w:tcW w:w="1701" w:type="dxa"/>
            <w:shd w:val="clear" w:color="auto" w:fill="auto"/>
          </w:tcPr>
          <w:p w14:paraId="1966FA2A" w14:textId="77777777" w:rsidR="00E47488" w:rsidRPr="00C8579C" w:rsidRDefault="00E47488" w:rsidP="0063302D">
            <w:pPr>
              <w:keepNext/>
              <w:keepLines/>
              <w:tabs>
                <w:tab w:val="left" w:pos="1702"/>
              </w:tabs>
              <w:jc w:val="both"/>
              <w:rPr>
                <w:rFonts w:ascii="Tahoma" w:hAnsi="Tahoma" w:cs="Tahoma"/>
              </w:rPr>
            </w:pPr>
          </w:p>
        </w:tc>
        <w:tc>
          <w:tcPr>
            <w:tcW w:w="7088" w:type="dxa"/>
            <w:shd w:val="clear" w:color="auto" w:fill="auto"/>
          </w:tcPr>
          <w:p w14:paraId="1E97DDD9" w14:textId="6A6910D7" w:rsidR="00E47488" w:rsidRPr="00C8579C" w:rsidRDefault="00F94343" w:rsidP="0063302D">
            <w:pPr>
              <w:keepNext/>
              <w:keepLines/>
              <w:tabs>
                <w:tab w:val="left" w:pos="1702"/>
              </w:tabs>
              <w:ind w:left="-108" w:right="-142"/>
              <w:jc w:val="both"/>
              <w:rPr>
                <w:rFonts w:ascii="Tahoma" w:hAnsi="Tahoma" w:cs="Tahoma"/>
              </w:rPr>
            </w:pPr>
            <w:r>
              <w:rPr>
                <w:rFonts w:ascii="Tahoma" w:hAnsi="Tahoma" w:cs="Tahoma"/>
              </w:rPr>
              <w:t>davčna številka:</w:t>
            </w:r>
          </w:p>
        </w:tc>
      </w:tr>
      <w:tr w:rsidR="00E47488" w:rsidRPr="00C8579C" w14:paraId="4CB495C2" w14:textId="77777777" w:rsidTr="00A270D9">
        <w:tc>
          <w:tcPr>
            <w:tcW w:w="1701" w:type="dxa"/>
            <w:shd w:val="clear" w:color="auto" w:fill="auto"/>
          </w:tcPr>
          <w:p w14:paraId="3A889F5A" w14:textId="77777777" w:rsidR="00E47488" w:rsidRPr="00C8579C" w:rsidRDefault="00E47488" w:rsidP="0063302D">
            <w:pPr>
              <w:keepNext/>
              <w:keepLines/>
              <w:tabs>
                <w:tab w:val="left" w:pos="1702"/>
              </w:tabs>
              <w:jc w:val="both"/>
              <w:rPr>
                <w:rFonts w:ascii="Tahoma" w:hAnsi="Tahoma" w:cs="Tahoma"/>
              </w:rPr>
            </w:pPr>
          </w:p>
        </w:tc>
        <w:tc>
          <w:tcPr>
            <w:tcW w:w="7088" w:type="dxa"/>
            <w:shd w:val="clear" w:color="auto" w:fill="auto"/>
          </w:tcPr>
          <w:p w14:paraId="265602C2" w14:textId="77777777" w:rsidR="00E47488" w:rsidRPr="00C8579C" w:rsidRDefault="00E47488" w:rsidP="0063302D">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7F85865E" w14:textId="77777777" w:rsidTr="00A270D9">
        <w:tc>
          <w:tcPr>
            <w:tcW w:w="1701" w:type="dxa"/>
            <w:shd w:val="clear" w:color="auto" w:fill="auto"/>
          </w:tcPr>
          <w:p w14:paraId="46E1FFAE" w14:textId="77777777" w:rsidR="00E47488" w:rsidRPr="00C8579C" w:rsidRDefault="00E47488" w:rsidP="0063302D">
            <w:pPr>
              <w:keepNext/>
              <w:keepLines/>
              <w:tabs>
                <w:tab w:val="left" w:pos="1702"/>
              </w:tabs>
              <w:jc w:val="both"/>
              <w:rPr>
                <w:rFonts w:ascii="Tahoma" w:hAnsi="Tahoma" w:cs="Tahoma"/>
              </w:rPr>
            </w:pPr>
          </w:p>
        </w:tc>
        <w:tc>
          <w:tcPr>
            <w:tcW w:w="7088" w:type="dxa"/>
            <w:shd w:val="clear" w:color="auto" w:fill="auto"/>
          </w:tcPr>
          <w:p w14:paraId="671A85A2" w14:textId="77777777" w:rsidR="00E47488" w:rsidRPr="00C8579C" w:rsidRDefault="00E47488" w:rsidP="0063302D">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23C9F3C4" w14:textId="77777777" w:rsidTr="00A270D9">
        <w:tc>
          <w:tcPr>
            <w:tcW w:w="1701" w:type="dxa"/>
            <w:shd w:val="clear" w:color="auto" w:fill="auto"/>
          </w:tcPr>
          <w:p w14:paraId="4080C147" w14:textId="77777777" w:rsidR="00E47488" w:rsidRPr="00C8579C" w:rsidRDefault="00E47488" w:rsidP="0063302D">
            <w:pPr>
              <w:keepNext/>
              <w:keepLines/>
              <w:tabs>
                <w:tab w:val="left" w:pos="1702"/>
              </w:tabs>
              <w:jc w:val="both"/>
              <w:rPr>
                <w:rFonts w:ascii="Tahoma" w:hAnsi="Tahoma" w:cs="Tahoma"/>
              </w:rPr>
            </w:pPr>
          </w:p>
        </w:tc>
        <w:tc>
          <w:tcPr>
            <w:tcW w:w="7088" w:type="dxa"/>
            <w:shd w:val="clear" w:color="auto" w:fill="auto"/>
          </w:tcPr>
          <w:p w14:paraId="2683A7D2" w14:textId="77777777" w:rsidR="00E47488" w:rsidRPr="00C8579C" w:rsidRDefault="00E47488" w:rsidP="0063302D">
            <w:pPr>
              <w:keepNext/>
              <w:keepLines/>
              <w:tabs>
                <w:tab w:val="left" w:pos="1702"/>
              </w:tabs>
              <w:ind w:left="-108" w:right="-142"/>
              <w:jc w:val="both"/>
              <w:rPr>
                <w:rFonts w:ascii="Tahoma" w:hAnsi="Tahoma" w:cs="Tahoma"/>
              </w:rPr>
            </w:pPr>
          </w:p>
        </w:tc>
      </w:tr>
      <w:tr w:rsidR="00E47488" w:rsidRPr="00C8579C" w14:paraId="68D0CBE6" w14:textId="77777777" w:rsidTr="00A270D9">
        <w:tc>
          <w:tcPr>
            <w:tcW w:w="1701" w:type="dxa"/>
            <w:shd w:val="clear" w:color="auto" w:fill="auto"/>
          </w:tcPr>
          <w:p w14:paraId="15995CD4" w14:textId="77777777" w:rsidR="00E47488" w:rsidRPr="00C8579C" w:rsidRDefault="00E47488" w:rsidP="0063302D">
            <w:pPr>
              <w:keepNext/>
              <w:keepLines/>
              <w:tabs>
                <w:tab w:val="left" w:pos="1702"/>
              </w:tabs>
              <w:jc w:val="both"/>
              <w:rPr>
                <w:rFonts w:ascii="Tahoma" w:hAnsi="Tahoma" w:cs="Tahoma"/>
              </w:rPr>
            </w:pPr>
          </w:p>
        </w:tc>
        <w:tc>
          <w:tcPr>
            <w:tcW w:w="7088" w:type="dxa"/>
            <w:shd w:val="clear" w:color="auto" w:fill="auto"/>
          </w:tcPr>
          <w:p w14:paraId="378AF474" w14:textId="77777777" w:rsidR="00E47488" w:rsidRPr="00C8579C" w:rsidRDefault="00E47488" w:rsidP="0063302D">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2D2B1484" w14:textId="77777777" w:rsidR="00E937B2" w:rsidRPr="00C8579C" w:rsidRDefault="00E937B2" w:rsidP="0063302D">
      <w:pPr>
        <w:keepNext/>
        <w:keepLines/>
        <w:tabs>
          <w:tab w:val="left" w:pos="709"/>
          <w:tab w:val="left" w:pos="1702"/>
        </w:tabs>
        <w:rPr>
          <w:rFonts w:ascii="Tahoma" w:hAnsi="Tahoma" w:cs="Tahoma"/>
        </w:rPr>
      </w:pPr>
    </w:p>
    <w:p w14:paraId="68BEDD40" w14:textId="77777777" w:rsidR="008C77E8" w:rsidRDefault="008C77E8" w:rsidP="0063302D">
      <w:pPr>
        <w:keepNext/>
        <w:keepLines/>
        <w:tabs>
          <w:tab w:val="left" w:pos="709"/>
          <w:tab w:val="left" w:pos="1702"/>
        </w:tabs>
        <w:rPr>
          <w:rFonts w:ascii="Tahoma" w:hAnsi="Tahoma" w:cs="Tahoma"/>
        </w:rPr>
      </w:pPr>
    </w:p>
    <w:p w14:paraId="7D3ABD28" w14:textId="77777777" w:rsidR="00651BDD" w:rsidRPr="00C8579C" w:rsidRDefault="00651BDD" w:rsidP="0063302D">
      <w:pPr>
        <w:keepNext/>
        <w:keepLines/>
        <w:tabs>
          <w:tab w:val="left" w:pos="709"/>
          <w:tab w:val="left" w:pos="1702"/>
        </w:tabs>
        <w:rPr>
          <w:rFonts w:ascii="Tahoma" w:hAnsi="Tahoma" w:cs="Tahoma"/>
        </w:rPr>
      </w:pPr>
    </w:p>
    <w:p w14:paraId="5177B0B9" w14:textId="77777777" w:rsidR="00856F7B" w:rsidRPr="00C8579C" w:rsidRDefault="00104E2A" w:rsidP="0063302D">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77C39985" w14:textId="77777777" w:rsidR="00856F7B" w:rsidRPr="00C8579C" w:rsidRDefault="00856F7B" w:rsidP="0063302D">
      <w:pPr>
        <w:keepNext/>
        <w:keepLines/>
        <w:tabs>
          <w:tab w:val="left" w:pos="709"/>
          <w:tab w:val="left" w:pos="1702"/>
        </w:tabs>
        <w:jc w:val="both"/>
        <w:rPr>
          <w:rFonts w:ascii="Tahoma" w:hAnsi="Tahoma" w:cs="Tahoma"/>
          <w:b/>
        </w:rPr>
      </w:pPr>
    </w:p>
    <w:p w14:paraId="25E58E3C" w14:textId="77777777" w:rsidR="00856F7B" w:rsidRPr="00C8579C" w:rsidRDefault="00856F7B"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28E64A4" w14:textId="77777777" w:rsidR="00856F7B" w:rsidRPr="00C8579C" w:rsidRDefault="00856F7B" w:rsidP="0063302D">
      <w:pPr>
        <w:keepNext/>
        <w:keepLines/>
        <w:tabs>
          <w:tab w:val="left" w:pos="1702"/>
        </w:tabs>
        <w:jc w:val="center"/>
        <w:rPr>
          <w:rFonts w:ascii="Tahoma" w:hAnsi="Tahoma" w:cs="Tahoma"/>
        </w:rPr>
      </w:pPr>
    </w:p>
    <w:p w14:paraId="5BB7E768" w14:textId="17116C71" w:rsidR="006C4C08" w:rsidRPr="00C8579C" w:rsidRDefault="001A0989" w:rsidP="0063302D">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w:t>
      </w:r>
      <w:r w:rsidR="00600868">
        <w:rPr>
          <w:rFonts w:ascii="Tahoma" w:hAnsi="Tahoma" w:cs="Tahoma"/>
        </w:rPr>
        <w:t> </w:t>
      </w:r>
      <w:r w:rsidR="006C4C08" w:rsidRPr="00C8579C">
        <w:rPr>
          <w:rFonts w:ascii="Tahoma" w:hAnsi="Tahoma" w:cs="Tahoma"/>
        </w:rPr>
        <w:t xml:space="preserve">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F70EBB" w:rsidRPr="00056E74">
        <w:rPr>
          <w:rFonts w:ascii="Tahoma" w:hAnsi="Tahoma" w:cs="Tahoma"/>
        </w:rPr>
        <w:t>VKS</w:t>
      </w:r>
      <w:r w:rsidR="0012180C">
        <w:rPr>
          <w:rFonts w:ascii="Tahoma" w:hAnsi="Tahoma" w:cs="Tahoma"/>
        </w:rPr>
        <w:t>-</w:t>
      </w:r>
      <w:r w:rsidR="004F6948">
        <w:rPr>
          <w:rFonts w:ascii="Tahoma" w:hAnsi="Tahoma" w:cs="Tahoma"/>
        </w:rPr>
        <w:t>42/24</w:t>
      </w:r>
      <w:r w:rsidR="00B23FAA">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5422FC" w:rsidRPr="005422FC">
        <w:rPr>
          <w:rFonts w:ascii="Tahoma" w:hAnsi="Tahoma" w:cs="Tahoma"/>
          <w:b/>
          <w:bCs/>
        </w:rPr>
        <w:t>Prevzem ostanka obdelanih mešanih komunalnih odpadkov z EWC oznako 20 03 01 iz obdelave komunalnih odpadkov v RCERO</w:t>
      </w:r>
      <w:r w:rsidR="009348AE" w:rsidRPr="009348AE">
        <w:rPr>
          <w:rFonts w:ascii="Tahoma" w:hAnsi="Tahoma" w:cs="Tahoma"/>
          <w:b/>
          <w:bCs/>
        </w:rPr>
        <w:t xml:space="preserve"> </w:t>
      </w:r>
      <w:r w:rsidR="00B500DD" w:rsidRPr="00B500DD">
        <w:rPr>
          <w:rFonts w:ascii="Tahoma" w:hAnsi="Tahoma" w:cs="Tahoma"/>
          <w:b/>
          <w:bCs/>
        </w:rPr>
        <w:t>za leto 2025 in leto 2026</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najugodnejše ponudbe in na podlagi pogojev, opredeljenih v</w:t>
      </w:r>
      <w:r w:rsidR="00567081" w:rsidRPr="00285804">
        <w:rPr>
          <w:rFonts w:ascii="Tahoma" w:hAnsi="Tahoma" w:cs="Tahoma"/>
        </w:rPr>
        <w:t xml:space="preserve"> dokumentaciji v zvezi z oddajo javnega naročila</w:t>
      </w:r>
      <w:r w:rsidR="00567081" w:rsidRPr="00651BDD">
        <w:rPr>
          <w:rFonts w:ascii="Tahoma" w:hAnsi="Tahoma" w:cs="Tahoma"/>
        </w:rPr>
        <w:t xml:space="preserve"> </w:t>
      </w:r>
      <w:r w:rsidR="006C4C08" w:rsidRPr="00651BDD">
        <w:rPr>
          <w:rFonts w:ascii="Tahoma" w:hAnsi="Tahoma" w:cs="Tahoma"/>
        </w:rPr>
        <w:t xml:space="preserve">št. </w:t>
      </w:r>
      <w:r w:rsidR="005279FC">
        <w:rPr>
          <w:rFonts w:ascii="Tahoma" w:hAnsi="Tahoma" w:cs="Tahoma"/>
        </w:rPr>
        <w:t>VKS-89/25</w:t>
      </w:r>
      <w:r w:rsidR="005422FC">
        <w:rPr>
          <w:rFonts w:ascii="Tahoma" w:hAnsi="Tahoma" w:cs="Tahoma"/>
        </w:rPr>
        <w:t xml:space="preserve"> </w:t>
      </w:r>
      <w:r w:rsidR="00567081" w:rsidRPr="00285804">
        <w:rPr>
          <w:rFonts w:ascii="Tahoma" w:hAnsi="Tahoma" w:cs="Tahoma"/>
        </w:rPr>
        <w:t>(v nadaljevanju: razpisna dokumentacija)</w:t>
      </w:r>
      <w:r w:rsidR="006C4C08" w:rsidRPr="00651BDD">
        <w:rPr>
          <w:rFonts w:ascii="Tahoma" w:hAnsi="Tahoma" w:cs="Tahoma"/>
        </w:rPr>
        <w:t>.</w:t>
      </w:r>
    </w:p>
    <w:p w14:paraId="39355620" w14:textId="77777777" w:rsidR="003F21DD" w:rsidRPr="00C8579C" w:rsidRDefault="003F21DD" w:rsidP="0063302D">
      <w:pPr>
        <w:pStyle w:val="Telobesedila"/>
        <w:keepNext/>
        <w:keepLines/>
        <w:widowControl/>
        <w:rPr>
          <w:rFonts w:ascii="Tahoma" w:hAnsi="Tahoma" w:cs="Tahoma"/>
          <w:b w:val="0"/>
          <w:lang w:val="sl-SI"/>
        </w:rPr>
      </w:pPr>
    </w:p>
    <w:p w14:paraId="4E35DF31" w14:textId="330EA38A" w:rsidR="00DD5BD9" w:rsidRPr="00C102E0" w:rsidRDefault="001A0989" w:rsidP="0063302D">
      <w:pPr>
        <w:pStyle w:val="Telobesedila"/>
        <w:keepNext/>
        <w:keepLines/>
        <w:widowControl/>
        <w:rPr>
          <w:rFonts w:ascii="Tahoma" w:hAnsi="Tahoma" w:cs="Tahoma"/>
          <w:b w:val="0"/>
          <w:i/>
          <w:u w:val="single"/>
          <w:lang w:val="sl-SI"/>
        </w:rPr>
      </w:pPr>
      <w:r w:rsidRPr="00C8579C">
        <w:rPr>
          <w:rFonts w:ascii="Tahoma" w:hAnsi="Tahoma" w:cs="Tahoma"/>
          <w:b w:val="0"/>
          <w:lang w:val="sl-SI"/>
        </w:rPr>
        <w:lastRenderedPageBreak/>
        <w:t xml:space="preserve">Okvirni sporazum je sklenjen in prične veljati z dnem podpisa okvirnega sporazuma s strani obeh strank </w:t>
      </w:r>
      <w:r w:rsidRPr="00C102E0">
        <w:rPr>
          <w:rFonts w:ascii="Tahoma" w:hAnsi="Tahoma" w:cs="Tahoma"/>
          <w:b w:val="0"/>
          <w:lang w:val="sl-SI"/>
        </w:rPr>
        <w:t xml:space="preserve">tega okvirnega sporazuma, pod pogojem iz </w:t>
      </w:r>
      <w:r w:rsidR="009D7F7E" w:rsidRPr="00C102E0">
        <w:rPr>
          <w:rFonts w:ascii="Tahoma" w:hAnsi="Tahoma" w:cs="Tahoma"/>
          <w:b w:val="0"/>
          <w:lang w:val="sl-SI"/>
        </w:rPr>
        <w:t>29</w:t>
      </w:r>
      <w:r w:rsidRPr="00C102E0">
        <w:rPr>
          <w:rFonts w:ascii="Tahoma" w:hAnsi="Tahoma" w:cs="Tahoma"/>
          <w:b w:val="0"/>
          <w:lang w:val="sl-SI"/>
        </w:rPr>
        <w:t>. člena okvirnega sporazuma, ter</w:t>
      </w:r>
      <w:r w:rsidR="00466671" w:rsidRPr="00C102E0">
        <w:rPr>
          <w:rFonts w:ascii="Tahoma" w:hAnsi="Tahoma" w:cs="Tahoma"/>
          <w:b w:val="0"/>
          <w:lang w:val="sl-SI"/>
        </w:rPr>
        <w:t xml:space="preserve"> se uporablja</w:t>
      </w:r>
      <w:r w:rsidR="002F3FA3" w:rsidRPr="00C102E0">
        <w:rPr>
          <w:rFonts w:ascii="Tahoma" w:hAnsi="Tahoma" w:cs="Tahoma"/>
          <w:b w:val="0"/>
          <w:lang w:val="sl-SI"/>
        </w:rPr>
        <w:t xml:space="preserve"> </w:t>
      </w:r>
      <w:r w:rsidR="00F85604" w:rsidRPr="00C102E0">
        <w:rPr>
          <w:rFonts w:ascii="Tahoma" w:hAnsi="Tahoma" w:cs="Tahoma"/>
          <w:b w:val="0"/>
          <w:lang w:val="sl-SI"/>
        </w:rPr>
        <w:t>do 31.</w:t>
      </w:r>
      <w:r w:rsidR="00322394">
        <w:rPr>
          <w:rFonts w:ascii="Tahoma" w:hAnsi="Tahoma" w:cs="Tahoma"/>
          <w:b w:val="0"/>
          <w:lang w:val="sl-SI"/>
        </w:rPr>
        <w:t> </w:t>
      </w:r>
      <w:r w:rsidR="00F85604" w:rsidRPr="00C102E0">
        <w:rPr>
          <w:rFonts w:ascii="Tahoma" w:hAnsi="Tahoma" w:cs="Tahoma"/>
          <w:b w:val="0"/>
          <w:lang w:val="sl-SI"/>
        </w:rPr>
        <w:t>12.</w:t>
      </w:r>
      <w:r w:rsidR="00322394">
        <w:rPr>
          <w:rFonts w:ascii="Tahoma" w:hAnsi="Tahoma" w:cs="Tahoma"/>
          <w:b w:val="0"/>
          <w:lang w:val="sl-SI"/>
        </w:rPr>
        <w:t> </w:t>
      </w:r>
      <w:r w:rsidR="00F85604" w:rsidRPr="00C102E0">
        <w:rPr>
          <w:rFonts w:ascii="Tahoma" w:hAnsi="Tahoma" w:cs="Tahoma"/>
          <w:b w:val="0"/>
          <w:lang w:val="sl-SI"/>
        </w:rPr>
        <w:t>2026</w:t>
      </w:r>
      <w:r w:rsidR="002F3FA3" w:rsidRPr="00C102E0">
        <w:rPr>
          <w:rFonts w:ascii="Tahoma" w:hAnsi="Tahoma" w:cs="Tahoma"/>
          <w:b w:val="0"/>
          <w:lang w:val="sl-SI"/>
        </w:rPr>
        <w:t xml:space="preserve"> </w:t>
      </w:r>
      <w:r w:rsidR="005F148E" w:rsidRPr="00C102E0">
        <w:rPr>
          <w:rFonts w:ascii="Tahoma" w:hAnsi="Tahoma" w:cs="Tahoma"/>
          <w:b w:val="0"/>
          <w:lang w:val="sl-SI"/>
        </w:rPr>
        <w:t>oziroma</w:t>
      </w:r>
      <w:r w:rsidR="008A5627" w:rsidRPr="00C102E0">
        <w:rPr>
          <w:rFonts w:ascii="Tahoma" w:hAnsi="Tahoma" w:cs="Tahoma"/>
          <w:b w:val="0"/>
          <w:lang w:val="sl-SI"/>
        </w:rPr>
        <w:t xml:space="preserve"> </w:t>
      </w:r>
      <w:r w:rsidRPr="00C102E0">
        <w:rPr>
          <w:rFonts w:ascii="Tahoma" w:hAnsi="Tahoma" w:cs="Tahoma"/>
          <w:b w:val="0"/>
          <w:lang w:val="sl-SI"/>
        </w:rPr>
        <w:t>do izčrpanja vrednosti okvirnega sporazuma, navedene v</w:t>
      </w:r>
      <w:r w:rsidR="000074B6" w:rsidRPr="00C102E0">
        <w:rPr>
          <w:rFonts w:ascii="Tahoma" w:hAnsi="Tahoma" w:cs="Tahoma"/>
          <w:b w:val="0"/>
          <w:lang w:val="sl-SI"/>
        </w:rPr>
        <w:t xml:space="preserve"> prvem odstavku</w:t>
      </w:r>
      <w:r w:rsidRPr="00C102E0">
        <w:rPr>
          <w:rFonts w:ascii="Tahoma" w:hAnsi="Tahoma" w:cs="Tahoma"/>
          <w:b w:val="0"/>
          <w:lang w:val="sl-SI"/>
        </w:rPr>
        <w:t xml:space="preserve"> </w:t>
      </w:r>
      <w:r w:rsidR="00B1440A" w:rsidRPr="00C102E0">
        <w:rPr>
          <w:rFonts w:ascii="Tahoma" w:hAnsi="Tahoma" w:cs="Tahoma"/>
          <w:b w:val="0"/>
          <w:lang w:val="sl-SI"/>
        </w:rPr>
        <w:t>3</w:t>
      </w:r>
      <w:r w:rsidRPr="00C102E0">
        <w:rPr>
          <w:rFonts w:ascii="Tahoma" w:hAnsi="Tahoma" w:cs="Tahoma"/>
          <w:b w:val="0"/>
          <w:lang w:val="sl-SI"/>
        </w:rPr>
        <w:t>. člen</w:t>
      </w:r>
      <w:r w:rsidR="000074B6" w:rsidRPr="00C102E0">
        <w:rPr>
          <w:rFonts w:ascii="Tahoma" w:hAnsi="Tahoma" w:cs="Tahoma"/>
          <w:b w:val="0"/>
          <w:lang w:val="sl-SI"/>
        </w:rPr>
        <w:t>a</w:t>
      </w:r>
      <w:r w:rsidRPr="00C102E0">
        <w:rPr>
          <w:rFonts w:ascii="Tahoma" w:hAnsi="Tahoma" w:cs="Tahoma"/>
          <w:b w:val="0"/>
          <w:lang w:val="sl-SI"/>
        </w:rPr>
        <w:t xml:space="preserve"> tega okvirnega sporazuma,</w:t>
      </w:r>
      <w:r w:rsidR="002F5742" w:rsidRPr="00C102E0">
        <w:rPr>
          <w:rFonts w:ascii="Tahoma" w:hAnsi="Tahoma" w:cs="Tahoma"/>
          <w:b w:val="0"/>
          <w:lang w:val="sl-SI"/>
        </w:rPr>
        <w:t xml:space="preserve"> oziroma do prevzema maksimalne količine produkta, navedene v tretjem odstavku 2. člena tega okvirnega sporazuma,</w:t>
      </w:r>
      <w:r w:rsidR="008A5627" w:rsidRPr="00C102E0">
        <w:rPr>
          <w:rFonts w:ascii="Tahoma" w:hAnsi="Tahoma" w:cs="Tahoma"/>
          <w:b w:val="0"/>
          <w:lang w:val="sl-SI"/>
        </w:rPr>
        <w:t xml:space="preserve"> </w:t>
      </w:r>
      <w:r w:rsidR="00C23AD1" w:rsidRPr="00C102E0">
        <w:rPr>
          <w:rFonts w:ascii="Tahoma" w:hAnsi="Tahoma" w:cs="Tahoma"/>
          <w:b w:val="0"/>
          <w:lang w:val="sl-SI"/>
        </w:rPr>
        <w:t>kar nastopi prej.</w:t>
      </w:r>
    </w:p>
    <w:p w14:paraId="03C04547" w14:textId="77777777" w:rsidR="00033E39" w:rsidRPr="00C8579C" w:rsidRDefault="00033E39" w:rsidP="0063302D">
      <w:pPr>
        <w:pStyle w:val="Telobesedila"/>
        <w:keepNext/>
        <w:keepLines/>
        <w:widowControl/>
        <w:rPr>
          <w:rFonts w:ascii="Tahoma" w:hAnsi="Tahoma" w:cs="Tahoma"/>
          <w:b w:val="0"/>
          <w:lang w:val="sl-SI"/>
        </w:rPr>
      </w:pPr>
    </w:p>
    <w:p w14:paraId="022E6C8B" w14:textId="77777777" w:rsidR="0067582A" w:rsidRPr="00C8579C" w:rsidRDefault="00C03DC3"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SPORAZUMA</w:t>
      </w:r>
    </w:p>
    <w:p w14:paraId="4A06C95E" w14:textId="77777777" w:rsidR="0067582A" w:rsidRPr="00C8579C" w:rsidRDefault="0067582A" w:rsidP="0063302D">
      <w:pPr>
        <w:keepNext/>
        <w:keepLines/>
        <w:tabs>
          <w:tab w:val="left" w:pos="1080"/>
          <w:tab w:val="left" w:pos="1702"/>
        </w:tabs>
        <w:ind w:left="360"/>
        <w:jc w:val="both"/>
        <w:rPr>
          <w:rFonts w:ascii="Tahoma" w:hAnsi="Tahoma" w:cs="Tahoma"/>
          <w:b/>
        </w:rPr>
      </w:pPr>
    </w:p>
    <w:p w14:paraId="0B681F83" w14:textId="77777777" w:rsidR="00764D21" w:rsidRPr="00C8579C" w:rsidRDefault="0067582A" w:rsidP="00507F5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48D9E5D" w14:textId="77777777" w:rsidR="00E47488" w:rsidRPr="00C8579C" w:rsidRDefault="00E47488" w:rsidP="0063302D">
      <w:pPr>
        <w:keepNext/>
        <w:keepLines/>
        <w:tabs>
          <w:tab w:val="left" w:pos="1702"/>
        </w:tabs>
        <w:jc w:val="both"/>
        <w:rPr>
          <w:rFonts w:ascii="Tahoma" w:hAnsi="Tahoma" w:cs="Tahoma"/>
        </w:rPr>
      </w:pPr>
    </w:p>
    <w:p w14:paraId="3801167D" w14:textId="76DBC6C3" w:rsidR="002F5EB2" w:rsidRPr="00E15B68" w:rsidRDefault="002F5EB2" w:rsidP="0063302D">
      <w:pPr>
        <w:keepNext/>
        <w:keepLines/>
        <w:jc w:val="both"/>
        <w:rPr>
          <w:rFonts w:ascii="Tahoma" w:hAnsi="Tahoma" w:cs="Tahoma"/>
        </w:rPr>
      </w:pPr>
      <w:r w:rsidRPr="008272E4">
        <w:rPr>
          <w:rFonts w:ascii="Tahoma" w:hAnsi="Tahoma" w:cs="Tahoma"/>
        </w:rPr>
        <w:t>Predmet tega okvirnega sporazuma je prevzem</w:t>
      </w:r>
      <w:r>
        <w:rPr>
          <w:rFonts w:ascii="Tahoma" w:hAnsi="Tahoma" w:cs="Tahoma"/>
        </w:rPr>
        <w:t xml:space="preserve">, odvoz in </w:t>
      </w:r>
      <w:r w:rsidR="005422FC">
        <w:rPr>
          <w:rFonts w:ascii="Tahoma" w:hAnsi="Tahoma" w:cs="Tahoma"/>
        </w:rPr>
        <w:t>odstranjevanje</w:t>
      </w:r>
      <w:r w:rsidRPr="008272E4">
        <w:rPr>
          <w:rFonts w:ascii="Tahoma" w:hAnsi="Tahoma" w:cs="Tahoma"/>
        </w:rPr>
        <w:t xml:space="preserve"> </w:t>
      </w:r>
      <w:r w:rsidR="005422FC">
        <w:rPr>
          <w:rFonts w:ascii="Tahoma" w:hAnsi="Tahoma" w:cs="Tahoma"/>
        </w:rPr>
        <w:t xml:space="preserve">ostanka obdelanih mešanih komunalnih odpadkov </w:t>
      </w:r>
      <w:r w:rsidR="00B41635" w:rsidRPr="00C8579C">
        <w:rPr>
          <w:rFonts w:ascii="Tahoma" w:hAnsi="Tahoma" w:cs="Tahoma"/>
        </w:rPr>
        <w:t xml:space="preserve">s številčno kodo za odpadek </w:t>
      </w:r>
      <w:r w:rsidR="005422FC">
        <w:rPr>
          <w:rFonts w:ascii="Tahoma" w:hAnsi="Tahoma" w:cs="Tahoma"/>
        </w:rPr>
        <w:t>20 03 01</w:t>
      </w:r>
      <w:r w:rsidR="00B41635" w:rsidRPr="00C8579C">
        <w:rPr>
          <w:rFonts w:ascii="Tahoma" w:hAnsi="Tahoma" w:cs="Tahoma"/>
        </w:rPr>
        <w:t xml:space="preserve"> (v nadaljevanju: produkt ali tudi </w:t>
      </w:r>
      <w:r w:rsidR="005422FC">
        <w:rPr>
          <w:rFonts w:ascii="Tahoma" w:hAnsi="Tahoma" w:cs="Tahoma"/>
        </w:rPr>
        <w:t>ostanek obdelanih MKO</w:t>
      </w:r>
      <w:r w:rsidR="00B41635" w:rsidRPr="00C8579C">
        <w:rPr>
          <w:rFonts w:ascii="Tahoma" w:hAnsi="Tahoma" w:cs="Tahoma"/>
        </w:rPr>
        <w:t>)</w:t>
      </w:r>
      <w:r w:rsidR="00B41635">
        <w:rPr>
          <w:rFonts w:ascii="Tahoma" w:hAnsi="Tahoma" w:cs="Tahoma"/>
        </w:rPr>
        <w:t xml:space="preserve"> (v nadaljevanju tudi: storit</w:t>
      </w:r>
      <w:r w:rsidR="009D7F7E">
        <w:rPr>
          <w:rFonts w:ascii="Tahoma" w:hAnsi="Tahoma" w:cs="Tahoma"/>
        </w:rPr>
        <w:t>ve</w:t>
      </w:r>
      <w:r w:rsidR="00B41635">
        <w:rPr>
          <w:rFonts w:ascii="Tahoma" w:hAnsi="Tahoma" w:cs="Tahoma"/>
        </w:rPr>
        <w:t>)</w:t>
      </w:r>
      <w:r w:rsidR="002F3FA3">
        <w:rPr>
          <w:rFonts w:ascii="Tahoma" w:hAnsi="Tahoma" w:cs="Tahoma"/>
        </w:rPr>
        <w:t xml:space="preserve"> </w:t>
      </w:r>
      <w:r w:rsidRPr="008272E4">
        <w:rPr>
          <w:rFonts w:ascii="Tahoma" w:hAnsi="Tahoma" w:cs="Tahoma"/>
        </w:rPr>
        <w:t>iz obdelave mešanih komunalnih odpadkov</w:t>
      </w:r>
      <w:r>
        <w:rPr>
          <w:rFonts w:ascii="Tahoma" w:hAnsi="Tahoma" w:cs="Tahoma"/>
        </w:rPr>
        <w:t xml:space="preserve"> </w:t>
      </w:r>
      <w:r w:rsidRPr="0074667B">
        <w:rPr>
          <w:rFonts w:ascii="Tahoma" w:hAnsi="Tahoma" w:cs="Tahoma"/>
        </w:rPr>
        <w:t>(v nadaljevanju: MKO)</w:t>
      </w:r>
      <w:r>
        <w:rPr>
          <w:rFonts w:ascii="Tahoma" w:hAnsi="Tahoma" w:cs="Tahoma"/>
        </w:rPr>
        <w:t xml:space="preserve">, </w:t>
      </w:r>
      <w:r w:rsidRPr="00E15B68">
        <w:rPr>
          <w:rFonts w:ascii="Tahoma" w:hAnsi="Tahoma" w:cs="Tahoma"/>
        </w:rPr>
        <w:t xml:space="preserve">ki bo nastal pri </w:t>
      </w:r>
      <w:r w:rsidRPr="00E15B68">
        <w:rPr>
          <w:rFonts w:ascii="Tahoma" w:hAnsi="Tahoma" w:cs="Tahoma"/>
          <w:color w:val="000000"/>
        </w:rPr>
        <w:t xml:space="preserve">obdelavi MKO </w:t>
      </w:r>
      <w:r w:rsidRPr="00E15B68">
        <w:rPr>
          <w:rFonts w:ascii="Tahoma" w:hAnsi="Tahoma" w:cs="Tahoma"/>
        </w:rPr>
        <w:t xml:space="preserve">v obratu za mehansko-biološko obdelavo Regijskega centra za ravnanje z odpadki Ljubljana, Cesta dveh cesarjev 101, 1000 Ljubljana (v nadaljevanju: MBO RCERO Ljubljana) na lokaciji RCERO Ljubljana, </w:t>
      </w:r>
      <w:r w:rsidRPr="00E15B68">
        <w:rPr>
          <w:rFonts w:ascii="Tahoma" w:hAnsi="Tahoma" w:cs="Tahoma"/>
          <w:color w:val="000000"/>
        </w:rPr>
        <w:t>C</w:t>
      </w:r>
      <w:r w:rsidRPr="00E15B68">
        <w:rPr>
          <w:rFonts w:ascii="Tahoma" w:hAnsi="Tahoma" w:cs="Tahoma"/>
        </w:rPr>
        <w:t>esta dveh cesarjev 101, 1000 Ljubljana (v nadaljevanju: RCERO Ljubljana).</w:t>
      </w:r>
    </w:p>
    <w:p w14:paraId="1CC87A30" w14:textId="77777777" w:rsidR="002C1AC4" w:rsidRDefault="002C1AC4" w:rsidP="0063302D">
      <w:pPr>
        <w:pStyle w:val="Odstavekseznama"/>
        <w:keepNext/>
        <w:keepLines/>
        <w:ind w:left="0"/>
        <w:jc w:val="both"/>
        <w:rPr>
          <w:rFonts w:ascii="Tahoma" w:hAnsi="Tahoma" w:cs="Tahoma"/>
        </w:rPr>
      </w:pPr>
    </w:p>
    <w:p w14:paraId="52044B38" w14:textId="6302E386" w:rsidR="000F0AAB" w:rsidRPr="00C8579C" w:rsidRDefault="000F0AAB" w:rsidP="0063302D">
      <w:pPr>
        <w:keepNext/>
        <w:keepLines/>
        <w:jc w:val="both"/>
        <w:rPr>
          <w:rFonts w:ascii="Tahoma" w:hAnsi="Tahoma" w:cs="Tahoma"/>
        </w:rPr>
      </w:pPr>
      <w:r w:rsidRPr="004B7354">
        <w:rPr>
          <w:rFonts w:ascii="Tahoma" w:hAnsi="Tahoma" w:cs="Tahoma"/>
        </w:rPr>
        <w:t xml:space="preserve">Izvajalec se zavezuje, da bo izvedel </w:t>
      </w:r>
      <w:r w:rsidR="00501F99">
        <w:rPr>
          <w:rFonts w:ascii="Tahoma" w:hAnsi="Tahoma" w:cs="Tahoma"/>
        </w:rPr>
        <w:t>storitve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w:t>
      </w:r>
      <w:r w:rsidRPr="004B7354">
        <w:rPr>
          <w:rFonts w:ascii="Tahoma" w:hAnsi="Tahoma" w:cs="Tahoma"/>
          <w:bCs/>
        </w:rPr>
        <w:t>na podlagi ponudbe</w:t>
      </w:r>
      <w:r w:rsidRPr="00C8579C">
        <w:rPr>
          <w:rFonts w:ascii="Tahoma" w:hAnsi="Tahoma" w:cs="Tahoma"/>
          <w:bCs/>
        </w:rPr>
        <w:t xml:space="preserve"> </w:t>
      </w:r>
      <w:r w:rsidR="00E171B6" w:rsidRPr="00C8579C">
        <w:rPr>
          <w:rFonts w:ascii="Tahoma" w:hAnsi="Tahoma" w:cs="Tahoma"/>
          <w:bCs/>
        </w:rPr>
        <w:t xml:space="preserve">izvajalca </w:t>
      </w:r>
      <w:r w:rsidRPr="00C8579C">
        <w:rPr>
          <w:rFonts w:ascii="Tahoma" w:hAnsi="Tahoma" w:cs="Tahoma"/>
          <w:bCs/>
        </w:rPr>
        <w:t>št. ______________ z dne __________</w:t>
      </w:r>
      <w:r w:rsidR="00567081">
        <w:rPr>
          <w:rFonts w:ascii="Tahoma" w:hAnsi="Tahoma" w:cs="Tahoma"/>
          <w:bCs/>
        </w:rPr>
        <w:t xml:space="preserve"> </w:t>
      </w:r>
      <w:r w:rsidRPr="00C8579C">
        <w:rPr>
          <w:rFonts w:ascii="Tahoma" w:hAnsi="Tahoma" w:cs="Tahoma"/>
          <w:bCs/>
        </w:rPr>
        <w:t xml:space="preserve">, ki je priloga </w:t>
      </w:r>
      <w:r w:rsidRPr="00C8579C">
        <w:rPr>
          <w:rFonts w:ascii="Tahoma" w:hAnsi="Tahoma" w:cs="Tahoma"/>
        </w:rPr>
        <w:t>tega okvirnega sporazuma (v nadaljevanju: ponudba)</w:t>
      </w:r>
      <w:r w:rsidR="00501F99">
        <w:rPr>
          <w:rFonts w:ascii="Tahoma" w:hAnsi="Tahoma" w:cs="Tahoma"/>
        </w:rPr>
        <w:t xml:space="preserve"> </w:t>
      </w:r>
      <w:r w:rsidRPr="00C8579C">
        <w:rPr>
          <w:rFonts w:ascii="Tahoma" w:hAnsi="Tahoma" w:cs="Tahoma"/>
        </w:rPr>
        <w:t xml:space="preserve">ter v skladu z vsebino zahtev javnega naročila št. </w:t>
      </w:r>
      <w:r w:rsidR="005279FC">
        <w:rPr>
          <w:rFonts w:ascii="Tahoma" w:hAnsi="Tahoma" w:cs="Tahoma"/>
        </w:rPr>
        <w:t>VKS-89/25</w:t>
      </w:r>
      <w:r w:rsidRPr="00C8579C">
        <w:rPr>
          <w:rFonts w:ascii="Tahoma" w:hAnsi="Tahoma" w:cs="Tahoma"/>
        </w:rPr>
        <w:t>, in sicer vse po pravilih stroke, s skrbnostjo dobrega strokovnjaka ter v skladu s tem okvirnim sporazumom.</w:t>
      </w:r>
    </w:p>
    <w:p w14:paraId="09C67DA3" w14:textId="77777777" w:rsidR="00330EED" w:rsidRPr="00C8579C" w:rsidRDefault="00330EED" w:rsidP="0063302D">
      <w:pPr>
        <w:keepNext/>
        <w:keepLines/>
        <w:jc w:val="both"/>
        <w:rPr>
          <w:rFonts w:ascii="Tahoma" w:hAnsi="Tahoma" w:cs="Tahoma"/>
        </w:rPr>
      </w:pPr>
    </w:p>
    <w:p w14:paraId="1ECE84F9" w14:textId="7E68572C" w:rsidR="002C1AC4" w:rsidRPr="00C102E0" w:rsidRDefault="00501F99" w:rsidP="0063302D">
      <w:pPr>
        <w:keepNext/>
        <w:keepLines/>
        <w:jc w:val="both"/>
        <w:rPr>
          <w:rFonts w:ascii="Tahoma" w:hAnsi="Tahoma" w:cs="Tahoma"/>
          <w:bCs/>
        </w:rPr>
      </w:pPr>
      <w:r w:rsidRPr="00501F99">
        <w:rPr>
          <w:rFonts w:ascii="Tahoma" w:hAnsi="Tahoma" w:cs="Tahoma"/>
          <w:bCs/>
        </w:rPr>
        <w:t xml:space="preserve">Skupna okvirna količina </w:t>
      </w:r>
      <w:r w:rsidR="005422FC">
        <w:rPr>
          <w:rFonts w:ascii="Tahoma" w:hAnsi="Tahoma" w:cs="Tahoma"/>
          <w:bCs/>
        </w:rPr>
        <w:t>ostan</w:t>
      </w:r>
      <w:r w:rsidR="00830DE2">
        <w:rPr>
          <w:rFonts w:ascii="Tahoma" w:hAnsi="Tahoma" w:cs="Tahoma"/>
          <w:bCs/>
        </w:rPr>
        <w:t>ka</w:t>
      </w:r>
      <w:r w:rsidR="005422FC">
        <w:rPr>
          <w:rFonts w:ascii="Tahoma" w:hAnsi="Tahoma" w:cs="Tahoma"/>
          <w:bCs/>
        </w:rPr>
        <w:t xml:space="preserve"> obdelanih MKO </w:t>
      </w:r>
      <w:r w:rsidR="009D7F7E">
        <w:rPr>
          <w:rFonts w:ascii="Tahoma" w:hAnsi="Tahoma" w:cs="Tahoma"/>
          <w:bCs/>
        </w:rPr>
        <w:t xml:space="preserve">za </w:t>
      </w:r>
      <w:r w:rsidR="009D7F7E" w:rsidRPr="009D7F7E">
        <w:rPr>
          <w:rFonts w:ascii="Tahoma" w:hAnsi="Tahoma" w:cs="Tahoma"/>
          <w:bCs/>
        </w:rPr>
        <w:t xml:space="preserve">prevzem, odvoz in </w:t>
      </w:r>
      <w:r w:rsidR="00830DE2">
        <w:rPr>
          <w:rFonts w:ascii="Tahoma" w:hAnsi="Tahoma" w:cs="Tahoma"/>
          <w:bCs/>
        </w:rPr>
        <w:t>odstranjevanje</w:t>
      </w:r>
      <w:r w:rsidR="009D7F7E" w:rsidRPr="009D7F7E">
        <w:rPr>
          <w:rFonts w:ascii="Tahoma" w:hAnsi="Tahoma" w:cs="Tahoma"/>
          <w:bCs/>
        </w:rPr>
        <w:t xml:space="preserve"> </w:t>
      </w:r>
      <w:r w:rsidRPr="00501F99">
        <w:rPr>
          <w:rFonts w:ascii="Tahoma" w:hAnsi="Tahoma" w:cs="Tahoma"/>
          <w:bCs/>
        </w:rPr>
        <w:t xml:space="preserve">znaša </w:t>
      </w:r>
      <w:r w:rsidR="005422FC">
        <w:rPr>
          <w:rFonts w:ascii="Tahoma" w:hAnsi="Tahoma" w:cs="Tahoma"/>
          <w:bCs/>
        </w:rPr>
        <w:t>6</w:t>
      </w:r>
      <w:r w:rsidR="00934D76">
        <w:rPr>
          <w:rFonts w:ascii="Tahoma" w:hAnsi="Tahoma" w:cs="Tahoma"/>
          <w:bCs/>
        </w:rPr>
        <w:t>.000</w:t>
      </w:r>
      <w:r w:rsidRPr="00501F99">
        <w:rPr>
          <w:rFonts w:ascii="Tahoma" w:hAnsi="Tahoma" w:cs="Tahoma"/>
          <w:bCs/>
        </w:rPr>
        <w:t xml:space="preserve"> ton. Skupna količina produkta, ki ga bo naročnik oddal v </w:t>
      </w:r>
      <w:r w:rsidR="00830DE2">
        <w:rPr>
          <w:rFonts w:ascii="Tahoma" w:hAnsi="Tahoma" w:cs="Tahoma"/>
          <w:bCs/>
        </w:rPr>
        <w:t>odstranjevanje</w:t>
      </w:r>
      <w:r w:rsidRPr="00501F99">
        <w:rPr>
          <w:rFonts w:ascii="Tahoma" w:hAnsi="Tahoma" w:cs="Tahoma"/>
          <w:bCs/>
        </w:rPr>
        <w:t xml:space="preserve"> izvajalcu, je okvirna in se naročnik ne zavezuje, da bo oddal celotno predvideno količino produkta.</w:t>
      </w:r>
      <w:r w:rsidR="002F5742">
        <w:rPr>
          <w:rFonts w:ascii="Tahoma" w:hAnsi="Tahoma" w:cs="Tahoma"/>
          <w:bCs/>
        </w:rPr>
        <w:t xml:space="preserve"> </w:t>
      </w:r>
      <w:r w:rsidR="002F5742">
        <w:rPr>
          <w:rFonts w:ascii="Tahoma" w:hAnsi="Tahoma" w:cs="Tahoma"/>
        </w:rPr>
        <w:t xml:space="preserve">Skupna okvirna količina </w:t>
      </w:r>
      <w:r w:rsidR="00B500DD">
        <w:rPr>
          <w:rFonts w:ascii="Tahoma" w:hAnsi="Tahoma" w:cs="Tahoma"/>
        </w:rPr>
        <w:t>6</w:t>
      </w:r>
      <w:r w:rsidR="002F5742">
        <w:rPr>
          <w:rFonts w:ascii="Tahoma" w:hAnsi="Tahoma" w:cs="Tahoma"/>
        </w:rPr>
        <w:t xml:space="preserve">.000 ton produkta predstavlja </w:t>
      </w:r>
      <w:r w:rsidR="002F5742" w:rsidRPr="00ED73C7">
        <w:rPr>
          <w:rFonts w:ascii="Tahoma" w:hAnsi="Tahoma" w:cs="Tahoma"/>
          <w:bCs/>
        </w:rPr>
        <w:t>maksimalno</w:t>
      </w:r>
      <w:r w:rsidR="002F5742">
        <w:rPr>
          <w:rFonts w:ascii="Tahoma" w:hAnsi="Tahoma" w:cs="Tahoma"/>
          <w:bCs/>
        </w:rPr>
        <w:t xml:space="preserve"> (zgornjo mejo)</w:t>
      </w:r>
      <w:r w:rsidR="002F5742" w:rsidRPr="00ED73C7">
        <w:rPr>
          <w:rFonts w:ascii="Tahoma" w:hAnsi="Tahoma" w:cs="Tahoma"/>
          <w:bCs/>
        </w:rPr>
        <w:t xml:space="preserve"> količin</w:t>
      </w:r>
      <w:r w:rsidR="009D7F7E">
        <w:rPr>
          <w:rFonts w:ascii="Tahoma" w:hAnsi="Tahoma" w:cs="Tahoma"/>
          <w:bCs/>
        </w:rPr>
        <w:t>o</w:t>
      </w:r>
      <w:r w:rsidR="002F5742" w:rsidRPr="00ED73C7">
        <w:rPr>
          <w:rFonts w:ascii="Tahoma" w:hAnsi="Tahoma" w:cs="Tahoma"/>
          <w:bCs/>
        </w:rPr>
        <w:t xml:space="preserve"> produkta, ki bo predmet prevzema</w:t>
      </w:r>
      <w:r w:rsidR="009D7F7E">
        <w:rPr>
          <w:rFonts w:ascii="Tahoma" w:hAnsi="Tahoma" w:cs="Tahoma"/>
          <w:bCs/>
        </w:rPr>
        <w:t xml:space="preserve">, odvoza in </w:t>
      </w:r>
      <w:r w:rsidR="00830DE2">
        <w:rPr>
          <w:rFonts w:ascii="Tahoma" w:hAnsi="Tahoma" w:cs="Tahoma"/>
          <w:bCs/>
        </w:rPr>
        <w:t>odstranjevanja</w:t>
      </w:r>
      <w:r w:rsidR="002F5742" w:rsidRPr="00ED73C7">
        <w:rPr>
          <w:rFonts w:ascii="Tahoma" w:hAnsi="Tahoma" w:cs="Tahoma"/>
          <w:bCs/>
        </w:rPr>
        <w:t xml:space="preserve"> na podlagi </w:t>
      </w:r>
      <w:r w:rsidR="002F5742">
        <w:rPr>
          <w:rFonts w:ascii="Tahoma" w:hAnsi="Tahoma" w:cs="Tahoma"/>
          <w:bCs/>
        </w:rPr>
        <w:t>tega okvirnega sporazuma.</w:t>
      </w:r>
      <w:r w:rsidRPr="00501F99">
        <w:rPr>
          <w:rFonts w:ascii="Tahoma" w:hAnsi="Tahoma" w:cs="Tahoma"/>
          <w:bCs/>
        </w:rPr>
        <w:t xml:space="preserve"> Prav tako naročnik </w:t>
      </w:r>
      <w:r w:rsidRPr="00C102E0">
        <w:rPr>
          <w:rFonts w:ascii="Tahoma" w:hAnsi="Tahoma" w:cs="Tahoma"/>
          <w:bCs/>
        </w:rPr>
        <w:t>ne zagotavlja enakomernega prevzema produkta v obdobju veljavnosti okvirnega sporazuma, saj dinamika prevzemov ni vezana na veljavnost okvirnega sporazuma ali odvisna od veljavnosti okvirnega sporazuma, temveč</w:t>
      </w:r>
      <w:r w:rsidR="009D7F7E" w:rsidRPr="00C102E0">
        <w:rPr>
          <w:rFonts w:ascii="Tahoma" w:hAnsi="Tahoma" w:cs="Tahoma"/>
          <w:bCs/>
        </w:rPr>
        <w:t xml:space="preserve"> je vezana</w:t>
      </w:r>
      <w:r w:rsidRPr="00C102E0">
        <w:rPr>
          <w:rFonts w:ascii="Tahoma" w:hAnsi="Tahoma" w:cs="Tahoma"/>
          <w:bCs/>
        </w:rPr>
        <w:t xml:space="preserve"> na dejanske potrebe naročnika, ki jih bo naročnik izvajalcu sporočal v skladu z 1</w:t>
      </w:r>
      <w:r w:rsidR="00507F5C" w:rsidRPr="00C102E0">
        <w:rPr>
          <w:rFonts w:ascii="Tahoma" w:hAnsi="Tahoma" w:cs="Tahoma"/>
          <w:bCs/>
        </w:rPr>
        <w:t>1</w:t>
      </w:r>
      <w:r w:rsidRPr="00C102E0">
        <w:rPr>
          <w:rFonts w:ascii="Tahoma" w:hAnsi="Tahoma" w:cs="Tahoma"/>
          <w:bCs/>
        </w:rPr>
        <w:t>. členom tega okvirnega sporazuma.</w:t>
      </w:r>
    </w:p>
    <w:p w14:paraId="73D0051E" w14:textId="77777777" w:rsidR="00501F99" w:rsidRPr="00C102E0" w:rsidRDefault="00501F99" w:rsidP="0063302D">
      <w:pPr>
        <w:keepNext/>
        <w:keepLines/>
        <w:jc w:val="both"/>
        <w:rPr>
          <w:rFonts w:ascii="Tahoma" w:hAnsi="Tahoma" w:cs="Tahoma"/>
        </w:rPr>
      </w:pPr>
    </w:p>
    <w:p w14:paraId="0E6146BD" w14:textId="0A095446" w:rsidR="00501F99" w:rsidRDefault="00501F99" w:rsidP="0063302D">
      <w:pPr>
        <w:keepNext/>
        <w:keepLines/>
        <w:jc w:val="both"/>
        <w:rPr>
          <w:rFonts w:ascii="Tahoma" w:hAnsi="Tahoma" w:cs="Tahoma"/>
        </w:rPr>
      </w:pPr>
      <w:r w:rsidRPr="00C102E0">
        <w:rPr>
          <w:rFonts w:ascii="Tahoma" w:hAnsi="Tahoma" w:cs="Tahoma"/>
        </w:rPr>
        <w:t>Izvajalec mora prevzemati</w:t>
      </w:r>
      <w:r w:rsidR="009D7F7E" w:rsidRPr="00C102E0">
        <w:rPr>
          <w:rFonts w:ascii="Tahoma" w:hAnsi="Tahoma" w:cs="Tahoma"/>
        </w:rPr>
        <w:t>, odvažati</w:t>
      </w:r>
      <w:r w:rsidRPr="00C102E0">
        <w:rPr>
          <w:rFonts w:ascii="Tahoma" w:hAnsi="Tahoma" w:cs="Tahoma"/>
        </w:rPr>
        <w:t xml:space="preserve"> in nadaljnje obdelati</w:t>
      </w:r>
      <w:r w:rsidR="00830DE2" w:rsidRPr="00C102E0">
        <w:rPr>
          <w:rFonts w:ascii="Tahoma" w:hAnsi="Tahoma" w:cs="Tahoma"/>
        </w:rPr>
        <w:t xml:space="preserve"> ali odstraniti</w:t>
      </w:r>
      <w:r w:rsidRPr="00C102E0">
        <w:rPr>
          <w:rFonts w:ascii="Tahoma" w:hAnsi="Tahoma" w:cs="Tahoma"/>
        </w:rPr>
        <w:t xml:space="preserve"> produkt, katerega prevzem</w:t>
      </w:r>
      <w:r w:rsidR="0026716A" w:rsidRPr="00C102E0">
        <w:rPr>
          <w:rFonts w:ascii="Tahoma" w:hAnsi="Tahoma" w:cs="Tahoma"/>
        </w:rPr>
        <w:t>, odvoz</w:t>
      </w:r>
      <w:r w:rsidRPr="00C102E0">
        <w:rPr>
          <w:rFonts w:ascii="Tahoma" w:hAnsi="Tahoma" w:cs="Tahoma"/>
        </w:rPr>
        <w:t xml:space="preserve"> in </w:t>
      </w:r>
      <w:r w:rsidR="00830DE2" w:rsidRPr="00C102E0">
        <w:rPr>
          <w:rFonts w:ascii="Tahoma" w:hAnsi="Tahoma" w:cs="Tahoma"/>
        </w:rPr>
        <w:t>odstranjevanje</w:t>
      </w:r>
      <w:r w:rsidRPr="00C102E0">
        <w:rPr>
          <w:rFonts w:ascii="Tahoma" w:hAnsi="Tahoma" w:cs="Tahoma"/>
        </w:rPr>
        <w:t xml:space="preserve"> s</w:t>
      </w:r>
      <w:r w:rsidR="0026716A" w:rsidRPr="00C102E0">
        <w:rPr>
          <w:rFonts w:ascii="Tahoma" w:hAnsi="Tahoma" w:cs="Tahoma"/>
        </w:rPr>
        <w:t>o</w:t>
      </w:r>
      <w:r w:rsidRPr="00C102E0">
        <w:rPr>
          <w:rFonts w:ascii="Tahoma" w:hAnsi="Tahoma" w:cs="Tahoma"/>
        </w:rPr>
        <w:t xml:space="preserve"> predmet tega okvirnega sporazuma, v količin</w:t>
      </w:r>
      <w:r w:rsidR="00D25B1B" w:rsidRPr="00C102E0">
        <w:rPr>
          <w:rFonts w:ascii="Tahoma" w:hAnsi="Tahoma" w:cs="Tahoma"/>
        </w:rPr>
        <w:t>ah</w:t>
      </w:r>
      <w:r w:rsidRPr="00C102E0">
        <w:rPr>
          <w:rFonts w:ascii="Tahoma" w:hAnsi="Tahoma" w:cs="Tahoma"/>
        </w:rPr>
        <w:t xml:space="preserve"> in dinamiki, ki se bo določala na osnovi dejanskih potreb naročnika, v skladu z </w:t>
      </w:r>
      <w:r w:rsidRPr="00C102E0">
        <w:rPr>
          <w:rFonts w:ascii="Tahoma" w:hAnsi="Tahoma" w:cs="Tahoma"/>
          <w:bCs/>
        </w:rPr>
        <w:t>1</w:t>
      </w:r>
      <w:r w:rsidR="00507F5C" w:rsidRPr="00C102E0">
        <w:rPr>
          <w:rFonts w:ascii="Tahoma" w:hAnsi="Tahoma" w:cs="Tahoma"/>
          <w:bCs/>
        </w:rPr>
        <w:t>1</w:t>
      </w:r>
      <w:r w:rsidRPr="00C102E0">
        <w:rPr>
          <w:rFonts w:ascii="Tahoma" w:hAnsi="Tahoma" w:cs="Tahoma"/>
          <w:bCs/>
        </w:rPr>
        <w:t>. členom</w:t>
      </w:r>
      <w:r w:rsidRPr="00C102E0">
        <w:rPr>
          <w:rFonts w:ascii="Tahoma" w:hAnsi="Tahoma" w:cs="Tahoma"/>
        </w:rPr>
        <w:t xml:space="preserve"> tega okvirnega sporazuma,</w:t>
      </w:r>
      <w:r w:rsidR="00ED545E" w:rsidRPr="00C102E0">
        <w:rPr>
          <w:rFonts w:ascii="Tahoma" w:hAnsi="Tahoma" w:cs="Tahoma"/>
        </w:rPr>
        <w:t xml:space="preserve"> in za kater</w:t>
      </w:r>
      <w:r w:rsidR="00D25B1B" w:rsidRPr="00C102E0">
        <w:rPr>
          <w:rFonts w:ascii="Tahoma" w:hAnsi="Tahoma" w:cs="Tahoma"/>
        </w:rPr>
        <w:t>o</w:t>
      </w:r>
      <w:r w:rsidRPr="00C102E0">
        <w:rPr>
          <w:rFonts w:ascii="Tahoma" w:hAnsi="Tahoma" w:cs="Tahoma"/>
        </w:rPr>
        <w:t xml:space="preserve"> bo naročnik imel zagotovljena finančna sredstva.</w:t>
      </w:r>
    </w:p>
    <w:p w14:paraId="44E3776F" w14:textId="77777777" w:rsidR="00501F99" w:rsidRPr="00501F99" w:rsidRDefault="00501F99" w:rsidP="0063302D">
      <w:pPr>
        <w:keepNext/>
        <w:keepLines/>
        <w:jc w:val="both"/>
        <w:rPr>
          <w:rFonts w:ascii="Tahoma" w:hAnsi="Tahoma" w:cs="Tahoma"/>
        </w:rPr>
      </w:pPr>
    </w:p>
    <w:p w14:paraId="6569AEB2" w14:textId="77777777" w:rsidR="002C1AC4" w:rsidRDefault="002C1AC4" w:rsidP="0063302D">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225FC68C" w14:textId="77777777" w:rsidR="00977549" w:rsidRPr="00C8579C" w:rsidRDefault="00977549" w:rsidP="0063302D">
      <w:pPr>
        <w:keepNext/>
        <w:keepLines/>
        <w:jc w:val="both"/>
        <w:rPr>
          <w:rFonts w:ascii="Tahoma" w:hAnsi="Tahoma" w:cs="Tahoma"/>
        </w:rPr>
      </w:pPr>
    </w:p>
    <w:p w14:paraId="4F50A134" w14:textId="77777777" w:rsidR="00630109" w:rsidRPr="00C8579C" w:rsidRDefault="00960FDA"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3453882" w14:textId="77777777" w:rsidR="00555417" w:rsidRPr="00C8579C" w:rsidRDefault="00555417" w:rsidP="0063302D">
      <w:pPr>
        <w:keepNext/>
        <w:keepLines/>
        <w:tabs>
          <w:tab w:val="left" w:pos="1080"/>
        </w:tabs>
        <w:ind w:left="360"/>
        <w:rPr>
          <w:rFonts w:ascii="Tahoma" w:hAnsi="Tahoma" w:cs="Tahoma"/>
          <w:b/>
        </w:rPr>
      </w:pPr>
    </w:p>
    <w:p w14:paraId="7195AD4A" w14:textId="77777777" w:rsidR="007B3CF9" w:rsidRPr="00C8579C" w:rsidRDefault="00630109"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625D676" w14:textId="77777777" w:rsidR="007B3CF9" w:rsidRPr="00C8579C" w:rsidRDefault="007B3CF9" w:rsidP="0063302D">
      <w:pPr>
        <w:keepNext/>
        <w:keepLines/>
        <w:jc w:val="both"/>
        <w:rPr>
          <w:rFonts w:ascii="Tahoma" w:hAnsi="Tahoma" w:cs="Tahoma"/>
        </w:rPr>
      </w:pPr>
    </w:p>
    <w:p w14:paraId="5D964129" w14:textId="0B7138ED" w:rsidR="00FD5517" w:rsidRPr="00FC1A82" w:rsidRDefault="00FD5517" w:rsidP="00FD5517">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V</w:t>
      </w:r>
      <w:r w:rsidRPr="00FC1A82">
        <w:rPr>
          <w:rFonts w:ascii="Tahoma" w:hAnsi="Tahoma" w:cs="Tahoma"/>
          <w:sz w:val="20"/>
          <w:szCs w:val="20"/>
        </w:rPr>
        <w:t xml:space="preserve">rednost okvirnega sporazuma </w:t>
      </w:r>
      <w:r>
        <w:rPr>
          <w:rFonts w:ascii="Tahoma" w:hAnsi="Tahoma" w:cs="Tahoma"/>
          <w:sz w:val="20"/>
          <w:szCs w:val="20"/>
        </w:rPr>
        <w:t>znaša __________________________</w:t>
      </w:r>
      <w:r w:rsidRPr="00BF026E">
        <w:rPr>
          <w:rFonts w:ascii="Tahoma" w:hAnsi="Tahoma" w:cs="Tahoma"/>
          <w:sz w:val="20"/>
          <w:szCs w:val="20"/>
        </w:rPr>
        <w:t xml:space="preserve"> </w:t>
      </w:r>
      <w:r w:rsidRPr="00C8579C">
        <w:rPr>
          <w:rFonts w:ascii="Tahoma" w:hAnsi="Tahoma" w:cs="Tahoma"/>
          <w:sz w:val="20"/>
          <w:szCs w:val="20"/>
        </w:rPr>
        <w:t>EUR brez DDV</w:t>
      </w:r>
      <w:r>
        <w:rPr>
          <w:rFonts w:ascii="Tahoma" w:hAnsi="Tahoma" w:cs="Tahoma"/>
          <w:sz w:val="20"/>
          <w:szCs w:val="20"/>
        </w:rPr>
        <w:t xml:space="preserve"> </w:t>
      </w:r>
      <w:r w:rsidRPr="009E6CC3">
        <w:rPr>
          <w:rFonts w:ascii="Tahoma" w:hAnsi="Tahoma" w:cs="Tahoma"/>
          <w:sz w:val="20"/>
          <w:szCs w:val="20"/>
        </w:rPr>
        <w:t>(z besedo: ……………………………………………………………………… evrov in 00/100)</w:t>
      </w:r>
      <w:r>
        <w:rPr>
          <w:rFonts w:ascii="Tahoma" w:hAnsi="Tahoma" w:cs="Tahoma"/>
          <w:sz w:val="20"/>
          <w:szCs w:val="20"/>
        </w:rPr>
        <w:t xml:space="preserve"> in je dogovorjena na podlagi cene na enoto mere iz 4. člena tega okvirnega sporazuma ter okvirne količine, dogovorjene v tretjem odstavku </w:t>
      </w:r>
      <w:r w:rsidR="00664E89">
        <w:rPr>
          <w:rFonts w:ascii="Tahoma" w:hAnsi="Tahoma" w:cs="Tahoma"/>
          <w:sz w:val="20"/>
          <w:szCs w:val="20"/>
        </w:rPr>
        <w:t>2</w:t>
      </w:r>
      <w:r>
        <w:rPr>
          <w:rFonts w:ascii="Tahoma" w:hAnsi="Tahoma" w:cs="Tahoma"/>
          <w:sz w:val="20"/>
          <w:szCs w:val="20"/>
        </w:rPr>
        <w:t xml:space="preserve">. člena tega okvirnega sporazuma.  </w:t>
      </w:r>
    </w:p>
    <w:p w14:paraId="684EB522" w14:textId="77777777" w:rsidR="00FD5517" w:rsidRPr="00C8579C" w:rsidRDefault="00FD5517" w:rsidP="00FD5517">
      <w:pPr>
        <w:pStyle w:val="Navadensplet"/>
        <w:keepNext/>
        <w:keepLines/>
        <w:spacing w:before="0" w:beforeAutospacing="0" w:after="0" w:afterAutospacing="0"/>
        <w:jc w:val="center"/>
        <w:rPr>
          <w:rFonts w:ascii="Tahoma" w:hAnsi="Tahoma" w:cs="Tahoma"/>
          <w:sz w:val="20"/>
          <w:szCs w:val="20"/>
        </w:rPr>
      </w:pPr>
    </w:p>
    <w:p w14:paraId="2E87C121" w14:textId="11A1908D" w:rsidR="00FD5517" w:rsidRDefault="00FD5517" w:rsidP="00FD5517">
      <w:pPr>
        <w:pStyle w:val="Slog"/>
        <w:keepNext/>
        <w:keepLines/>
        <w:jc w:val="both"/>
        <w:rPr>
          <w:rFonts w:ascii="Tahoma" w:hAnsi="Tahoma" w:cs="Tahoma"/>
          <w:sz w:val="20"/>
          <w:lang w:val="sl-SI"/>
        </w:rPr>
      </w:pPr>
      <w:r>
        <w:rPr>
          <w:rFonts w:ascii="Tahoma" w:hAnsi="Tahoma" w:cs="Tahoma"/>
          <w:sz w:val="20"/>
          <w:lang w:val="sl-SI"/>
        </w:rPr>
        <w:t>V</w:t>
      </w:r>
      <w:r w:rsidRPr="00C8579C">
        <w:rPr>
          <w:rFonts w:ascii="Tahoma" w:hAnsi="Tahoma" w:cs="Tahoma"/>
          <w:sz w:val="20"/>
          <w:lang w:val="sl-SI"/>
        </w:rPr>
        <w:t xml:space="preserve">rednost okvirnega sporazuma ne vključuje DDV. DDV bo </w:t>
      </w:r>
      <w:r w:rsidR="00250DE4">
        <w:rPr>
          <w:rFonts w:ascii="Tahoma" w:hAnsi="Tahoma" w:cs="Tahoma"/>
          <w:sz w:val="20"/>
          <w:lang w:val="sl-SI"/>
        </w:rPr>
        <w:t>obračunan</w:t>
      </w:r>
      <w:r w:rsidRPr="00C8579C">
        <w:rPr>
          <w:rFonts w:ascii="Tahoma" w:hAnsi="Tahoma" w:cs="Tahoma"/>
          <w:sz w:val="20"/>
          <w:lang w:val="sl-SI"/>
        </w:rPr>
        <w:t xml:space="preserve"> na podlagi veljavne zakonodaje Republike Slovenije.</w:t>
      </w:r>
    </w:p>
    <w:p w14:paraId="45C39D88" w14:textId="7BEA326F" w:rsidR="007009BF" w:rsidRDefault="007009BF" w:rsidP="0063302D">
      <w:pPr>
        <w:pStyle w:val="Slog"/>
        <w:keepNext/>
        <w:keepLines/>
        <w:jc w:val="center"/>
        <w:rPr>
          <w:rFonts w:ascii="Tahoma" w:hAnsi="Tahoma" w:cs="Tahoma"/>
          <w:sz w:val="20"/>
          <w:lang w:val="sl-SI"/>
        </w:rPr>
      </w:pPr>
    </w:p>
    <w:p w14:paraId="629DC748" w14:textId="77777777" w:rsidR="00664E89" w:rsidRPr="00C8579C" w:rsidRDefault="00664E89" w:rsidP="0063302D">
      <w:pPr>
        <w:pStyle w:val="Slog"/>
        <w:keepNext/>
        <w:keepLines/>
        <w:jc w:val="center"/>
        <w:rPr>
          <w:rFonts w:ascii="Tahoma" w:hAnsi="Tahoma" w:cs="Tahoma"/>
          <w:sz w:val="20"/>
          <w:lang w:val="sl-SI"/>
        </w:rPr>
      </w:pPr>
    </w:p>
    <w:p w14:paraId="7C7F4A63" w14:textId="77777777" w:rsidR="009969B4" w:rsidRPr="00C8579C" w:rsidRDefault="009969B4"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3A55ABF4" w14:textId="77777777" w:rsidR="009969B4" w:rsidRPr="00C8579C" w:rsidRDefault="009969B4" w:rsidP="0063302D">
      <w:pPr>
        <w:keepNext/>
        <w:keepLines/>
        <w:ind w:left="426"/>
        <w:jc w:val="center"/>
        <w:rPr>
          <w:rFonts w:ascii="Tahoma" w:hAnsi="Tahoma" w:cs="Tahoma"/>
        </w:rPr>
      </w:pPr>
    </w:p>
    <w:p w14:paraId="03B29061" w14:textId="77777777" w:rsidR="00501F99" w:rsidRDefault="00501F99" w:rsidP="0063302D">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74597974" w14:textId="77777777" w:rsidR="00501F99" w:rsidRDefault="00501F99" w:rsidP="0063302D">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415E4D" w14:paraId="27DFD5BC" w14:textId="77777777" w:rsidTr="00C755BB">
        <w:tc>
          <w:tcPr>
            <w:tcW w:w="4394" w:type="dxa"/>
            <w:shd w:val="clear" w:color="auto" w:fill="auto"/>
          </w:tcPr>
          <w:p w14:paraId="27955B64" w14:textId="77777777" w:rsidR="00501F99" w:rsidRPr="00415E4D" w:rsidRDefault="00501F99" w:rsidP="0063302D">
            <w:pPr>
              <w:keepNext/>
              <w:keepLines/>
              <w:jc w:val="right"/>
              <w:rPr>
                <w:rFonts w:ascii="Tahoma" w:hAnsi="Tahoma" w:cs="Tahoma"/>
              </w:rPr>
            </w:pPr>
            <w:r w:rsidRPr="00415E4D">
              <w:rPr>
                <w:rFonts w:ascii="Tahoma" w:hAnsi="Tahoma" w:cs="Tahoma"/>
              </w:rPr>
              <w:t>EUR na tono</w:t>
            </w:r>
          </w:p>
        </w:tc>
      </w:tr>
    </w:tbl>
    <w:p w14:paraId="51174EEF" w14:textId="77777777" w:rsidR="003624D3" w:rsidRDefault="003624D3" w:rsidP="0063302D">
      <w:pPr>
        <w:keepNext/>
        <w:keepLines/>
        <w:jc w:val="both"/>
        <w:rPr>
          <w:rFonts w:ascii="Tahoma" w:hAnsi="Tahoma" w:cs="Tahoma"/>
        </w:rPr>
      </w:pPr>
    </w:p>
    <w:p w14:paraId="063C052A" w14:textId="58A73111" w:rsidR="00501F99" w:rsidRDefault="00501F99" w:rsidP="0063302D">
      <w:pPr>
        <w:keepNext/>
        <w:keepLines/>
        <w:jc w:val="both"/>
        <w:rPr>
          <w:rFonts w:ascii="Tahoma" w:hAnsi="Tahoma" w:cs="Tahoma"/>
        </w:rPr>
      </w:pPr>
      <w:r>
        <w:rPr>
          <w:rFonts w:ascii="Tahoma" w:hAnsi="Tahoma" w:cs="Tahoma"/>
        </w:rPr>
        <w:t xml:space="preserve">(z besedo: </w:t>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r>
      <w:r w:rsidR="00FD5517">
        <w:rPr>
          <w:rFonts w:ascii="Tahoma" w:hAnsi="Tahoma" w:cs="Tahoma"/>
        </w:rPr>
        <w:softHyphen/>
        <w:t>_______________________________</w:t>
      </w:r>
      <w:r>
        <w:rPr>
          <w:rFonts w:ascii="Tahoma" w:hAnsi="Tahoma" w:cs="Tahoma"/>
        </w:rPr>
        <w:t xml:space="preserve"> EUR in </w:t>
      </w:r>
      <w:r w:rsidR="00FD5517">
        <w:rPr>
          <w:rFonts w:ascii="Tahoma" w:hAnsi="Tahoma" w:cs="Tahoma"/>
        </w:rPr>
        <w:t xml:space="preserve">____ </w:t>
      </w:r>
      <w:r>
        <w:rPr>
          <w:rFonts w:ascii="Tahoma" w:hAnsi="Tahoma" w:cs="Tahoma"/>
        </w:rPr>
        <w:t>/100 na tono).</w:t>
      </w:r>
    </w:p>
    <w:p w14:paraId="479EC3AC" w14:textId="77777777" w:rsidR="00D67D85" w:rsidRPr="00126C32" w:rsidRDefault="00D67D85" w:rsidP="0063302D">
      <w:pPr>
        <w:keepNext/>
        <w:keepLines/>
        <w:jc w:val="both"/>
        <w:rPr>
          <w:rFonts w:ascii="Tahoma" w:hAnsi="Tahoma" w:cs="Tahoma"/>
        </w:rPr>
      </w:pPr>
    </w:p>
    <w:p w14:paraId="30C565CB" w14:textId="2BFB8D10" w:rsidR="00501F99" w:rsidRDefault="00501F99" w:rsidP="0063302D">
      <w:pPr>
        <w:keepNext/>
        <w:keepLines/>
        <w:jc w:val="both"/>
        <w:rPr>
          <w:rFonts w:ascii="Tahoma" w:hAnsi="Tahoma" w:cs="Tahoma"/>
        </w:rPr>
      </w:pPr>
      <w:r>
        <w:rPr>
          <w:rFonts w:ascii="Tahoma" w:hAnsi="Tahoma" w:cs="Tahoma"/>
        </w:rPr>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 pod nobenim pogojem</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1FDEDB17" w14:textId="77777777" w:rsidR="00501F99" w:rsidRDefault="00501F99" w:rsidP="0063302D">
      <w:pPr>
        <w:keepNext/>
        <w:keepLines/>
        <w:jc w:val="both"/>
        <w:rPr>
          <w:rFonts w:ascii="Tahoma" w:hAnsi="Tahoma" w:cs="Tahoma"/>
        </w:rPr>
      </w:pPr>
    </w:p>
    <w:p w14:paraId="4387B9A0" w14:textId="77777777" w:rsidR="00501F99" w:rsidRPr="005C5541" w:rsidRDefault="00501F99" w:rsidP="0063302D">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48E918C6" w14:textId="77777777" w:rsidR="00501F99" w:rsidRDefault="00501F99" w:rsidP="0063302D">
      <w:pPr>
        <w:keepNext/>
        <w:keepLines/>
        <w:jc w:val="both"/>
        <w:rPr>
          <w:rFonts w:ascii="Tahoma" w:hAnsi="Tahoma" w:cs="Tahoma"/>
        </w:rPr>
      </w:pPr>
    </w:p>
    <w:p w14:paraId="3168421E" w14:textId="77777777" w:rsidR="00501F99" w:rsidRPr="00E10E90" w:rsidRDefault="00501F99" w:rsidP="0063302D">
      <w:pPr>
        <w:keepNext/>
        <w:keepLines/>
        <w:jc w:val="both"/>
        <w:rPr>
          <w:rFonts w:ascii="Tahoma" w:hAnsi="Tahoma" w:cs="Tahoma"/>
          <w:color w:val="000000"/>
        </w:rPr>
      </w:pPr>
      <w:r w:rsidRPr="00E10E90">
        <w:rPr>
          <w:rFonts w:ascii="Tahoma" w:hAnsi="Tahoma" w:cs="Tahoma"/>
          <w:color w:val="000000"/>
        </w:rPr>
        <w:t>V ceni na enoto mere so vračunani tudi:</w:t>
      </w:r>
    </w:p>
    <w:p w14:paraId="07BD38BE" w14:textId="26754D12" w:rsidR="00501F99" w:rsidRPr="002F3FA3" w:rsidRDefault="00501F99" w:rsidP="0063302D">
      <w:pPr>
        <w:pStyle w:val="Odstavekseznama"/>
        <w:keepNext/>
        <w:keepLines/>
        <w:numPr>
          <w:ilvl w:val="0"/>
          <w:numId w:val="46"/>
        </w:numPr>
        <w:jc w:val="both"/>
        <w:rPr>
          <w:rFonts w:ascii="Tahoma" w:hAnsi="Tahoma" w:cs="Tahoma"/>
          <w:color w:val="000000"/>
        </w:rPr>
      </w:pPr>
      <w:r w:rsidRPr="002F3FA3">
        <w:rPr>
          <w:rFonts w:ascii="Tahoma" w:hAnsi="Tahoma" w:cs="Tahoma"/>
          <w:color w:val="000000"/>
        </w:rPr>
        <w:t xml:space="preserve">stroški za zagotavljanje opreme za </w:t>
      </w:r>
      <w:r w:rsidR="00D25B1B">
        <w:rPr>
          <w:rFonts w:ascii="Tahoma" w:hAnsi="Tahoma" w:cs="Tahoma"/>
          <w:color w:val="000000"/>
        </w:rPr>
        <w:t>odvoz</w:t>
      </w:r>
      <w:r w:rsidR="00D25B1B" w:rsidRPr="002F3FA3">
        <w:rPr>
          <w:rFonts w:ascii="Tahoma" w:hAnsi="Tahoma" w:cs="Tahoma"/>
          <w:color w:val="000000"/>
        </w:rPr>
        <w:t xml:space="preserve"> </w:t>
      </w:r>
      <w:r w:rsidRPr="002F3FA3">
        <w:rPr>
          <w:rFonts w:ascii="Tahoma" w:hAnsi="Tahoma" w:cs="Tahoma"/>
          <w:color w:val="000000"/>
        </w:rPr>
        <w:t xml:space="preserve">ter celotno pripravo za odvoz produkta, </w:t>
      </w:r>
    </w:p>
    <w:p w14:paraId="01367B36" w14:textId="77777777" w:rsidR="00501F99" w:rsidRPr="002F3FA3" w:rsidRDefault="00501F99" w:rsidP="0063302D">
      <w:pPr>
        <w:pStyle w:val="Odstavekseznama"/>
        <w:keepNext/>
        <w:keepLines/>
        <w:numPr>
          <w:ilvl w:val="0"/>
          <w:numId w:val="46"/>
        </w:numPr>
        <w:jc w:val="both"/>
        <w:rPr>
          <w:rFonts w:ascii="Tahoma" w:hAnsi="Tahoma" w:cs="Tahoma"/>
          <w:color w:val="000000"/>
        </w:rPr>
      </w:pPr>
      <w:r w:rsidRPr="002F3FA3">
        <w:rPr>
          <w:rFonts w:ascii="Tahoma" w:hAnsi="Tahoma" w:cs="Tahoma"/>
          <w:color w:val="000000"/>
        </w:rPr>
        <w:t>stroški potrjevanja evidenčnih listov,</w:t>
      </w:r>
    </w:p>
    <w:p w14:paraId="7AD9CAEE" w14:textId="77777777" w:rsidR="00501F99" w:rsidRPr="002F3FA3" w:rsidRDefault="00501F99" w:rsidP="0063302D">
      <w:pPr>
        <w:pStyle w:val="Odstavekseznama"/>
        <w:keepNext/>
        <w:keepLines/>
        <w:numPr>
          <w:ilvl w:val="0"/>
          <w:numId w:val="46"/>
        </w:numPr>
        <w:jc w:val="both"/>
        <w:rPr>
          <w:rFonts w:ascii="Tahoma" w:hAnsi="Tahoma" w:cs="Tahoma"/>
        </w:rPr>
      </w:pPr>
      <w:r w:rsidRPr="002F3FA3">
        <w:rPr>
          <w:rFonts w:ascii="Tahoma" w:hAnsi="Tahoma" w:cs="Tahoma"/>
        </w:rPr>
        <w:t>popusti in dajatve.</w:t>
      </w:r>
    </w:p>
    <w:p w14:paraId="1C3E6503" w14:textId="77777777" w:rsidR="002F5742" w:rsidRPr="00703D78" w:rsidRDefault="002F5742" w:rsidP="0063302D">
      <w:pPr>
        <w:keepNext/>
        <w:keepLines/>
        <w:jc w:val="both"/>
        <w:rPr>
          <w:rFonts w:ascii="Tahoma" w:hAnsi="Tahoma" w:cs="Tahoma"/>
          <w:color w:val="FF0000"/>
        </w:rPr>
      </w:pPr>
    </w:p>
    <w:p w14:paraId="28F6E5A1" w14:textId="77777777" w:rsidR="00A9533C" w:rsidRPr="00C8579C" w:rsidRDefault="00A9533C"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22D42543" w14:textId="77777777" w:rsidR="00337D19" w:rsidRPr="00C8579C" w:rsidRDefault="00337D19" w:rsidP="0063302D">
      <w:pPr>
        <w:keepNext/>
        <w:keepLines/>
        <w:tabs>
          <w:tab w:val="left" w:pos="851"/>
          <w:tab w:val="left" w:pos="1702"/>
        </w:tabs>
        <w:ind w:left="1440"/>
        <w:jc w:val="both"/>
        <w:rPr>
          <w:rFonts w:ascii="Tahoma" w:hAnsi="Tahoma" w:cs="Tahoma"/>
          <w:b/>
        </w:rPr>
      </w:pPr>
    </w:p>
    <w:p w14:paraId="3FA631AA" w14:textId="77777777" w:rsidR="00E3018F" w:rsidRPr="00C8579C" w:rsidRDefault="00050762"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65CC14AE" w14:textId="77777777" w:rsidR="00A86453" w:rsidRPr="00C8579C" w:rsidRDefault="00A86453" w:rsidP="0063302D">
      <w:pPr>
        <w:keepNext/>
        <w:keepLines/>
        <w:jc w:val="both"/>
        <w:rPr>
          <w:rFonts w:ascii="Tahoma" w:hAnsi="Tahoma" w:cs="Tahoma"/>
        </w:rPr>
      </w:pPr>
    </w:p>
    <w:p w14:paraId="614253D1" w14:textId="72FC633E" w:rsidR="00501F99" w:rsidRPr="002953CA" w:rsidRDefault="00501F99" w:rsidP="0063302D">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D25B1B">
        <w:rPr>
          <w:rFonts w:ascii="Tahoma" w:hAnsi="Tahoma" w:cs="Tahoma"/>
        </w:rPr>
        <w:t>, odvoza</w:t>
      </w:r>
      <w:r w:rsidRPr="008272E4">
        <w:rPr>
          <w:rFonts w:ascii="Tahoma" w:hAnsi="Tahoma" w:cs="Tahoma"/>
        </w:rPr>
        <w:t xml:space="preserve"> in </w:t>
      </w:r>
      <w:r w:rsidR="00830DE2">
        <w:rPr>
          <w:rFonts w:ascii="Tahoma" w:hAnsi="Tahoma" w:cs="Tahoma"/>
        </w:rPr>
        <w:t>odstranjevanja</w:t>
      </w:r>
      <w:r>
        <w:rPr>
          <w:rFonts w:ascii="Tahoma" w:hAnsi="Tahoma" w:cs="Tahoma"/>
        </w:rPr>
        <w:t xml:space="preser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Storitve se bodo obračunavale mesečno, na osnovi dogovorjen</w:t>
      </w:r>
      <w:r w:rsidR="00D25B1B">
        <w:rPr>
          <w:rFonts w:ascii="Tahoma" w:hAnsi="Tahoma" w:cs="Tahoma"/>
        </w:rPr>
        <w:t>e</w:t>
      </w:r>
      <w:r w:rsidRPr="005C5541">
        <w:rPr>
          <w:rFonts w:ascii="Tahoma" w:hAnsi="Tahoma" w:cs="Tahoma"/>
        </w:rPr>
        <w:t xml:space="preserve"> cen</w:t>
      </w:r>
      <w:r w:rsidR="00D25B1B">
        <w:rPr>
          <w:rFonts w:ascii="Tahoma" w:hAnsi="Tahoma" w:cs="Tahoma"/>
        </w:rPr>
        <w:t>e</w:t>
      </w:r>
      <w:r w:rsidRPr="005C5541">
        <w:rPr>
          <w:rFonts w:ascii="Tahoma" w:hAnsi="Tahoma" w:cs="Tahoma"/>
        </w:rPr>
        <w:t xml:space="preserve"> </w:t>
      </w:r>
      <w:r>
        <w:rPr>
          <w:rFonts w:ascii="Tahoma" w:hAnsi="Tahoma" w:cs="Tahoma"/>
        </w:rPr>
        <w:t>na enoto mere</w:t>
      </w:r>
      <w:r w:rsidR="00F94343">
        <w:rPr>
          <w:rFonts w:ascii="Tahoma" w:hAnsi="Tahoma" w:cs="Tahoma"/>
        </w:rPr>
        <w:t xml:space="preserve"> v 4. členu.</w:t>
      </w:r>
      <w:r w:rsidRPr="005C5541">
        <w:rPr>
          <w:rFonts w:ascii="Tahoma" w:hAnsi="Tahoma" w:cs="Tahoma"/>
        </w:rPr>
        <w:t xml:space="preserve"> Količina </w:t>
      </w:r>
      <w:r>
        <w:rPr>
          <w:rFonts w:ascii="Tahoma" w:hAnsi="Tahoma" w:cs="Tahoma"/>
        </w:rPr>
        <w:t>prevzetega produkta</w:t>
      </w:r>
      <w:r w:rsidRPr="005C5541">
        <w:rPr>
          <w:rFonts w:ascii="Tahoma" w:hAnsi="Tahoma" w:cs="Tahoma"/>
        </w:rPr>
        <w:t xml:space="preserve">, ki se bo </w:t>
      </w:r>
      <w:r>
        <w:rPr>
          <w:rFonts w:ascii="Tahoma" w:hAnsi="Tahoma" w:cs="Tahoma"/>
        </w:rPr>
        <w:t>prevzela</w:t>
      </w:r>
      <w:r w:rsidR="00D25B1B">
        <w:rPr>
          <w:rFonts w:ascii="Tahoma" w:hAnsi="Tahoma" w:cs="Tahoma"/>
        </w:rPr>
        <w:t>, odpeljala</w:t>
      </w:r>
      <w:r>
        <w:rPr>
          <w:rFonts w:ascii="Tahoma" w:hAnsi="Tahoma" w:cs="Tahoma"/>
        </w:rPr>
        <w:t xml:space="preserve"> </w:t>
      </w:r>
      <w:r w:rsidRPr="005C5541">
        <w:rPr>
          <w:rFonts w:ascii="Tahoma" w:hAnsi="Tahoma" w:cs="Tahoma"/>
        </w:rPr>
        <w:t xml:space="preserve">in </w:t>
      </w:r>
      <w:r w:rsidR="00D25B1B">
        <w:rPr>
          <w:rFonts w:ascii="Tahoma" w:hAnsi="Tahoma" w:cs="Tahoma"/>
        </w:rPr>
        <w:t xml:space="preserve">nadaljnje </w:t>
      </w:r>
      <w:r>
        <w:rPr>
          <w:rFonts w:ascii="Tahoma" w:hAnsi="Tahoma" w:cs="Tahoma"/>
        </w:rPr>
        <w:t>obdelala</w:t>
      </w:r>
      <w:r w:rsidR="00830DE2">
        <w:rPr>
          <w:rFonts w:ascii="Tahoma" w:hAnsi="Tahoma" w:cs="Tahoma"/>
        </w:rPr>
        <w:t xml:space="preserve"> ali odstranila</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stehtana na 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48965563" w14:textId="77777777" w:rsidR="00501F99" w:rsidRPr="00C509F8" w:rsidRDefault="00501F99" w:rsidP="0063302D">
      <w:pPr>
        <w:pStyle w:val="BESEDILO"/>
        <w:keepNext/>
        <w:widowControl/>
        <w:tabs>
          <w:tab w:val="clear" w:pos="2155"/>
        </w:tabs>
        <w:ind w:left="720"/>
        <w:rPr>
          <w:rFonts w:ascii="Tahoma" w:hAnsi="Tahoma" w:cs="Tahoma"/>
        </w:rPr>
      </w:pPr>
    </w:p>
    <w:p w14:paraId="4A569659" w14:textId="77777777" w:rsidR="00501F99" w:rsidRDefault="00501F99" w:rsidP="0063302D">
      <w:pPr>
        <w:pStyle w:val="BESEDILO"/>
        <w:keepNext/>
        <w:widowControl/>
        <w:tabs>
          <w:tab w:val="clear" w:pos="2155"/>
        </w:tabs>
        <w:rPr>
          <w:rFonts w:ascii="Tahoma" w:hAnsi="Tahoma" w:cs="Tahoma"/>
        </w:rPr>
      </w:pPr>
      <w:r w:rsidRPr="00C509F8">
        <w:rPr>
          <w:rFonts w:ascii="Tahoma" w:hAnsi="Tahoma" w:cs="Tahoma"/>
        </w:rPr>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produkta</w:t>
      </w:r>
      <w:r w:rsidRPr="00735578">
        <w:rPr>
          <w:rFonts w:ascii="Tahoma" w:hAnsi="Tahoma" w:cs="Tahoma"/>
        </w:rPr>
        <w:t>.</w:t>
      </w:r>
    </w:p>
    <w:p w14:paraId="76D2B6EF" w14:textId="77777777" w:rsidR="00501F99" w:rsidRDefault="00501F99" w:rsidP="0063302D">
      <w:pPr>
        <w:pStyle w:val="BESEDILO"/>
        <w:keepNext/>
        <w:widowControl/>
        <w:tabs>
          <w:tab w:val="clear" w:pos="2155"/>
        </w:tabs>
        <w:rPr>
          <w:rFonts w:ascii="Tahoma" w:hAnsi="Tahoma" w:cs="Tahoma"/>
        </w:rPr>
      </w:pPr>
    </w:p>
    <w:p w14:paraId="0CC0F087" w14:textId="77777777" w:rsidR="00501F99" w:rsidRDefault="00501F99" w:rsidP="0063302D">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0D82EB4" w14:textId="77777777" w:rsidR="00501F99" w:rsidRDefault="00501F99" w:rsidP="0063302D">
      <w:pPr>
        <w:keepNext/>
        <w:keepLines/>
        <w:jc w:val="both"/>
        <w:rPr>
          <w:rFonts w:ascii="Tahoma" w:hAnsi="Tahoma" w:cs="Tahoma"/>
          <w:i/>
          <w:u w:val="single"/>
        </w:rPr>
      </w:pPr>
    </w:p>
    <w:p w14:paraId="60848A0D" w14:textId="3FEBBD32" w:rsidR="00501F99" w:rsidRDefault="00501F99" w:rsidP="0063302D">
      <w:pPr>
        <w:keepNext/>
        <w:keepLines/>
        <w:jc w:val="both"/>
        <w:rPr>
          <w:rFonts w:ascii="Tahoma" w:hAnsi="Tahoma" w:cs="Tahoma"/>
        </w:rPr>
      </w:pPr>
      <w:r w:rsidRPr="00C509F8">
        <w:rPr>
          <w:rFonts w:ascii="Tahoma" w:hAnsi="Tahoma" w:cs="Tahoma"/>
        </w:rPr>
        <w:t>Izvajalec bo naročniku izstavil račun za izvedene 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w:t>
      </w:r>
      <w:r w:rsidR="00D25B1B">
        <w:rPr>
          <w:rFonts w:ascii="Tahoma" w:hAnsi="Tahoma" w:cs="Tahoma"/>
        </w:rPr>
        <w:t>ve</w:t>
      </w:r>
      <w:r>
        <w:rPr>
          <w:rFonts w:ascii="Tahoma" w:hAnsi="Tahoma" w:cs="Tahoma"/>
        </w:rPr>
        <w:t xml:space="preserve"> </w:t>
      </w:r>
      <w:r w:rsidRPr="00C509F8">
        <w:rPr>
          <w:rFonts w:ascii="Tahoma" w:hAnsi="Tahoma" w:cs="Tahoma"/>
        </w:rPr>
        <w:t>se šteje</w:t>
      </w:r>
      <w:r w:rsidR="00D25B1B">
        <w:rPr>
          <w:rFonts w:ascii="Tahoma" w:hAnsi="Tahoma" w:cs="Tahoma"/>
        </w:rPr>
        <w:t>jo</w:t>
      </w:r>
      <w:r w:rsidRPr="00C509F8">
        <w:rPr>
          <w:rFonts w:ascii="Tahoma" w:hAnsi="Tahoma" w:cs="Tahoma"/>
        </w:rPr>
        <w:t xml:space="preserve"> za uspešno opravljen</w:t>
      </w:r>
      <w:r w:rsidR="00D25B1B">
        <w:rPr>
          <w:rFonts w:ascii="Tahoma" w:hAnsi="Tahoma" w:cs="Tahoma"/>
        </w:rPr>
        <w:t>e</w:t>
      </w:r>
      <w:r w:rsidRPr="00C509F8">
        <w:rPr>
          <w:rFonts w:ascii="Tahoma" w:hAnsi="Tahoma" w:cs="Tahoma"/>
        </w:rPr>
        <w:t>,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D25B1B">
        <w:rPr>
          <w:rFonts w:ascii="Tahoma" w:hAnsi="Tahoma" w:cs="Tahoma"/>
        </w:rPr>
        <w:t>, odvoza</w:t>
      </w:r>
      <w:r>
        <w:rPr>
          <w:rFonts w:ascii="Tahoma" w:hAnsi="Tahoma" w:cs="Tahoma"/>
        </w:rPr>
        <w:t xml:space="preserve"> in </w:t>
      </w:r>
      <w:r w:rsidR="00830DE2">
        <w:rPr>
          <w:rFonts w:ascii="Tahoma" w:hAnsi="Tahoma" w:cs="Tahoma"/>
        </w:rPr>
        <w:t>odstranjevanja</w:t>
      </w:r>
      <w:r>
        <w:rPr>
          <w:rFonts w:ascii="Tahoma" w:hAnsi="Tahoma" w:cs="Tahoma"/>
        </w:rPr>
        <w:t xml:space="preser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r w:rsidR="00B70998">
        <w:rPr>
          <w:rFonts w:ascii="Tahoma" w:hAnsi="Tahoma" w:cs="Tahoma"/>
        </w:rPr>
        <w:t xml:space="preserve"> </w:t>
      </w:r>
      <w:r w:rsidR="00B70998" w:rsidRPr="00F70081">
        <w:rPr>
          <w:rFonts w:ascii="Tahoma" w:hAnsi="Tahoma" w:cs="Tahoma"/>
        </w:rPr>
        <w:t xml:space="preserve">Na računu mora biti obvezno navedena številka </w:t>
      </w:r>
      <w:r w:rsidR="00B70998">
        <w:rPr>
          <w:rFonts w:ascii="Tahoma" w:hAnsi="Tahoma" w:cs="Tahoma"/>
        </w:rPr>
        <w:t>naročnikove</w:t>
      </w:r>
      <w:r w:rsidR="00B70998" w:rsidRPr="00F70081">
        <w:rPr>
          <w:rFonts w:ascii="Tahoma" w:hAnsi="Tahoma" w:cs="Tahoma"/>
        </w:rPr>
        <w:t>ga naročila</w:t>
      </w:r>
      <w:r w:rsidR="00B70998">
        <w:rPr>
          <w:rFonts w:ascii="Tahoma" w:hAnsi="Tahoma" w:cs="Tahoma"/>
        </w:rPr>
        <w:t>.</w:t>
      </w:r>
      <w:r w:rsidR="00F94343">
        <w:rPr>
          <w:rFonts w:ascii="Tahoma" w:hAnsi="Tahoma" w:cs="Tahoma"/>
        </w:rPr>
        <w:t xml:space="preserve"> Naročnik pred plačilom računa mesečno preverja e</w:t>
      </w:r>
      <w:r w:rsidR="00F94343" w:rsidRPr="00C509F8">
        <w:rPr>
          <w:rFonts w:ascii="Tahoma" w:hAnsi="Tahoma" w:cs="Tahoma"/>
        </w:rPr>
        <w:t>lektronsk</w:t>
      </w:r>
      <w:r w:rsidR="00F94343">
        <w:rPr>
          <w:rFonts w:ascii="Tahoma" w:hAnsi="Tahoma" w:cs="Tahoma"/>
        </w:rPr>
        <w:t xml:space="preserve">i </w:t>
      </w:r>
      <w:r w:rsidR="00F94343" w:rsidRPr="00C509F8">
        <w:rPr>
          <w:rFonts w:ascii="Tahoma" w:hAnsi="Tahoma" w:cs="Tahoma"/>
        </w:rPr>
        <w:t>evidenčn</w:t>
      </w:r>
      <w:r w:rsidR="00F94343">
        <w:rPr>
          <w:rFonts w:ascii="Tahoma" w:hAnsi="Tahoma" w:cs="Tahoma"/>
        </w:rPr>
        <w:t>i</w:t>
      </w:r>
      <w:r w:rsidR="00F94343" w:rsidRPr="00C509F8">
        <w:rPr>
          <w:rFonts w:ascii="Tahoma" w:hAnsi="Tahoma" w:cs="Tahoma"/>
        </w:rPr>
        <w:t xml:space="preserve"> </w:t>
      </w:r>
      <w:r w:rsidR="00F94343" w:rsidRPr="00D14BDF">
        <w:rPr>
          <w:rFonts w:ascii="Tahoma" w:hAnsi="Tahoma" w:cs="Tahoma"/>
        </w:rPr>
        <w:t>list</w:t>
      </w:r>
      <w:r w:rsidR="00F94343" w:rsidRPr="001617CA">
        <w:rPr>
          <w:rFonts w:ascii="Tahoma" w:hAnsi="Tahoma" w:cs="Tahoma"/>
        </w:rPr>
        <w:t xml:space="preserve"> v inf</w:t>
      </w:r>
      <w:r w:rsidR="00F94343">
        <w:rPr>
          <w:rFonts w:ascii="Tahoma" w:hAnsi="Tahoma" w:cs="Tahoma"/>
        </w:rPr>
        <w:t xml:space="preserve">ormacijskem </w:t>
      </w:r>
      <w:r w:rsidR="00F94343" w:rsidRPr="001617CA">
        <w:rPr>
          <w:rFonts w:ascii="Tahoma" w:hAnsi="Tahoma" w:cs="Tahoma"/>
        </w:rPr>
        <w:t>sistemu</w:t>
      </w:r>
      <w:r w:rsidR="00F94343">
        <w:rPr>
          <w:rFonts w:ascii="Tahoma" w:hAnsi="Tahoma" w:cs="Tahoma"/>
        </w:rPr>
        <w:t xml:space="preserve"> ARSO.</w:t>
      </w:r>
    </w:p>
    <w:p w14:paraId="57B10CAF" w14:textId="77777777" w:rsidR="00501F99" w:rsidRPr="00913222" w:rsidRDefault="00501F99" w:rsidP="0063302D">
      <w:pPr>
        <w:keepNext/>
        <w:keepLines/>
        <w:ind w:left="426"/>
        <w:rPr>
          <w:rFonts w:ascii="Tahoma" w:hAnsi="Tahoma" w:cs="Tahoma"/>
        </w:rPr>
      </w:pPr>
    </w:p>
    <w:p w14:paraId="3E4067FF" w14:textId="21EE3043" w:rsidR="00501F99" w:rsidRDefault="00501F99" w:rsidP="0063302D">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w:t>
      </w:r>
      <w:r w:rsidR="000C1B19">
        <w:rPr>
          <w:rFonts w:ascii="Tahoma" w:hAnsi="Tahoma" w:cs="Tahoma"/>
          <w:i/>
        </w:rPr>
        <w:t xml:space="preserve"> koledarskih</w:t>
      </w:r>
      <w:r w:rsidRPr="00215CFF">
        <w:rPr>
          <w:rFonts w:ascii="Tahoma" w:hAnsi="Tahoma" w:cs="Tahoma"/>
          <w:i/>
        </w:rPr>
        <w:t xml:space="preserve"> dni od dneva </w:t>
      </w:r>
      <w:r w:rsidR="00F94343">
        <w:rPr>
          <w:rFonts w:ascii="Tahoma" w:hAnsi="Tahoma" w:cs="Tahoma"/>
          <w:i/>
        </w:rPr>
        <w:t>prejema</w:t>
      </w:r>
      <w:r>
        <w:rPr>
          <w:rFonts w:ascii="Tahoma" w:hAnsi="Tahoma" w:cs="Tahoma"/>
          <w:i/>
        </w:rPr>
        <w:t xml:space="preserve"> </w:t>
      </w:r>
      <w:r w:rsidRPr="00215CFF">
        <w:rPr>
          <w:rFonts w:ascii="Tahoma" w:hAnsi="Tahoma" w:cs="Tahoma"/>
          <w:i/>
        </w:rPr>
        <w:t>pravilnega računa za opravljene storitve v vložišče naročnika.</w:t>
      </w:r>
    </w:p>
    <w:p w14:paraId="47E273FC" w14:textId="77777777" w:rsidR="00033E39" w:rsidRDefault="00033E39" w:rsidP="0063302D">
      <w:pPr>
        <w:keepNext/>
        <w:keepLines/>
        <w:jc w:val="both"/>
        <w:rPr>
          <w:rFonts w:ascii="Tahoma" w:hAnsi="Tahoma" w:cs="Tahoma"/>
          <w:i/>
        </w:rPr>
      </w:pPr>
    </w:p>
    <w:p w14:paraId="558855EC" w14:textId="70540003" w:rsidR="00501F99" w:rsidRDefault="00501F99" w:rsidP="0063302D">
      <w:pPr>
        <w:keepNext/>
        <w:keepLines/>
        <w:tabs>
          <w:tab w:val="left" w:pos="1418"/>
          <w:tab w:val="left" w:pos="1702"/>
        </w:tabs>
        <w:jc w:val="both"/>
        <w:rPr>
          <w:rFonts w:ascii="Tahoma" w:hAnsi="Tahoma" w:cs="Tahoma"/>
          <w:i/>
        </w:rPr>
      </w:pPr>
      <w:r w:rsidRPr="00D33DC7">
        <w:rPr>
          <w:rFonts w:ascii="Tahoma" w:hAnsi="Tahoma" w:cs="Tahoma"/>
          <w:i/>
          <w:u w:val="single"/>
        </w:rPr>
        <w:lastRenderedPageBreak/>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w:t>
      </w:r>
      <w:r w:rsidR="00D25B1B">
        <w:rPr>
          <w:rFonts w:ascii="Tahoma" w:hAnsi="Tahoma" w:cs="Tahoma"/>
          <w:i/>
        </w:rPr>
        <w:t>,</w:t>
      </w:r>
      <w:r w:rsidRPr="00215CFF">
        <w:rPr>
          <w:rFonts w:ascii="Tahoma" w:hAnsi="Tahoma" w:cs="Tahoma"/>
          <w:i/>
        </w:rPr>
        <w:t xml:space="preserve"> v roku 30 (tridesetih) </w:t>
      </w:r>
      <w:r w:rsidR="000C1B19">
        <w:rPr>
          <w:rFonts w:ascii="Tahoma" w:hAnsi="Tahoma" w:cs="Tahoma"/>
          <w:i/>
        </w:rPr>
        <w:t>koledarskih</w:t>
      </w:r>
      <w:r w:rsidR="000C1B19" w:rsidRPr="00215CFF">
        <w:rPr>
          <w:rFonts w:ascii="Tahoma" w:hAnsi="Tahoma" w:cs="Tahoma"/>
          <w:i/>
        </w:rPr>
        <w:t xml:space="preserve"> </w:t>
      </w:r>
      <w:r w:rsidRPr="00215CFF">
        <w:rPr>
          <w:rFonts w:ascii="Tahoma" w:hAnsi="Tahoma" w:cs="Tahoma"/>
          <w:i/>
        </w:rPr>
        <w:t xml:space="preserve">dni od dneva </w:t>
      </w:r>
      <w:r w:rsidR="00F94343">
        <w:rPr>
          <w:rFonts w:ascii="Tahoma" w:hAnsi="Tahoma" w:cs="Tahoma"/>
          <w:i/>
        </w:rPr>
        <w:t>prejema</w:t>
      </w:r>
      <w:r w:rsidR="00250DE4">
        <w:rPr>
          <w:rFonts w:ascii="Tahoma" w:hAnsi="Tahoma" w:cs="Tahoma"/>
          <w:i/>
        </w:rPr>
        <w:t xml:space="preserve"> </w:t>
      </w:r>
      <w:r w:rsidRPr="00215CFF">
        <w:rPr>
          <w:rFonts w:ascii="Tahoma" w:hAnsi="Tahoma" w:cs="Tahoma"/>
          <w:i/>
        </w:rPr>
        <w:t xml:space="preserve">pravilnega računa za opravljene storitve v vložišče naročnika. Poslovni račun mora biti naveden tudi na posameznem računu. </w:t>
      </w:r>
    </w:p>
    <w:p w14:paraId="6A553498" w14:textId="77777777" w:rsidR="00651BDD" w:rsidRDefault="00651BDD" w:rsidP="0063302D">
      <w:pPr>
        <w:keepNext/>
        <w:keepLines/>
        <w:tabs>
          <w:tab w:val="left" w:pos="1418"/>
          <w:tab w:val="left" w:pos="1702"/>
        </w:tabs>
        <w:jc w:val="both"/>
        <w:rPr>
          <w:rFonts w:ascii="Tahoma" w:hAnsi="Tahoma" w:cs="Tahoma"/>
          <w:i/>
        </w:rPr>
      </w:pPr>
    </w:p>
    <w:p w14:paraId="61CFA0B4" w14:textId="6AB726DB" w:rsidR="00501F99" w:rsidRDefault="00501F99" w:rsidP="0063302D">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w:t>
      </w:r>
      <w:r w:rsidR="007F3263">
        <w:rPr>
          <w:rFonts w:ascii="Tahoma" w:hAnsi="Tahoma" w:cs="Tahoma"/>
        </w:rPr>
        <w:t xml:space="preserve">oz. pravilen </w:t>
      </w:r>
      <w:r w:rsidRPr="0094542F">
        <w:rPr>
          <w:rFonts w:ascii="Tahoma" w:hAnsi="Tahoma" w:cs="Tahoma"/>
        </w:rPr>
        <w:t xml:space="preserve">račun v roku </w:t>
      </w:r>
      <w:r w:rsidR="000C1B19">
        <w:rPr>
          <w:rFonts w:ascii="Tahoma" w:hAnsi="Tahoma" w:cs="Tahoma"/>
        </w:rPr>
        <w:t>treh</w:t>
      </w:r>
      <w:r w:rsidRPr="0094542F">
        <w:rPr>
          <w:rFonts w:ascii="Tahoma" w:hAnsi="Tahoma" w:cs="Tahoma"/>
        </w:rPr>
        <w:t xml:space="preserve"> (</w:t>
      </w:r>
      <w:r w:rsidR="000C1B19">
        <w:rPr>
          <w:rFonts w:ascii="Tahoma" w:hAnsi="Tahoma" w:cs="Tahoma"/>
        </w:rPr>
        <w:t>3</w:t>
      </w:r>
      <w:r w:rsidRPr="0094542F">
        <w:rPr>
          <w:rFonts w:ascii="Tahoma" w:hAnsi="Tahoma" w:cs="Tahoma"/>
        </w:rPr>
        <w:t>) koledarskih dni od zavrnitve, v kater</w:t>
      </w:r>
      <w:r>
        <w:rPr>
          <w:rFonts w:ascii="Tahoma" w:hAnsi="Tahoma" w:cs="Tahoma"/>
        </w:rPr>
        <w:t>em</w:t>
      </w:r>
      <w:r w:rsidRPr="0094542F">
        <w:rPr>
          <w:rFonts w:ascii="Tahoma" w:hAnsi="Tahoma" w:cs="Tahoma"/>
        </w:rPr>
        <w:t xml:space="preserve"> bo izkazana pravilna vrednost izvedenih </w:t>
      </w:r>
      <w:r>
        <w:rPr>
          <w:rFonts w:ascii="Tahoma" w:hAnsi="Tahoma" w:cs="Tahoma"/>
        </w:rPr>
        <w:t>storitev</w:t>
      </w:r>
      <w:r w:rsidR="007F3263">
        <w:rPr>
          <w:rFonts w:ascii="Tahoma" w:hAnsi="Tahoma" w:cs="Tahoma"/>
        </w:rPr>
        <w:t xml:space="preserve"> in drugi pravilni podatki</w:t>
      </w:r>
      <w:r w:rsidRPr="0094542F">
        <w:rPr>
          <w:rFonts w:ascii="Tahoma" w:hAnsi="Tahoma" w:cs="Tahoma"/>
        </w:rPr>
        <w:t>.</w:t>
      </w:r>
    </w:p>
    <w:p w14:paraId="75551266" w14:textId="77777777" w:rsidR="00501F99" w:rsidRDefault="00501F99" w:rsidP="0063302D">
      <w:pPr>
        <w:keepNext/>
        <w:keepLines/>
        <w:jc w:val="both"/>
        <w:rPr>
          <w:rFonts w:ascii="Tahoma" w:hAnsi="Tahoma" w:cs="Tahoma"/>
        </w:rPr>
      </w:pPr>
    </w:p>
    <w:p w14:paraId="5BAFBA4E" w14:textId="140C3B50" w:rsidR="00501F99" w:rsidRDefault="00501F99" w:rsidP="0063302D">
      <w:pPr>
        <w:keepNext/>
        <w:keepLines/>
        <w:jc w:val="both"/>
        <w:rPr>
          <w:rFonts w:ascii="Tahoma" w:hAnsi="Tahoma" w:cs="Tahoma"/>
        </w:rPr>
      </w:pPr>
      <w:r w:rsidRPr="00C509F8">
        <w:rPr>
          <w:rFonts w:ascii="Tahoma" w:hAnsi="Tahoma" w:cs="Tahoma"/>
        </w:rPr>
        <w:t>V primeru naročnikove zamude pri plačilu ima izvajalec pravico zaračunati zakon</w:t>
      </w:r>
      <w:r w:rsidR="00D25B1B">
        <w:rPr>
          <w:rFonts w:ascii="Tahoma" w:hAnsi="Tahoma" w:cs="Tahoma"/>
        </w:rPr>
        <w:t>ske</w:t>
      </w:r>
      <w:r w:rsidRPr="00C509F8">
        <w:rPr>
          <w:rFonts w:ascii="Tahoma" w:hAnsi="Tahoma" w:cs="Tahoma"/>
        </w:rPr>
        <w:t xml:space="preserve"> zamudne obresti.</w:t>
      </w:r>
    </w:p>
    <w:p w14:paraId="053B85D3" w14:textId="77777777" w:rsidR="00B858C0" w:rsidRDefault="00B858C0" w:rsidP="0063302D">
      <w:pPr>
        <w:keepNext/>
        <w:keepLines/>
        <w:jc w:val="both"/>
        <w:rPr>
          <w:rFonts w:ascii="Tahoma" w:hAnsi="Tahoma" w:cs="Tahoma"/>
        </w:rPr>
      </w:pPr>
    </w:p>
    <w:p w14:paraId="7F8B27DC" w14:textId="77777777" w:rsidR="00A63AD7" w:rsidRPr="00C8579C" w:rsidRDefault="00A63AD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88527D9" w14:textId="77777777" w:rsidR="00E0302E" w:rsidRDefault="00E0302E" w:rsidP="0063302D">
      <w:pPr>
        <w:keepNext/>
        <w:keepLines/>
        <w:tabs>
          <w:tab w:val="left" w:pos="567"/>
          <w:tab w:val="left" w:pos="1418"/>
          <w:tab w:val="left" w:pos="1702"/>
        </w:tabs>
        <w:jc w:val="both"/>
        <w:rPr>
          <w:rFonts w:ascii="Tahoma" w:hAnsi="Tahoma" w:cs="Tahoma"/>
        </w:rPr>
      </w:pPr>
    </w:p>
    <w:p w14:paraId="47566C4D" w14:textId="344C1B1E" w:rsidR="00A63AD7" w:rsidRPr="00C8579C" w:rsidRDefault="00A63AD7" w:rsidP="0063302D">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59858FDA" w14:textId="77777777" w:rsidR="007F2DA2" w:rsidRPr="00C8579C" w:rsidRDefault="007F2DA2" w:rsidP="0063302D">
      <w:pPr>
        <w:keepNext/>
        <w:keepLines/>
        <w:tabs>
          <w:tab w:val="left" w:pos="567"/>
          <w:tab w:val="left" w:pos="1702"/>
        </w:tabs>
        <w:jc w:val="both"/>
        <w:rPr>
          <w:rFonts w:ascii="Tahoma" w:hAnsi="Tahoma" w:cs="Tahoma"/>
        </w:rPr>
      </w:pPr>
    </w:p>
    <w:p w14:paraId="73EC7BC7" w14:textId="77777777" w:rsidR="006C4C08" w:rsidRPr="00C8579C" w:rsidRDefault="006C4C08"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52557C79" w14:textId="77777777" w:rsidR="006C4C08" w:rsidRPr="00C8579C" w:rsidRDefault="006C4C08" w:rsidP="0063302D">
      <w:pPr>
        <w:keepNext/>
        <w:keepLines/>
        <w:tabs>
          <w:tab w:val="left" w:pos="851"/>
          <w:tab w:val="left" w:pos="1702"/>
        </w:tabs>
        <w:ind w:left="1440"/>
        <w:jc w:val="both"/>
        <w:rPr>
          <w:rFonts w:ascii="Tahoma" w:hAnsi="Tahoma" w:cs="Tahoma"/>
          <w:b/>
        </w:rPr>
      </w:pPr>
    </w:p>
    <w:p w14:paraId="34951F79" w14:textId="77777777" w:rsidR="00575670" w:rsidRPr="00C8579C" w:rsidRDefault="00575670"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57E545EA" w14:textId="77777777" w:rsidR="00A460F0" w:rsidRPr="00C8579C" w:rsidRDefault="00A460F0" w:rsidP="0063302D">
      <w:pPr>
        <w:keepNext/>
        <w:keepLines/>
        <w:jc w:val="both"/>
        <w:rPr>
          <w:rFonts w:ascii="Tahoma" w:hAnsi="Tahoma" w:cs="Tahoma"/>
        </w:rPr>
      </w:pPr>
    </w:p>
    <w:p w14:paraId="11B7FD80" w14:textId="77777777" w:rsidR="000042FF" w:rsidRPr="00C8579C" w:rsidRDefault="000042FF" w:rsidP="0063302D">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5A84C2A8" w14:textId="77777777" w:rsidR="00745A83" w:rsidRPr="00C8579C" w:rsidRDefault="00745A83" w:rsidP="0063302D">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6F4FBBF9"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322C98D9"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73F0934C" w14:textId="77777777" w:rsidR="008C77E8" w:rsidRPr="00C8579C" w:rsidRDefault="008C77E8" w:rsidP="0063302D">
            <w:pPr>
              <w:keepNext/>
              <w:keepLines/>
              <w:rPr>
                <w:rFonts w:ascii="Tahoma" w:hAnsi="Tahoma" w:cs="Tahoma"/>
                <w:szCs w:val="18"/>
              </w:rPr>
            </w:pPr>
          </w:p>
        </w:tc>
      </w:tr>
      <w:tr w:rsidR="008C77E8" w:rsidRPr="00C8579C" w14:paraId="23E1F347"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60EB38EA"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3AF353C8" w14:textId="77777777" w:rsidR="008C77E8" w:rsidRPr="00C8579C" w:rsidRDefault="008C77E8" w:rsidP="0063302D">
            <w:pPr>
              <w:keepNext/>
              <w:keepLines/>
              <w:rPr>
                <w:rFonts w:ascii="Tahoma" w:hAnsi="Tahoma" w:cs="Tahoma"/>
                <w:szCs w:val="18"/>
              </w:rPr>
            </w:pPr>
          </w:p>
        </w:tc>
      </w:tr>
      <w:tr w:rsidR="008C77E8" w:rsidRPr="00C8579C" w14:paraId="1A715241"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E3EB98B"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760DFAA" w14:textId="77777777" w:rsidR="008C77E8" w:rsidRPr="00C8579C" w:rsidRDefault="008C77E8" w:rsidP="0063302D">
            <w:pPr>
              <w:keepNext/>
              <w:keepLines/>
              <w:rPr>
                <w:rFonts w:ascii="Tahoma" w:hAnsi="Tahoma" w:cs="Tahoma"/>
                <w:szCs w:val="18"/>
              </w:rPr>
            </w:pPr>
          </w:p>
        </w:tc>
      </w:tr>
      <w:tr w:rsidR="008C77E8" w:rsidRPr="00C8579C" w14:paraId="32DC48D4"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086D44C2"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F38258" w14:textId="77777777" w:rsidR="008C77E8" w:rsidRPr="00C8579C" w:rsidRDefault="008C77E8" w:rsidP="0063302D">
            <w:pPr>
              <w:keepNext/>
              <w:keepLines/>
              <w:rPr>
                <w:rFonts w:ascii="Tahoma" w:hAnsi="Tahoma" w:cs="Tahoma"/>
                <w:szCs w:val="18"/>
              </w:rPr>
            </w:pPr>
          </w:p>
        </w:tc>
      </w:tr>
      <w:tr w:rsidR="00250DE4" w:rsidRPr="00C8579C" w14:paraId="6FE2FC16"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1236E1F2" w14:textId="67B88C94" w:rsidR="00250DE4" w:rsidRPr="00C8579C" w:rsidRDefault="00250DE4" w:rsidP="0063302D">
            <w:pPr>
              <w:keepNext/>
              <w:keepLines/>
              <w:jc w:val="both"/>
              <w:rPr>
                <w:rFonts w:ascii="Tahoma" w:hAnsi="Tahoma" w:cs="Tahoma"/>
                <w:szCs w:val="18"/>
              </w:rPr>
            </w:pPr>
            <w:r>
              <w:rPr>
                <w:rFonts w:ascii="Tahoma" w:hAnsi="Tahoma" w:cs="Tahoma"/>
                <w:szCs w:val="18"/>
              </w:rPr>
              <w:t xml:space="preserve">ID št. za DDV podizvajalca </w:t>
            </w:r>
          </w:p>
        </w:tc>
        <w:tc>
          <w:tcPr>
            <w:tcW w:w="4659" w:type="dxa"/>
            <w:tcBorders>
              <w:top w:val="single" w:sz="4" w:space="0" w:color="auto"/>
              <w:left w:val="single" w:sz="4" w:space="0" w:color="auto"/>
              <w:bottom w:val="single" w:sz="4" w:space="0" w:color="auto"/>
              <w:right w:val="single" w:sz="4" w:space="0" w:color="auto"/>
            </w:tcBorders>
            <w:vAlign w:val="center"/>
          </w:tcPr>
          <w:p w14:paraId="5E86AE8B" w14:textId="77777777" w:rsidR="00250DE4" w:rsidRPr="00C8579C" w:rsidRDefault="00250DE4" w:rsidP="0063302D">
            <w:pPr>
              <w:keepNext/>
              <w:keepLines/>
              <w:rPr>
                <w:rFonts w:ascii="Tahoma" w:hAnsi="Tahoma" w:cs="Tahoma"/>
                <w:szCs w:val="18"/>
              </w:rPr>
            </w:pPr>
          </w:p>
        </w:tc>
      </w:tr>
      <w:tr w:rsidR="008C77E8" w:rsidRPr="00C8579C" w14:paraId="5E0A443A"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7E2C535"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1B45413" w14:textId="77777777" w:rsidR="008C77E8" w:rsidRPr="00C8579C" w:rsidRDefault="008C77E8" w:rsidP="0063302D">
            <w:pPr>
              <w:keepNext/>
              <w:keepLines/>
              <w:rPr>
                <w:rFonts w:ascii="Tahoma" w:hAnsi="Tahoma" w:cs="Tahoma"/>
                <w:szCs w:val="18"/>
              </w:rPr>
            </w:pPr>
          </w:p>
        </w:tc>
      </w:tr>
      <w:tr w:rsidR="008C77E8" w:rsidRPr="00C8579C" w14:paraId="7F6721CE"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AE8516B" w14:textId="77777777" w:rsidR="008C77E8" w:rsidRPr="00C8579C" w:rsidRDefault="008C77E8" w:rsidP="0063302D">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4D88425F" w14:textId="77777777" w:rsidR="008C77E8" w:rsidRPr="00C8579C" w:rsidRDefault="008C77E8" w:rsidP="0063302D">
            <w:pPr>
              <w:keepNext/>
              <w:keepLines/>
              <w:jc w:val="center"/>
              <w:rPr>
                <w:rFonts w:ascii="Tahoma" w:hAnsi="Tahoma" w:cs="Tahoma"/>
                <w:szCs w:val="18"/>
              </w:rPr>
            </w:pPr>
            <w:r w:rsidRPr="00C8579C">
              <w:rPr>
                <w:rFonts w:ascii="Tahoma" w:hAnsi="Tahoma" w:cs="Tahoma"/>
                <w:szCs w:val="18"/>
              </w:rPr>
              <w:t>DA / NE</w:t>
            </w:r>
          </w:p>
        </w:tc>
      </w:tr>
      <w:tr w:rsidR="008C77E8" w:rsidRPr="00C8579C" w14:paraId="0A9CBC7A"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3288E03C"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480F3623" w14:textId="77777777" w:rsidR="008C77E8" w:rsidRPr="00C8579C" w:rsidRDefault="008C77E8" w:rsidP="0063302D">
            <w:pPr>
              <w:keepNext/>
              <w:keepLines/>
              <w:rPr>
                <w:szCs w:val="18"/>
              </w:rPr>
            </w:pPr>
          </w:p>
        </w:tc>
      </w:tr>
      <w:tr w:rsidR="008C77E8" w:rsidRPr="00C8579C" w14:paraId="1D727C65"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39F74D0B" w14:textId="77777777" w:rsidR="008C77E8" w:rsidRPr="00C8579C" w:rsidRDefault="008C77E8" w:rsidP="0063302D">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5F5365BA" w14:textId="77777777" w:rsidR="008C77E8" w:rsidRPr="00C8579C" w:rsidRDefault="008C77E8" w:rsidP="0063302D">
            <w:pPr>
              <w:keepNext/>
              <w:keepLines/>
              <w:rPr>
                <w:szCs w:val="18"/>
              </w:rPr>
            </w:pPr>
          </w:p>
        </w:tc>
      </w:tr>
      <w:tr w:rsidR="008C77E8" w:rsidRPr="00C8579C" w14:paraId="04A18852"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C1AF0C7" w14:textId="7939BF58" w:rsidR="008C77E8" w:rsidRPr="00C8579C" w:rsidRDefault="008C77E8" w:rsidP="00703D78">
            <w:pPr>
              <w:keepNext/>
              <w:keepLines/>
              <w:jc w:val="both"/>
              <w:rPr>
                <w:rFonts w:ascii="Tahoma" w:hAnsi="Tahoma" w:cs="Tahoma"/>
                <w:szCs w:val="18"/>
              </w:rPr>
            </w:pPr>
            <w:r w:rsidRPr="00C8579C">
              <w:rPr>
                <w:rFonts w:ascii="Tahoma" w:hAnsi="Tahoma" w:cs="Tahoma"/>
                <w:szCs w:val="18"/>
              </w:rPr>
              <w:t>Količina/Delež (%) v podizvajanju</w:t>
            </w:r>
          </w:p>
        </w:tc>
        <w:tc>
          <w:tcPr>
            <w:tcW w:w="4659" w:type="dxa"/>
            <w:tcBorders>
              <w:top w:val="single" w:sz="4" w:space="0" w:color="auto"/>
              <w:left w:val="single" w:sz="4" w:space="0" w:color="auto"/>
              <w:bottom w:val="single" w:sz="4" w:space="0" w:color="auto"/>
              <w:right w:val="single" w:sz="4" w:space="0" w:color="auto"/>
            </w:tcBorders>
            <w:vAlign w:val="center"/>
          </w:tcPr>
          <w:p w14:paraId="4093E413" w14:textId="77777777" w:rsidR="008C77E8" w:rsidRPr="00C8579C" w:rsidRDefault="008C77E8" w:rsidP="0063302D">
            <w:pPr>
              <w:keepNext/>
              <w:keepLines/>
              <w:rPr>
                <w:szCs w:val="18"/>
              </w:rPr>
            </w:pPr>
          </w:p>
        </w:tc>
      </w:tr>
      <w:tr w:rsidR="008C77E8" w:rsidRPr="00C8579C" w14:paraId="5A75E191"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3F755FB" w14:textId="77777777" w:rsidR="008C77E8" w:rsidRPr="00C8579C" w:rsidRDefault="008C77E8" w:rsidP="0063302D">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02AA4DC3" w14:textId="77777777" w:rsidR="008C77E8" w:rsidRPr="00C8579C" w:rsidRDefault="008C77E8" w:rsidP="0063302D">
            <w:pPr>
              <w:keepNext/>
              <w:keepLines/>
              <w:rPr>
                <w:szCs w:val="18"/>
              </w:rPr>
            </w:pPr>
          </w:p>
        </w:tc>
      </w:tr>
    </w:tbl>
    <w:p w14:paraId="775B6C90" w14:textId="77777777" w:rsidR="008C77E8" w:rsidRPr="00C8579C" w:rsidRDefault="008C77E8" w:rsidP="0063302D">
      <w:pPr>
        <w:keepNext/>
        <w:keepLines/>
        <w:jc w:val="both"/>
        <w:rPr>
          <w:rFonts w:ascii="Tahoma" w:hAnsi="Tahoma" w:cs="Tahoma"/>
        </w:rPr>
      </w:pPr>
    </w:p>
    <w:p w14:paraId="0960CEF2" w14:textId="77777777" w:rsidR="009C0D7F" w:rsidRPr="00C8579C" w:rsidRDefault="009C0D7F" w:rsidP="0063302D">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61EFCC7D" w14:textId="77777777" w:rsidR="009C0D7F" w:rsidRPr="00C8579C" w:rsidRDefault="009C0D7F" w:rsidP="0063302D">
      <w:pPr>
        <w:keepNext/>
        <w:keepLines/>
        <w:jc w:val="both"/>
        <w:rPr>
          <w:rFonts w:ascii="Tahoma" w:hAnsi="Tahoma" w:cs="Tahoma"/>
        </w:rPr>
      </w:pPr>
    </w:p>
    <w:p w14:paraId="4784C88D" w14:textId="3549090B" w:rsidR="005369A2" w:rsidRDefault="005369A2" w:rsidP="0063302D">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w:t>
      </w:r>
      <w:r w:rsidR="00D70DE6">
        <w:rPr>
          <w:rFonts w:ascii="Tahoma" w:hAnsi="Tahoma" w:cs="Tahoma"/>
        </w:rPr>
        <w:t>e</w:t>
      </w:r>
      <w:r w:rsidR="004D735C" w:rsidRPr="00C8579C">
        <w:rPr>
          <w:rFonts w:ascii="Tahoma" w:hAnsi="Tahoma" w:cs="Tahoma"/>
        </w:rPr>
        <w:t xml:space="preserve"> v razpisni dokumentaciji</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4C0EADB3" w14:textId="77777777" w:rsidR="00E0302E" w:rsidRPr="00C8579C" w:rsidRDefault="00E0302E" w:rsidP="0063302D">
      <w:pPr>
        <w:keepNext/>
        <w:keepLines/>
        <w:jc w:val="both"/>
        <w:rPr>
          <w:rFonts w:ascii="Tahoma" w:hAnsi="Tahoma" w:cs="Tahoma"/>
        </w:rPr>
      </w:pPr>
    </w:p>
    <w:p w14:paraId="6A2A9C1E" w14:textId="5BBB6908" w:rsidR="009C0D7F" w:rsidRPr="00C8579C" w:rsidRDefault="009C0D7F" w:rsidP="0063302D">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w:t>
      </w:r>
      <w:r w:rsidR="00B70998">
        <w:rPr>
          <w:rFonts w:ascii="Tahoma" w:hAnsi="Tahoma" w:cs="Tahoma"/>
        </w:rPr>
        <w:t>mora</w:t>
      </w:r>
      <w:r w:rsidRPr="00C8579C">
        <w:rPr>
          <w:rFonts w:ascii="Tahoma" w:hAnsi="Tahoma" w:cs="Tahoma"/>
        </w:rPr>
        <w:t xml:space="preserve"> o morebitni zavrnitvi novega podizvajalca obvestiti izvajalca najpozneje v desetih (10) dneh od prejema predloga. </w:t>
      </w:r>
    </w:p>
    <w:p w14:paraId="7FB420E8" w14:textId="77777777" w:rsidR="009C0D7F" w:rsidRPr="00C8579C" w:rsidRDefault="009C0D7F" w:rsidP="0063302D">
      <w:pPr>
        <w:keepNext/>
        <w:keepLines/>
        <w:jc w:val="both"/>
        <w:rPr>
          <w:rFonts w:ascii="Tahoma" w:hAnsi="Tahoma" w:cs="Tahoma"/>
          <w:b/>
          <w:i/>
        </w:rPr>
      </w:pPr>
    </w:p>
    <w:p w14:paraId="3C5F67B5" w14:textId="77777777" w:rsidR="009C0D7F" w:rsidRPr="00C8579C" w:rsidRDefault="009C0D7F" w:rsidP="0063302D">
      <w:pPr>
        <w:keepNext/>
        <w:keepLines/>
        <w:jc w:val="both"/>
        <w:rPr>
          <w:rFonts w:ascii="Tahoma" w:hAnsi="Tahoma" w:cs="Tahoma"/>
          <w:i/>
        </w:rPr>
      </w:pPr>
      <w:r w:rsidRPr="00C8579C">
        <w:rPr>
          <w:rFonts w:ascii="Tahoma" w:hAnsi="Tahoma" w:cs="Tahoma"/>
          <w:b/>
          <w:i/>
        </w:rPr>
        <w:lastRenderedPageBreak/>
        <w:t>se upošteva v primeru, da izvajalec nastopa s podizvajalcem, ki zahteva neposredno plačilo:</w:t>
      </w:r>
    </w:p>
    <w:p w14:paraId="331A554F" w14:textId="1F3D422B" w:rsidR="009C0D7F" w:rsidRPr="00C8579C" w:rsidRDefault="009C0D7F" w:rsidP="0063302D">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pooblašča naročnika, da na podlagi potrjenega računa oziroma potrjenih računov, neposredno plačuje vsem v tem okvirnem sporazumu navedenim podizvajalcem, ki so zahtevali neposredno plačilo. Podizvajalec je ob oddaji ponudbe predložil soglasje za neposredna plačila</w:t>
      </w:r>
      <w:r w:rsidR="00D25B1B">
        <w:rPr>
          <w:rFonts w:ascii="Tahoma" w:eastAsia="Calibri" w:hAnsi="Tahoma" w:cs="Tahoma"/>
        </w:rPr>
        <w:t>,</w:t>
      </w:r>
      <w:r w:rsidRPr="00C8579C">
        <w:rPr>
          <w:rFonts w:ascii="Tahoma" w:eastAsia="Calibri" w:hAnsi="Tahoma" w:cs="Tahoma"/>
        </w:rPr>
        <w:t xml:space="preserve"> </w:t>
      </w:r>
      <w:r w:rsidRPr="00C8579C">
        <w:rPr>
          <w:rFonts w:ascii="Tahoma" w:hAnsi="Tahoma" w:cs="Tahoma"/>
        </w:rPr>
        <w:t>na podlagi katerega naročnik namesto izvajalca poravna podizvajalčevo terjatev do izvajalca.</w:t>
      </w:r>
    </w:p>
    <w:p w14:paraId="14478747" w14:textId="77777777" w:rsidR="009C0D7F" w:rsidRPr="00C8579C" w:rsidRDefault="009C0D7F" w:rsidP="0063302D">
      <w:pPr>
        <w:keepNext/>
        <w:keepLines/>
        <w:ind w:left="357"/>
        <w:jc w:val="both"/>
        <w:rPr>
          <w:rFonts w:ascii="Tahoma" w:hAnsi="Tahoma" w:cs="Tahoma"/>
        </w:rPr>
      </w:pPr>
    </w:p>
    <w:p w14:paraId="171D5E86" w14:textId="77777777" w:rsidR="009C0D7F" w:rsidRPr="00C8579C" w:rsidRDefault="009C0D7F" w:rsidP="0063302D">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5CC00934" w14:textId="77777777" w:rsidR="009C0D7F" w:rsidRPr="002F3FA3" w:rsidRDefault="009C0D7F" w:rsidP="0063302D">
      <w:pPr>
        <w:pStyle w:val="Odstavekseznama"/>
        <w:keepNext/>
        <w:keepLines/>
        <w:numPr>
          <w:ilvl w:val="0"/>
          <w:numId w:val="47"/>
        </w:numPr>
        <w:jc w:val="both"/>
        <w:rPr>
          <w:rFonts w:ascii="Tahoma" w:hAnsi="Tahoma" w:cs="Tahoma"/>
        </w:rPr>
      </w:pPr>
      <w:r w:rsidRPr="002F3FA3">
        <w:rPr>
          <w:rFonts w:ascii="Tahoma" w:hAnsi="Tahoma" w:cs="Tahoma"/>
        </w:rPr>
        <w:t>račun podizvajalca za opravljene obveznosti iz okvirnega sporazuma, potrjen s strani izvajalca, na podlagi katerega naročnik izvede nakazilo za opravljene obveznosti iz okvirnega sporazuma</w:t>
      </w:r>
      <w:r w:rsidRPr="002F3FA3" w:rsidDel="00654A1C">
        <w:rPr>
          <w:rFonts w:ascii="Tahoma" w:hAnsi="Tahoma" w:cs="Tahoma"/>
        </w:rPr>
        <w:t xml:space="preserve"> </w:t>
      </w:r>
      <w:r w:rsidRPr="002F3FA3">
        <w:rPr>
          <w:rFonts w:ascii="Tahoma" w:hAnsi="Tahoma" w:cs="Tahoma"/>
        </w:rPr>
        <w:t xml:space="preserve">neposredno na račun podizvajalca ali </w:t>
      </w:r>
    </w:p>
    <w:p w14:paraId="4E2DF784" w14:textId="77777777" w:rsidR="009C0D7F" w:rsidRPr="00C8579C" w:rsidRDefault="009C0D7F" w:rsidP="0063302D">
      <w:pPr>
        <w:keepNext/>
        <w:keepLines/>
        <w:numPr>
          <w:ilvl w:val="0"/>
          <w:numId w:val="48"/>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547D64CF" w14:textId="77777777" w:rsidR="009C0D7F" w:rsidRPr="00C8579C" w:rsidRDefault="009C0D7F" w:rsidP="0063302D">
      <w:pPr>
        <w:keepNext/>
        <w:keepLines/>
        <w:jc w:val="both"/>
        <w:rPr>
          <w:rFonts w:ascii="Tahoma" w:hAnsi="Tahoma" w:cs="Tahoma"/>
        </w:rPr>
      </w:pPr>
    </w:p>
    <w:p w14:paraId="69913B94" w14:textId="77777777" w:rsidR="00A460F0" w:rsidRPr="00C8579C" w:rsidRDefault="00A460F0" w:rsidP="0063302D">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3A78991" w14:textId="77777777" w:rsidR="00A460F0" w:rsidRPr="00C8579C" w:rsidRDefault="00A460F0" w:rsidP="0063302D">
      <w:pPr>
        <w:keepNext/>
        <w:keepLines/>
        <w:jc w:val="both"/>
        <w:rPr>
          <w:rFonts w:ascii="Tahoma" w:hAnsi="Tahoma" w:cs="Tahoma"/>
        </w:rPr>
      </w:pPr>
    </w:p>
    <w:p w14:paraId="4D552943" w14:textId="4E3C535D" w:rsidR="009C0D7F" w:rsidRPr="00C8579C" w:rsidRDefault="009C0D7F" w:rsidP="0063302D">
      <w:pPr>
        <w:keepNext/>
        <w:keepLines/>
        <w:jc w:val="both"/>
        <w:rPr>
          <w:rFonts w:ascii="Tahoma" w:hAnsi="Tahoma" w:cs="Tahoma"/>
        </w:rPr>
      </w:pPr>
      <w:r w:rsidRPr="00C8579C">
        <w:rPr>
          <w:rFonts w:ascii="Tahoma" w:hAnsi="Tahoma" w:cs="Tahoma"/>
        </w:rPr>
        <w:t>Naročnik bo potrjene račune podizvajalcev poravnal neposredno podizvajalcem na način in v roku</w:t>
      </w:r>
      <w:r w:rsidR="00D25B1B">
        <w:rPr>
          <w:rFonts w:ascii="Tahoma" w:hAnsi="Tahoma" w:cs="Tahoma"/>
        </w:rPr>
        <w:t>,</w:t>
      </w:r>
      <w:r w:rsidRPr="00C8579C">
        <w:rPr>
          <w:rFonts w:ascii="Tahoma" w:hAnsi="Tahoma" w:cs="Tahoma"/>
        </w:rPr>
        <w:t xml:space="preserve"> kot je dogovorjeno za plačilo izvajalcu. </w:t>
      </w:r>
    </w:p>
    <w:p w14:paraId="571CC1E9" w14:textId="77777777" w:rsidR="00011993" w:rsidRDefault="00011993" w:rsidP="0063302D">
      <w:pPr>
        <w:keepNext/>
        <w:keepLines/>
        <w:jc w:val="both"/>
        <w:rPr>
          <w:rFonts w:ascii="Tahoma" w:hAnsi="Tahoma" w:cs="Tahoma"/>
        </w:rPr>
      </w:pPr>
    </w:p>
    <w:p w14:paraId="0547E7EE" w14:textId="77777777" w:rsidR="00164676" w:rsidRPr="00C8579C" w:rsidRDefault="00164676" w:rsidP="0063302D">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32995899" w14:textId="77777777" w:rsidR="00164676" w:rsidRPr="00C8579C" w:rsidRDefault="00164676" w:rsidP="0063302D">
      <w:pPr>
        <w:keepNext/>
        <w:keepLines/>
        <w:jc w:val="both"/>
        <w:rPr>
          <w:rFonts w:ascii="Tahoma" w:hAnsi="Tahoma" w:cs="Tahoma"/>
        </w:rPr>
      </w:pPr>
    </w:p>
    <w:p w14:paraId="3FE8B5D5" w14:textId="77777777" w:rsidR="000042FF" w:rsidRPr="00C8579C" w:rsidRDefault="000042FF" w:rsidP="0063302D">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5D947475" w14:textId="0CD3BB9A" w:rsidR="00A460F0" w:rsidRPr="00C8579C" w:rsidRDefault="00A460F0" w:rsidP="0063302D">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00D25B1B">
        <w:rPr>
          <w:rFonts w:ascii="Tahoma" w:hAnsi="Tahoma" w:cs="Tahoma"/>
        </w:rPr>
        <w:t>,</w:t>
      </w:r>
      <w:r w:rsidRPr="00C8579C">
        <w:rPr>
          <w:rFonts w:ascii="Tahoma" w:hAnsi="Tahoma" w:cs="Tahoma"/>
        </w:rPr>
        <w:t xml:space="preserve"> najpozneje v šestdesetih (60) dneh od plačila končnega računa</w:t>
      </w:r>
      <w:r w:rsidR="00D25B1B">
        <w:rPr>
          <w:rFonts w:ascii="Tahoma" w:hAnsi="Tahoma" w:cs="Tahoma"/>
        </w:rPr>
        <w:t>,</w:t>
      </w:r>
      <w:r w:rsidRPr="00C8579C">
        <w:rPr>
          <w:rFonts w:ascii="Tahoma" w:hAnsi="Tahoma" w:cs="Tahoma"/>
        </w:rPr>
        <w:t xml:space="preserve">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2344A2AB" w14:textId="77777777" w:rsidR="00275625" w:rsidRPr="00C8579C" w:rsidRDefault="00275625" w:rsidP="0063302D">
      <w:pPr>
        <w:keepNext/>
        <w:keepLines/>
        <w:tabs>
          <w:tab w:val="left" w:pos="567"/>
          <w:tab w:val="left" w:pos="1702"/>
        </w:tabs>
        <w:jc w:val="both"/>
        <w:rPr>
          <w:rFonts w:ascii="Tahoma" w:hAnsi="Tahoma" w:cs="Tahoma"/>
          <w:b/>
          <w:bCs/>
        </w:rPr>
      </w:pPr>
    </w:p>
    <w:p w14:paraId="1B213EC2" w14:textId="77777777" w:rsidR="0075228B" w:rsidRPr="00C8579C" w:rsidRDefault="0075228B" w:rsidP="0063302D">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65715AA3" w14:textId="77777777" w:rsidR="007F7D6E" w:rsidRPr="00C8579C" w:rsidRDefault="007F7D6E" w:rsidP="0063302D">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48AF07F7" w14:textId="77777777" w:rsidR="007F7D6E" w:rsidRPr="00C8579C" w:rsidRDefault="007F7D6E" w:rsidP="0063302D">
      <w:pPr>
        <w:keepNext/>
        <w:keepLines/>
        <w:jc w:val="both"/>
        <w:rPr>
          <w:rFonts w:ascii="Tahoma" w:hAnsi="Tahoma" w:cs="Tahoma"/>
          <w:b/>
        </w:rPr>
      </w:pPr>
    </w:p>
    <w:p w14:paraId="7DD16605" w14:textId="7F549A70" w:rsidR="001B257C" w:rsidRPr="00C8579C" w:rsidRDefault="007F7D6E" w:rsidP="0063302D">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w:t>
      </w:r>
      <w:r w:rsidR="00B70998">
        <w:rPr>
          <w:rFonts w:ascii="Tahoma" w:hAnsi="Tahoma" w:cs="Tahoma"/>
        </w:rPr>
        <w:t>e</w:t>
      </w:r>
      <w:r w:rsidR="004D735C" w:rsidRPr="00C8579C">
        <w:rPr>
          <w:rFonts w:ascii="Tahoma" w:hAnsi="Tahoma" w:cs="Tahoma"/>
        </w:rPr>
        <w:t xml:space="preserve">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6543BF1B" w14:textId="77777777" w:rsidR="00D030E2" w:rsidRPr="00C8579C" w:rsidRDefault="00D030E2" w:rsidP="0063302D">
      <w:pPr>
        <w:keepNext/>
        <w:keepLines/>
        <w:jc w:val="both"/>
        <w:rPr>
          <w:rFonts w:ascii="Tahoma" w:hAnsi="Tahoma" w:cs="Tahoma"/>
        </w:rPr>
      </w:pPr>
    </w:p>
    <w:p w14:paraId="73076139" w14:textId="77777777" w:rsidR="001B257C" w:rsidRDefault="001B257C" w:rsidP="0063302D">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7D29AF8E" w14:textId="77777777" w:rsidR="00651BDD" w:rsidRDefault="00651BDD" w:rsidP="0063302D">
      <w:pPr>
        <w:keepNext/>
        <w:keepLines/>
        <w:jc w:val="both"/>
        <w:rPr>
          <w:rFonts w:ascii="Tahoma" w:hAnsi="Tahoma" w:cs="Tahoma"/>
        </w:rPr>
      </w:pPr>
    </w:p>
    <w:p w14:paraId="4340D17F" w14:textId="77777777" w:rsidR="001B257C" w:rsidRDefault="001B257C" w:rsidP="0063302D">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28B1D92B" w14:textId="77777777" w:rsidR="003B3123" w:rsidRDefault="003B3123" w:rsidP="0063302D">
      <w:pPr>
        <w:keepNext/>
        <w:keepLines/>
        <w:jc w:val="both"/>
        <w:rPr>
          <w:rFonts w:ascii="Tahoma" w:hAnsi="Tahoma" w:cs="Tahoma"/>
        </w:rPr>
      </w:pPr>
    </w:p>
    <w:p w14:paraId="4EF3AEFA" w14:textId="21123B09" w:rsidR="00B858C0" w:rsidRDefault="00164676" w:rsidP="0063302D">
      <w:pPr>
        <w:keepNext/>
        <w:keepLines/>
        <w:jc w:val="both"/>
        <w:rPr>
          <w:rFonts w:ascii="Tahoma" w:hAnsi="Tahoma" w:cs="Tahoma"/>
        </w:rPr>
      </w:pPr>
      <w:r w:rsidRPr="00C8579C">
        <w:rPr>
          <w:rFonts w:ascii="Tahoma" w:hAnsi="Tahoma" w:cs="Tahoma"/>
        </w:rPr>
        <w:lastRenderedPageBreak/>
        <w:t>Obveznosti veljajo tudi za podizvajalce podizvajalcev glavnega izvajalca ali nadaljnje podizvajalce v podizvajalski verigi.</w:t>
      </w:r>
    </w:p>
    <w:p w14:paraId="4C24F691" w14:textId="77777777" w:rsidR="00FD5517" w:rsidRDefault="00FD5517" w:rsidP="0063302D">
      <w:pPr>
        <w:keepNext/>
        <w:keepLines/>
        <w:jc w:val="both"/>
        <w:rPr>
          <w:rFonts w:ascii="Tahoma" w:hAnsi="Tahoma" w:cs="Tahoma"/>
        </w:rPr>
      </w:pPr>
    </w:p>
    <w:p w14:paraId="357748FC" w14:textId="77777777" w:rsidR="008876D8" w:rsidRPr="00C8579C" w:rsidRDefault="00501F99" w:rsidP="0063302D">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3C37B5BA" w14:textId="77777777" w:rsidR="002474B7" w:rsidRDefault="002474B7" w:rsidP="0063302D">
      <w:pPr>
        <w:keepNext/>
        <w:keepLines/>
        <w:tabs>
          <w:tab w:val="left" w:pos="851"/>
          <w:tab w:val="left" w:pos="1702"/>
        </w:tabs>
        <w:ind w:left="1440"/>
        <w:jc w:val="both"/>
        <w:rPr>
          <w:rFonts w:ascii="Tahoma" w:hAnsi="Tahoma" w:cs="Tahoma"/>
          <w:b/>
        </w:rPr>
      </w:pPr>
    </w:p>
    <w:p w14:paraId="404373AB" w14:textId="77777777" w:rsidR="002474B7" w:rsidRPr="00C8579C" w:rsidRDefault="002474B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6B92B74" w14:textId="77777777" w:rsidR="002474B7" w:rsidRDefault="002474B7" w:rsidP="0063302D">
      <w:pPr>
        <w:keepNext/>
        <w:keepLines/>
        <w:ind w:left="426"/>
        <w:jc w:val="center"/>
        <w:rPr>
          <w:rFonts w:ascii="Tahoma" w:hAnsi="Tahoma" w:cs="Tahoma"/>
        </w:rPr>
      </w:pPr>
    </w:p>
    <w:p w14:paraId="38C4F428" w14:textId="7A84DD4E" w:rsidR="00D24759" w:rsidRDefault="00D24759" w:rsidP="0063302D">
      <w:pPr>
        <w:keepNext/>
        <w:keepLines/>
        <w:jc w:val="both"/>
        <w:rPr>
          <w:rFonts w:ascii="Tahoma" w:hAnsi="Tahoma" w:cs="Tahoma"/>
          <w:color w:val="000000"/>
        </w:rPr>
      </w:pPr>
      <w:r w:rsidRPr="002474B7">
        <w:rPr>
          <w:rFonts w:ascii="Tahoma" w:hAnsi="Tahoma" w:cs="Tahoma"/>
          <w:color w:val="000000"/>
        </w:rPr>
        <w:t>Izvajalec mora prevzemati</w:t>
      </w:r>
      <w:r w:rsidR="00D25B1B">
        <w:rPr>
          <w:rFonts w:ascii="Tahoma" w:hAnsi="Tahoma" w:cs="Tahoma"/>
          <w:color w:val="000000"/>
        </w:rPr>
        <w:t>, odvažati</w:t>
      </w:r>
      <w:r w:rsidRPr="002474B7">
        <w:rPr>
          <w:rFonts w:ascii="Tahoma" w:hAnsi="Tahoma" w:cs="Tahoma"/>
          <w:color w:val="000000"/>
        </w:rPr>
        <w:t xml:space="preserve"> in nadalje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76D77579" w14:textId="77777777" w:rsidR="0088378D" w:rsidRDefault="0088378D" w:rsidP="0063302D">
      <w:pPr>
        <w:keepNext/>
        <w:keepLines/>
        <w:jc w:val="both"/>
        <w:rPr>
          <w:rFonts w:ascii="Tahoma" w:hAnsi="Tahoma" w:cs="Tahoma"/>
        </w:rPr>
      </w:pPr>
    </w:p>
    <w:p w14:paraId="42C2A615" w14:textId="77777777" w:rsidR="00C755BB" w:rsidRDefault="009E3684" w:rsidP="0063302D">
      <w:pPr>
        <w:keepNext/>
        <w:keepLines/>
        <w:jc w:val="both"/>
        <w:rPr>
          <w:rFonts w:ascii="Tahoma" w:hAnsi="Tahoma" w:cs="Tahoma"/>
          <w:color w:val="000000"/>
        </w:rPr>
      </w:pPr>
      <w:r w:rsidRPr="00C8579C">
        <w:rPr>
          <w:rFonts w:ascii="Tahoma" w:hAnsi="Tahoma" w:cs="Tahoma"/>
          <w:color w:val="000000"/>
        </w:rPr>
        <w:t>Izvajalec mora zagotavljati prevzemanj</w:t>
      </w:r>
      <w:r>
        <w:rPr>
          <w:rFonts w:ascii="Tahoma" w:hAnsi="Tahoma" w:cs="Tahoma"/>
          <w:color w:val="000000"/>
        </w:rPr>
        <w:t>e</w:t>
      </w:r>
      <w:r w:rsidRPr="00C8579C">
        <w:rPr>
          <w:rFonts w:ascii="Tahoma" w:hAnsi="Tahoma" w:cs="Tahoma"/>
          <w:color w:val="000000"/>
        </w:rPr>
        <w:t xml:space="preserve"> produkta v razsutem stanju (rinfuza)</w:t>
      </w:r>
      <w:r>
        <w:rPr>
          <w:rFonts w:ascii="Tahoma" w:hAnsi="Tahoma" w:cs="Tahoma"/>
          <w:color w:val="000000"/>
        </w:rPr>
        <w:t>.</w:t>
      </w:r>
    </w:p>
    <w:p w14:paraId="406A48AC" w14:textId="77777777" w:rsidR="00934D76" w:rsidRDefault="00934D76" w:rsidP="0063302D">
      <w:pPr>
        <w:keepNext/>
        <w:keepLines/>
        <w:jc w:val="both"/>
        <w:rPr>
          <w:rFonts w:ascii="Tahoma" w:hAnsi="Tahoma" w:cs="Tahoma"/>
          <w:color w:val="000000"/>
        </w:rPr>
      </w:pPr>
    </w:p>
    <w:p w14:paraId="4872CE8B" w14:textId="77777777" w:rsidR="009E3684" w:rsidRDefault="00934D76" w:rsidP="0063302D">
      <w:pPr>
        <w:keepNext/>
        <w:keepLines/>
        <w:jc w:val="both"/>
        <w:rPr>
          <w:rFonts w:ascii="Tahoma" w:hAnsi="Tahoma" w:cs="Tahoma"/>
          <w:color w:val="000000"/>
        </w:rPr>
      </w:pPr>
      <w:r w:rsidRPr="00C8579C">
        <w:rPr>
          <w:rFonts w:ascii="Tahoma" w:hAnsi="Tahoma" w:cs="Tahoma"/>
          <w:color w:val="000000"/>
        </w:rPr>
        <w:t>Naročnik ne nudi storitve skladiščenja produkta.</w:t>
      </w:r>
    </w:p>
    <w:p w14:paraId="776A7F16" w14:textId="77777777" w:rsidR="00651BDD" w:rsidRPr="002474B7" w:rsidRDefault="00651BDD" w:rsidP="0063302D">
      <w:pPr>
        <w:keepNext/>
        <w:keepLines/>
        <w:jc w:val="both"/>
        <w:rPr>
          <w:rFonts w:ascii="Tahoma" w:hAnsi="Tahoma" w:cs="Tahoma"/>
          <w:color w:val="000000"/>
        </w:rPr>
      </w:pPr>
    </w:p>
    <w:p w14:paraId="4B9A71F7" w14:textId="54BA79A4" w:rsidR="00C755BB" w:rsidRPr="002474B7" w:rsidRDefault="00C755BB" w:rsidP="0063302D">
      <w:pPr>
        <w:keepNext/>
        <w:keepLines/>
        <w:jc w:val="both"/>
        <w:rPr>
          <w:rFonts w:ascii="Tahoma" w:hAnsi="Tahoma" w:cs="Tahoma"/>
          <w:color w:val="000000"/>
        </w:rPr>
      </w:pPr>
      <w:r w:rsidRPr="002474B7">
        <w:rPr>
          <w:rFonts w:ascii="Tahoma" w:hAnsi="Tahoma" w:cs="Tahoma"/>
          <w:color w:val="000000"/>
        </w:rPr>
        <w:t xml:space="preserve">Storitve </w:t>
      </w:r>
      <w:r w:rsidR="00D25B1B">
        <w:rPr>
          <w:rFonts w:ascii="Tahoma" w:hAnsi="Tahoma" w:cs="Tahoma"/>
          <w:color w:val="000000"/>
        </w:rPr>
        <w:t>mora izvajalec</w:t>
      </w:r>
      <w:r w:rsidRPr="002474B7">
        <w:rPr>
          <w:rFonts w:ascii="Tahoma" w:hAnsi="Tahoma" w:cs="Tahoma"/>
          <w:color w:val="000000"/>
        </w:rPr>
        <w:t xml:space="preserve"> opravljati na način, kot ga predpisujeta </w:t>
      </w:r>
      <w:r>
        <w:rPr>
          <w:rFonts w:ascii="Tahoma" w:hAnsi="Tahoma" w:cs="Tahoma"/>
          <w:color w:val="000000"/>
        </w:rPr>
        <w:t>zakonodaja Republike Slovenije</w:t>
      </w:r>
      <w:r w:rsidR="00D25B1B">
        <w:rPr>
          <w:rFonts w:ascii="Tahoma" w:hAnsi="Tahoma" w:cs="Tahoma"/>
          <w:color w:val="000000"/>
        </w:rPr>
        <w:t xml:space="preserve"> s predmetnega področja</w:t>
      </w:r>
      <w:r w:rsidRPr="002474B7">
        <w:rPr>
          <w:rFonts w:ascii="Tahoma" w:hAnsi="Tahoma" w:cs="Tahoma"/>
          <w:color w:val="000000"/>
        </w:rPr>
        <w:t xml:space="preserve"> in v primeru </w:t>
      </w:r>
      <w:r>
        <w:rPr>
          <w:rFonts w:ascii="Tahoma" w:hAnsi="Tahoma" w:cs="Tahoma"/>
          <w:color w:val="000000"/>
        </w:rPr>
        <w:t>čezmejnega</w:t>
      </w:r>
      <w:r w:rsidRPr="002474B7">
        <w:rPr>
          <w:rFonts w:ascii="Tahoma" w:hAnsi="Tahoma" w:cs="Tahoma"/>
          <w:color w:val="000000"/>
        </w:rPr>
        <w:t xml:space="preserve"> pošiljanja </w:t>
      </w:r>
      <w:r>
        <w:rPr>
          <w:rFonts w:ascii="Tahoma" w:hAnsi="Tahoma" w:cs="Tahoma"/>
          <w:color w:val="000000"/>
        </w:rPr>
        <w:t>produkta</w:t>
      </w:r>
      <w:r w:rsidRPr="002474B7">
        <w:rPr>
          <w:rFonts w:ascii="Tahoma" w:hAnsi="Tahoma" w:cs="Tahoma"/>
          <w:color w:val="000000"/>
        </w:rPr>
        <w:t xml:space="preserve"> tudi tuja zakonodaja. Izvajalec mora zagotoviti vodenje potrebne dokumentacije in v mesecu odvoza produkt</w:t>
      </w:r>
      <w:r>
        <w:rPr>
          <w:rFonts w:ascii="Tahoma" w:hAnsi="Tahoma" w:cs="Tahoma"/>
          <w:color w:val="000000"/>
        </w:rPr>
        <w:t>a</w:t>
      </w:r>
      <w:r w:rsidRPr="002474B7">
        <w:rPr>
          <w:rFonts w:ascii="Tahoma" w:hAnsi="Tahoma" w:cs="Tahoma"/>
          <w:color w:val="000000"/>
        </w:rPr>
        <w:t xml:space="preserve"> potrditi elektronske evidenčne liste oz. dostaviti naročniku potrjene »Transportne dokumente« za prehode pošiljk </w:t>
      </w:r>
      <w:r>
        <w:rPr>
          <w:rFonts w:ascii="Tahoma" w:hAnsi="Tahoma" w:cs="Tahoma"/>
          <w:color w:val="000000"/>
        </w:rPr>
        <w:t>produkta</w:t>
      </w:r>
      <w:r w:rsidRPr="002474B7">
        <w:rPr>
          <w:rFonts w:ascii="Tahoma" w:hAnsi="Tahoma" w:cs="Tahoma"/>
          <w:color w:val="000000"/>
        </w:rPr>
        <w:t xml:space="preserve"> preko meje </w:t>
      </w:r>
      <w:r w:rsidR="00D25B1B" w:rsidRPr="00D25B1B">
        <w:rPr>
          <w:rFonts w:ascii="Tahoma" w:hAnsi="Tahoma" w:cs="Tahoma"/>
          <w:color w:val="000000"/>
        </w:rPr>
        <w:t xml:space="preserve">Republike Slovenije </w:t>
      </w:r>
      <w:r w:rsidRPr="002474B7">
        <w:rPr>
          <w:rFonts w:ascii="Tahoma" w:hAnsi="Tahoma" w:cs="Tahoma"/>
          <w:color w:val="000000"/>
        </w:rPr>
        <w:t xml:space="preserve">za vsak prevoz </w:t>
      </w:r>
      <w:r>
        <w:rPr>
          <w:rFonts w:ascii="Tahoma" w:hAnsi="Tahoma" w:cs="Tahoma"/>
          <w:color w:val="000000"/>
        </w:rPr>
        <w:t>produkta</w:t>
      </w:r>
      <w:r w:rsidRPr="002474B7">
        <w:rPr>
          <w:rFonts w:ascii="Tahoma" w:hAnsi="Tahoma" w:cs="Tahoma"/>
          <w:color w:val="000000"/>
        </w:rPr>
        <w:t xml:space="preserve"> preko meje Republike Slovenije</w:t>
      </w:r>
      <w:r>
        <w:rPr>
          <w:rFonts w:ascii="Tahoma" w:hAnsi="Tahoma" w:cs="Tahoma"/>
          <w:color w:val="000000"/>
        </w:rPr>
        <w:t xml:space="preserve"> posebej</w:t>
      </w:r>
      <w:r w:rsidRPr="002474B7">
        <w:rPr>
          <w:rFonts w:ascii="Tahoma" w:hAnsi="Tahoma" w:cs="Tahoma"/>
          <w:color w:val="000000"/>
        </w:rPr>
        <w:t>.</w:t>
      </w:r>
    </w:p>
    <w:p w14:paraId="7F12FE0C" w14:textId="77777777" w:rsidR="00C755BB" w:rsidRPr="00C8579C" w:rsidRDefault="00C755BB" w:rsidP="0063302D">
      <w:pPr>
        <w:keepNext/>
        <w:keepLines/>
        <w:jc w:val="both"/>
        <w:rPr>
          <w:rFonts w:ascii="Tahoma" w:hAnsi="Tahoma" w:cs="Tahoma"/>
        </w:rPr>
      </w:pPr>
    </w:p>
    <w:p w14:paraId="16A91317" w14:textId="77777777" w:rsidR="00BF280C" w:rsidRDefault="003A7E29" w:rsidP="0063302D">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F280C" w:rsidRPr="00C8579C">
        <w:rPr>
          <w:rFonts w:ascii="Tahoma" w:hAnsi="Tahoma" w:cs="Tahoma"/>
        </w:rPr>
        <w:t>len</w:t>
      </w:r>
    </w:p>
    <w:p w14:paraId="6F4E0F3A" w14:textId="77777777" w:rsidR="003A7E29" w:rsidRDefault="003A7E29" w:rsidP="0063302D">
      <w:pPr>
        <w:keepNext/>
        <w:keepLines/>
        <w:rPr>
          <w:rFonts w:ascii="Tahoma" w:hAnsi="Tahoma" w:cs="Tahoma"/>
        </w:rPr>
      </w:pPr>
    </w:p>
    <w:p w14:paraId="20AB14EA" w14:textId="665B9C72" w:rsidR="00C755BB" w:rsidRDefault="000022D0" w:rsidP="0063302D">
      <w:pPr>
        <w:keepNext/>
        <w:keepLines/>
        <w:jc w:val="both"/>
        <w:rPr>
          <w:rFonts w:ascii="Tahoma" w:hAnsi="Tahoma" w:cs="Tahoma"/>
          <w:bCs/>
        </w:rPr>
      </w:pPr>
      <w:r w:rsidRPr="000022D0">
        <w:rPr>
          <w:rFonts w:ascii="Tahoma" w:hAnsi="Tahoma" w:cs="Tahoma"/>
          <w:bCs/>
        </w:rPr>
        <w:t>Izvajalec mora biti za prvi prevzem</w:t>
      </w:r>
      <w:r w:rsidR="00D25B1B">
        <w:rPr>
          <w:rFonts w:ascii="Tahoma" w:hAnsi="Tahoma" w:cs="Tahoma"/>
          <w:bCs/>
        </w:rPr>
        <w:t>, odvoz</w:t>
      </w:r>
      <w:r w:rsidRPr="000022D0">
        <w:rPr>
          <w:rFonts w:ascii="Tahoma" w:hAnsi="Tahoma" w:cs="Tahoma"/>
          <w:bCs/>
        </w:rPr>
        <w:t xml:space="preserve"> in </w:t>
      </w:r>
      <w:r w:rsidR="00830DE2">
        <w:rPr>
          <w:rFonts w:ascii="Tahoma" w:hAnsi="Tahoma" w:cs="Tahoma"/>
          <w:bCs/>
        </w:rPr>
        <w:t>odstranjevanje</w:t>
      </w:r>
      <w:r w:rsidRPr="000022D0">
        <w:rPr>
          <w:rFonts w:ascii="Tahoma" w:hAnsi="Tahoma" w:cs="Tahoma"/>
          <w:bCs/>
        </w:rPr>
        <w:t xml:space="preserve"> produkta, ki dnevno nastaja v obratu MBO RCERO Ljubljana, pripravljen najkasneje v osmih (8) dneh od </w:t>
      </w:r>
      <w:r w:rsidR="00D25B1B">
        <w:rPr>
          <w:rFonts w:ascii="Tahoma" w:hAnsi="Tahoma" w:cs="Tahoma"/>
          <w:bCs/>
        </w:rPr>
        <w:t>sklenitve</w:t>
      </w:r>
      <w:r w:rsidR="00D25B1B" w:rsidRPr="000022D0">
        <w:rPr>
          <w:rFonts w:ascii="Tahoma" w:hAnsi="Tahoma" w:cs="Tahoma"/>
          <w:bCs/>
        </w:rPr>
        <w:t xml:space="preserve"> </w:t>
      </w:r>
      <w:r w:rsidRPr="000022D0">
        <w:rPr>
          <w:rFonts w:ascii="Tahoma" w:hAnsi="Tahoma" w:cs="Tahoma"/>
          <w:bCs/>
        </w:rPr>
        <w:t>okvirnega sporazuma</w:t>
      </w:r>
      <w:r w:rsidR="00830DE2">
        <w:rPr>
          <w:rFonts w:ascii="Tahoma" w:hAnsi="Tahoma" w:cs="Tahoma"/>
          <w:bCs/>
        </w:rPr>
        <w:t>.</w:t>
      </w:r>
      <w:r w:rsidRPr="000022D0">
        <w:rPr>
          <w:rFonts w:ascii="Tahoma" w:hAnsi="Tahoma" w:cs="Tahoma"/>
          <w:bCs/>
        </w:rPr>
        <w:t xml:space="preserve"> V nasprotnem primeru bo naročnik izvajalcu zaračunal </w:t>
      </w:r>
      <w:r w:rsidR="00D25B1B">
        <w:rPr>
          <w:rFonts w:ascii="Tahoma" w:hAnsi="Tahoma" w:cs="Tahoma"/>
          <w:bCs/>
        </w:rPr>
        <w:t xml:space="preserve">pogodbeno </w:t>
      </w:r>
      <w:r w:rsidRPr="000022D0">
        <w:rPr>
          <w:rFonts w:ascii="Tahoma" w:hAnsi="Tahoma" w:cs="Tahoma"/>
          <w:bCs/>
        </w:rPr>
        <w:t xml:space="preserve">kazen, skladno z določili </w:t>
      </w:r>
      <w:r w:rsidR="00507F5C">
        <w:rPr>
          <w:rFonts w:ascii="Tahoma" w:hAnsi="Tahoma" w:cs="Tahoma"/>
          <w:bCs/>
        </w:rPr>
        <w:t>1</w:t>
      </w:r>
      <w:r w:rsidR="00105641">
        <w:rPr>
          <w:rFonts w:ascii="Tahoma" w:hAnsi="Tahoma" w:cs="Tahoma"/>
          <w:bCs/>
        </w:rPr>
        <w:t>7</w:t>
      </w:r>
      <w:r w:rsidRPr="000022D0">
        <w:rPr>
          <w:rFonts w:ascii="Tahoma" w:hAnsi="Tahoma" w:cs="Tahoma"/>
          <w:bCs/>
        </w:rPr>
        <w:t>. člena tega okvirnega sporazuma.</w:t>
      </w:r>
      <w:r w:rsidR="0078162E">
        <w:rPr>
          <w:rFonts w:ascii="Tahoma" w:hAnsi="Tahoma" w:cs="Tahoma"/>
          <w:bCs/>
        </w:rPr>
        <w:t xml:space="preserve"> </w:t>
      </w:r>
    </w:p>
    <w:p w14:paraId="2B370CE3" w14:textId="79F61D14" w:rsidR="0078162E" w:rsidRDefault="0078162E" w:rsidP="0063302D">
      <w:pPr>
        <w:keepNext/>
        <w:keepLines/>
        <w:jc w:val="both"/>
        <w:rPr>
          <w:rFonts w:ascii="Tahoma" w:hAnsi="Tahoma" w:cs="Tahoma"/>
          <w:bCs/>
        </w:rPr>
      </w:pPr>
    </w:p>
    <w:p w14:paraId="6B8A1056" w14:textId="77777777" w:rsidR="0078162E" w:rsidRDefault="0078162E" w:rsidP="0078162E">
      <w:pPr>
        <w:keepNext/>
        <w:keepLines/>
        <w:jc w:val="both"/>
        <w:rPr>
          <w:rFonts w:ascii="Tahoma" w:hAnsi="Tahoma" w:cs="Tahoma"/>
        </w:rPr>
      </w:pPr>
      <w:r w:rsidRPr="005D654E">
        <w:rPr>
          <w:rFonts w:ascii="Tahoma" w:hAnsi="Tahoma" w:cs="Tahoma"/>
        </w:rPr>
        <w:t>Produkt se prevzema na oddajnih mestih v obratu MBO RCERO Ljubljana, vsak delovni dan</w:t>
      </w:r>
      <w:r>
        <w:rPr>
          <w:rFonts w:ascii="Tahoma" w:hAnsi="Tahoma" w:cs="Tahoma"/>
        </w:rPr>
        <w:t xml:space="preserve">, tj. od ponedeljka do petka </w:t>
      </w:r>
      <w:r w:rsidRPr="003A6A9D">
        <w:rPr>
          <w:rFonts w:ascii="Tahoma" w:hAnsi="Tahoma" w:cs="Tahoma"/>
        </w:rPr>
        <w:t>ter izven praznikov in drugih dela prostih dni, ki veljajo v Republiki Sloveniji</w:t>
      </w:r>
      <w:r w:rsidRPr="005D654E">
        <w:rPr>
          <w:rFonts w:ascii="Tahoma" w:hAnsi="Tahoma" w:cs="Tahoma"/>
        </w:rPr>
        <w:t>.</w:t>
      </w:r>
      <w:r>
        <w:rPr>
          <w:rFonts w:ascii="Tahoma" w:hAnsi="Tahoma" w:cs="Tahoma"/>
        </w:rPr>
        <w:t xml:space="preserve">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Pr>
          <w:rFonts w:ascii="Tahoma" w:hAnsi="Tahoma" w:cs="Tahoma"/>
        </w:rPr>
        <w:t>7.15</w:t>
      </w:r>
      <w:r w:rsidRPr="005D654E">
        <w:rPr>
          <w:rFonts w:ascii="Tahoma" w:hAnsi="Tahoma" w:cs="Tahoma"/>
        </w:rPr>
        <w:t xml:space="preserve"> ur</w:t>
      </w:r>
      <w:r>
        <w:rPr>
          <w:rFonts w:ascii="Tahoma" w:hAnsi="Tahoma" w:cs="Tahoma"/>
        </w:rPr>
        <w:t>o oziroma v skladu z najavo naročnika. Nakladanje produkta in izdaja</w:t>
      </w:r>
      <w:r w:rsidRPr="006D0CBD">
        <w:rPr>
          <w:rFonts w:ascii="Tahoma" w:hAnsi="Tahoma" w:cs="Tahoma"/>
        </w:rPr>
        <w:t xml:space="preserve"> tehtalnih listov </w:t>
      </w:r>
      <w:r>
        <w:rPr>
          <w:rFonts w:ascii="Tahoma" w:hAnsi="Tahoma" w:cs="Tahoma"/>
        </w:rPr>
        <w:t>ob sobotah je možna po predhodnem dogovoru</w:t>
      </w:r>
      <w:r w:rsidRPr="005D654E">
        <w:rPr>
          <w:rFonts w:ascii="Tahoma" w:hAnsi="Tahoma" w:cs="Tahoma"/>
        </w:rPr>
        <w:t xml:space="preserve">. </w:t>
      </w:r>
    </w:p>
    <w:p w14:paraId="71C68671" w14:textId="77777777" w:rsidR="0078162E" w:rsidRPr="000022D0" w:rsidRDefault="0078162E" w:rsidP="0063302D">
      <w:pPr>
        <w:keepNext/>
        <w:keepLines/>
        <w:jc w:val="both"/>
        <w:rPr>
          <w:rFonts w:ascii="Tahoma" w:hAnsi="Tahoma" w:cs="Tahoma"/>
        </w:rPr>
      </w:pPr>
    </w:p>
    <w:p w14:paraId="75D8A9FD" w14:textId="23DB6225" w:rsidR="00C755BB" w:rsidRPr="00C755BB" w:rsidRDefault="00C755BB" w:rsidP="0063302D">
      <w:pPr>
        <w:keepNext/>
        <w:keepLines/>
        <w:jc w:val="both"/>
        <w:rPr>
          <w:rFonts w:ascii="Tahoma" w:hAnsi="Tahoma" w:cs="Tahoma"/>
        </w:rPr>
      </w:pPr>
      <w:r w:rsidRPr="00C755BB">
        <w:rPr>
          <w:rFonts w:ascii="Tahoma" w:hAnsi="Tahoma" w:cs="Tahoma"/>
        </w:rPr>
        <w:t>Naročnik bo v primeru začasne zaustavitve obdelave MKO (npr. zaradi tehničnih težav, ipd.) in posledično zaustavljenega pridobivanja produkta o tem izvajalca obvestil najkasneje na dan, ko bo do zaustavitve prišlo.</w:t>
      </w:r>
    </w:p>
    <w:p w14:paraId="13FE3B2F" w14:textId="77777777" w:rsidR="00C755BB" w:rsidRPr="00C755BB" w:rsidRDefault="00C755BB" w:rsidP="0063302D">
      <w:pPr>
        <w:keepNext/>
        <w:keepLines/>
        <w:jc w:val="both"/>
        <w:rPr>
          <w:rFonts w:ascii="Tahoma" w:hAnsi="Tahoma" w:cs="Tahoma"/>
        </w:rPr>
      </w:pPr>
    </w:p>
    <w:p w14:paraId="1B313FAF" w14:textId="74944D58" w:rsidR="00C755BB" w:rsidRPr="00C755BB" w:rsidRDefault="00C755BB" w:rsidP="0063302D">
      <w:pPr>
        <w:keepNext/>
        <w:keepLines/>
        <w:jc w:val="both"/>
        <w:rPr>
          <w:rFonts w:ascii="Tahoma" w:hAnsi="Tahoma" w:cs="Tahoma"/>
        </w:rPr>
      </w:pPr>
      <w:r w:rsidRPr="00C755BB">
        <w:rPr>
          <w:rFonts w:ascii="Tahoma" w:hAnsi="Tahoma" w:cs="Tahoma"/>
        </w:rPr>
        <w:t xml:space="preserve">Za prevzem produkta v </w:t>
      </w:r>
      <w:r w:rsidR="00BB7832">
        <w:rPr>
          <w:rFonts w:ascii="Tahoma" w:hAnsi="Tahoma" w:cs="Tahoma"/>
        </w:rPr>
        <w:t>odstranjevanje</w:t>
      </w:r>
      <w:r w:rsidRPr="00C755BB">
        <w:rPr>
          <w:rFonts w:ascii="Tahoma" w:hAnsi="Tahoma" w:cs="Tahoma"/>
        </w:rPr>
        <w:t xml:space="preserve"> je zadolžen izvajalec, ki mora pri izvajanju storitev upoštevati veljavna navodila in pogoje na lokaciji RCERO Ljubljana, ki jih sprejme naročnik in z njimi seznani izvajalca. </w:t>
      </w:r>
    </w:p>
    <w:p w14:paraId="4B64EC99" w14:textId="77777777" w:rsidR="000C1B19" w:rsidRPr="00DA15B1" w:rsidRDefault="000C1B19" w:rsidP="0063302D">
      <w:pPr>
        <w:keepNext/>
        <w:keepLines/>
        <w:jc w:val="both"/>
        <w:rPr>
          <w:rFonts w:ascii="Tahoma" w:hAnsi="Tahoma" w:cs="Tahoma"/>
        </w:rPr>
      </w:pPr>
    </w:p>
    <w:p w14:paraId="79D5831E" w14:textId="77777777" w:rsidR="00DA15B1" w:rsidRDefault="00DA15B1" w:rsidP="0063302D">
      <w:pPr>
        <w:keepNext/>
        <w:keepLines/>
        <w:numPr>
          <w:ilvl w:val="1"/>
          <w:numId w:val="4"/>
        </w:numPr>
        <w:tabs>
          <w:tab w:val="clear" w:pos="1440"/>
        </w:tabs>
        <w:ind w:left="426" w:hanging="426"/>
        <w:jc w:val="center"/>
        <w:rPr>
          <w:rFonts w:ascii="Tahoma" w:hAnsi="Tahoma" w:cs="Tahoma"/>
        </w:rPr>
      </w:pPr>
      <w:r>
        <w:rPr>
          <w:rFonts w:ascii="Tahoma" w:hAnsi="Tahoma" w:cs="Tahoma"/>
        </w:rPr>
        <w:t xml:space="preserve"> člen</w:t>
      </w:r>
    </w:p>
    <w:p w14:paraId="0F14186D" w14:textId="77777777" w:rsidR="0088378D" w:rsidRDefault="0088378D" w:rsidP="0063302D">
      <w:pPr>
        <w:keepNext/>
        <w:keepLines/>
        <w:rPr>
          <w:rFonts w:ascii="Tahoma" w:hAnsi="Tahoma" w:cs="Tahoma"/>
        </w:rPr>
      </w:pPr>
    </w:p>
    <w:p w14:paraId="10F9D143" w14:textId="03567BF8" w:rsidR="00474E85" w:rsidRDefault="00474E85" w:rsidP="0063302D">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w:t>
      </w:r>
      <w:r w:rsidR="00D25B1B">
        <w:rPr>
          <w:rFonts w:ascii="Tahoma" w:hAnsi="Tahoma" w:cs="Tahoma"/>
        </w:rPr>
        <w:t>,</w:t>
      </w:r>
      <w:r w:rsidRPr="00DE214F">
        <w:rPr>
          <w:rFonts w:ascii="Tahoma" w:hAnsi="Tahoma" w:cs="Tahoma"/>
        </w:rPr>
        <w:t xml:space="preserve"> v pisni obliki po elektronsk</w:t>
      </w:r>
      <w:r w:rsidR="00D25B1B">
        <w:rPr>
          <w:rFonts w:ascii="Tahoma" w:hAnsi="Tahoma" w:cs="Tahoma"/>
        </w:rPr>
        <w:t>i</w:t>
      </w:r>
      <w:r w:rsidRPr="00DE214F">
        <w:rPr>
          <w:rFonts w:ascii="Tahoma" w:hAnsi="Tahoma" w:cs="Tahoma"/>
        </w:rPr>
        <w:t xml:space="preserve"> pošt</w:t>
      </w:r>
      <w:r w:rsidR="00D25B1B">
        <w:rPr>
          <w:rFonts w:ascii="Tahoma" w:hAnsi="Tahoma" w:cs="Tahoma"/>
        </w:rPr>
        <w:t>i</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posredoval</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18871566" w14:textId="77777777" w:rsidR="00D25B1B" w:rsidRDefault="00D25B1B" w:rsidP="0063302D">
      <w:pPr>
        <w:keepNext/>
        <w:keepLines/>
        <w:jc w:val="both"/>
        <w:rPr>
          <w:rFonts w:ascii="Tahoma" w:hAnsi="Tahoma" w:cs="Tahoma"/>
        </w:rPr>
      </w:pPr>
    </w:p>
    <w:p w14:paraId="050E842E" w14:textId="77777777" w:rsidR="0088378D" w:rsidRPr="00C8579C" w:rsidRDefault="0088378D" w:rsidP="0063302D">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8F184C6" w14:textId="77777777" w:rsidR="00BF280C" w:rsidRPr="00C8579C" w:rsidRDefault="00BF280C" w:rsidP="0063302D">
      <w:pPr>
        <w:keepNext/>
        <w:keepLines/>
        <w:ind w:left="426"/>
        <w:jc w:val="center"/>
        <w:rPr>
          <w:rFonts w:ascii="Tahoma" w:hAnsi="Tahoma" w:cs="Tahoma"/>
        </w:rPr>
      </w:pPr>
    </w:p>
    <w:p w14:paraId="047F4BEB" w14:textId="63C1247B" w:rsidR="00474E85" w:rsidRDefault="00474E85" w:rsidP="0063302D">
      <w:pPr>
        <w:keepNext/>
        <w:keepLines/>
        <w:jc w:val="both"/>
        <w:rPr>
          <w:rFonts w:ascii="Tahoma" w:hAnsi="Tahoma" w:cs="Tahoma"/>
        </w:rPr>
      </w:pPr>
      <w:r>
        <w:rPr>
          <w:rFonts w:ascii="Tahoma" w:hAnsi="Tahoma" w:cs="Tahoma"/>
        </w:rPr>
        <w:lastRenderedPageBreak/>
        <w:t xml:space="preserve">Izvajalec je dolžan naročniku pred pričetkom izvajanja storitev dostaviti elektronski seznam vseh vozil (kamionov in priklopnikov), ki bodo vstopala v območje RCERO Ljubljana zaradi </w:t>
      </w:r>
      <w:r w:rsidR="00D25B1B">
        <w:rPr>
          <w:rFonts w:ascii="Tahoma" w:hAnsi="Tahoma" w:cs="Tahoma"/>
        </w:rPr>
        <w:t xml:space="preserve">prevzema in </w:t>
      </w:r>
      <w:r>
        <w:rPr>
          <w:rFonts w:ascii="Tahoma" w:hAnsi="Tahoma" w:cs="Tahoma"/>
        </w:rPr>
        <w:t>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dodanih vozil v območje RCERO Ljubljana. Elektronski seznam </w:t>
      </w:r>
      <w:r w:rsidR="00D25B1B">
        <w:rPr>
          <w:rFonts w:ascii="Tahoma" w:hAnsi="Tahoma" w:cs="Tahoma"/>
        </w:rPr>
        <w:t>izvajalec</w:t>
      </w:r>
      <w:r>
        <w:rPr>
          <w:rFonts w:ascii="Tahoma" w:hAnsi="Tahoma" w:cs="Tahoma"/>
        </w:rPr>
        <w:t xml:space="preserve"> posreduje naročniku po elektronsk</w:t>
      </w:r>
      <w:r w:rsidR="00D25B1B">
        <w:rPr>
          <w:rFonts w:ascii="Tahoma" w:hAnsi="Tahoma" w:cs="Tahoma"/>
        </w:rPr>
        <w:t>i</w:t>
      </w:r>
      <w:r>
        <w:rPr>
          <w:rFonts w:ascii="Tahoma" w:hAnsi="Tahoma" w:cs="Tahoma"/>
        </w:rPr>
        <w:t xml:space="preserve"> pošt</w:t>
      </w:r>
      <w:r w:rsidR="00D25B1B">
        <w:rPr>
          <w:rFonts w:ascii="Tahoma" w:hAnsi="Tahoma" w:cs="Tahoma"/>
        </w:rPr>
        <w:t>i</w:t>
      </w:r>
      <w:r>
        <w:rPr>
          <w:rFonts w:ascii="Tahoma" w:hAnsi="Tahoma" w:cs="Tahoma"/>
        </w:rPr>
        <w:t>.</w:t>
      </w:r>
    </w:p>
    <w:p w14:paraId="51D4BC4C" w14:textId="77777777" w:rsidR="00D40EEE" w:rsidRDefault="00D40EEE" w:rsidP="0063302D">
      <w:pPr>
        <w:keepNext/>
        <w:keepLines/>
        <w:jc w:val="both"/>
        <w:rPr>
          <w:rFonts w:ascii="Tahoma" w:hAnsi="Tahoma" w:cs="Tahoma"/>
        </w:rPr>
      </w:pPr>
    </w:p>
    <w:p w14:paraId="0D777478" w14:textId="0E219E3E" w:rsidR="00474E85" w:rsidRDefault="00474E85" w:rsidP="0063302D">
      <w:pPr>
        <w:keepNext/>
        <w:keepLines/>
        <w:jc w:val="both"/>
        <w:rPr>
          <w:rFonts w:ascii="Tahoma" w:hAnsi="Tahoma" w:cs="Tahoma"/>
        </w:rPr>
      </w:pPr>
      <w:r>
        <w:rPr>
          <w:rFonts w:ascii="Tahoma" w:hAnsi="Tahoma" w:cs="Tahoma"/>
        </w:rPr>
        <w:t>Vozilu, katerega registrske označbe ne bo na posredovanem seznamu, vstop v območje RCERO</w:t>
      </w:r>
      <w:r w:rsidR="00D25B1B">
        <w:rPr>
          <w:rFonts w:ascii="Tahoma" w:hAnsi="Tahoma" w:cs="Tahoma"/>
        </w:rPr>
        <w:t xml:space="preserve"> Ljubljana</w:t>
      </w:r>
      <w:r>
        <w:rPr>
          <w:rFonts w:ascii="Tahoma" w:hAnsi="Tahoma" w:cs="Tahoma"/>
        </w:rPr>
        <w:t xml:space="preserve"> ne bo dovoljen. Vse morebitne stroške zaradi zavrnitve vstopa</w:t>
      </w:r>
      <w:r w:rsidR="001119AC">
        <w:rPr>
          <w:rFonts w:ascii="Tahoma" w:hAnsi="Tahoma" w:cs="Tahoma"/>
        </w:rPr>
        <w:t xml:space="preserve"> ali posledice neizpolnitve iz tega razloga</w:t>
      </w:r>
      <w:r>
        <w:rPr>
          <w:rFonts w:ascii="Tahoma" w:hAnsi="Tahoma" w:cs="Tahoma"/>
        </w:rPr>
        <w:t xml:space="preserve"> v tem primeru nosi izvajalec.</w:t>
      </w:r>
    </w:p>
    <w:p w14:paraId="3ABBC85B" w14:textId="77777777" w:rsidR="00474E85" w:rsidRDefault="00474E85" w:rsidP="0063302D">
      <w:pPr>
        <w:keepNext/>
        <w:keepLines/>
        <w:jc w:val="both"/>
        <w:rPr>
          <w:rFonts w:ascii="Tahoma" w:hAnsi="Tahoma" w:cs="Tahoma"/>
        </w:rPr>
      </w:pPr>
    </w:p>
    <w:p w14:paraId="51021DB4" w14:textId="77777777" w:rsidR="00474E85" w:rsidRDefault="00474E85" w:rsidP="0063302D">
      <w:pPr>
        <w:keepNext/>
        <w:keepLines/>
        <w:jc w:val="both"/>
        <w:rPr>
          <w:rFonts w:ascii="Tahoma" w:hAnsi="Tahoma" w:cs="Tahoma"/>
        </w:rPr>
      </w:pPr>
      <w:r w:rsidRPr="00037056">
        <w:rPr>
          <w:rFonts w:ascii="Tahoma" w:hAnsi="Tahoma" w:cs="Tahoma"/>
        </w:rPr>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 in vodenje evidenc.</w:t>
      </w:r>
    </w:p>
    <w:p w14:paraId="593A69A4" w14:textId="77777777" w:rsidR="00474E85" w:rsidRPr="00037056" w:rsidRDefault="00474E85" w:rsidP="0063302D">
      <w:pPr>
        <w:keepNext/>
        <w:keepLines/>
        <w:jc w:val="both"/>
        <w:rPr>
          <w:rFonts w:ascii="Tahoma" w:hAnsi="Tahoma" w:cs="Tahoma"/>
        </w:rPr>
      </w:pPr>
    </w:p>
    <w:p w14:paraId="30F39DF5" w14:textId="4D8989F9" w:rsidR="00474E85" w:rsidRDefault="00474E85" w:rsidP="0063302D">
      <w:pPr>
        <w:keepNext/>
        <w:keepLines/>
        <w:jc w:val="both"/>
        <w:rPr>
          <w:rFonts w:ascii="Tahoma" w:hAnsi="Tahoma" w:cs="Tahoma"/>
        </w:rPr>
      </w:pPr>
      <w:r>
        <w:rPr>
          <w:rFonts w:ascii="Tahoma" w:hAnsi="Tahoma" w:cs="Tahoma"/>
        </w:rPr>
        <w:t xml:space="preserve">Nakladanje produkta </w:t>
      </w:r>
      <w:r w:rsidRPr="002E419A">
        <w:rPr>
          <w:rFonts w:ascii="Tahoma" w:hAnsi="Tahoma" w:cs="Tahoma"/>
        </w:rPr>
        <w:t xml:space="preserve">in izdajo tehtalnih listov </w:t>
      </w:r>
      <w:r>
        <w:rPr>
          <w:rFonts w:ascii="Tahoma" w:hAnsi="Tahoma" w:cs="Tahoma"/>
        </w:rPr>
        <w:t xml:space="preserve">bo zagotovil naročnik. </w:t>
      </w:r>
    </w:p>
    <w:p w14:paraId="0CFF90A1" w14:textId="77777777" w:rsidR="005B4BB7" w:rsidRDefault="005B4BB7" w:rsidP="0063302D">
      <w:pPr>
        <w:keepNext/>
        <w:keepLines/>
        <w:jc w:val="both"/>
        <w:rPr>
          <w:rFonts w:ascii="Tahoma" w:hAnsi="Tahoma" w:cs="Tahoma"/>
        </w:rPr>
      </w:pPr>
    </w:p>
    <w:p w14:paraId="435C350C" w14:textId="77777777" w:rsidR="00971DC6" w:rsidRDefault="00C6266C" w:rsidP="0063302D">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436BEEEB" w14:textId="77777777" w:rsidR="00AD2E94" w:rsidRPr="00C6266C" w:rsidRDefault="00AD2E94" w:rsidP="0063302D">
      <w:pPr>
        <w:keepNext/>
        <w:keepLines/>
        <w:tabs>
          <w:tab w:val="left" w:pos="851"/>
          <w:tab w:val="left" w:pos="1702"/>
        </w:tabs>
        <w:ind w:left="1440"/>
        <w:jc w:val="both"/>
        <w:rPr>
          <w:rFonts w:ascii="Tahoma" w:hAnsi="Tahoma" w:cs="Tahoma"/>
          <w:b/>
        </w:rPr>
      </w:pPr>
    </w:p>
    <w:p w14:paraId="1EB973E2" w14:textId="77777777" w:rsidR="002474B7" w:rsidRPr="00C8579C" w:rsidRDefault="002474B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B9F55A8" w14:textId="77777777" w:rsidR="002474B7" w:rsidRPr="00C8579C" w:rsidRDefault="002474B7" w:rsidP="0063302D">
      <w:pPr>
        <w:keepNext/>
        <w:keepLines/>
        <w:tabs>
          <w:tab w:val="left" w:pos="851"/>
          <w:tab w:val="left" w:pos="1702"/>
        </w:tabs>
        <w:ind w:left="1440"/>
        <w:jc w:val="both"/>
        <w:rPr>
          <w:rFonts w:ascii="Tahoma" w:hAnsi="Tahoma" w:cs="Tahoma"/>
          <w:b/>
        </w:rPr>
      </w:pPr>
    </w:p>
    <w:p w14:paraId="3AA5DC7B" w14:textId="77777777" w:rsidR="00610C6B" w:rsidRPr="00C8579C" w:rsidRDefault="00610C6B" w:rsidP="0063302D">
      <w:pPr>
        <w:keepNext/>
        <w:keepLines/>
        <w:jc w:val="both"/>
        <w:rPr>
          <w:rFonts w:ascii="Tahoma" w:hAnsi="Tahoma" w:cs="Tahoma"/>
        </w:rPr>
      </w:pPr>
      <w:r w:rsidRPr="00C8579C">
        <w:rPr>
          <w:rFonts w:ascii="Tahoma" w:hAnsi="Tahoma" w:cs="Tahoma"/>
        </w:rPr>
        <w:t>Izvajalec ni odgovoren za delno ali celotno neizpolnjevanje obveznosti, če je to posledica višje sile.</w:t>
      </w:r>
    </w:p>
    <w:p w14:paraId="340E5C23" w14:textId="54230610" w:rsidR="001D7D34" w:rsidRDefault="001D7D34" w:rsidP="0063302D">
      <w:pPr>
        <w:keepNext/>
        <w:keepLines/>
        <w:jc w:val="both"/>
        <w:rPr>
          <w:rFonts w:ascii="Tahoma" w:hAnsi="Tahoma" w:cs="Tahoma"/>
        </w:rPr>
      </w:pPr>
    </w:p>
    <w:p w14:paraId="5F3DB761" w14:textId="1C79DDF5" w:rsidR="00D23908" w:rsidRPr="00285804" w:rsidRDefault="00D23908" w:rsidP="00D23908">
      <w:pPr>
        <w:keepNext/>
        <w:keepLines/>
        <w:jc w:val="both"/>
        <w:rPr>
          <w:rFonts w:ascii="Tahoma" w:hAnsi="Tahoma" w:cs="Tahoma"/>
          <w:bCs/>
        </w:rPr>
      </w:pPr>
      <w:r w:rsidRPr="00285804">
        <w:rPr>
          <w:rFonts w:ascii="Tahoma" w:hAnsi="Tahoma" w:cs="Tahoma"/>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r w:rsidRPr="00285804">
        <w:rPr>
          <w:rFonts w:ascii="Tahoma" w:hAnsi="Tahoma" w:cs="Tahoma"/>
        </w:rPr>
        <w:t xml:space="preserve">. Če je izvedba </w:t>
      </w:r>
      <w:r>
        <w:rPr>
          <w:rFonts w:ascii="Tahoma" w:hAnsi="Tahoma" w:cs="Tahoma"/>
        </w:rPr>
        <w:t>storitev</w:t>
      </w:r>
      <w:r w:rsidRPr="00285804">
        <w:rPr>
          <w:rFonts w:ascii="Tahoma" w:hAnsi="Tahoma" w:cs="Tahoma"/>
        </w:rPr>
        <w:t xml:space="preserve"> delno ali v celoti motena oziroma preprečena zaradi višje sile, je izvajalec o tem dolžan nemudoma obvestiti naročnika. Prav tako ga je dolžan sproti obveščati o prenehanju takih okoliščin. Na zahtevo naročnika je izvajalec dolžan dokazati obstoj višje sile. </w:t>
      </w:r>
    </w:p>
    <w:p w14:paraId="5DB0ED49" w14:textId="77777777" w:rsidR="00D23908" w:rsidRPr="00285804" w:rsidRDefault="00D23908" w:rsidP="00D23908">
      <w:pPr>
        <w:keepNext/>
        <w:keepLines/>
        <w:jc w:val="both"/>
        <w:rPr>
          <w:rFonts w:ascii="Tahoma" w:hAnsi="Tahoma" w:cs="Tahoma"/>
        </w:rPr>
      </w:pPr>
    </w:p>
    <w:p w14:paraId="678BFCAF" w14:textId="0F97ABF9" w:rsidR="00D23908" w:rsidRPr="00285804" w:rsidRDefault="00D23908" w:rsidP="00D23908">
      <w:pPr>
        <w:keepNext/>
        <w:keepLines/>
        <w:jc w:val="both"/>
        <w:rPr>
          <w:rFonts w:ascii="Tahoma" w:hAnsi="Tahoma" w:cs="Tahoma"/>
        </w:rPr>
      </w:pPr>
      <w:r w:rsidRPr="00285804">
        <w:rPr>
          <w:rFonts w:ascii="Tahoma" w:hAnsi="Tahoma" w:cs="Tahoma"/>
        </w:rPr>
        <w:t xml:space="preserve">Le v primerih, navedenih v tem členu, naročnik ne bo izvajal sankcij proti izvajalcu po </w:t>
      </w:r>
      <w:r>
        <w:rPr>
          <w:rFonts w:ascii="Tahoma" w:hAnsi="Tahoma" w:cs="Tahoma"/>
        </w:rPr>
        <w:t>1</w:t>
      </w:r>
      <w:r w:rsidR="006D0CBD">
        <w:rPr>
          <w:rFonts w:ascii="Tahoma" w:hAnsi="Tahoma" w:cs="Tahoma"/>
        </w:rPr>
        <w:t>8</w:t>
      </w:r>
      <w:r w:rsidRPr="00285804">
        <w:rPr>
          <w:rFonts w:ascii="Tahoma" w:hAnsi="Tahoma" w:cs="Tahoma"/>
        </w:rPr>
        <w:t xml:space="preserve">. in </w:t>
      </w:r>
      <w:r w:rsidR="006D0CBD">
        <w:rPr>
          <w:rFonts w:ascii="Tahoma" w:hAnsi="Tahoma" w:cs="Tahoma"/>
        </w:rPr>
        <w:t>23</w:t>
      </w:r>
      <w:r w:rsidRPr="00285804">
        <w:rPr>
          <w:rFonts w:ascii="Tahoma" w:hAnsi="Tahoma" w:cs="Tahoma"/>
        </w:rPr>
        <w:t>. členu tega okvirnega sporazuma.</w:t>
      </w:r>
    </w:p>
    <w:p w14:paraId="714B5762" w14:textId="77777777" w:rsidR="00AC4341" w:rsidRDefault="00AC4341" w:rsidP="0063302D">
      <w:pPr>
        <w:keepNext/>
        <w:keepLines/>
        <w:jc w:val="both"/>
        <w:rPr>
          <w:rFonts w:ascii="Tahoma" w:hAnsi="Tahoma" w:cs="Tahoma"/>
        </w:rPr>
      </w:pPr>
    </w:p>
    <w:p w14:paraId="72644E66" w14:textId="77777777" w:rsidR="00B578F7" w:rsidRPr="00C8579C" w:rsidRDefault="00B578F7"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0D208C61" w14:textId="77777777" w:rsidR="00B578F7" w:rsidRPr="00C8579C" w:rsidRDefault="00B578F7" w:rsidP="0063302D">
      <w:pPr>
        <w:keepNext/>
        <w:keepLines/>
        <w:spacing w:line="288" w:lineRule="auto"/>
        <w:jc w:val="center"/>
        <w:rPr>
          <w:rFonts w:ascii="Tahoma" w:hAnsi="Tahoma" w:cs="Tahoma"/>
          <w:b/>
        </w:rPr>
      </w:pPr>
    </w:p>
    <w:p w14:paraId="34B61951" w14:textId="77777777" w:rsidR="00171035" w:rsidRPr="00C8579C" w:rsidRDefault="00B578F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8F5F51E" w14:textId="77777777" w:rsidR="00171035" w:rsidRPr="00C8579C" w:rsidRDefault="00171035" w:rsidP="0063302D">
      <w:pPr>
        <w:keepNext/>
        <w:keepLines/>
        <w:jc w:val="both"/>
        <w:rPr>
          <w:rFonts w:ascii="Tahoma" w:hAnsi="Tahoma" w:cs="Tahoma"/>
        </w:rPr>
      </w:pPr>
    </w:p>
    <w:p w14:paraId="1EC95EAF" w14:textId="77777777" w:rsidR="004F05EC" w:rsidRPr="00C8579C" w:rsidRDefault="004F05EC" w:rsidP="0063302D">
      <w:pPr>
        <w:keepNext/>
        <w:keepLines/>
        <w:tabs>
          <w:tab w:val="left" w:pos="851"/>
          <w:tab w:val="left" w:pos="1702"/>
        </w:tabs>
        <w:jc w:val="both"/>
        <w:rPr>
          <w:rFonts w:ascii="Tahoma" w:hAnsi="Tahoma" w:cs="Tahoma"/>
        </w:rPr>
      </w:pPr>
      <w:r w:rsidRPr="00C8579C">
        <w:rPr>
          <w:rFonts w:ascii="Tahoma" w:hAnsi="Tahoma" w:cs="Tahoma"/>
        </w:rPr>
        <w:t>Izvajalec se obvezuje:</w:t>
      </w:r>
    </w:p>
    <w:p w14:paraId="2E4230CC"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z naročnikom skleniti Pisni sporazum, ki ureja skupne varstvene ukrepe za zagotavljanje varstva in zdravja pri delu, ki jih je potrebno upoštevati na lokaciji RCERO Ljubljana oziroma MBO RCERO Ljubljana, ki je priloga tega okvirnega sporazuma,</w:t>
      </w:r>
    </w:p>
    <w:p w14:paraId="3C56D80D"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upoštevati obstoječe stanje na mikrolokaciji MBO RCERO Ljubljana, tako da bo izvedba predmeta okvirnega sporazuma omogočala neprekinjen delovni proces na lokaciji RCERO Ljubljana,</w:t>
      </w:r>
    </w:p>
    <w:p w14:paraId="6AAB51AC"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prevzete storitve izvršiti strokovno pravilno, vestno in kvalitetno, v skladu z vsemi veljavnimi tehničnimi predpisi, standardi in normativi, razpisnimi pogoji,</w:t>
      </w:r>
      <w:r w:rsidRPr="002F3FA3">
        <w:rPr>
          <w:rFonts w:ascii="Tahoma" w:hAnsi="Tahoma" w:cs="Tahoma"/>
          <w:sz w:val="22"/>
        </w:rPr>
        <w:t xml:space="preserve"> </w:t>
      </w:r>
      <w:r w:rsidRPr="002F3FA3">
        <w:rPr>
          <w:rFonts w:ascii="Tahoma" w:hAnsi="Tahoma" w:cs="Tahoma"/>
        </w:rPr>
        <w:t>ob tesnem sodelovanju z naročnikom (skrbnost dobrega strokovnjaka</w:t>
      </w:r>
      <w:r w:rsidR="00FC1A82" w:rsidRPr="002F3FA3">
        <w:rPr>
          <w:rFonts w:ascii="Tahoma" w:hAnsi="Tahoma" w:cs="Tahoma"/>
        </w:rPr>
        <w:t>),</w:t>
      </w:r>
    </w:p>
    <w:p w14:paraId="4969235A"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prevzeti odgovornost za izpolnjevanje varstvenih ukrepov na lokaciji RCERO Ljubljana,</w:t>
      </w:r>
    </w:p>
    <w:p w14:paraId="617E14CD"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storitve izvajati na način, da se ne ogroža varnost in zdravje ostalih na lokaciji RCERO Ljubljana (preprečiti nepooblaščenim osebam dostop v delovno območje strojev, prašenje zmanjšati na najmanjšo možno stopnjo),</w:t>
      </w:r>
    </w:p>
    <w:p w14:paraId="3CF0E5E6" w14:textId="6EFEDEA2"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 xml:space="preserve">prevzem </w:t>
      </w:r>
      <w:r w:rsidR="006D0CBD">
        <w:rPr>
          <w:rFonts w:ascii="Tahoma" w:hAnsi="Tahoma" w:cs="Tahoma"/>
        </w:rPr>
        <w:t xml:space="preserve">in odvoz </w:t>
      </w:r>
      <w:r w:rsidRPr="002F3FA3">
        <w:rPr>
          <w:rFonts w:ascii="Tahoma" w:hAnsi="Tahoma" w:cs="Tahoma"/>
        </w:rPr>
        <w:t>produkta opravljati skladno z razporedom dela na lokaciji RCERO Ljubljana,</w:t>
      </w:r>
    </w:p>
    <w:p w14:paraId="00B071D7" w14:textId="1E47C68E"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redno izvajati prevzem</w:t>
      </w:r>
      <w:r w:rsidR="006D0CBD">
        <w:rPr>
          <w:rFonts w:ascii="Tahoma" w:hAnsi="Tahoma" w:cs="Tahoma"/>
        </w:rPr>
        <w:t xml:space="preserve"> in odvoz</w:t>
      </w:r>
      <w:r w:rsidRPr="002F3FA3">
        <w:rPr>
          <w:rFonts w:ascii="Tahoma" w:hAnsi="Tahoma" w:cs="Tahoma"/>
        </w:rPr>
        <w:t xml:space="preserve"> produkta,</w:t>
      </w:r>
    </w:p>
    <w:p w14:paraId="0C0BEAF3" w14:textId="0BCDCBE3"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lastRenderedPageBreak/>
        <w:t>izvajati vhodno</w:t>
      </w:r>
      <w:r w:rsidR="00FE40A8">
        <w:rPr>
          <w:rFonts w:ascii="Tahoma" w:hAnsi="Tahoma" w:cs="Tahoma"/>
        </w:rPr>
        <w:t xml:space="preserve"> (</w:t>
      </w:r>
      <w:r w:rsidR="00C72555">
        <w:rPr>
          <w:rFonts w:ascii="Tahoma" w:hAnsi="Tahoma" w:cs="Tahoma"/>
        </w:rPr>
        <w:t xml:space="preserve">tehtanje </w:t>
      </w:r>
      <w:r w:rsidR="00FE40A8">
        <w:rPr>
          <w:rFonts w:ascii="Tahoma" w:hAnsi="Tahoma" w:cs="Tahoma"/>
        </w:rPr>
        <w:t>prazn</w:t>
      </w:r>
      <w:r w:rsidR="00C72555">
        <w:rPr>
          <w:rFonts w:ascii="Tahoma" w:hAnsi="Tahoma" w:cs="Tahoma"/>
        </w:rPr>
        <w:t>ega</w:t>
      </w:r>
      <w:r w:rsidR="00FE40A8">
        <w:rPr>
          <w:rFonts w:ascii="Tahoma" w:hAnsi="Tahoma" w:cs="Tahoma"/>
        </w:rPr>
        <w:t xml:space="preserve"> vozil</w:t>
      </w:r>
      <w:r w:rsidR="00C72555">
        <w:rPr>
          <w:rFonts w:ascii="Tahoma" w:hAnsi="Tahoma" w:cs="Tahoma"/>
        </w:rPr>
        <w:t>a ob prihodu</w:t>
      </w:r>
      <w:r w:rsidR="00FE40A8">
        <w:rPr>
          <w:rFonts w:ascii="Tahoma" w:hAnsi="Tahoma" w:cs="Tahoma"/>
        </w:rPr>
        <w:t>)</w:t>
      </w:r>
      <w:r w:rsidRPr="002F3FA3">
        <w:rPr>
          <w:rFonts w:ascii="Tahoma" w:hAnsi="Tahoma" w:cs="Tahoma"/>
        </w:rPr>
        <w:t xml:space="preserve"> in izhodno tehtanje</w:t>
      </w:r>
      <w:r w:rsidR="00C72555">
        <w:rPr>
          <w:rFonts w:ascii="Tahoma" w:hAnsi="Tahoma" w:cs="Tahoma"/>
        </w:rPr>
        <w:t xml:space="preserve"> (tehtanje polnega vozila ob odhodu)</w:t>
      </w:r>
      <w:r w:rsidRPr="002F3FA3">
        <w:rPr>
          <w:rFonts w:ascii="Tahoma" w:hAnsi="Tahoma" w:cs="Tahoma"/>
        </w:rPr>
        <w:t xml:space="preserve"> na uradno umerjeni tehtnici naročnika na lokaciji RCERO Ljubljana,</w:t>
      </w:r>
    </w:p>
    <w:p w14:paraId="40411557" w14:textId="3BD678AF"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pred iz</w:t>
      </w:r>
      <w:r w:rsidR="006D0CBD">
        <w:rPr>
          <w:rFonts w:ascii="Tahoma" w:hAnsi="Tahoma" w:cs="Tahoma"/>
        </w:rPr>
        <w:t>stavitvijo</w:t>
      </w:r>
      <w:r w:rsidRPr="002F3FA3">
        <w:rPr>
          <w:rFonts w:ascii="Tahoma" w:hAnsi="Tahoma" w:cs="Tahoma"/>
        </w:rPr>
        <w:t xml:space="preserve"> računa za opravljene storitve potrditi elektronske evidenčne liste v informacijskem sistemu ravnanja z odpadki (IS-Odpadki – na spletni strani ARSO),</w:t>
      </w:r>
    </w:p>
    <w:p w14:paraId="1BDC7E44" w14:textId="77777777" w:rsidR="00474E85" w:rsidRPr="002F3FA3"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obveščati naročnika o vseh spremembah, ki bi lahko vplivale na izvršitev obveznosti po okvirnem sporazumu,</w:t>
      </w:r>
    </w:p>
    <w:p w14:paraId="74E4B5CA" w14:textId="0E376DCD" w:rsidR="0044224D" w:rsidRDefault="00474E85" w:rsidP="0063302D">
      <w:pPr>
        <w:pStyle w:val="Odstavekseznama"/>
        <w:keepNext/>
        <w:keepLines/>
        <w:numPr>
          <w:ilvl w:val="0"/>
          <w:numId w:val="48"/>
        </w:numPr>
        <w:jc w:val="both"/>
        <w:rPr>
          <w:rFonts w:ascii="Tahoma" w:hAnsi="Tahoma" w:cs="Tahoma"/>
        </w:rPr>
      </w:pPr>
      <w:r w:rsidRPr="002F3FA3">
        <w:rPr>
          <w:rFonts w:ascii="Tahoma" w:hAnsi="Tahoma" w:cs="Tahoma"/>
        </w:rPr>
        <w:t>poravnati vso morebitno nastalo škodo, ki bi jo med izvajanjem storitev povzročil na lokaciji RCERO Ljubljana, na objektih ali napravah naročnika ali tretjim osebam.</w:t>
      </w:r>
    </w:p>
    <w:p w14:paraId="7F7BF98E" w14:textId="77777777" w:rsidR="00C364F5" w:rsidRDefault="00C364F5" w:rsidP="00C364F5">
      <w:pPr>
        <w:pStyle w:val="Odstavekseznama"/>
        <w:keepNext/>
        <w:keepLines/>
        <w:ind w:left="720"/>
        <w:jc w:val="both"/>
        <w:rPr>
          <w:rFonts w:ascii="Tahoma" w:hAnsi="Tahoma" w:cs="Tahoma"/>
        </w:rPr>
      </w:pPr>
    </w:p>
    <w:p w14:paraId="7E84360B" w14:textId="77777777" w:rsidR="00DE098B" w:rsidRPr="00C8579C" w:rsidRDefault="00B578F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11A4B2B" w14:textId="77777777" w:rsidR="006C4C08" w:rsidRPr="00C8579C" w:rsidRDefault="006C4C08" w:rsidP="0063302D">
      <w:pPr>
        <w:keepNext/>
        <w:keepLines/>
        <w:jc w:val="both"/>
        <w:rPr>
          <w:rFonts w:ascii="Tahoma" w:hAnsi="Tahoma" w:cs="Tahoma"/>
          <w:b/>
        </w:rPr>
      </w:pPr>
    </w:p>
    <w:p w14:paraId="58C27E2C" w14:textId="77777777" w:rsidR="004F05EC" w:rsidRPr="00C8579C" w:rsidRDefault="004F05EC" w:rsidP="0063302D">
      <w:pPr>
        <w:keepNext/>
        <w:keepLines/>
        <w:tabs>
          <w:tab w:val="left" w:pos="851"/>
          <w:tab w:val="left" w:pos="1702"/>
        </w:tabs>
        <w:jc w:val="both"/>
        <w:rPr>
          <w:rFonts w:ascii="Tahoma" w:hAnsi="Tahoma" w:cs="Tahoma"/>
        </w:rPr>
      </w:pPr>
      <w:r w:rsidRPr="00C8579C">
        <w:rPr>
          <w:rFonts w:ascii="Tahoma" w:hAnsi="Tahoma" w:cs="Tahoma"/>
        </w:rPr>
        <w:t>Naročnik se obvezuje:</w:t>
      </w:r>
    </w:p>
    <w:p w14:paraId="386F37C0"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z izvajalcem skleniti Pisni sporazum, ki ureja skupne varstvene ukrepe za zagotavljanje varstva in zdravja pri delu, ki jih je potrebno upoštevati na lokaciji RCERO Ljubljana oziroma MBO RCERO Ljubljana, ki je priloga tega okvirnega sporazuma,</w:t>
      </w:r>
    </w:p>
    <w:p w14:paraId="1DBA8B75"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sodelovati z izvajalcem z namenom, da se obveznosti po okvirnem sporazumu izvršijo pravočasno,</w:t>
      </w:r>
    </w:p>
    <w:p w14:paraId="1884BEA7"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tekoče obveščati izvajalca o vseh spremembah, ki bi lahko vplivale na izvršitev obveznosti po okvirnem sporazumu,</w:t>
      </w:r>
    </w:p>
    <w:p w14:paraId="3792DA85"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izvajati nakladanje produkta na prevozna sredstva izvajalca,</w:t>
      </w:r>
    </w:p>
    <w:p w14:paraId="17D5EF98"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 xml:space="preserve">izvajati tehtanje produkta na uradno umerjeni tehtnici naročnika pred odvozom z lokacije RCERO Ljubljana, </w:t>
      </w:r>
    </w:p>
    <w:p w14:paraId="05555471" w14:textId="77777777" w:rsidR="00474E85"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poravnati obveznosti do izvajalca in njegovih nominiranih podizvajalcev,</w:t>
      </w:r>
    </w:p>
    <w:p w14:paraId="35952BB3" w14:textId="77777777" w:rsidR="0096286C" w:rsidRPr="00930DF8" w:rsidRDefault="00474E85" w:rsidP="0063302D">
      <w:pPr>
        <w:pStyle w:val="Odstavekseznama"/>
        <w:keepNext/>
        <w:keepLines/>
        <w:numPr>
          <w:ilvl w:val="0"/>
          <w:numId w:val="49"/>
        </w:numPr>
        <w:jc w:val="both"/>
        <w:rPr>
          <w:rFonts w:ascii="Tahoma" w:hAnsi="Tahoma" w:cs="Tahoma"/>
        </w:rPr>
      </w:pPr>
      <w:r w:rsidRPr="00930DF8">
        <w:rPr>
          <w:rFonts w:ascii="Tahoma" w:hAnsi="Tahoma" w:cs="Tahoma"/>
        </w:rPr>
        <w:t>opravljati nadzor nad izvajanjem storitev s strani izvajalca; v kolikor naročnik ugotovi, da izvajalec ne izpolnjuje svojih obveznosti v skladu z določili tega okvirnega sporazuma in zahtevami razpisne</w:t>
      </w:r>
      <w:r w:rsidR="00930DF8" w:rsidRPr="00930DF8">
        <w:rPr>
          <w:rFonts w:ascii="Tahoma" w:hAnsi="Tahoma" w:cs="Tahoma"/>
        </w:rPr>
        <w:t xml:space="preserve"> do</w:t>
      </w:r>
      <w:r w:rsidRPr="00930DF8">
        <w:rPr>
          <w:rFonts w:ascii="Tahoma" w:hAnsi="Tahoma" w:cs="Tahoma"/>
        </w:rPr>
        <w:t>kumentacije, lahko naročnik takoj pisno odstopi od okvirnega sporazuma, brez odškodninske odgovornosti do izvajalca.</w:t>
      </w:r>
    </w:p>
    <w:p w14:paraId="36BA31CB" w14:textId="77777777" w:rsidR="00FC1A82" w:rsidRPr="00C8579C" w:rsidRDefault="00FC1A82" w:rsidP="0063302D">
      <w:pPr>
        <w:keepNext/>
        <w:keepLines/>
        <w:jc w:val="both"/>
        <w:rPr>
          <w:rFonts w:ascii="Tahoma" w:hAnsi="Tahoma" w:cs="Tahoma"/>
        </w:rPr>
      </w:pPr>
    </w:p>
    <w:p w14:paraId="20150254" w14:textId="77777777" w:rsidR="00BF4D55" w:rsidRPr="00C8579C" w:rsidRDefault="00841121"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6107123A" w14:textId="77777777" w:rsidR="00BF4D55" w:rsidRPr="00C8579C" w:rsidRDefault="00BF4D55" w:rsidP="0063302D">
      <w:pPr>
        <w:keepNext/>
        <w:keepLines/>
        <w:tabs>
          <w:tab w:val="left" w:pos="567"/>
          <w:tab w:val="left" w:pos="1702"/>
        </w:tabs>
        <w:jc w:val="both"/>
        <w:rPr>
          <w:rFonts w:ascii="Tahoma" w:hAnsi="Tahoma" w:cs="Tahoma"/>
          <w:b/>
        </w:rPr>
      </w:pPr>
    </w:p>
    <w:p w14:paraId="6753205F" w14:textId="77777777" w:rsidR="00841121" w:rsidRPr="00C8579C" w:rsidRDefault="001C5BC7"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B0DCC87" w14:textId="77777777" w:rsidR="001C5BC7" w:rsidRPr="00C8579C" w:rsidRDefault="001C5BC7" w:rsidP="0063302D">
      <w:pPr>
        <w:keepNext/>
        <w:keepLines/>
        <w:ind w:left="426"/>
        <w:rPr>
          <w:rFonts w:ascii="Tahoma" w:hAnsi="Tahoma" w:cs="Tahoma"/>
          <w:b/>
        </w:rPr>
      </w:pPr>
    </w:p>
    <w:p w14:paraId="5B6C4616" w14:textId="4A343FF4" w:rsidR="00474E85" w:rsidRPr="00D21991" w:rsidRDefault="00474E85" w:rsidP="0063302D">
      <w:pPr>
        <w:keepNext/>
        <w:keepLines/>
        <w:jc w:val="both"/>
        <w:rPr>
          <w:rFonts w:ascii="Tahoma" w:hAnsi="Tahoma" w:cs="Tahoma"/>
        </w:rPr>
      </w:pPr>
      <w:r w:rsidRPr="00C509F8">
        <w:rPr>
          <w:rFonts w:ascii="Tahoma" w:hAnsi="Tahoma" w:cs="Tahoma"/>
        </w:rPr>
        <w:t>Izvajalec se obvezuje, da bo</w:t>
      </w:r>
      <w:r w:rsidR="006D0CBD">
        <w:rPr>
          <w:rFonts w:ascii="Tahoma" w:hAnsi="Tahoma" w:cs="Tahoma"/>
        </w:rPr>
        <w:t>,</w:t>
      </w:r>
      <w:r w:rsidRPr="00C509F8">
        <w:rPr>
          <w:rFonts w:ascii="Tahoma" w:hAnsi="Tahoma" w:cs="Tahoma"/>
        </w:rPr>
        <w:t xml:space="preserve">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w:t>
      </w:r>
      <w:r w:rsidR="00AE2C75">
        <w:rPr>
          <w:rFonts w:ascii="Tahoma" w:hAnsi="Tahoma" w:cs="Tahoma"/>
        </w:rPr>
        <w:t xml:space="preserve">koledarskih </w:t>
      </w:r>
      <w:r w:rsidRPr="00C509F8">
        <w:rPr>
          <w:rFonts w:ascii="Tahoma" w:hAnsi="Tahoma" w:cs="Tahoma"/>
        </w:rPr>
        <w:t xml:space="preserve">dni od sklenitve okvirnega sporazuma, predložil naročniku </w:t>
      </w:r>
      <w:r w:rsidR="00D21991">
        <w:rPr>
          <w:rFonts w:ascii="Tahoma" w:hAnsi="Tahoma" w:cs="Tahoma"/>
        </w:rPr>
        <w:t xml:space="preserve">podpisano in žigosano bianko menico </w:t>
      </w:r>
      <w:r w:rsidR="00D21991" w:rsidRPr="00D21991">
        <w:rPr>
          <w:rFonts w:ascii="Tahoma" w:hAnsi="Tahoma" w:cs="Tahoma"/>
        </w:rPr>
        <w:t>skupaj z</w:t>
      </w:r>
      <w:r w:rsidR="00D21991">
        <w:rPr>
          <w:rFonts w:ascii="Tahoma" w:hAnsi="Tahoma" w:cs="Tahoma"/>
        </w:rPr>
        <w:t xml:space="preserve"> izpolnjeno, podpisano in žigosano</w:t>
      </w:r>
      <w:r w:rsidR="00D21991" w:rsidRPr="00D21991">
        <w:rPr>
          <w:rFonts w:ascii="Tahoma" w:hAnsi="Tahoma" w:cs="Tahoma"/>
        </w:rPr>
        <w:t xml:space="preserve"> menično izjavo za zavarovanje dobre izvedbe obveznosti</w:t>
      </w:r>
      <w:r w:rsidR="00D21991" w:rsidRPr="00D21991">
        <w:t xml:space="preserve"> </w:t>
      </w:r>
      <w:r w:rsidR="00D21991" w:rsidRPr="00D21991">
        <w:rPr>
          <w:rFonts w:ascii="Tahoma" w:hAnsi="Tahoma" w:cs="Tahoma"/>
        </w:rPr>
        <w:t>iz okvirnega sporazuma</w:t>
      </w:r>
      <w:r w:rsidR="00D21991">
        <w:rPr>
          <w:rFonts w:ascii="Tahoma" w:hAnsi="Tahoma" w:cs="Tahoma"/>
          <w:u w:val="single"/>
        </w:rPr>
        <w:t xml:space="preserve"> </w:t>
      </w:r>
      <w:r w:rsidR="00D21991">
        <w:rPr>
          <w:rFonts w:ascii="Tahoma" w:hAnsi="Tahoma" w:cs="Tahoma"/>
        </w:rPr>
        <w:t xml:space="preserve">(t.j. izpolnjen, podpisan in žigosan obrazec »Menična izjava za zavarovanje dobre izvedbe obveznosti iz okvirnega sporazuma«) (skladno z vzorcem iz razpisne dokumentacije), </w:t>
      </w:r>
      <w:r w:rsidR="00D21991" w:rsidRPr="00D21991">
        <w:rPr>
          <w:rFonts w:ascii="Tahoma" w:hAnsi="Tahoma" w:cs="Tahoma"/>
        </w:rPr>
        <w:t xml:space="preserve">z dobo veljavnosti še najmanj 30 (trideset) </w:t>
      </w:r>
      <w:r w:rsidR="00D21991">
        <w:rPr>
          <w:rFonts w:ascii="Tahoma" w:hAnsi="Tahoma" w:cs="Tahoma"/>
        </w:rPr>
        <w:t xml:space="preserve">koledarskih </w:t>
      </w:r>
      <w:r w:rsidR="00D21991" w:rsidRPr="00D21991">
        <w:rPr>
          <w:rFonts w:ascii="Tahoma" w:hAnsi="Tahoma" w:cs="Tahoma"/>
        </w:rPr>
        <w:t xml:space="preserve">dni po preteku veljavnosti okvirnega sporazuma </w:t>
      </w:r>
      <w:r w:rsidR="00D21991" w:rsidRPr="00D21991">
        <w:rPr>
          <w:rFonts w:ascii="Tahoma" w:hAnsi="Tahoma" w:cs="Tahoma"/>
          <w:u w:val="single"/>
        </w:rPr>
        <w:t>in</w:t>
      </w:r>
      <w:r w:rsidR="00D21991" w:rsidRPr="00D21991">
        <w:rPr>
          <w:rFonts w:ascii="Tahoma" w:hAnsi="Tahoma" w:cs="Tahoma"/>
        </w:rPr>
        <w:t xml:space="preserve"> v višini</w:t>
      </w:r>
      <w:r w:rsidR="00D21991" w:rsidRPr="00D21991">
        <w:rPr>
          <w:rFonts w:ascii="Tahoma" w:hAnsi="Tahoma" w:cs="Tahoma"/>
          <w:u w:val="single"/>
        </w:rPr>
        <w:t>  </w:t>
      </w:r>
      <w:r w:rsidR="00D21991" w:rsidRPr="00D21991">
        <w:rPr>
          <w:rFonts w:ascii="Tahoma" w:hAnsi="Tahoma" w:cs="Tahoma"/>
        </w:rPr>
        <w:t xml:space="preserve">5 % </w:t>
      </w:r>
      <w:r w:rsidR="00D21991" w:rsidRPr="00110CA3">
        <w:rPr>
          <w:rFonts w:ascii="Tahoma" w:hAnsi="Tahoma" w:cs="Tahoma"/>
        </w:rPr>
        <w:t>(</w:t>
      </w:r>
      <w:r w:rsidR="00D21991">
        <w:rPr>
          <w:rFonts w:ascii="Tahoma" w:hAnsi="Tahoma" w:cs="Tahoma"/>
        </w:rPr>
        <w:t xml:space="preserve">pet </w:t>
      </w:r>
      <w:r w:rsidR="00D21991" w:rsidRPr="00110CA3">
        <w:rPr>
          <w:rFonts w:ascii="Tahoma" w:hAnsi="Tahoma" w:cs="Tahoma"/>
        </w:rPr>
        <w:t>odstotkov)</w:t>
      </w:r>
      <w:r w:rsidR="00D21991">
        <w:rPr>
          <w:rFonts w:ascii="Tahoma" w:hAnsi="Tahoma" w:cs="Tahoma"/>
        </w:rPr>
        <w:t xml:space="preserve"> vrednosti okvirnega sporazuma brez DDV</w:t>
      </w:r>
      <w:r>
        <w:rPr>
          <w:rFonts w:ascii="Tahoma" w:hAnsi="Tahoma" w:cs="Tahoma"/>
        </w:rPr>
        <w:t>, navedene v</w:t>
      </w:r>
      <w:r w:rsidR="00610E3F">
        <w:rPr>
          <w:rFonts w:ascii="Tahoma" w:hAnsi="Tahoma" w:cs="Tahoma"/>
        </w:rPr>
        <w:t xml:space="preserve"> prvem odstavku</w:t>
      </w:r>
      <w:r>
        <w:rPr>
          <w:rFonts w:ascii="Tahoma" w:hAnsi="Tahoma" w:cs="Tahoma"/>
        </w:rPr>
        <w:t xml:space="preserve"> 3. člen</w:t>
      </w:r>
      <w:r w:rsidR="00610E3F">
        <w:rPr>
          <w:rFonts w:ascii="Tahoma" w:hAnsi="Tahoma" w:cs="Tahoma"/>
        </w:rPr>
        <w:t>a</w:t>
      </w:r>
      <w:r>
        <w:rPr>
          <w:rFonts w:ascii="Tahoma" w:hAnsi="Tahoma" w:cs="Tahoma"/>
        </w:rPr>
        <w:t xml:space="preserve"> tega okvirnega sporazuma, tj. …………… EUR (z besedo: …………………………… evrov in …./100)</w:t>
      </w:r>
      <w:r w:rsidRPr="00C509F8">
        <w:rPr>
          <w:rFonts w:ascii="Tahoma" w:hAnsi="Tahoma" w:cs="Tahoma"/>
        </w:rPr>
        <w:t>.</w:t>
      </w:r>
    </w:p>
    <w:p w14:paraId="2654D37E" w14:textId="77777777" w:rsidR="00474E85" w:rsidRDefault="00474E85" w:rsidP="0063302D">
      <w:pPr>
        <w:keepNext/>
        <w:keepLines/>
        <w:jc w:val="both"/>
        <w:rPr>
          <w:rFonts w:ascii="Tahoma" w:hAnsi="Tahoma" w:cs="Tahoma"/>
        </w:rPr>
      </w:pPr>
    </w:p>
    <w:p w14:paraId="1F425FD8" w14:textId="3AC01BD2" w:rsidR="008C2F86" w:rsidRDefault="00474E85" w:rsidP="0063302D">
      <w:pPr>
        <w:keepNext/>
        <w:keepLines/>
        <w:autoSpaceDE w:val="0"/>
        <w:autoSpaceDN w:val="0"/>
        <w:adjustRightInd w:val="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w:t>
      </w:r>
      <w:r w:rsidR="006D0CBD" w:rsidRPr="006D0CBD">
        <w:rPr>
          <w:rFonts w:ascii="Tahoma" w:hAnsi="Tahoma" w:cs="Tahoma"/>
        </w:rPr>
        <w:t xml:space="preserve"> </w:t>
      </w:r>
      <w:r w:rsidR="006D0CBD" w:rsidRPr="00A460F0">
        <w:rPr>
          <w:rFonts w:ascii="Tahoma" w:hAnsi="Tahoma" w:cs="Tahoma"/>
        </w:rPr>
        <w:t xml:space="preserve">V </w:t>
      </w:r>
      <w:r w:rsidR="006D0CBD">
        <w:rPr>
          <w:rFonts w:ascii="Tahoma" w:hAnsi="Tahoma" w:cs="Tahoma"/>
        </w:rPr>
        <w:t xml:space="preserve">tem </w:t>
      </w:r>
      <w:r w:rsidR="006D0CBD" w:rsidRPr="00A460F0">
        <w:rPr>
          <w:rFonts w:ascii="Tahoma" w:hAnsi="Tahoma" w:cs="Tahoma"/>
        </w:rPr>
        <w:t xml:space="preserve">primeru izvajalec </w:t>
      </w:r>
      <w:r w:rsidR="006D0CBD">
        <w:rPr>
          <w:rFonts w:ascii="Tahoma" w:hAnsi="Tahoma" w:cs="Tahoma"/>
        </w:rPr>
        <w:t xml:space="preserve">tudi </w:t>
      </w:r>
      <w:r w:rsidR="006D0CBD" w:rsidRPr="00A460F0">
        <w:rPr>
          <w:rFonts w:ascii="Tahoma" w:hAnsi="Tahoma" w:cs="Tahoma"/>
        </w:rPr>
        <w:t>ni upravičen do plačila za morebitne že prevzete količine produkta.</w:t>
      </w:r>
    </w:p>
    <w:p w14:paraId="32798A3D" w14:textId="7BB90E63" w:rsidR="001F0DEE" w:rsidRDefault="001F0DEE" w:rsidP="0063302D">
      <w:pPr>
        <w:keepNext/>
        <w:keepLines/>
        <w:autoSpaceDE w:val="0"/>
        <w:autoSpaceDN w:val="0"/>
        <w:adjustRightInd w:val="0"/>
        <w:jc w:val="both"/>
        <w:rPr>
          <w:rFonts w:ascii="Tahoma" w:hAnsi="Tahoma" w:cs="Tahoma"/>
        </w:rPr>
      </w:pPr>
    </w:p>
    <w:p w14:paraId="4C2B78A4" w14:textId="5959AB6F" w:rsidR="001F0DEE" w:rsidRDefault="001F0DEE" w:rsidP="001F0DEE">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p>
    <w:p w14:paraId="6012AC8C" w14:textId="77F60F97" w:rsidR="00A27057" w:rsidRDefault="00A27057" w:rsidP="001F0DEE">
      <w:pPr>
        <w:keepNext/>
        <w:keepLines/>
        <w:jc w:val="both"/>
        <w:rPr>
          <w:rFonts w:ascii="Tahoma" w:hAnsi="Tahoma" w:cs="Tahoma"/>
        </w:rPr>
      </w:pPr>
    </w:p>
    <w:p w14:paraId="0500DEB8" w14:textId="71D830C6" w:rsidR="00A27057" w:rsidRDefault="00A27057" w:rsidP="00A27057">
      <w:pPr>
        <w:keepNext/>
        <w:keepLines/>
        <w:jc w:val="both"/>
        <w:rPr>
          <w:rFonts w:ascii="Tahoma" w:hAnsi="Tahoma" w:cs="Tahoma"/>
          <w:szCs w:val="22"/>
        </w:rPr>
      </w:pPr>
      <w:r>
        <w:rPr>
          <w:rFonts w:ascii="Tahoma" w:hAnsi="Tahoma" w:cs="Tahoma"/>
          <w:szCs w:val="22"/>
        </w:rPr>
        <w:t xml:space="preserve">Unovčenje finančnega zavarovanja ne odvezuje </w:t>
      </w:r>
      <w:r w:rsidR="00D21991">
        <w:rPr>
          <w:rFonts w:ascii="Tahoma" w:hAnsi="Tahoma" w:cs="Tahoma"/>
          <w:szCs w:val="22"/>
        </w:rPr>
        <w:t>izvajalca</w:t>
      </w:r>
      <w:r>
        <w:rPr>
          <w:rFonts w:ascii="Tahoma" w:hAnsi="Tahoma" w:cs="Tahoma"/>
          <w:szCs w:val="22"/>
        </w:rPr>
        <w:t xml:space="preserve"> od njegove obveznosti, povrniti </w:t>
      </w:r>
      <w:r w:rsidR="00D21991">
        <w:rPr>
          <w:rFonts w:ascii="Tahoma" w:hAnsi="Tahoma" w:cs="Tahoma"/>
          <w:szCs w:val="22"/>
        </w:rPr>
        <w:t>naročniku</w:t>
      </w:r>
      <w:r>
        <w:rPr>
          <w:rFonts w:ascii="Tahoma" w:hAnsi="Tahoma" w:cs="Tahoma"/>
          <w:szCs w:val="22"/>
        </w:rPr>
        <w:t xml:space="preserve"> škodo v višini zneska razlike med višino dejanske škode, ki jo je </w:t>
      </w:r>
      <w:r w:rsidR="00D21991">
        <w:rPr>
          <w:rFonts w:ascii="Tahoma" w:hAnsi="Tahoma" w:cs="Tahoma"/>
          <w:szCs w:val="22"/>
        </w:rPr>
        <w:t>naročnik</w:t>
      </w:r>
      <w:r>
        <w:rPr>
          <w:rFonts w:ascii="Tahoma" w:hAnsi="Tahoma" w:cs="Tahoma"/>
          <w:szCs w:val="22"/>
        </w:rPr>
        <w:t xml:space="preserve"> zaradi neizpolnjevanja obveznosti </w:t>
      </w:r>
      <w:r w:rsidR="00D21991">
        <w:rPr>
          <w:rFonts w:ascii="Tahoma" w:hAnsi="Tahoma" w:cs="Tahoma"/>
          <w:szCs w:val="22"/>
        </w:rPr>
        <w:t>izvajalca</w:t>
      </w:r>
      <w:r>
        <w:rPr>
          <w:rFonts w:ascii="Tahoma" w:hAnsi="Tahoma" w:cs="Tahoma"/>
          <w:szCs w:val="22"/>
        </w:rPr>
        <w:t xml:space="preserve"> utrpel, in zneskom iz unovčenega finančnega zavarovanja.</w:t>
      </w:r>
    </w:p>
    <w:p w14:paraId="35C1152F" w14:textId="77777777" w:rsidR="00A27057" w:rsidRPr="00C509F8" w:rsidRDefault="00A27057" w:rsidP="001F0DEE">
      <w:pPr>
        <w:keepNext/>
        <w:keepLines/>
        <w:jc w:val="both"/>
        <w:rPr>
          <w:rFonts w:ascii="Tahoma" w:hAnsi="Tahoma" w:cs="Tahoma"/>
        </w:rPr>
      </w:pPr>
    </w:p>
    <w:p w14:paraId="7F17CC3C" w14:textId="77777777" w:rsidR="00551949" w:rsidRDefault="00551949" w:rsidP="0063302D">
      <w:pPr>
        <w:keepNext/>
        <w:keepLines/>
        <w:autoSpaceDE w:val="0"/>
        <w:autoSpaceDN w:val="0"/>
        <w:adjustRightInd w:val="0"/>
        <w:jc w:val="both"/>
        <w:rPr>
          <w:rFonts w:ascii="Tahoma" w:hAnsi="Tahoma" w:cs="Tahoma"/>
        </w:rPr>
      </w:pPr>
    </w:p>
    <w:p w14:paraId="3705339B" w14:textId="2BAE208A" w:rsidR="00841121" w:rsidRPr="00C8579C" w:rsidRDefault="006D0CBD" w:rsidP="0063302D">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lastRenderedPageBreak/>
        <w:t xml:space="preserve">POGODBENA </w:t>
      </w:r>
      <w:r w:rsidR="000569BD" w:rsidRPr="00C8579C">
        <w:rPr>
          <w:rFonts w:ascii="Tahoma" w:hAnsi="Tahoma" w:cs="Tahoma"/>
          <w:b/>
        </w:rPr>
        <w:t>KAZEN</w:t>
      </w:r>
      <w:r w:rsidR="00392AE2" w:rsidRPr="00C8579C">
        <w:rPr>
          <w:rFonts w:ascii="Tahoma" w:hAnsi="Tahoma" w:cs="Tahoma"/>
          <w:b/>
        </w:rPr>
        <w:t xml:space="preserve"> </w:t>
      </w:r>
    </w:p>
    <w:p w14:paraId="5D998D0F" w14:textId="77777777" w:rsidR="00841121" w:rsidRPr="00C8579C" w:rsidRDefault="00841121" w:rsidP="0063302D">
      <w:pPr>
        <w:keepNext/>
        <w:keepLines/>
        <w:tabs>
          <w:tab w:val="left" w:pos="567"/>
          <w:tab w:val="left" w:pos="1702"/>
        </w:tabs>
        <w:jc w:val="both"/>
        <w:rPr>
          <w:rFonts w:ascii="Tahoma" w:hAnsi="Tahoma" w:cs="Tahoma"/>
          <w:b/>
        </w:rPr>
      </w:pPr>
    </w:p>
    <w:p w14:paraId="66C56ACA" w14:textId="77777777" w:rsidR="00454346" w:rsidRPr="00C8579C" w:rsidRDefault="00454346"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E9EA844" w14:textId="77777777" w:rsidR="00454346" w:rsidRPr="00C8579C" w:rsidRDefault="00454346" w:rsidP="0063302D">
      <w:pPr>
        <w:keepNext/>
        <w:keepLines/>
        <w:tabs>
          <w:tab w:val="left" w:pos="567"/>
          <w:tab w:val="left" w:pos="1702"/>
        </w:tabs>
        <w:jc w:val="both"/>
        <w:rPr>
          <w:rFonts w:ascii="Tahoma" w:hAnsi="Tahoma" w:cs="Tahoma"/>
          <w:b/>
        </w:rPr>
      </w:pPr>
    </w:p>
    <w:p w14:paraId="67AA0D38" w14:textId="599047A3" w:rsidR="00610E3F" w:rsidRPr="00930DF8" w:rsidRDefault="00474E85" w:rsidP="0063302D">
      <w:pPr>
        <w:keepNext/>
        <w:keepLines/>
        <w:jc w:val="both"/>
        <w:rPr>
          <w:rFonts w:ascii="Tahoma" w:hAnsi="Tahoma" w:cs="Tahoma"/>
        </w:rPr>
      </w:pPr>
      <w:r>
        <w:rPr>
          <w:rFonts w:ascii="Tahoma" w:hAnsi="Tahoma" w:cs="Tahoma"/>
        </w:rPr>
        <w:t xml:space="preserve">Naročnik bo izvajalcu zaračunal </w:t>
      </w:r>
      <w:r w:rsidR="006D0CBD">
        <w:rPr>
          <w:rFonts w:ascii="Tahoma" w:hAnsi="Tahoma" w:cs="Tahoma"/>
        </w:rPr>
        <w:t xml:space="preserve">pogodbeno </w:t>
      </w:r>
      <w:r>
        <w:rPr>
          <w:rFonts w:ascii="Tahoma" w:hAnsi="Tahoma" w:cs="Tahoma"/>
        </w:rPr>
        <w:t>kazen, če izvajalec ne zagotovi rednega dnevnega prevzema produkta</w:t>
      </w:r>
      <w:r w:rsidR="00627B53">
        <w:rPr>
          <w:rFonts w:ascii="Tahoma" w:hAnsi="Tahoma" w:cs="Tahoma"/>
        </w:rPr>
        <w:t>,</w:t>
      </w:r>
      <w:r>
        <w:rPr>
          <w:rFonts w:ascii="Tahoma" w:hAnsi="Tahoma" w:cs="Tahoma"/>
        </w:rPr>
        <w:t xml:space="preserve"> kot je določeno v </w:t>
      </w:r>
      <w:r w:rsidR="0078162E">
        <w:rPr>
          <w:rFonts w:ascii="Tahoma" w:hAnsi="Tahoma" w:cs="Tahoma"/>
        </w:rPr>
        <w:t xml:space="preserve">10. in </w:t>
      </w:r>
      <w:r w:rsidR="00610E3F">
        <w:rPr>
          <w:rFonts w:ascii="Tahoma" w:hAnsi="Tahoma" w:cs="Tahoma"/>
        </w:rPr>
        <w:t>1</w:t>
      </w:r>
      <w:r w:rsidR="00507F5C">
        <w:rPr>
          <w:rFonts w:ascii="Tahoma" w:hAnsi="Tahoma" w:cs="Tahoma"/>
        </w:rPr>
        <w:t>1</w:t>
      </w:r>
      <w:r>
        <w:rPr>
          <w:rFonts w:ascii="Tahoma" w:hAnsi="Tahoma" w:cs="Tahoma"/>
        </w:rPr>
        <w:t xml:space="preserve">. </w:t>
      </w:r>
      <w:r w:rsidR="00930DF8">
        <w:rPr>
          <w:rFonts w:ascii="Tahoma" w:hAnsi="Tahoma" w:cs="Tahoma"/>
        </w:rPr>
        <w:t>členu tega okvirnega sporazuma</w:t>
      </w:r>
      <w:r w:rsidR="006D0CBD">
        <w:rPr>
          <w:rFonts w:ascii="Tahoma" w:hAnsi="Tahoma" w:cs="Tahoma"/>
        </w:rPr>
        <w:t>,</w:t>
      </w:r>
      <w:r w:rsidR="00930DF8">
        <w:rPr>
          <w:rFonts w:ascii="Tahoma" w:hAnsi="Tahoma" w:cs="Tahoma"/>
        </w:rPr>
        <w:t xml:space="preserve"> </w:t>
      </w:r>
      <w:r w:rsidRPr="00930DF8">
        <w:rPr>
          <w:rFonts w:ascii="Tahoma" w:hAnsi="Tahoma" w:cs="Tahoma"/>
        </w:rPr>
        <w:t xml:space="preserve">v višini 20,00 EUR (dvajset evrov) na tono neprevzete dnevne količine produkta za prvi dan zamude in </w:t>
      </w:r>
      <w:r w:rsidR="004F6948">
        <w:rPr>
          <w:rFonts w:ascii="Tahoma" w:hAnsi="Tahoma" w:cs="Tahoma"/>
        </w:rPr>
        <w:t>10</w:t>
      </w:r>
      <w:r w:rsidRPr="00930DF8">
        <w:rPr>
          <w:rFonts w:ascii="Tahoma" w:hAnsi="Tahoma" w:cs="Tahoma"/>
        </w:rPr>
        <w:t>,00 EUR (</w:t>
      </w:r>
      <w:r w:rsidR="004F6948">
        <w:rPr>
          <w:rFonts w:ascii="Tahoma" w:hAnsi="Tahoma" w:cs="Tahoma"/>
        </w:rPr>
        <w:t>deset</w:t>
      </w:r>
      <w:r w:rsidR="004F6948" w:rsidRPr="00930DF8">
        <w:rPr>
          <w:rFonts w:ascii="Tahoma" w:hAnsi="Tahoma" w:cs="Tahoma"/>
        </w:rPr>
        <w:t xml:space="preserve"> evr</w:t>
      </w:r>
      <w:r w:rsidR="004F6948">
        <w:rPr>
          <w:rFonts w:ascii="Tahoma" w:hAnsi="Tahoma" w:cs="Tahoma"/>
        </w:rPr>
        <w:t>ov</w:t>
      </w:r>
      <w:r w:rsidRPr="00930DF8">
        <w:rPr>
          <w:rFonts w:ascii="Tahoma" w:hAnsi="Tahoma" w:cs="Tahoma"/>
        </w:rPr>
        <w:t>) na tono neprevzete dnevne količine produkta za vsak nadaljnji koledarski dan</w:t>
      </w:r>
      <w:r w:rsidR="006D0CBD">
        <w:rPr>
          <w:rFonts w:ascii="Tahoma" w:hAnsi="Tahoma" w:cs="Tahoma"/>
        </w:rPr>
        <w:t xml:space="preserve"> zamude</w:t>
      </w:r>
      <w:r w:rsidRPr="00930DF8">
        <w:rPr>
          <w:rFonts w:ascii="Tahoma" w:hAnsi="Tahoma" w:cs="Tahoma"/>
        </w:rPr>
        <w:t>, dokler izvajalec ne prevzame celotne dnevne količine produkta, za katero je prišel v zamudo, pri čemer se kazen za neprevzeto dnevno količino začne obračunavati drugi (2.) delovni dan od dneva neprevzema dnevne količine produkta</w:t>
      </w:r>
      <w:r w:rsidR="00930DF8">
        <w:rPr>
          <w:rFonts w:ascii="Tahoma" w:hAnsi="Tahoma" w:cs="Tahoma"/>
        </w:rPr>
        <w:t>.</w:t>
      </w:r>
    </w:p>
    <w:p w14:paraId="01CA195B" w14:textId="77777777" w:rsidR="00474E85" w:rsidRDefault="00474E85" w:rsidP="0063302D">
      <w:pPr>
        <w:keepNext/>
        <w:keepLines/>
        <w:ind w:left="720"/>
        <w:jc w:val="both"/>
        <w:rPr>
          <w:rFonts w:ascii="Tahoma" w:hAnsi="Tahoma" w:cs="Tahoma"/>
        </w:rPr>
      </w:pPr>
    </w:p>
    <w:p w14:paraId="413B5CC6" w14:textId="7E3B3EDB" w:rsidR="00474E85" w:rsidRDefault="00474E85" w:rsidP="0063302D">
      <w:pPr>
        <w:keepNext/>
        <w:keepLines/>
        <w:jc w:val="both"/>
        <w:rPr>
          <w:rFonts w:ascii="Tahoma" w:hAnsi="Tahoma" w:cs="Tahoma"/>
        </w:rPr>
      </w:pPr>
      <w:r>
        <w:rPr>
          <w:rFonts w:ascii="Tahoma" w:hAnsi="Tahoma" w:cs="Tahoma"/>
        </w:rPr>
        <w:t>Za prvi dan zamude se šteje drugi (2.) delovni dan, šteto od dneva, ko bi moral izvajalec prevzeti dnevno količino produkta, določeno v tedenskih obvestilih iz 1</w:t>
      </w:r>
      <w:r w:rsidR="00507F5C">
        <w:rPr>
          <w:rFonts w:ascii="Tahoma" w:hAnsi="Tahoma" w:cs="Tahoma"/>
        </w:rPr>
        <w:t>1</w:t>
      </w:r>
      <w:r>
        <w:rPr>
          <w:rFonts w:ascii="Tahoma" w:hAnsi="Tahoma" w:cs="Tahoma"/>
        </w:rPr>
        <w:t>. člena tega okvirnega sporazuma.</w:t>
      </w:r>
    </w:p>
    <w:p w14:paraId="1D62F1EC" w14:textId="77777777" w:rsidR="00474E85" w:rsidRDefault="00474E85" w:rsidP="0063302D">
      <w:pPr>
        <w:keepNext/>
        <w:keepLines/>
        <w:jc w:val="both"/>
        <w:rPr>
          <w:rFonts w:ascii="Tahoma" w:hAnsi="Tahoma" w:cs="Tahoma"/>
        </w:rPr>
      </w:pPr>
    </w:p>
    <w:p w14:paraId="77E7BAFB" w14:textId="11334A0A" w:rsidR="00474E85" w:rsidRDefault="006D0CBD" w:rsidP="0063302D">
      <w:pPr>
        <w:keepNext/>
        <w:keepLines/>
        <w:jc w:val="both"/>
        <w:rPr>
          <w:rFonts w:ascii="Tahoma" w:hAnsi="Tahoma" w:cs="Tahoma"/>
        </w:rPr>
      </w:pPr>
      <w:r>
        <w:rPr>
          <w:rFonts w:ascii="Tahoma" w:hAnsi="Tahoma" w:cs="Tahoma"/>
        </w:rPr>
        <w:t>Pogodbena k</w:t>
      </w:r>
      <w:r w:rsidR="00474E85" w:rsidRPr="0075012A">
        <w:rPr>
          <w:rFonts w:ascii="Tahoma" w:hAnsi="Tahoma" w:cs="Tahoma"/>
        </w:rPr>
        <w:t xml:space="preserve">azen </w:t>
      </w:r>
      <w:r w:rsidR="00474E85">
        <w:rPr>
          <w:rFonts w:ascii="Tahoma" w:hAnsi="Tahoma" w:cs="Tahoma"/>
        </w:rPr>
        <w:t>za dnevno neprevzete količine se obračunava do višine 1</w:t>
      </w:r>
      <w:r w:rsidR="009D652B">
        <w:rPr>
          <w:rFonts w:ascii="Tahoma" w:hAnsi="Tahoma" w:cs="Tahoma"/>
        </w:rPr>
        <w:t> </w:t>
      </w:r>
      <w:r w:rsidR="00474E85">
        <w:rPr>
          <w:rFonts w:ascii="Tahoma" w:hAnsi="Tahoma" w:cs="Tahoma"/>
        </w:rPr>
        <w:t>% (enega odstotka) vrednosti okvirnega sporazuma brez DDV</w:t>
      </w:r>
      <w:r w:rsidR="00474E85" w:rsidRPr="00E84472">
        <w:rPr>
          <w:rFonts w:ascii="Tahoma" w:hAnsi="Tahoma" w:cs="Tahoma"/>
        </w:rPr>
        <w:t xml:space="preserve"> </w:t>
      </w:r>
      <w:r w:rsidR="00474E85">
        <w:rPr>
          <w:rFonts w:ascii="Tahoma" w:hAnsi="Tahoma" w:cs="Tahoma"/>
        </w:rPr>
        <w:t>iz</w:t>
      </w:r>
      <w:r w:rsidR="00610E3F">
        <w:rPr>
          <w:rFonts w:ascii="Tahoma" w:hAnsi="Tahoma" w:cs="Tahoma"/>
        </w:rPr>
        <w:t xml:space="preserve"> prvega odstavka</w:t>
      </w:r>
      <w:r w:rsidR="00474E85">
        <w:rPr>
          <w:rFonts w:ascii="Tahoma" w:hAnsi="Tahoma" w:cs="Tahoma"/>
        </w:rPr>
        <w:t xml:space="preserve"> 3. člena tega okvirnega sporazuma. V kolikor </w:t>
      </w:r>
      <w:r>
        <w:rPr>
          <w:rFonts w:ascii="Tahoma" w:hAnsi="Tahoma" w:cs="Tahoma"/>
        </w:rPr>
        <w:t xml:space="preserve">pogodbena </w:t>
      </w:r>
      <w:r w:rsidR="00474E85">
        <w:rPr>
          <w:rFonts w:ascii="Tahoma" w:hAnsi="Tahoma" w:cs="Tahoma"/>
        </w:rPr>
        <w:t xml:space="preserve">kazen </w:t>
      </w:r>
      <w:r w:rsidR="00372C38">
        <w:rPr>
          <w:rFonts w:ascii="Tahoma" w:hAnsi="Tahoma" w:cs="Tahoma"/>
        </w:rPr>
        <w:t xml:space="preserve">doseže </w:t>
      </w:r>
      <w:r w:rsidR="00474E85">
        <w:rPr>
          <w:rFonts w:ascii="Tahoma" w:hAnsi="Tahoma" w:cs="Tahoma"/>
        </w:rPr>
        <w:t>višino 1</w:t>
      </w:r>
      <w:r w:rsidR="004378B6">
        <w:rPr>
          <w:rFonts w:ascii="Tahoma" w:hAnsi="Tahoma" w:cs="Tahoma"/>
        </w:rPr>
        <w:t> </w:t>
      </w:r>
      <w:r w:rsidR="00474E85">
        <w:rPr>
          <w:rFonts w:ascii="Tahoma" w:hAnsi="Tahoma" w:cs="Tahoma"/>
          <w:lang w:val="x-none"/>
        </w:rPr>
        <w:t>%</w:t>
      </w:r>
      <w:r w:rsidR="00474E85">
        <w:rPr>
          <w:rFonts w:ascii="Tahoma" w:hAnsi="Tahoma" w:cs="Tahoma"/>
        </w:rPr>
        <w:t xml:space="preserve"> (enega odstotka) </w:t>
      </w:r>
      <w:r w:rsidR="00474E85">
        <w:rPr>
          <w:rFonts w:ascii="Tahoma" w:hAnsi="Tahoma" w:cs="Tahoma"/>
          <w:lang w:val="x-none"/>
        </w:rPr>
        <w:t>vrednosti</w:t>
      </w:r>
      <w:r w:rsidR="00474E85">
        <w:rPr>
          <w:rFonts w:ascii="Tahoma" w:hAnsi="Tahoma" w:cs="Tahoma"/>
        </w:rPr>
        <w:t xml:space="preserve"> okvirnega sporazuma brez DDV iz </w:t>
      </w:r>
      <w:r w:rsidR="00610E3F">
        <w:rPr>
          <w:rFonts w:ascii="Tahoma" w:hAnsi="Tahoma" w:cs="Tahoma"/>
        </w:rPr>
        <w:t xml:space="preserve">prvega odstavka </w:t>
      </w:r>
      <w:r w:rsidR="00474E85">
        <w:rPr>
          <w:rFonts w:ascii="Tahoma" w:hAnsi="Tahoma" w:cs="Tahoma"/>
        </w:rPr>
        <w:t xml:space="preserve">3. člena tega okvirnega sporazuma, lahko naročnik </w:t>
      </w:r>
      <w:r w:rsidR="0058361C">
        <w:rPr>
          <w:rFonts w:ascii="Tahoma" w:hAnsi="Tahoma" w:cs="Tahoma"/>
        </w:rPr>
        <w:t>za poplačilo</w:t>
      </w:r>
      <w:r w:rsidR="0078162E">
        <w:rPr>
          <w:rFonts w:ascii="Tahoma" w:hAnsi="Tahoma" w:cs="Tahoma"/>
        </w:rPr>
        <w:t xml:space="preserve"> pogodbene kazni </w:t>
      </w:r>
      <w:r w:rsidR="00474E85">
        <w:rPr>
          <w:rFonts w:ascii="Tahoma" w:hAnsi="Tahoma" w:cs="Tahoma"/>
        </w:rPr>
        <w:t>unovči finančno zavarovanje. V primeru unovčenja finančnega zavarovanja mora izvajalec v roku petnajstih (15) dni predložiti novo finančno zavarovanje</w:t>
      </w:r>
      <w:r>
        <w:rPr>
          <w:rFonts w:ascii="Tahoma" w:hAnsi="Tahoma" w:cs="Tahoma"/>
        </w:rPr>
        <w:t>,</w:t>
      </w:r>
      <w:r w:rsidR="00474E85">
        <w:rPr>
          <w:rFonts w:ascii="Tahoma" w:hAnsi="Tahoma" w:cs="Tahoma"/>
        </w:rPr>
        <w:t xml:space="preserve"> v višini in z veljavnostjo iz prvega odstavka 1</w:t>
      </w:r>
      <w:r w:rsidR="00507F5C">
        <w:rPr>
          <w:rFonts w:ascii="Tahoma" w:hAnsi="Tahoma" w:cs="Tahoma"/>
        </w:rPr>
        <w:t>6</w:t>
      </w:r>
      <w:r w:rsidR="00474E85">
        <w:rPr>
          <w:rFonts w:ascii="Tahoma" w:hAnsi="Tahoma" w:cs="Tahoma"/>
        </w:rPr>
        <w:t>. člena tega okvirnega sporazuma. V nasprotnem primeru bo naročnik odstopil od okvirnega sporazuma, brez kakršnekoli obveznosti do izvajalca.</w:t>
      </w:r>
    </w:p>
    <w:p w14:paraId="0FFD1DA2" w14:textId="77777777" w:rsidR="00DA0B3F" w:rsidRPr="00C8579C" w:rsidRDefault="00DA0B3F" w:rsidP="0063302D">
      <w:pPr>
        <w:keepNext/>
        <w:keepLines/>
        <w:jc w:val="both"/>
        <w:rPr>
          <w:rFonts w:ascii="Tahoma" w:hAnsi="Tahoma" w:cs="Tahoma"/>
        </w:rPr>
      </w:pPr>
    </w:p>
    <w:p w14:paraId="7C66796F" w14:textId="77777777" w:rsidR="008D1812" w:rsidRDefault="00727A5C" w:rsidP="0063302D">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8D1812">
        <w:rPr>
          <w:rFonts w:ascii="Tahoma" w:hAnsi="Tahoma" w:cs="Tahoma"/>
        </w:rPr>
        <w:t>len</w:t>
      </w:r>
    </w:p>
    <w:p w14:paraId="024D9043" w14:textId="77777777" w:rsidR="00727A5C" w:rsidRDefault="00727A5C" w:rsidP="0063302D">
      <w:pPr>
        <w:keepNext/>
        <w:keepLines/>
        <w:rPr>
          <w:rFonts w:ascii="Tahoma" w:hAnsi="Tahoma" w:cs="Tahoma"/>
        </w:rPr>
      </w:pPr>
    </w:p>
    <w:p w14:paraId="2EECAB21" w14:textId="77777777" w:rsidR="002B44AD" w:rsidRDefault="002B44AD" w:rsidP="002B44AD">
      <w:pPr>
        <w:keepNext/>
        <w:keepLines/>
        <w:jc w:val="both"/>
        <w:rPr>
          <w:rFonts w:ascii="Tahoma" w:hAnsi="Tahoma" w:cs="Tahoma"/>
        </w:rPr>
      </w:pPr>
      <w:r>
        <w:rPr>
          <w:rFonts w:ascii="Tahoma" w:hAnsi="Tahoma" w:cs="Tahoma"/>
        </w:rPr>
        <w:t xml:space="preserve">Naročnik ne more zahtevati pogodbene kazni zaradi zamude, če je sprejel izpolnitev obveznosti, pa ni nemudoma sporočil izvajalcu, da si pridružuje pravico do pogodbene kazni (peti odstavek 251. člena Obligacijskega zakonika, Ur. l. RS, št. 83/01 s spremembami). V primeru, da bo naročnik sprejel izpolnitev obveznosti in zahteval pogodbeno kazen, bo o tem nemudoma obvestil izvajalca.  </w:t>
      </w:r>
    </w:p>
    <w:p w14:paraId="73C9EDB0" w14:textId="77777777" w:rsidR="002B44AD" w:rsidRDefault="002B44AD" w:rsidP="0063302D">
      <w:pPr>
        <w:keepNext/>
        <w:keepLines/>
        <w:tabs>
          <w:tab w:val="left" w:pos="567"/>
          <w:tab w:val="left" w:pos="1418"/>
          <w:tab w:val="left" w:pos="1702"/>
        </w:tabs>
        <w:jc w:val="both"/>
        <w:rPr>
          <w:rFonts w:ascii="Tahoma" w:hAnsi="Tahoma" w:cs="Tahoma"/>
        </w:rPr>
      </w:pPr>
    </w:p>
    <w:p w14:paraId="74A41468" w14:textId="542A3F44" w:rsidR="00474E85" w:rsidRDefault="00474E85" w:rsidP="0063302D">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w:t>
      </w:r>
      <w:r w:rsidR="006D0CBD">
        <w:rPr>
          <w:rFonts w:ascii="Tahoma" w:hAnsi="Tahoma" w:cs="Tahoma"/>
        </w:rPr>
        <w:t>pogodbene</w:t>
      </w:r>
      <w:r w:rsidR="006D0CBD" w:rsidRPr="00301975">
        <w:rPr>
          <w:rFonts w:ascii="Tahoma" w:hAnsi="Tahoma" w:cs="Tahoma"/>
        </w:rPr>
        <w:t xml:space="preserve"> </w:t>
      </w:r>
      <w:r w:rsidRPr="00301975">
        <w:rPr>
          <w:rFonts w:ascii="Tahoma" w:hAnsi="Tahoma" w:cs="Tahoma"/>
        </w:rPr>
        <w:t>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w:t>
      </w:r>
      <w:r w:rsidR="006D0CBD">
        <w:rPr>
          <w:rFonts w:ascii="Tahoma" w:hAnsi="Tahoma" w:cs="Tahoma"/>
        </w:rPr>
        <w:t>,</w:t>
      </w:r>
      <w:r w:rsidRPr="00702C0E">
        <w:rPr>
          <w:rFonts w:ascii="Tahoma" w:hAnsi="Tahoma" w:cs="Tahoma"/>
        </w:rPr>
        <w:t xml:space="preserve"> s plačilnim rokom osem</w:t>
      </w:r>
      <w:r>
        <w:rPr>
          <w:rFonts w:ascii="Tahoma" w:hAnsi="Tahoma" w:cs="Tahoma"/>
        </w:rPr>
        <w:t xml:space="preserve"> (8) koledarskih</w:t>
      </w:r>
      <w:r w:rsidR="00930DF8">
        <w:rPr>
          <w:rFonts w:ascii="Tahoma" w:hAnsi="Tahoma" w:cs="Tahoma"/>
        </w:rPr>
        <w:t xml:space="preserve"> dni od dneva izstavitve računa</w:t>
      </w:r>
      <w:r w:rsidRPr="00702C0E">
        <w:rPr>
          <w:rFonts w:ascii="Tahoma" w:hAnsi="Tahoma" w:cs="Tahoma"/>
        </w:rPr>
        <w:t>.</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55AFD138" w14:textId="4AEE4260" w:rsidR="00474E85" w:rsidRDefault="00474E85" w:rsidP="0063302D">
      <w:pPr>
        <w:keepNext/>
        <w:keepLines/>
        <w:tabs>
          <w:tab w:val="left" w:pos="567"/>
          <w:tab w:val="left" w:pos="1418"/>
          <w:tab w:val="left" w:pos="1702"/>
        </w:tabs>
        <w:jc w:val="both"/>
        <w:rPr>
          <w:rFonts w:ascii="Tahoma" w:hAnsi="Tahoma" w:cs="Tahoma"/>
        </w:rPr>
      </w:pPr>
    </w:p>
    <w:p w14:paraId="1E2ECF55" w14:textId="77777777" w:rsidR="00F81236" w:rsidRDefault="00F81236" w:rsidP="00F81236">
      <w:pPr>
        <w:keepNext/>
        <w:keepLines/>
        <w:tabs>
          <w:tab w:val="left" w:pos="567"/>
          <w:tab w:val="left" w:pos="1702"/>
        </w:tabs>
        <w:jc w:val="both"/>
        <w:rPr>
          <w:rFonts w:ascii="Tahoma" w:hAnsi="Tahoma" w:cs="Tahoma"/>
        </w:rPr>
      </w:pPr>
      <w:r>
        <w:rPr>
          <w:rFonts w:ascii="Tahoma" w:hAnsi="Tahoma" w:cs="Tahoma"/>
        </w:rPr>
        <w:t>Naročnik in izvajalec sta sporazumna, da za pogodbeno kazen lahko izvedeta pobot medsebojnih terjatev in obveznosti.</w:t>
      </w:r>
    </w:p>
    <w:p w14:paraId="31752E79" w14:textId="77777777" w:rsidR="00F81236" w:rsidRDefault="00F81236" w:rsidP="0063302D">
      <w:pPr>
        <w:keepNext/>
        <w:keepLines/>
        <w:tabs>
          <w:tab w:val="left" w:pos="567"/>
          <w:tab w:val="left" w:pos="1418"/>
          <w:tab w:val="left" w:pos="1702"/>
        </w:tabs>
        <w:jc w:val="both"/>
        <w:rPr>
          <w:rFonts w:ascii="Tahoma" w:hAnsi="Tahoma" w:cs="Tahoma"/>
        </w:rPr>
      </w:pPr>
    </w:p>
    <w:p w14:paraId="54FA306D" w14:textId="24A632F0" w:rsidR="00474E85" w:rsidRDefault="00474E85" w:rsidP="0063302D">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006D0CBD">
        <w:rPr>
          <w:rFonts w:ascii="Tahoma" w:hAnsi="Tahoma" w:cs="Tahoma"/>
        </w:rPr>
        <w:t xml:space="preserve">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w:t>
      </w:r>
      <w:r w:rsidRPr="00C509F8">
        <w:rPr>
          <w:rFonts w:ascii="Tahoma" w:hAnsi="Tahoma" w:cs="Tahoma"/>
        </w:rPr>
        <w:t>oziroma bo škodo uveljavljal tudi po splošnih načelih odškodninske odgovornosti, neodvisno od uveljavljanja</w:t>
      </w:r>
      <w:r w:rsidR="006D0CBD">
        <w:rPr>
          <w:rFonts w:ascii="Tahoma" w:hAnsi="Tahoma" w:cs="Tahoma"/>
        </w:rPr>
        <w:t xml:space="preserve"> pogodbene</w:t>
      </w:r>
      <w:r>
        <w:rPr>
          <w:rFonts w:ascii="Tahoma" w:hAnsi="Tahoma" w:cs="Tahoma"/>
        </w:rPr>
        <w:t xml:space="preserve"> </w:t>
      </w:r>
      <w:r w:rsidRPr="00C509F8">
        <w:rPr>
          <w:rFonts w:ascii="Tahoma" w:hAnsi="Tahoma" w:cs="Tahoma"/>
        </w:rPr>
        <w:t>kazni.</w:t>
      </w:r>
    </w:p>
    <w:p w14:paraId="1D20B2B2" w14:textId="77777777" w:rsidR="00575670" w:rsidRPr="00C8579C" w:rsidRDefault="00575670" w:rsidP="0063302D">
      <w:pPr>
        <w:keepNext/>
        <w:keepLines/>
        <w:tabs>
          <w:tab w:val="left" w:pos="567"/>
          <w:tab w:val="left" w:pos="1418"/>
          <w:tab w:val="left" w:pos="1702"/>
        </w:tabs>
        <w:jc w:val="both"/>
        <w:rPr>
          <w:rFonts w:ascii="Tahoma" w:hAnsi="Tahoma" w:cs="Tahoma"/>
        </w:rPr>
      </w:pPr>
    </w:p>
    <w:p w14:paraId="0A741C20" w14:textId="77777777" w:rsidR="00392AE2" w:rsidRPr="00C8579C" w:rsidRDefault="00392AE2"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367B9B7" w14:textId="77777777" w:rsidR="00392AE2" w:rsidRPr="00C8579C" w:rsidRDefault="00392AE2" w:rsidP="0063302D">
      <w:pPr>
        <w:keepNext/>
        <w:keepLines/>
        <w:tabs>
          <w:tab w:val="left" w:pos="567"/>
          <w:tab w:val="left" w:pos="1702"/>
        </w:tabs>
        <w:jc w:val="both"/>
        <w:rPr>
          <w:rFonts w:ascii="Tahoma" w:hAnsi="Tahoma" w:cs="Tahoma"/>
          <w:b/>
        </w:rPr>
      </w:pPr>
    </w:p>
    <w:p w14:paraId="5D4C5CE6" w14:textId="725E7A58" w:rsidR="00392AE2" w:rsidRPr="00C8579C" w:rsidRDefault="00392AE2" w:rsidP="0063302D">
      <w:pPr>
        <w:keepNext/>
        <w:keepLines/>
        <w:jc w:val="both"/>
        <w:rPr>
          <w:rFonts w:ascii="Tahoma" w:hAnsi="Tahoma" w:cs="Tahoma"/>
        </w:rPr>
      </w:pPr>
      <w:r w:rsidRPr="00C8579C">
        <w:rPr>
          <w:rFonts w:ascii="Tahoma" w:hAnsi="Tahoma" w:cs="Tahoma"/>
        </w:rPr>
        <w:t xml:space="preserve">Če zaradi zamude </w:t>
      </w:r>
      <w:r w:rsidR="002D2CFD">
        <w:rPr>
          <w:rFonts w:ascii="Tahoma" w:hAnsi="Tahoma" w:cs="Tahoma"/>
        </w:rPr>
        <w:t xml:space="preserve">z </w:t>
      </w:r>
      <w:r w:rsidRPr="00C8579C">
        <w:rPr>
          <w:rFonts w:ascii="Tahoma" w:hAnsi="Tahoma" w:cs="Tahoma"/>
        </w:rPr>
        <w:t>izvedb</w:t>
      </w:r>
      <w:r w:rsidR="002D2CFD">
        <w:rPr>
          <w:rFonts w:ascii="Tahoma" w:hAnsi="Tahoma" w:cs="Tahoma"/>
        </w:rPr>
        <w:t>o</w:t>
      </w:r>
      <w:r w:rsidRPr="00C8579C">
        <w:rPr>
          <w:rFonts w:ascii="Tahoma" w:hAnsi="Tahoma" w:cs="Tahoma"/>
        </w:rPr>
        <w:t xml:space="preserv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65B9B498" w14:textId="48C8277D" w:rsidR="00B858C0" w:rsidRDefault="00B858C0" w:rsidP="0063302D">
      <w:pPr>
        <w:keepNext/>
        <w:keepLines/>
        <w:tabs>
          <w:tab w:val="left" w:pos="567"/>
          <w:tab w:val="left" w:pos="1702"/>
        </w:tabs>
        <w:jc w:val="both"/>
        <w:rPr>
          <w:rFonts w:ascii="Tahoma" w:hAnsi="Tahoma" w:cs="Tahoma"/>
          <w:b/>
        </w:rPr>
      </w:pPr>
    </w:p>
    <w:p w14:paraId="466EFAA6" w14:textId="77777777" w:rsidR="007D5C7C" w:rsidRPr="00C8579C" w:rsidRDefault="002B2D0F"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2A9281E1" w14:textId="77777777" w:rsidR="00A7164C" w:rsidRPr="00C8579C" w:rsidRDefault="00A7164C" w:rsidP="0063302D">
      <w:pPr>
        <w:keepNext/>
        <w:keepLines/>
        <w:tabs>
          <w:tab w:val="left" w:pos="567"/>
          <w:tab w:val="left" w:pos="1702"/>
        </w:tabs>
        <w:jc w:val="both"/>
        <w:rPr>
          <w:rFonts w:ascii="Tahoma" w:hAnsi="Tahoma" w:cs="Tahoma"/>
          <w:b/>
        </w:rPr>
      </w:pPr>
    </w:p>
    <w:p w14:paraId="518D6AD5" w14:textId="77777777" w:rsidR="007D5C7C" w:rsidRPr="00C8579C" w:rsidRDefault="00A7164C"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9483BE8" w14:textId="77777777" w:rsidR="007D5C7C" w:rsidRPr="00C8579C" w:rsidRDefault="007D5C7C" w:rsidP="0063302D">
      <w:pPr>
        <w:keepNext/>
        <w:keepLines/>
        <w:tabs>
          <w:tab w:val="left" w:pos="567"/>
          <w:tab w:val="left" w:pos="1702"/>
        </w:tabs>
        <w:jc w:val="both"/>
        <w:rPr>
          <w:rFonts w:ascii="Tahoma" w:hAnsi="Tahoma" w:cs="Tahoma"/>
          <w:b/>
        </w:rPr>
      </w:pPr>
    </w:p>
    <w:p w14:paraId="232EF48C" w14:textId="77777777" w:rsidR="00392AE2" w:rsidRPr="00C8579C" w:rsidRDefault="00392AE2" w:rsidP="0063302D">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B685A5A" w14:textId="77777777" w:rsidR="00474E85" w:rsidRDefault="00474E85" w:rsidP="0063302D">
      <w:pPr>
        <w:keepNext/>
        <w:keepLines/>
        <w:jc w:val="both"/>
        <w:rPr>
          <w:rFonts w:ascii="Tahoma" w:hAnsi="Tahoma" w:cs="Tahoma"/>
        </w:rPr>
      </w:pPr>
    </w:p>
    <w:p w14:paraId="4D5F1113" w14:textId="77777777" w:rsidR="00392AE2" w:rsidRDefault="00392AE2" w:rsidP="0063302D">
      <w:pPr>
        <w:keepNext/>
        <w:keepLines/>
        <w:jc w:val="both"/>
        <w:rPr>
          <w:rFonts w:ascii="Tahoma" w:hAnsi="Tahoma" w:cs="Tahoma"/>
        </w:rPr>
      </w:pPr>
      <w:r w:rsidRPr="00C8579C">
        <w:rPr>
          <w:rFonts w:ascii="Tahoma" w:hAnsi="Tahoma" w:cs="Tahoma"/>
        </w:rPr>
        <w:lastRenderedPageBreak/>
        <w:t>Predstavnik in skrbnik okvirnega sporazuma izvajalca,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531EF2B3" w14:textId="77777777" w:rsidR="00964270" w:rsidRPr="00C8579C" w:rsidRDefault="00964270" w:rsidP="0063302D">
      <w:pPr>
        <w:keepNext/>
        <w:keepLines/>
        <w:jc w:val="both"/>
        <w:rPr>
          <w:rFonts w:ascii="Tahoma" w:hAnsi="Tahoma" w:cs="Tahoma"/>
        </w:rPr>
      </w:pPr>
    </w:p>
    <w:p w14:paraId="65518CF9" w14:textId="3CB33E52" w:rsidR="00392AE2" w:rsidRDefault="00392AE2" w:rsidP="0063302D">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436A9207" w14:textId="77777777" w:rsidR="00B858C0" w:rsidRPr="00C8579C" w:rsidRDefault="00B858C0" w:rsidP="0063302D">
      <w:pPr>
        <w:keepNext/>
        <w:keepLines/>
        <w:jc w:val="both"/>
        <w:rPr>
          <w:rFonts w:ascii="Tahoma" w:hAnsi="Tahoma" w:cs="Tahoma"/>
        </w:rPr>
      </w:pPr>
    </w:p>
    <w:p w14:paraId="28994D9D" w14:textId="23888300" w:rsidR="00253633" w:rsidRPr="00C8579C" w:rsidRDefault="00392AE2" w:rsidP="0063302D">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6D0CBD">
        <w:rPr>
          <w:rFonts w:ascii="Tahoma" w:hAnsi="Tahoma" w:cs="Tahoma"/>
        </w:rPr>
        <w:t>i</w:t>
      </w:r>
      <w:r w:rsidR="00253633" w:rsidRPr="00C8579C">
        <w:rPr>
          <w:rFonts w:ascii="Tahoma" w:hAnsi="Tahoma" w:cs="Tahoma"/>
        </w:rPr>
        <w:t>)</w:t>
      </w:r>
      <w:r w:rsidRPr="00C8579C">
        <w:rPr>
          <w:rFonts w:ascii="Tahoma" w:hAnsi="Tahoma" w:cs="Tahoma"/>
        </w:rPr>
        <w:t xml:space="preserve"> najkasneje v </w:t>
      </w:r>
      <w:r w:rsidR="00882045">
        <w:rPr>
          <w:rFonts w:ascii="Tahoma" w:hAnsi="Tahoma" w:cs="Tahoma"/>
        </w:rPr>
        <w:t>treh</w:t>
      </w:r>
      <w:r w:rsidR="00882045" w:rsidRPr="00C8579C">
        <w:rPr>
          <w:rFonts w:ascii="Tahoma" w:hAnsi="Tahoma" w:cs="Tahoma"/>
        </w:rPr>
        <w:t xml:space="preserve"> (</w:t>
      </w:r>
      <w:r w:rsidR="00882045">
        <w:rPr>
          <w:rFonts w:ascii="Tahoma" w:hAnsi="Tahoma" w:cs="Tahoma"/>
        </w:rPr>
        <w:t>3</w:t>
      </w:r>
      <w:r w:rsidR="00882045" w:rsidRPr="00C8579C">
        <w:rPr>
          <w:rFonts w:ascii="Tahoma" w:hAnsi="Tahoma" w:cs="Tahoma"/>
        </w:rPr>
        <w:t>) dn</w:t>
      </w:r>
      <w:r w:rsidR="00882045">
        <w:rPr>
          <w:rFonts w:ascii="Tahoma" w:hAnsi="Tahoma" w:cs="Tahoma"/>
        </w:rPr>
        <w:t>i</w:t>
      </w:r>
      <w:r w:rsidR="00882045" w:rsidRPr="00C8579C">
        <w:rPr>
          <w:rFonts w:ascii="Tahoma" w:hAnsi="Tahoma" w:cs="Tahoma"/>
        </w:rPr>
        <w:t xml:space="preserve"> p</w:t>
      </w:r>
      <w:r w:rsidR="00882045">
        <w:rPr>
          <w:rFonts w:ascii="Tahoma" w:hAnsi="Tahoma" w:cs="Tahoma"/>
        </w:rPr>
        <w:t>red</w:t>
      </w:r>
      <w:r w:rsidR="00882045" w:rsidRPr="00C8579C">
        <w:rPr>
          <w:rFonts w:ascii="Tahoma" w:hAnsi="Tahoma" w:cs="Tahoma"/>
        </w:rPr>
        <w:t xml:space="preserve"> nastop</w:t>
      </w:r>
      <w:r w:rsidR="00882045">
        <w:rPr>
          <w:rFonts w:ascii="Tahoma" w:hAnsi="Tahoma" w:cs="Tahoma"/>
        </w:rPr>
        <w:t>om</w:t>
      </w:r>
      <w:r w:rsidR="00882045" w:rsidRPr="00C8579C">
        <w:rPr>
          <w:rFonts w:ascii="Tahoma" w:hAnsi="Tahoma" w:cs="Tahoma"/>
        </w:rPr>
        <w:t xml:space="preserve"> </w:t>
      </w:r>
      <w:r w:rsidRPr="00C8579C">
        <w:rPr>
          <w:rFonts w:ascii="Tahoma" w:hAnsi="Tahoma" w:cs="Tahoma"/>
        </w:rPr>
        <w:t>spremembe.</w:t>
      </w:r>
      <w:r w:rsidR="00253633" w:rsidRPr="00C8579C">
        <w:rPr>
          <w:rFonts w:ascii="Tahoma" w:hAnsi="Tahoma" w:cs="Tahoma"/>
        </w:rPr>
        <w:t xml:space="preserve"> Ne glede na prvi odstavek </w:t>
      </w:r>
      <w:r w:rsidR="00507F5C">
        <w:rPr>
          <w:rFonts w:ascii="Tahoma" w:hAnsi="Tahoma" w:cs="Tahoma"/>
        </w:rPr>
        <w:t>2</w:t>
      </w:r>
      <w:r w:rsidR="007F5172">
        <w:rPr>
          <w:rFonts w:ascii="Tahoma" w:hAnsi="Tahoma" w:cs="Tahoma"/>
        </w:rPr>
        <w:t>6</w:t>
      </w:r>
      <w:r w:rsidR="00253633"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r w:rsidR="0078162E">
        <w:rPr>
          <w:rFonts w:ascii="Tahoma" w:hAnsi="Tahoma" w:cs="Tahoma"/>
        </w:rPr>
        <w:t xml:space="preserve"> Za tako spremembo okvirnega sporazuma sklenitev aneksa ni potrebna.</w:t>
      </w:r>
    </w:p>
    <w:p w14:paraId="1C43432C" w14:textId="77777777" w:rsidR="00856B2F" w:rsidRDefault="00856B2F" w:rsidP="0063302D">
      <w:pPr>
        <w:keepNext/>
        <w:keepLines/>
        <w:tabs>
          <w:tab w:val="left" w:pos="567"/>
          <w:tab w:val="left" w:pos="1418"/>
          <w:tab w:val="left" w:pos="1702"/>
        </w:tabs>
        <w:jc w:val="both"/>
        <w:rPr>
          <w:rFonts w:ascii="Tahoma" w:hAnsi="Tahoma" w:cs="Tahoma"/>
          <w:bCs/>
        </w:rPr>
      </w:pPr>
    </w:p>
    <w:p w14:paraId="5B74BF3B" w14:textId="77777777" w:rsidR="00856F7B" w:rsidRPr="00C8579C" w:rsidRDefault="00856F7B"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28D928E1" w14:textId="77777777" w:rsidR="00856F7B" w:rsidRPr="00C8579C" w:rsidRDefault="00856F7B" w:rsidP="0063302D">
      <w:pPr>
        <w:keepNext/>
        <w:keepLines/>
        <w:tabs>
          <w:tab w:val="left" w:pos="1702"/>
        </w:tabs>
        <w:jc w:val="both"/>
        <w:rPr>
          <w:rFonts w:ascii="Tahoma" w:hAnsi="Tahoma" w:cs="Tahoma"/>
          <w:b/>
        </w:rPr>
      </w:pPr>
    </w:p>
    <w:p w14:paraId="2E020F8A" w14:textId="77777777" w:rsidR="00856F7B" w:rsidRPr="00C8579C" w:rsidRDefault="00856F7B"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01AE5C5" w14:textId="77777777" w:rsidR="005E1F62" w:rsidRPr="00C8579C" w:rsidRDefault="005E1F62" w:rsidP="0063302D">
      <w:pPr>
        <w:keepNext/>
        <w:keepLines/>
        <w:tabs>
          <w:tab w:val="left" w:pos="1702"/>
        </w:tabs>
        <w:jc w:val="both"/>
        <w:rPr>
          <w:rFonts w:ascii="Tahoma" w:hAnsi="Tahoma" w:cs="Tahoma"/>
        </w:rPr>
      </w:pPr>
    </w:p>
    <w:p w14:paraId="42ED78BA" w14:textId="77777777" w:rsidR="00856F7B" w:rsidRPr="00C8579C" w:rsidRDefault="00392AE2" w:rsidP="0063302D">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2B3D6052" w14:textId="15DBEA44" w:rsidR="008B756B" w:rsidRPr="00930DF8" w:rsidRDefault="00923A51" w:rsidP="0063302D">
      <w:pPr>
        <w:pStyle w:val="Odstavekseznama"/>
        <w:keepNext/>
        <w:keepLines/>
        <w:numPr>
          <w:ilvl w:val="0"/>
          <w:numId w:val="52"/>
        </w:numPr>
        <w:jc w:val="both"/>
        <w:rPr>
          <w:rFonts w:ascii="Tahoma" w:hAnsi="Tahoma" w:cs="Tahoma"/>
        </w:rPr>
      </w:pPr>
      <w:r w:rsidRPr="00930DF8">
        <w:rPr>
          <w:rFonts w:ascii="Tahoma" w:hAnsi="Tahoma" w:cs="Tahoma"/>
        </w:rPr>
        <w:t xml:space="preserve">razpisna </w:t>
      </w:r>
      <w:r w:rsidR="007F1692" w:rsidRPr="00930DF8">
        <w:rPr>
          <w:rFonts w:ascii="Tahoma" w:hAnsi="Tahoma" w:cs="Tahoma"/>
        </w:rPr>
        <w:t xml:space="preserve">dokumentacija </w:t>
      </w:r>
      <w:r w:rsidR="008B756B" w:rsidRPr="00930DF8">
        <w:rPr>
          <w:rFonts w:ascii="Tahoma" w:hAnsi="Tahoma" w:cs="Tahoma"/>
        </w:rPr>
        <w:t>št.</w:t>
      </w:r>
      <w:r w:rsidR="00507F5C">
        <w:rPr>
          <w:rFonts w:ascii="Tahoma" w:hAnsi="Tahoma" w:cs="Tahoma"/>
        </w:rPr>
        <w:t xml:space="preserve"> </w:t>
      </w:r>
      <w:r w:rsidR="005279FC">
        <w:rPr>
          <w:rFonts w:ascii="Tahoma" w:hAnsi="Tahoma" w:cs="Tahoma"/>
        </w:rPr>
        <w:t>VKS-89/25</w:t>
      </w:r>
      <w:r w:rsidR="008B756B" w:rsidRPr="00930DF8">
        <w:rPr>
          <w:rFonts w:ascii="Tahoma" w:hAnsi="Tahoma" w:cs="Tahoma"/>
        </w:rPr>
        <w:t>,</w:t>
      </w:r>
    </w:p>
    <w:p w14:paraId="6CA50114" w14:textId="77777777" w:rsidR="00B36C79" w:rsidRPr="00930DF8" w:rsidRDefault="000F2ACA" w:rsidP="0063302D">
      <w:pPr>
        <w:pStyle w:val="Odstavekseznama"/>
        <w:keepNext/>
        <w:keepLines/>
        <w:numPr>
          <w:ilvl w:val="0"/>
          <w:numId w:val="52"/>
        </w:numPr>
        <w:jc w:val="both"/>
        <w:rPr>
          <w:rFonts w:ascii="Tahoma" w:hAnsi="Tahoma" w:cs="Tahoma"/>
        </w:rPr>
      </w:pPr>
      <w:r w:rsidRPr="00930DF8">
        <w:rPr>
          <w:rFonts w:ascii="Tahoma" w:hAnsi="Tahoma" w:cs="Tahoma"/>
        </w:rPr>
        <w:t>ponudba</w:t>
      </w:r>
      <w:r w:rsidR="00750063" w:rsidRPr="00930DF8">
        <w:rPr>
          <w:rFonts w:ascii="Tahoma" w:hAnsi="Tahoma" w:cs="Tahoma"/>
        </w:rPr>
        <w:t xml:space="preserve"> </w:t>
      </w:r>
      <w:r w:rsidR="00E84472" w:rsidRPr="00930DF8">
        <w:rPr>
          <w:rFonts w:ascii="Tahoma" w:hAnsi="Tahoma" w:cs="Tahoma"/>
        </w:rPr>
        <w:t xml:space="preserve">izvajalca </w:t>
      </w:r>
      <w:r w:rsidR="00750063" w:rsidRPr="00930DF8">
        <w:rPr>
          <w:rFonts w:ascii="Tahoma" w:hAnsi="Tahoma" w:cs="Tahoma"/>
        </w:rPr>
        <w:t xml:space="preserve">št. </w:t>
      </w:r>
      <w:r w:rsidR="00651714" w:rsidRPr="00930DF8">
        <w:rPr>
          <w:rFonts w:ascii="Tahoma" w:hAnsi="Tahoma" w:cs="Tahoma"/>
        </w:rPr>
        <w:t>________</w:t>
      </w:r>
      <w:r w:rsidRPr="00930DF8">
        <w:rPr>
          <w:rFonts w:ascii="Tahoma" w:hAnsi="Tahoma" w:cs="Tahoma"/>
        </w:rPr>
        <w:t>___</w:t>
      </w:r>
      <w:r w:rsidR="00106233" w:rsidRPr="00930DF8">
        <w:rPr>
          <w:rFonts w:ascii="Tahoma" w:hAnsi="Tahoma" w:cs="Tahoma"/>
        </w:rPr>
        <w:t>__________</w:t>
      </w:r>
      <w:r w:rsidRPr="00930DF8">
        <w:rPr>
          <w:rFonts w:ascii="Tahoma" w:hAnsi="Tahoma" w:cs="Tahoma"/>
        </w:rPr>
        <w:t xml:space="preserve"> </w:t>
      </w:r>
      <w:r w:rsidR="00750063" w:rsidRPr="00930DF8">
        <w:rPr>
          <w:rFonts w:ascii="Tahoma" w:hAnsi="Tahoma" w:cs="Tahoma"/>
        </w:rPr>
        <w:t>z dne</w:t>
      </w:r>
      <w:r w:rsidR="00CB35B4" w:rsidRPr="00930DF8">
        <w:rPr>
          <w:rFonts w:ascii="Tahoma" w:hAnsi="Tahoma" w:cs="Tahoma"/>
        </w:rPr>
        <w:t xml:space="preserve"> </w:t>
      </w:r>
      <w:r w:rsidR="00750063" w:rsidRPr="00930DF8">
        <w:rPr>
          <w:rFonts w:ascii="Tahoma" w:hAnsi="Tahoma" w:cs="Tahoma"/>
        </w:rPr>
        <w:t>_</w:t>
      </w:r>
      <w:r w:rsidRPr="00930DF8">
        <w:rPr>
          <w:rFonts w:ascii="Tahoma" w:hAnsi="Tahoma" w:cs="Tahoma"/>
        </w:rPr>
        <w:t>______</w:t>
      </w:r>
      <w:r w:rsidR="00750063" w:rsidRPr="00930DF8">
        <w:rPr>
          <w:rFonts w:ascii="Tahoma" w:hAnsi="Tahoma" w:cs="Tahoma"/>
        </w:rPr>
        <w:t>_</w:t>
      </w:r>
      <w:r w:rsidR="00B36C79" w:rsidRPr="00930DF8">
        <w:rPr>
          <w:rFonts w:ascii="Tahoma" w:hAnsi="Tahoma" w:cs="Tahoma"/>
        </w:rPr>
        <w:t>_________</w:t>
      </w:r>
      <w:r w:rsidR="00750063" w:rsidRPr="00930DF8">
        <w:rPr>
          <w:rFonts w:ascii="Tahoma" w:hAnsi="Tahoma" w:cs="Tahoma"/>
        </w:rPr>
        <w:t>_</w:t>
      </w:r>
      <w:r w:rsidR="0014759E" w:rsidRPr="00930DF8">
        <w:rPr>
          <w:rFonts w:ascii="Tahoma" w:hAnsi="Tahoma" w:cs="Tahoma"/>
        </w:rPr>
        <w:t xml:space="preserve"> </w:t>
      </w:r>
      <w:r w:rsidR="00856F7B" w:rsidRPr="00930DF8">
        <w:rPr>
          <w:rFonts w:ascii="Tahoma" w:hAnsi="Tahoma" w:cs="Tahoma"/>
        </w:rPr>
        <w:t>,</w:t>
      </w:r>
    </w:p>
    <w:p w14:paraId="11274D8F" w14:textId="77777777" w:rsidR="008E5D30" w:rsidRPr="00930DF8" w:rsidRDefault="00A4632E" w:rsidP="0063302D">
      <w:pPr>
        <w:pStyle w:val="Odstavekseznama"/>
        <w:keepNext/>
        <w:keepLines/>
        <w:numPr>
          <w:ilvl w:val="0"/>
          <w:numId w:val="52"/>
        </w:numPr>
        <w:jc w:val="both"/>
        <w:rPr>
          <w:rFonts w:ascii="Tahoma" w:hAnsi="Tahoma" w:cs="Tahoma"/>
        </w:rPr>
      </w:pPr>
      <w:r w:rsidRPr="00930DF8">
        <w:rPr>
          <w:rFonts w:ascii="Tahoma" w:hAnsi="Tahoma" w:cs="Tahoma"/>
        </w:rPr>
        <w:t xml:space="preserve">pisni </w:t>
      </w:r>
      <w:r w:rsidR="008C2F86" w:rsidRPr="00930DF8">
        <w:rPr>
          <w:rFonts w:ascii="Tahoma" w:hAnsi="Tahoma" w:cs="Tahoma"/>
        </w:rPr>
        <w:t>sporazum, ki ureja skupne varstvene ukrepe za zagotavljanje varstva in zdravja pri delu, ki jih je potrebno upoštevati na lokaciji RCERO Ljubljana oziroma MBO RCERO Ljubljana</w:t>
      </w:r>
      <w:r w:rsidR="008E5D30" w:rsidRPr="00930DF8">
        <w:rPr>
          <w:rFonts w:ascii="Tahoma" w:hAnsi="Tahoma" w:cs="Tahoma"/>
        </w:rPr>
        <w:t>,</w:t>
      </w:r>
    </w:p>
    <w:p w14:paraId="2BD73301" w14:textId="77777777" w:rsidR="00392AE2" w:rsidRPr="00930DF8" w:rsidRDefault="00E1252A" w:rsidP="0063302D">
      <w:pPr>
        <w:pStyle w:val="Odstavekseznama"/>
        <w:keepNext/>
        <w:keepLines/>
        <w:numPr>
          <w:ilvl w:val="0"/>
          <w:numId w:val="52"/>
        </w:numPr>
        <w:jc w:val="both"/>
        <w:rPr>
          <w:rFonts w:ascii="Tahoma" w:hAnsi="Tahoma" w:cs="Tahoma"/>
        </w:rPr>
      </w:pPr>
      <w:r w:rsidRPr="00930DF8">
        <w:rPr>
          <w:rFonts w:ascii="Tahoma" w:hAnsi="Tahoma" w:cs="Tahoma"/>
        </w:rPr>
        <w:t>ostala relevantna dokumentacija</w:t>
      </w:r>
      <w:r w:rsidR="00856F7B" w:rsidRPr="00930DF8">
        <w:rPr>
          <w:rFonts w:ascii="Tahoma" w:hAnsi="Tahoma" w:cs="Tahoma"/>
        </w:rPr>
        <w:t>.</w:t>
      </w:r>
    </w:p>
    <w:p w14:paraId="79CC6ED9" w14:textId="77777777" w:rsidR="005E25C0" w:rsidRPr="00C8579C" w:rsidRDefault="005E25C0" w:rsidP="0063302D">
      <w:pPr>
        <w:keepNext/>
        <w:keepLines/>
        <w:jc w:val="both"/>
        <w:rPr>
          <w:rFonts w:ascii="Tahoma" w:hAnsi="Tahoma" w:cs="Tahoma"/>
        </w:rPr>
      </w:pPr>
    </w:p>
    <w:p w14:paraId="32C57198" w14:textId="77777777" w:rsidR="007226C9" w:rsidRDefault="007226C9" w:rsidP="0063302D">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5BA3AA4F" w14:textId="77777777" w:rsidR="00C87794" w:rsidRPr="00C8579C" w:rsidRDefault="00C87794" w:rsidP="0063302D">
      <w:pPr>
        <w:keepNext/>
        <w:keepLines/>
        <w:jc w:val="both"/>
        <w:rPr>
          <w:rFonts w:ascii="Tahoma" w:hAnsi="Tahoma" w:cs="Tahoma"/>
        </w:rPr>
      </w:pPr>
    </w:p>
    <w:p w14:paraId="30C98D97" w14:textId="77777777" w:rsidR="00106233" w:rsidRPr="00C8579C" w:rsidRDefault="00106233"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3F499B1E" w14:textId="77777777" w:rsidR="00856F7B" w:rsidRPr="00C8579C" w:rsidRDefault="00856F7B" w:rsidP="0063302D">
      <w:pPr>
        <w:keepNext/>
        <w:keepLines/>
        <w:tabs>
          <w:tab w:val="left" w:pos="567"/>
          <w:tab w:val="left" w:pos="1418"/>
          <w:tab w:val="left" w:pos="1702"/>
        </w:tabs>
        <w:jc w:val="both"/>
        <w:rPr>
          <w:rFonts w:ascii="Tahoma" w:hAnsi="Tahoma" w:cs="Tahoma"/>
        </w:rPr>
      </w:pPr>
    </w:p>
    <w:p w14:paraId="05D0AFC2" w14:textId="77777777" w:rsidR="00E659FD" w:rsidRPr="00C8579C" w:rsidRDefault="00856F7B"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E659FD" w:rsidRPr="00C8579C">
        <w:rPr>
          <w:rFonts w:ascii="Tahoma" w:hAnsi="Tahoma" w:cs="Tahoma"/>
        </w:rPr>
        <w:t>č</w:t>
      </w:r>
      <w:r w:rsidRPr="00C8579C">
        <w:rPr>
          <w:rFonts w:ascii="Tahoma" w:hAnsi="Tahoma" w:cs="Tahoma"/>
        </w:rPr>
        <w:t>len</w:t>
      </w:r>
    </w:p>
    <w:p w14:paraId="31F3617F" w14:textId="77777777" w:rsidR="00E659FD" w:rsidRPr="00C8579C" w:rsidRDefault="00E659FD" w:rsidP="0063302D">
      <w:pPr>
        <w:keepNext/>
        <w:keepLines/>
        <w:jc w:val="both"/>
        <w:rPr>
          <w:rFonts w:ascii="Tahoma" w:hAnsi="Tahoma" w:cs="Tahoma"/>
        </w:rPr>
      </w:pPr>
    </w:p>
    <w:p w14:paraId="4BB39BD7" w14:textId="77777777" w:rsidR="001119AC" w:rsidRPr="00E10FEB" w:rsidRDefault="001119AC" w:rsidP="001119AC">
      <w:pPr>
        <w:keepNext/>
        <w:keepLines/>
        <w:spacing w:after="60"/>
        <w:jc w:val="both"/>
        <w:rPr>
          <w:rFonts w:ascii="Tahoma" w:hAnsi="Tahoma" w:cs="Tahoma"/>
        </w:rPr>
      </w:pPr>
      <w:r w:rsidRPr="00E10FEB">
        <w:rPr>
          <w:rFonts w:ascii="Tahoma" w:hAnsi="Tahoma" w:cs="Tahoma"/>
        </w:rPr>
        <w:t xml:space="preserve">Naročnik lahko odstopi od okvirnega sporazuma po predhodnem opozorilu, brez obveznosti do izvajalca, če izvajalec ne izpolnjuje obveznosti iz tega okvirnega sporazuma, jih ne izpolnjuje pravočasno, ne začne z izvajanjem v roku, določenem s pogodbo, ne dosega dogovorjene kvalitete storitve, preda izvedbo obveznosti tretji osebi brez predhodnega pisnega soglasja naročnika ali prekine z izvajanjem storitev brez predhodnega pisnega soglasja naročnika oziroma ne opravlja obveznosti  na dogovorjen način. V tem primeru lahko naročnik unovči finančno zavarovanje dobre izvedbe obveznosti iz okvirnega sporazuma, izvajalec pa je dolžan naročniku povrniti vso nastalo škodo zaradi neizpolnjevanje obveznosti iz okvirnega sporazuma. </w:t>
      </w:r>
    </w:p>
    <w:p w14:paraId="446E6BF6" w14:textId="77777777" w:rsidR="001119AC" w:rsidRPr="00E10FEB" w:rsidRDefault="001119AC" w:rsidP="001119AC">
      <w:pPr>
        <w:keepNext/>
        <w:keepLines/>
        <w:spacing w:after="60"/>
        <w:jc w:val="both"/>
        <w:rPr>
          <w:rFonts w:ascii="Tahoma" w:hAnsi="Tahoma" w:cs="Tahoma"/>
        </w:rPr>
      </w:pPr>
    </w:p>
    <w:p w14:paraId="5B308293" w14:textId="77777777" w:rsidR="001119AC" w:rsidRPr="00E10FEB" w:rsidRDefault="001119AC" w:rsidP="001119AC">
      <w:pPr>
        <w:keepNext/>
        <w:keepLines/>
        <w:spacing w:after="60"/>
        <w:jc w:val="both"/>
        <w:rPr>
          <w:rFonts w:ascii="Tahoma" w:hAnsi="Tahoma" w:cs="Tahoma"/>
        </w:rPr>
      </w:pPr>
      <w:r w:rsidRPr="00E10FEB">
        <w:rPr>
          <w:rFonts w:ascii="Tahoma" w:hAnsi="Tahoma" w:cs="Tahoma"/>
        </w:rPr>
        <w:t xml:space="preserve">Naročnik lahko odstopi od okvirnega sporazuma in/ali unovči finančno zavarovanje dobre izvedbe obveznosti iz okvirnega sporazuma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w:t>
      </w:r>
    </w:p>
    <w:p w14:paraId="7ABA590D" w14:textId="2658A24D" w:rsidR="00C364F5" w:rsidRPr="00285804" w:rsidRDefault="00C364F5" w:rsidP="00C364F5">
      <w:pPr>
        <w:keepNext/>
        <w:keepLines/>
        <w:tabs>
          <w:tab w:val="left" w:pos="709"/>
          <w:tab w:val="left" w:pos="1702"/>
        </w:tabs>
        <w:jc w:val="both"/>
        <w:rPr>
          <w:rFonts w:ascii="Tahoma" w:hAnsi="Tahoma" w:cs="Tahoma"/>
        </w:rPr>
      </w:pPr>
    </w:p>
    <w:p w14:paraId="59F74F7E" w14:textId="60AD09C6" w:rsidR="00C364F5" w:rsidRPr="00285804" w:rsidRDefault="00C364F5" w:rsidP="00C364F5">
      <w:pPr>
        <w:keepNext/>
        <w:keepLines/>
        <w:tabs>
          <w:tab w:val="left" w:pos="709"/>
          <w:tab w:val="left" w:pos="1702"/>
        </w:tabs>
        <w:jc w:val="both"/>
        <w:rPr>
          <w:rFonts w:ascii="Tahoma" w:hAnsi="Tahoma" w:cs="Tahoma"/>
        </w:rPr>
      </w:pPr>
      <w:r w:rsidRPr="00285804">
        <w:rPr>
          <w:rFonts w:ascii="Tahoma" w:hAnsi="Tahoma" w:cs="Tahoma"/>
        </w:rPr>
        <w:t>Izvajalec ima pravico do odstopa od tega okvirnega sporazuma v primeru kršenja določil okvirnega sporazuma s strani naročnika. V tem primeru okvirni sporazum preneha veljati, ko naročnik prejme pisno obvestilo o odstopu od okvirnega sporazuma</w:t>
      </w:r>
      <w:r w:rsidR="006D0CBD">
        <w:rPr>
          <w:rFonts w:ascii="Tahoma" w:hAnsi="Tahoma" w:cs="Tahoma"/>
        </w:rPr>
        <w:t>,</w:t>
      </w:r>
      <w:r w:rsidRPr="00285804">
        <w:rPr>
          <w:rFonts w:ascii="Tahoma" w:hAnsi="Tahoma" w:cs="Tahoma"/>
        </w:rPr>
        <w:t xml:space="preserve"> z navedbo razloga za odstop, poslano s priporočeno pošiljko po pošti.  </w:t>
      </w:r>
    </w:p>
    <w:p w14:paraId="7FB173B4" w14:textId="77777777" w:rsidR="00C364F5" w:rsidRPr="00285804" w:rsidRDefault="00C364F5" w:rsidP="00C364F5">
      <w:pPr>
        <w:keepNext/>
        <w:keepLines/>
        <w:tabs>
          <w:tab w:val="left" w:pos="709"/>
          <w:tab w:val="left" w:pos="1702"/>
        </w:tabs>
        <w:jc w:val="both"/>
        <w:rPr>
          <w:rFonts w:ascii="Tahoma" w:hAnsi="Tahoma" w:cs="Tahoma"/>
        </w:rPr>
      </w:pPr>
    </w:p>
    <w:p w14:paraId="55B0C5E9" w14:textId="77777777" w:rsidR="00C364F5" w:rsidRPr="00285804" w:rsidRDefault="00C364F5" w:rsidP="00C364F5">
      <w:pPr>
        <w:keepNext/>
        <w:keepLines/>
        <w:tabs>
          <w:tab w:val="left" w:pos="709"/>
          <w:tab w:val="left" w:pos="1702"/>
        </w:tabs>
        <w:jc w:val="both"/>
        <w:rPr>
          <w:rFonts w:ascii="Tahoma" w:hAnsi="Tahoma" w:cs="Tahoma"/>
        </w:rPr>
      </w:pPr>
      <w:r w:rsidRPr="00285804">
        <w:rPr>
          <w:rFonts w:ascii="Tahoma" w:hAnsi="Tahoma" w:cs="Tahoma"/>
        </w:rPr>
        <w:lastRenderedPageBreak/>
        <w:t>V primeru odstopa od okvirnega sporazuma sta stranki dolžni do tedaj prevzete obveznosti izpolniti tako, kot je bilo to dogovorjeno pred odstopom.</w:t>
      </w:r>
    </w:p>
    <w:p w14:paraId="0A9A7971" w14:textId="77777777" w:rsidR="00944612" w:rsidRPr="00C8579C" w:rsidRDefault="00944612" w:rsidP="0063302D">
      <w:pPr>
        <w:keepNext/>
        <w:keepLines/>
        <w:jc w:val="both"/>
        <w:rPr>
          <w:rFonts w:ascii="Tahoma" w:hAnsi="Tahoma" w:cs="Tahoma"/>
        </w:rPr>
      </w:pPr>
    </w:p>
    <w:p w14:paraId="6331A1B7" w14:textId="77777777" w:rsidR="00392AE2" w:rsidRPr="00C8579C" w:rsidRDefault="00392AE2" w:rsidP="0063302D">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0215D621" w14:textId="77777777" w:rsidR="00F14F4B" w:rsidRDefault="00F14F4B" w:rsidP="0063302D">
      <w:pPr>
        <w:keepNext/>
        <w:keepLines/>
        <w:tabs>
          <w:tab w:val="left" w:pos="709"/>
          <w:tab w:val="left" w:pos="1702"/>
        </w:tabs>
        <w:jc w:val="both"/>
        <w:rPr>
          <w:rFonts w:ascii="Tahoma" w:hAnsi="Tahoma" w:cs="Tahoma"/>
        </w:rPr>
      </w:pPr>
    </w:p>
    <w:p w14:paraId="1AC47201" w14:textId="77777777" w:rsidR="008E5D30" w:rsidRPr="00C8579C" w:rsidRDefault="008E5D30"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D5644D0" w14:textId="77777777" w:rsidR="008E5D30" w:rsidRPr="00C8579C" w:rsidRDefault="008E5D30" w:rsidP="0063302D">
      <w:pPr>
        <w:keepNext/>
        <w:keepLines/>
        <w:tabs>
          <w:tab w:val="left" w:pos="709"/>
          <w:tab w:val="left" w:pos="1702"/>
        </w:tabs>
        <w:jc w:val="both"/>
        <w:rPr>
          <w:rFonts w:ascii="Tahoma" w:hAnsi="Tahoma" w:cs="Tahoma"/>
        </w:rPr>
      </w:pPr>
    </w:p>
    <w:p w14:paraId="7B7BC95A" w14:textId="2C3654B7" w:rsidR="00C364F5" w:rsidRPr="00285804" w:rsidRDefault="00C364F5" w:rsidP="00C364F5">
      <w:pPr>
        <w:keepNext/>
        <w:keepLines/>
        <w:tabs>
          <w:tab w:val="left" w:pos="709"/>
          <w:tab w:val="left" w:pos="1702"/>
        </w:tabs>
        <w:jc w:val="both"/>
      </w:pPr>
      <w:r w:rsidRPr="00285804">
        <w:rPr>
          <w:rFonts w:ascii="Tahoma" w:hAnsi="Tahoma" w:cs="Tahoma"/>
        </w:rPr>
        <w:t xml:space="preserve">Stranki okvirnega sporazuma lahko odpovesta ta okvirni sporazum s </w:t>
      </w:r>
      <w:r w:rsidR="00162215">
        <w:rPr>
          <w:rFonts w:ascii="Tahoma" w:hAnsi="Tahoma" w:cs="Tahoma"/>
        </w:rPr>
        <w:t>12</w:t>
      </w:r>
      <w:r w:rsidRPr="00285804">
        <w:rPr>
          <w:rFonts w:ascii="Tahoma" w:hAnsi="Tahoma" w:cs="Tahoma"/>
        </w:rPr>
        <w:t>0 (</w:t>
      </w:r>
      <w:r w:rsidR="00162215">
        <w:rPr>
          <w:rFonts w:ascii="Tahoma" w:hAnsi="Tahoma" w:cs="Tahoma"/>
        </w:rPr>
        <w:t>sto</w:t>
      </w:r>
      <w:r w:rsidR="006D0CBD">
        <w:rPr>
          <w:rFonts w:ascii="Tahoma" w:hAnsi="Tahoma" w:cs="Tahoma"/>
        </w:rPr>
        <w:t xml:space="preserve"> </w:t>
      </w:r>
      <w:r w:rsidR="00162215">
        <w:rPr>
          <w:rFonts w:ascii="Tahoma" w:hAnsi="Tahoma" w:cs="Tahoma"/>
        </w:rPr>
        <w:t>dvajset</w:t>
      </w:r>
      <w:r w:rsidRPr="00285804">
        <w:rPr>
          <w:rFonts w:ascii="Tahoma" w:hAnsi="Tahoma" w:cs="Tahoma"/>
        </w:rPr>
        <w:t xml:space="preserve">) dnevnim odpovednim rokom, ki prične teči naslednji dan po prejemu pisnega obvestila o odpovedi okvirnega sporazuma, </w:t>
      </w:r>
      <w:r>
        <w:rPr>
          <w:rFonts w:ascii="Tahoma" w:hAnsi="Tahoma" w:cs="Tahoma"/>
        </w:rPr>
        <w:t xml:space="preserve">poslanega </w:t>
      </w:r>
      <w:r w:rsidRPr="00EA1167">
        <w:rPr>
          <w:rFonts w:ascii="Tahoma" w:hAnsi="Tahoma" w:cs="Tahoma"/>
        </w:rPr>
        <w:t>s priporočeno pošiljko po pošti</w:t>
      </w:r>
      <w:r>
        <w:rPr>
          <w:rFonts w:ascii="Tahoma" w:hAnsi="Tahoma" w:cs="Tahoma"/>
        </w:rPr>
        <w:t>,</w:t>
      </w:r>
      <w:r w:rsidRPr="00EA1167">
        <w:rPr>
          <w:rFonts w:ascii="Tahoma" w:hAnsi="Tahoma" w:cs="Tahoma"/>
        </w:rPr>
        <w:t xml:space="preserve"> </w:t>
      </w:r>
      <w:r w:rsidRPr="00285804">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w:t>
      </w:r>
      <w:r w:rsidRPr="00285804" w:rsidDel="00B63B96">
        <w:rPr>
          <w:rFonts w:ascii="Tahoma" w:hAnsi="Tahoma" w:cs="Tahoma"/>
        </w:rPr>
        <w:t xml:space="preserve"> </w:t>
      </w:r>
      <w:r w:rsidRPr="00FE1859">
        <w:rPr>
          <w:rFonts w:ascii="Tahoma" w:hAnsi="Tahoma" w:cs="Tahoma"/>
        </w:rPr>
        <w:t xml:space="preserve">Izvajalec se v </w:t>
      </w:r>
      <w:r w:rsidR="003B3FEE">
        <w:rPr>
          <w:rFonts w:ascii="Tahoma" w:hAnsi="Tahoma" w:cs="Tahoma"/>
        </w:rPr>
        <w:t>primeru</w:t>
      </w:r>
      <w:r w:rsidR="003B3FEE" w:rsidRPr="00FE1859">
        <w:rPr>
          <w:rFonts w:ascii="Tahoma" w:hAnsi="Tahoma" w:cs="Tahoma"/>
        </w:rPr>
        <w:t xml:space="preserve"> </w:t>
      </w:r>
      <w:r w:rsidRPr="00FE1859">
        <w:rPr>
          <w:rFonts w:ascii="Tahoma" w:hAnsi="Tahoma" w:cs="Tahoma"/>
        </w:rPr>
        <w:t>odpovedi medsebojnega razmerja po okvirnem sporazumu obvezuje izvajati storitv</w:t>
      </w:r>
      <w:r>
        <w:rPr>
          <w:rFonts w:ascii="Tahoma" w:hAnsi="Tahoma" w:cs="Tahoma"/>
        </w:rPr>
        <w:t>e do izteka odpovednega roka.</w:t>
      </w:r>
      <w:r w:rsidRPr="00285804">
        <w:t xml:space="preserve"> </w:t>
      </w:r>
    </w:p>
    <w:p w14:paraId="56E8736F" w14:textId="77777777" w:rsidR="00C364F5" w:rsidRPr="00285804" w:rsidRDefault="00C364F5" w:rsidP="00C364F5">
      <w:pPr>
        <w:keepNext/>
        <w:keepLines/>
        <w:tabs>
          <w:tab w:val="left" w:pos="709"/>
          <w:tab w:val="left" w:pos="1702"/>
        </w:tabs>
        <w:jc w:val="both"/>
        <w:rPr>
          <w:rFonts w:ascii="Tahoma" w:hAnsi="Tahoma" w:cs="Tahoma"/>
        </w:rPr>
      </w:pPr>
    </w:p>
    <w:p w14:paraId="156855B0" w14:textId="785D7C63" w:rsidR="009B0CF3" w:rsidRDefault="00D132C7" w:rsidP="0063302D">
      <w:pPr>
        <w:keepNext/>
        <w:keepLines/>
        <w:jc w:val="both"/>
        <w:rPr>
          <w:rFonts w:ascii="Tahoma" w:hAnsi="Tahoma" w:cs="Tahoma"/>
        </w:rPr>
      </w:pPr>
      <w:r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5EAC03EC" w14:textId="77777777" w:rsidR="00B327EF" w:rsidRDefault="00B327EF" w:rsidP="0063302D">
      <w:pPr>
        <w:keepNext/>
        <w:keepLines/>
        <w:tabs>
          <w:tab w:val="left" w:pos="709"/>
          <w:tab w:val="left" w:pos="1702"/>
        </w:tabs>
        <w:jc w:val="both"/>
        <w:rPr>
          <w:rFonts w:ascii="Tahoma" w:hAnsi="Tahoma" w:cs="Tahoma"/>
        </w:rPr>
      </w:pPr>
    </w:p>
    <w:p w14:paraId="081F5D6A" w14:textId="77777777" w:rsidR="0027636D" w:rsidRPr="00C8579C" w:rsidRDefault="0027636D" w:rsidP="0063302D">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364F5578" w14:textId="77777777" w:rsidR="0027636D" w:rsidRPr="00C8579C" w:rsidRDefault="0027636D" w:rsidP="0063302D">
      <w:pPr>
        <w:keepNext/>
        <w:keepLines/>
        <w:tabs>
          <w:tab w:val="left" w:pos="709"/>
          <w:tab w:val="left" w:pos="1702"/>
        </w:tabs>
        <w:ind w:left="1701" w:hanging="1701"/>
        <w:rPr>
          <w:rFonts w:ascii="Tahoma" w:hAnsi="Tahoma" w:cs="Tahoma"/>
          <w:b/>
        </w:rPr>
      </w:pPr>
    </w:p>
    <w:p w14:paraId="1C8EABA5" w14:textId="77777777" w:rsidR="0027636D" w:rsidRPr="00C8579C" w:rsidRDefault="0027636D"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85BA49F" w14:textId="77777777" w:rsidR="00A460F0" w:rsidRPr="00C8579C" w:rsidRDefault="00A460F0" w:rsidP="0063302D">
      <w:pPr>
        <w:keepNext/>
        <w:keepLines/>
        <w:tabs>
          <w:tab w:val="left" w:pos="567"/>
          <w:tab w:val="left" w:pos="1418"/>
          <w:tab w:val="left" w:pos="1702"/>
        </w:tabs>
        <w:jc w:val="both"/>
        <w:rPr>
          <w:rFonts w:ascii="Tahoma" w:eastAsia="Calibri" w:hAnsi="Tahoma" w:cs="Tahoma"/>
        </w:rPr>
      </w:pPr>
    </w:p>
    <w:p w14:paraId="5EC72CC5" w14:textId="77777777" w:rsidR="00230317" w:rsidRPr="00C8579C" w:rsidRDefault="00230317" w:rsidP="0063302D">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1A0D6693" w14:textId="77777777" w:rsidR="008C77E8" w:rsidRPr="00C8579C" w:rsidRDefault="008C77E8" w:rsidP="0063302D">
      <w:pPr>
        <w:keepNext/>
        <w:keepLines/>
        <w:tabs>
          <w:tab w:val="left" w:pos="567"/>
          <w:tab w:val="left" w:pos="1418"/>
          <w:tab w:val="left" w:pos="1702"/>
        </w:tabs>
        <w:jc w:val="both"/>
        <w:rPr>
          <w:rFonts w:ascii="Tahoma" w:eastAsia="Calibri" w:hAnsi="Tahoma" w:cs="Tahoma"/>
        </w:rPr>
      </w:pPr>
    </w:p>
    <w:p w14:paraId="0F24C330" w14:textId="77777777" w:rsidR="0044224D" w:rsidRPr="00C8579C" w:rsidRDefault="00230317" w:rsidP="0063302D">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1060BB3E" w14:textId="77777777" w:rsidR="00E67AA3" w:rsidRPr="00C8579C" w:rsidRDefault="00E67AA3" w:rsidP="0063302D">
      <w:pPr>
        <w:keepNext/>
        <w:keepLines/>
        <w:tabs>
          <w:tab w:val="left" w:pos="567"/>
          <w:tab w:val="left" w:pos="1418"/>
          <w:tab w:val="left" w:pos="1702"/>
        </w:tabs>
        <w:jc w:val="both"/>
        <w:rPr>
          <w:rFonts w:ascii="Tahoma" w:eastAsia="Calibri" w:hAnsi="Tahoma" w:cs="Tahoma"/>
        </w:rPr>
      </w:pPr>
    </w:p>
    <w:p w14:paraId="69FBF2D7" w14:textId="77777777" w:rsidR="0027636D" w:rsidRPr="00C8579C" w:rsidRDefault="0027636D" w:rsidP="0063302D">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01A02097" w14:textId="77777777" w:rsidR="00F82282" w:rsidRPr="00C8579C" w:rsidRDefault="00F82282" w:rsidP="0063302D">
      <w:pPr>
        <w:keepNext/>
        <w:keepLines/>
        <w:tabs>
          <w:tab w:val="left" w:pos="851"/>
          <w:tab w:val="left" w:pos="1702"/>
        </w:tabs>
        <w:jc w:val="both"/>
        <w:rPr>
          <w:rFonts w:ascii="Tahoma" w:hAnsi="Tahoma" w:cs="Tahoma"/>
          <w:b/>
        </w:rPr>
      </w:pPr>
    </w:p>
    <w:p w14:paraId="770EE558" w14:textId="77777777" w:rsidR="00F82282" w:rsidRPr="00C8579C" w:rsidRDefault="00F523D0"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F82282" w:rsidRPr="00C8579C">
        <w:rPr>
          <w:rFonts w:ascii="Tahoma" w:hAnsi="Tahoma" w:cs="Tahoma"/>
        </w:rPr>
        <w:t>len</w:t>
      </w:r>
    </w:p>
    <w:p w14:paraId="11814C6C" w14:textId="77777777" w:rsidR="00A90FB7" w:rsidRPr="00C8579C" w:rsidRDefault="00A90FB7" w:rsidP="0063302D">
      <w:pPr>
        <w:keepNext/>
        <w:keepLines/>
        <w:tabs>
          <w:tab w:val="left" w:pos="567"/>
          <w:tab w:val="left" w:pos="1418"/>
          <w:tab w:val="left" w:pos="1702"/>
        </w:tabs>
        <w:jc w:val="both"/>
        <w:rPr>
          <w:rFonts w:ascii="Tahoma" w:hAnsi="Tahoma" w:cs="Tahoma"/>
        </w:rPr>
      </w:pPr>
    </w:p>
    <w:p w14:paraId="285D7605" w14:textId="77777777" w:rsidR="00392AE2" w:rsidRPr="00C8579C" w:rsidRDefault="00392AE2" w:rsidP="0063302D">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24856CCB" w14:textId="77777777" w:rsidR="00392AE2" w:rsidRPr="00C8579C" w:rsidRDefault="00392AE2" w:rsidP="0063302D">
      <w:pPr>
        <w:keepNext/>
        <w:keepLines/>
        <w:tabs>
          <w:tab w:val="left" w:pos="567"/>
          <w:tab w:val="left" w:pos="1418"/>
          <w:tab w:val="left" w:pos="1702"/>
        </w:tabs>
        <w:jc w:val="both"/>
        <w:rPr>
          <w:rFonts w:ascii="Tahoma" w:hAnsi="Tahoma" w:cs="Tahoma"/>
        </w:rPr>
      </w:pPr>
    </w:p>
    <w:p w14:paraId="2DAB6C75" w14:textId="77777777" w:rsidR="00392AE2" w:rsidRPr="00C8579C" w:rsidRDefault="00392AE2" w:rsidP="0063302D">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C99A6B2" w14:textId="77777777" w:rsidR="00E662D6" w:rsidRPr="00C8579C" w:rsidRDefault="00E662D6" w:rsidP="0063302D">
      <w:pPr>
        <w:keepNext/>
        <w:keepLines/>
        <w:tabs>
          <w:tab w:val="left" w:pos="567"/>
          <w:tab w:val="left" w:pos="1418"/>
          <w:tab w:val="left" w:pos="1702"/>
        </w:tabs>
        <w:jc w:val="both"/>
        <w:rPr>
          <w:rFonts w:ascii="Tahoma" w:hAnsi="Tahoma" w:cs="Tahoma"/>
        </w:rPr>
      </w:pPr>
    </w:p>
    <w:p w14:paraId="4D9CBB37" w14:textId="77777777" w:rsidR="00D030E2" w:rsidRPr="00C8579C" w:rsidRDefault="00253633"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337D19" w:rsidRPr="00C8579C">
        <w:rPr>
          <w:rFonts w:ascii="Tahoma" w:hAnsi="Tahoma" w:cs="Tahoma"/>
        </w:rPr>
        <w:t>len</w:t>
      </w:r>
    </w:p>
    <w:p w14:paraId="10C70630" w14:textId="77777777" w:rsidR="00253633" w:rsidRPr="00C8579C" w:rsidRDefault="00253633" w:rsidP="0063302D">
      <w:pPr>
        <w:keepNext/>
        <w:keepLines/>
        <w:rPr>
          <w:rFonts w:ascii="Tahoma" w:hAnsi="Tahoma" w:cs="Tahoma"/>
        </w:rPr>
      </w:pPr>
    </w:p>
    <w:p w14:paraId="3E450919" w14:textId="77777777" w:rsidR="00253633" w:rsidRDefault="00253633" w:rsidP="0063302D">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797ADD9E" w14:textId="77777777" w:rsidR="00E662D6" w:rsidRPr="00C8579C" w:rsidRDefault="00E662D6" w:rsidP="0063302D">
      <w:pPr>
        <w:keepNext/>
        <w:keepLines/>
        <w:jc w:val="both"/>
        <w:rPr>
          <w:rFonts w:ascii="Tahoma" w:hAnsi="Tahoma" w:cs="Tahoma"/>
        </w:rPr>
      </w:pPr>
    </w:p>
    <w:p w14:paraId="7994F8EC" w14:textId="77777777" w:rsidR="008C77E8" w:rsidRPr="00C8579C" w:rsidRDefault="008C77E8" w:rsidP="0063302D">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631E5FC2" w14:textId="77777777" w:rsidR="008C77E8" w:rsidRPr="00C8579C" w:rsidRDefault="008C77E8" w:rsidP="0063302D">
      <w:pPr>
        <w:keepNext/>
        <w:keepLines/>
        <w:tabs>
          <w:tab w:val="left" w:pos="567"/>
          <w:tab w:val="left" w:pos="1418"/>
          <w:tab w:val="left" w:pos="1702"/>
        </w:tabs>
        <w:jc w:val="both"/>
        <w:rPr>
          <w:rFonts w:ascii="Tahoma" w:hAnsi="Tahoma" w:cs="Tahoma"/>
        </w:rPr>
      </w:pPr>
    </w:p>
    <w:p w14:paraId="1F4C7038" w14:textId="45A540F3" w:rsidR="008C77E8" w:rsidRDefault="008C77E8" w:rsidP="0063302D">
      <w:pPr>
        <w:keepNext/>
        <w:keepLines/>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da je seznanjen z razpisnimi zahtevami in s tehnično dokumentacijo, ter da so mu razumljivi in jasni pogoji in okoliščine za pravilno izvedbo </w:t>
      </w:r>
      <w:r w:rsidR="0097308F">
        <w:rPr>
          <w:rFonts w:ascii="Tahoma" w:hAnsi="Tahoma" w:cs="Tahoma"/>
        </w:rPr>
        <w:t>storitev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5279C68B" w14:textId="77777777" w:rsidR="004E18DF" w:rsidRDefault="004E18DF" w:rsidP="0063302D">
      <w:pPr>
        <w:keepNext/>
        <w:keepLines/>
        <w:tabs>
          <w:tab w:val="left" w:pos="567"/>
          <w:tab w:val="left" w:pos="1418"/>
          <w:tab w:val="left" w:pos="1702"/>
        </w:tabs>
        <w:jc w:val="both"/>
        <w:rPr>
          <w:rFonts w:ascii="Tahoma" w:hAnsi="Tahoma" w:cs="Tahoma"/>
        </w:rPr>
      </w:pPr>
    </w:p>
    <w:p w14:paraId="24C2B729" w14:textId="77777777" w:rsidR="00392AE2" w:rsidRPr="00C8579C" w:rsidRDefault="00392AE2" w:rsidP="0063302D">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5CF9729D" w14:textId="77777777" w:rsidR="00655513" w:rsidRPr="00C8579C" w:rsidRDefault="00655513" w:rsidP="0063302D">
      <w:pPr>
        <w:keepNext/>
        <w:keepLines/>
        <w:ind w:left="426"/>
        <w:jc w:val="center"/>
        <w:rPr>
          <w:rFonts w:ascii="Tahoma" w:hAnsi="Tahoma" w:cs="Tahoma"/>
        </w:rPr>
      </w:pPr>
    </w:p>
    <w:p w14:paraId="68AEDF41" w14:textId="77777777" w:rsidR="00F523D0" w:rsidRPr="00C8579C" w:rsidRDefault="00F523D0"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7B7A1DF" w14:textId="77777777" w:rsidR="00F523D0" w:rsidRPr="00C8579C" w:rsidRDefault="00F523D0" w:rsidP="0063302D">
      <w:pPr>
        <w:keepNext/>
        <w:keepLines/>
        <w:tabs>
          <w:tab w:val="left" w:pos="567"/>
          <w:tab w:val="left" w:pos="1418"/>
          <w:tab w:val="left" w:pos="1702"/>
        </w:tabs>
        <w:jc w:val="both"/>
        <w:rPr>
          <w:rFonts w:ascii="Tahoma" w:hAnsi="Tahoma" w:cs="Tahoma"/>
        </w:rPr>
      </w:pPr>
    </w:p>
    <w:p w14:paraId="7AC9B902" w14:textId="77777777" w:rsidR="00392AE2" w:rsidRDefault="00392AE2" w:rsidP="0063302D">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C8579C">
        <w:rPr>
          <w:rFonts w:ascii="Tahoma" w:hAnsi="Tahoma" w:cs="Tahoma"/>
        </w:rPr>
        <w:t>a, ki ureja obligacijska razmerja</w:t>
      </w:r>
      <w:r w:rsidRPr="00C8579C">
        <w:rPr>
          <w:rFonts w:ascii="Tahoma" w:hAnsi="Tahoma" w:cs="Tahoma"/>
        </w:rPr>
        <w:t>.</w:t>
      </w:r>
    </w:p>
    <w:p w14:paraId="27CB6921" w14:textId="77777777" w:rsidR="00AD2E94" w:rsidRPr="00C8579C" w:rsidRDefault="00AD2E94" w:rsidP="0063302D">
      <w:pPr>
        <w:keepNext/>
        <w:keepLines/>
        <w:tabs>
          <w:tab w:val="left" w:pos="567"/>
          <w:tab w:val="left" w:pos="1418"/>
          <w:tab w:val="left" w:pos="1702"/>
        </w:tabs>
        <w:jc w:val="both"/>
        <w:rPr>
          <w:rFonts w:ascii="Tahoma" w:hAnsi="Tahoma" w:cs="Tahoma"/>
        </w:rPr>
      </w:pPr>
    </w:p>
    <w:p w14:paraId="418CE3F1" w14:textId="77777777" w:rsidR="00CA7A3B" w:rsidRPr="00C8579C" w:rsidRDefault="00CA7A3B"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5115CEE" w14:textId="77777777" w:rsidR="00CA7A3B" w:rsidRPr="00C8579C" w:rsidRDefault="00CA7A3B" w:rsidP="0063302D">
      <w:pPr>
        <w:keepNext/>
        <w:keepLines/>
        <w:ind w:left="426"/>
        <w:jc w:val="center"/>
        <w:rPr>
          <w:rFonts w:ascii="Tahoma" w:hAnsi="Tahoma" w:cs="Tahoma"/>
        </w:rPr>
      </w:pPr>
    </w:p>
    <w:p w14:paraId="16270223" w14:textId="0853F5F2" w:rsidR="00253633" w:rsidRPr="00C8579C" w:rsidRDefault="00CA7A3B" w:rsidP="0063302D">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dobr</w:t>
      </w:r>
      <w:r w:rsidR="005B5F83">
        <w:rPr>
          <w:rFonts w:ascii="Tahoma" w:hAnsi="Tahoma" w:cs="Tahoma"/>
        </w:rPr>
        <w:t>o</w:t>
      </w:r>
      <w:r w:rsidRPr="00C8579C">
        <w:rPr>
          <w:rFonts w:ascii="Tahoma" w:hAnsi="Tahoma" w:cs="Tahoma"/>
        </w:rPr>
        <w:t xml:space="preserve"> izvedb</w:t>
      </w:r>
      <w:r w:rsidR="005B5F83">
        <w:rPr>
          <w:rFonts w:ascii="Tahoma" w:hAnsi="Tahoma" w:cs="Tahoma"/>
        </w:rPr>
        <w:t>o</w:t>
      </w:r>
      <w:r w:rsidRPr="00C8579C">
        <w:rPr>
          <w:rFonts w:ascii="Tahoma" w:hAnsi="Tahoma" w:cs="Tahoma"/>
        </w:rPr>
        <w:t xml:space="preserve"> obveznosti iz okvirnega sporazuma v roku, v višini in z veljavnostjo, kot je določen</w:t>
      </w:r>
      <w:r w:rsidR="0082421D">
        <w:rPr>
          <w:rFonts w:ascii="Tahoma" w:hAnsi="Tahoma" w:cs="Tahoma"/>
        </w:rPr>
        <w:t>o</w:t>
      </w:r>
      <w:r w:rsidRPr="00C8579C">
        <w:rPr>
          <w:rFonts w:ascii="Tahoma" w:hAnsi="Tahoma" w:cs="Tahoma"/>
        </w:rPr>
        <w:t xml:space="preserve"> v </w:t>
      </w:r>
      <w:r w:rsidR="006413A2">
        <w:rPr>
          <w:rFonts w:ascii="Tahoma" w:hAnsi="Tahoma" w:cs="Tahoma"/>
          <w:color w:val="000000"/>
        </w:rPr>
        <w:t>1</w:t>
      </w:r>
      <w:r w:rsidR="00507F5C">
        <w:rPr>
          <w:rFonts w:ascii="Tahoma" w:hAnsi="Tahoma" w:cs="Tahoma"/>
          <w:color w:val="000000"/>
        </w:rPr>
        <w:t>6</w:t>
      </w:r>
      <w:r w:rsidRPr="00C8579C">
        <w:rPr>
          <w:rFonts w:ascii="Tahoma" w:hAnsi="Tahoma" w:cs="Tahoma"/>
        </w:rPr>
        <w:t>. členu tega okvirnega sporazuma</w:t>
      </w:r>
      <w:r w:rsidR="00117AB9" w:rsidRPr="00C8579C">
        <w:rPr>
          <w:rFonts w:ascii="Tahoma" w:hAnsi="Tahoma" w:cs="Tahoma"/>
        </w:rPr>
        <w:t xml:space="preserve">. </w:t>
      </w:r>
      <w:r w:rsidR="00253633" w:rsidRPr="00C8579C">
        <w:rPr>
          <w:rFonts w:ascii="Tahoma" w:hAnsi="Tahoma" w:cs="Tahoma"/>
          <w:lang w:eastAsia="ar-SA"/>
        </w:rPr>
        <w:t xml:space="preserve">V kolikor izvajalec, v skladu s </w:t>
      </w:r>
      <w:r w:rsidR="006413A2">
        <w:rPr>
          <w:rFonts w:ascii="Tahoma" w:hAnsi="Tahoma" w:cs="Tahoma"/>
          <w:lang w:eastAsia="ar-SA"/>
        </w:rPr>
        <w:t>1</w:t>
      </w:r>
      <w:r w:rsidR="00507F5C">
        <w:rPr>
          <w:rFonts w:ascii="Tahoma" w:hAnsi="Tahoma" w:cs="Tahoma"/>
          <w:lang w:eastAsia="ar-SA"/>
        </w:rPr>
        <w:t>6</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za dobr</w:t>
      </w:r>
      <w:r w:rsidR="005B5F83">
        <w:rPr>
          <w:rFonts w:ascii="Tahoma" w:hAnsi="Tahoma" w:cs="Tahoma"/>
        </w:rPr>
        <w:t>o</w:t>
      </w:r>
      <w:r w:rsidR="00E84472" w:rsidRPr="00C8579C">
        <w:rPr>
          <w:rFonts w:ascii="Tahoma" w:hAnsi="Tahoma" w:cs="Tahoma"/>
        </w:rPr>
        <w:t xml:space="preserve"> izvedb</w:t>
      </w:r>
      <w:r w:rsidR="005B5F83">
        <w:rPr>
          <w:rFonts w:ascii="Tahoma" w:hAnsi="Tahoma" w:cs="Tahoma"/>
        </w:rPr>
        <w:t>o</w:t>
      </w:r>
      <w:r w:rsidR="00E84472" w:rsidRPr="00C8579C">
        <w:rPr>
          <w:rFonts w:ascii="Tahoma" w:hAnsi="Tahoma" w:cs="Tahoma"/>
        </w:rPr>
        <w:t xml:space="preserv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253633" w:rsidRPr="00C8579C">
        <w:rPr>
          <w:rFonts w:ascii="Tahoma" w:hAnsi="Tahoma" w:cs="Tahoma"/>
        </w:rPr>
        <w:t xml:space="preserve">. </w:t>
      </w:r>
    </w:p>
    <w:p w14:paraId="7189ACDD" w14:textId="77777777" w:rsidR="00117AB9" w:rsidRPr="00C8579C" w:rsidRDefault="00117AB9" w:rsidP="0063302D">
      <w:pPr>
        <w:keepNext/>
        <w:keepLines/>
        <w:jc w:val="both"/>
        <w:rPr>
          <w:rFonts w:ascii="Tahoma" w:hAnsi="Tahoma" w:cs="Tahoma"/>
        </w:rPr>
      </w:pPr>
    </w:p>
    <w:p w14:paraId="49B9844F" w14:textId="77777777" w:rsidR="000A2619" w:rsidRPr="00C8579C" w:rsidRDefault="000A2619" w:rsidP="0063302D">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6D15A56F" w14:textId="77777777" w:rsidR="00CD5B24" w:rsidRPr="00C8579C" w:rsidRDefault="00CD5B24" w:rsidP="0063302D">
      <w:pPr>
        <w:keepNext/>
        <w:keepLines/>
        <w:tabs>
          <w:tab w:val="left" w:pos="567"/>
          <w:tab w:val="left" w:pos="1418"/>
          <w:tab w:val="left" w:pos="1702"/>
        </w:tabs>
        <w:jc w:val="both"/>
        <w:rPr>
          <w:rFonts w:ascii="Tahoma" w:eastAsia="Calibri" w:hAnsi="Tahoma" w:cs="Tahoma"/>
        </w:rPr>
      </w:pPr>
    </w:p>
    <w:p w14:paraId="72789240" w14:textId="77777777" w:rsidR="004F6AB5" w:rsidRPr="00C8579C" w:rsidRDefault="004F6AB5"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68F9611" w14:textId="77777777" w:rsidR="004F6AB5" w:rsidRPr="00C8579C" w:rsidRDefault="004F6AB5" w:rsidP="0063302D">
      <w:pPr>
        <w:keepNext/>
        <w:keepLines/>
        <w:rPr>
          <w:rFonts w:ascii="Tahoma" w:hAnsi="Tahoma" w:cs="Tahoma"/>
        </w:rPr>
      </w:pPr>
    </w:p>
    <w:p w14:paraId="00C220E9" w14:textId="77777777" w:rsidR="00C364F5" w:rsidRPr="00285804" w:rsidRDefault="00C364F5" w:rsidP="00C364F5">
      <w:pPr>
        <w:keepNext/>
        <w:keepLines/>
        <w:tabs>
          <w:tab w:val="left" w:pos="1080"/>
          <w:tab w:val="left" w:pos="1702"/>
        </w:tabs>
        <w:jc w:val="both"/>
        <w:rPr>
          <w:rFonts w:ascii="Tahoma" w:hAnsi="Tahoma" w:cs="Tahoma"/>
        </w:rPr>
      </w:pPr>
      <w:r w:rsidRPr="00285804">
        <w:rPr>
          <w:rFonts w:ascii="Tahoma" w:hAnsi="Tahoma" w:cs="Tahoma"/>
        </w:rPr>
        <w:t>Ta okvirni sporazum je sklenjen pod razveznim pogojem, ki se uresniči v primeru izpolnitve ene od naslednjih okoliščin:</w:t>
      </w:r>
    </w:p>
    <w:p w14:paraId="32752FF6" w14:textId="292737B9" w:rsidR="00C364F5" w:rsidRPr="00285804" w:rsidRDefault="00C364F5" w:rsidP="00C364F5">
      <w:pPr>
        <w:keepNext/>
        <w:keepLines/>
        <w:numPr>
          <w:ilvl w:val="0"/>
          <w:numId w:val="69"/>
        </w:numPr>
        <w:tabs>
          <w:tab w:val="left" w:pos="1080"/>
          <w:tab w:val="left" w:pos="1702"/>
        </w:tabs>
        <w:jc w:val="both"/>
        <w:rPr>
          <w:rFonts w:ascii="Tahoma" w:hAnsi="Tahoma" w:cs="Tahoma"/>
        </w:rPr>
      </w:pPr>
      <w:r w:rsidRPr="00285804">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54BDB560" w14:textId="3F2A62DB" w:rsidR="00C364F5" w:rsidRPr="00285804" w:rsidRDefault="00C364F5" w:rsidP="00C364F5">
      <w:pPr>
        <w:keepNext/>
        <w:keepLines/>
        <w:numPr>
          <w:ilvl w:val="0"/>
          <w:numId w:val="69"/>
        </w:numPr>
        <w:tabs>
          <w:tab w:val="left" w:pos="1080"/>
          <w:tab w:val="left" w:pos="1702"/>
        </w:tabs>
        <w:jc w:val="both"/>
        <w:rPr>
          <w:rFonts w:ascii="Tahoma" w:hAnsi="Tahoma" w:cs="Tahoma"/>
        </w:rPr>
      </w:pPr>
      <w:r w:rsidRPr="00285804">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1462" w14:textId="77777777" w:rsidR="00C364F5" w:rsidRPr="00285804" w:rsidRDefault="00C364F5" w:rsidP="00C364F5">
      <w:pPr>
        <w:keepNext/>
        <w:keepLines/>
        <w:tabs>
          <w:tab w:val="left" w:pos="1080"/>
          <w:tab w:val="left" w:pos="1702"/>
        </w:tabs>
        <w:jc w:val="both"/>
        <w:rPr>
          <w:rFonts w:ascii="Tahoma" w:hAnsi="Tahoma" w:cs="Tahoma"/>
        </w:rPr>
      </w:pPr>
    </w:p>
    <w:p w14:paraId="24EEAFFF" w14:textId="77777777" w:rsidR="00C364F5" w:rsidRPr="00285804" w:rsidRDefault="00C364F5" w:rsidP="00C364F5">
      <w:pPr>
        <w:keepNext/>
        <w:keepLines/>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izvajalca v desetih (10) dneh. </w:t>
      </w:r>
    </w:p>
    <w:p w14:paraId="73E28C8B" w14:textId="77777777" w:rsidR="00C364F5" w:rsidRPr="00285804" w:rsidRDefault="00C364F5" w:rsidP="00C364F5">
      <w:pPr>
        <w:keepNext/>
        <w:keepLines/>
        <w:tabs>
          <w:tab w:val="left" w:pos="1080"/>
          <w:tab w:val="left" w:pos="1702"/>
        </w:tabs>
        <w:jc w:val="both"/>
        <w:rPr>
          <w:rFonts w:ascii="Tahoma" w:hAnsi="Tahoma" w:cs="Tahoma"/>
        </w:rPr>
      </w:pPr>
    </w:p>
    <w:p w14:paraId="5536B891" w14:textId="77777777" w:rsidR="00C364F5" w:rsidRPr="00285804" w:rsidRDefault="00C364F5" w:rsidP="00C364F5">
      <w:pPr>
        <w:keepNext/>
        <w:keepLines/>
        <w:tabs>
          <w:tab w:val="left" w:pos="1080"/>
          <w:tab w:val="left" w:pos="1702"/>
        </w:tabs>
        <w:jc w:val="both"/>
        <w:rPr>
          <w:rFonts w:ascii="Tahoma" w:hAnsi="Tahoma" w:cs="Tahoma"/>
        </w:rPr>
      </w:pPr>
      <w:r w:rsidRPr="0028580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F53671F" w14:textId="77777777" w:rsidR="00C364F5" w:rsidRPr="00285804" w:rsidRDefault="00C364F5" w:rsidP="00C364F5">
      <w:pPr>
        <w:keepNext/>
        <w:keepLines/>
        <w:tabs>
          <w:tab w:val="left" w:pos="1080"/>
          <w:tab w:val="left" w:pos="1702"/>
        </w:tabs>
        <w:jc w:val="both"/>
        <w:rPr>
          <w:rFonts w:ascii="Tahoma" w:hAnsi="Tahoma" w:cs="Tahoma"/>
        </w:rPr>
      </w:pPr>
    </w:p>
    <w:p w14:paraId="2DA7DEF0" w14:textId="77777777" w:rsidR="00C364F5" w:rsidRPr="00285804" w:rsidRDefault="00C364F5" w:rsidP="00C364F5">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1C206C64" w14:textId="77777777" w:rsidR="00C364F5" w:rsidRPr="00285804" w:rsidRDefault="00C364F5" w:rsidP="00C364F5">
      <w:pPr>
        <w:keepNext/>
        <w:keepLines/>
        <w:tabs>
          <w:tab w:val="left" w:pos="1080"/>
          <w:tab w:val="left" w:pos="1702"/>
        </w:tabs>
        <w:jc w:val="both"/>
        <w:rPr>
          <w:rFonts w:ascii="Tahoma" w:hAnsi="Tahoma" w:cs="Tahoma"/>
        </w:rPr>
      </w:pPr>
    </w:p>
    <w:p w14:paraId="22EAEB95" w14:textId="77777777" w:rsidR="00C364F5" w:rsidRPr="00285804" w:rsidRDefault="00C364F5" w:rsidP="00C364F5">
      <w:pPr>
        <w:keepNext/>
        <w:keepLines/>
        <w:tabs>
          <w:tab w:val="left" w:pos="1080"/>
          <w:tab w:val="left" w:pos="1702"/>
        </w:tabs>
        <w:jc w:val="both"/>
        <w:rPr>
          <w:rFonts w:ascii="Tahoma" w:hAnsi="Tahoma" w:cs="Tahoma"/>
        </w:rPr>
      </w:pPr>
      <w:r w:rsidRPr="00285804">
        <w:rPr>
          <w:rFonts w:ascii="Tahoma" w:hAnsi="Tahoma" w:cs="Tahoma"/>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295C6FE6" w14:textId="77777777" w:rsidR="00C364F5" w:rsidRPr="00285804" w:rsidRDefault="00C364F5" w:rsidP="00C364F5">
      <w:pPr>
        <w:keepNext/>
        <w:keepLines/>
        <w:tabs>
          <w:tab w:val="left" w:pos="1080"/>
          <w:tab w:val="left" w:pos="1702"/>
        </w:tabs>
        <w:jc w:val="both"/>
        <w:rPr>
          <w:rFonts w:ascii="Tahoma" w:hAnsi="Tahoma" w:cs="Tahoma"/>
        </w:rPr>
      </w:pPr>
    </w:p>
    <w:p w14:paraId="4FDA29C5" w14:textId="2F562B80" w:rsidR="004F6AB5" w:rsidRPr="00C8579C" w:rsidRDefault="00C364F5" w:rsidP="0063302D">
      <w:pPr>
        <w:keepNext/>
        <w:keepLines/>
        <w:jc w:val="both"/>
        <w:rPr>
          <w:rFonts w:ascii="Tahoma" w:hAnsi="Tahoma" w:cs="Tahoma"/>
        </w:rPr>
      </w:pPr>
      <w:r w:rsidRPr="0028580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4B8E359" w14:textId="77777777" w:rsidR="00551949" w:rsidRPr="00C8579C" w:rsidRDefault="00551949" w:rsidP="0063302D">
      <w:pPr>
        <w:keepNext/>
        <w:keepLines/>
        <w:rPr>
          <w:rFonts w:ascii="Tahoma" w:hAnsi="Tahoma" w:cs="Tahoma"/>
        </w:rPr>
      </w:pPr>
    </w:p>
    <w:p w14:paraId="20A5335D" w14:textId="77777777" w:rsidR="00F523D0" w:rsidRPr="00C8579C" w:rsidRDefault="00F523D0" w:rsidP="0063302D">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CB044A2" w14:textId="77777777" w:rsidR="00F523D0" w:rsidRPr="00C8579C" w:rsidRDefault="00F523D0" w:rsidP="0063302D">
      <w:pPr>
        <w:keepNext/>
        <w:keepLines/>
        <w:tabs>
          <w:tab w:val="left" w:pos="4820"/>
        </w:tabs>
        <w:jc w:val="both"/>
        <w:rPr>
          <w:rFonts w:ascii="Tahoma" w:hAnsi="Tahoma" w:cs="Tahoma"/>
          <w:b/>
        </w:rPr>
      </w:pPr>
    </w:p>
    <w:p w14:paraId="1145F07E" w14:textId="61A94E42" w:rsidR="00745A83" w:rsidRPr="00C8579C" w:rsidRDefault="000A2619" w:rsidP="0063302D">
      <w:pPr>
        <w:keepNext/>
        <w:keepLines/>
        <w:tabs>
          <w:tab w:val="left" w:pos="1134"/>
          <w:tab w:val="left" w:pos="4820"/>
        </w:tabs>
        <w:jc w:val="both"/>
        <w:rPr>
          <w:rFonts w:ascii="Tahoma" w:hAnsi="Tahoma" w:cs="Tahoma"/>
        </w:rPr>
      </w:pPr>
      <w:r w:rsidRPr="00C8579C">
        <w:rPr>
          <w:rFonts w:ascii="Tahoma" w:hAnsi="Tahoma" w:cs="Tahoma"/>
        </w:rPr>
        <w:t xml:space="preserve">Okvirni sporazum je sestavljen in podpisan v </w:t>
      </w:r>
      <w:r w:rsidR="00C364F5">
        <w:rPr>
          <w:rFonts w:ascii="Tahoma" w:hAnsi="Tahoma" w:cs="Tahoma"/>
        </w:rPr>
        <w:t>treh</w:t>
      </w:r>
      <w:r w:rsidR="00C364F5" w:rsidRPr="00C8579C">
        <w:rPr>
          <w:rFonts w:ascii="Tahoma" w:hAnsi="Tahoma" w:cs="Tahoma"/>
        </w:rPr>
        <w:t xml:space="preserve"> </w:t>
      </w:r>
      <w:r w:rsidRPr="00C8579C">
        <w:rPr>
          <w:rFonts w:ascii="Tahoma" w:hAnsi="Tahoma" w:cs="Tahoma"/>
        </w:rPr>
        <w:t>(</w:t>
      </w:r>
      <w:r w:rsidR="00C364F5">
        <w:rPr>
          <w:rFonts w:ascii="Tahoma" w:hAnsi="Tahoma" w:cs="Tahoma"/>
        </w:rPr>
        <w:t>3</w:t>
      </w:r>
      <w:r w:rsidRPr="00C8579C">
        <w:rPr>
          <w:rFonts w:ascii="Tahoma" w:hAnsi="Tahoma" w:cs="Tahoma"/>
        </w:rPr>
        <w:t xml:space="preserve">) enakih izvodih, od katerih prejme naročnik </w:t>
      </w:r>
      <w:r w:rsidR="00C364F5">
        <w:rPr>
          <w:rFonts w:ascii="Tahoma" w:hAnsi="Tahoma" w:cs="Tahoma"/>
        </w:rPr>
        <w:t>dva</w:t>
      </w:r>
      <w:r w:rsidR="00C364F5" w:rsidRPr="00C8579C">
        <w:rPr>
          <w:rFonts w:ascii="Tahoma" w:hAnsi="Tahoma" w:cs="Tahoma"/>
        </w:rPr>
        <w:t xml:space="preserve"> </w:t>
      </w:r>
      <w:r w:rsidRPr="00C8579C">
        <w:rPr>
          <w:rFonts w:ascii="Tahoma" w:hAnsi="Tahoma" w:cs="Tahoma"/>
        </w:rPr>
        <w:t>(</w:t>
      </w:r>
      <w:r w:rsidR="00C364F5">
        <w:rPr>
          <w:rFonts w:ascii="Tahoma" w:hAnsi="Tahoma" w:cs="Tahoma"/>
        </w:rPr>
        <w:t>2</w:t>
      </w:r>
      <w:r w:rsidRPr="00C8579C">
        <w:rPr>
          <w:rFonts w:ascii="Tahoma" w:hAnsi="Tahoma" w:cs="Tahoma"/>
        </w:rPr>
        <w:t xml:space="preserve">) </w:t>
      </w:r>
      <w:r w:rsidR="00C364F5" w:rsidRPr="00C8579C">
        <w:rPr>
          <w:rFonts w:ascii="Tahoma" w:hAnsi="Tahoma" w:cs="Tahoma"/>
        </w:rPr>
        <w:t>izvod</w:t>
      </w:r>
      <w:r w:rsidR="00C364F5">
        <w:rPr>
          <w:rFonts w:ascii="Tahoma" w:hAnsi="Tahoma" w:cs="Tahoma"/>
        </w:rPr>
        <w:t>a</w:t>
      </w:r>
      <w:r w:rsidR="00C364F5" w:rsidRPr="00C8579C">
        <w:rPr>
          <w:rFonts w:ascii="Tahoma" w:hAnsi="Tahoma" w:cs="Tahoma"/>
        </w:rPr>
        <w:t xml:space="preserve"> </w:t>
      </w:r>
      <w:r w:rsidRPr="00C8579C">
        <w:rPr>
          <w:rFonts w:ascii="Tahoma" w:hAnsi="Tahoma" w:cs="Tahoma"/>
        </w:rPr>
        <w:t xml:space="preserve">in izvajalec </w:t>
      </w:r>
      <w:r w:rsidR="00C364F5">
        <w:rPr>
          <w:rFonts w:ascii="Tahoma" w:hAnsi="Tahoma" w:cs="Tahoma"/>
        </w:rPr>
        <w:t>en</w:t>
      </w:r>
      <w:r w:rsidR="00C364F5" w:rsidRPr="00C8579C">
        <w:rPr>
          <w:rFonts w:ascii="Tahoma" w:hAnsi="Tahoma" w:cs="Tahoma"/>
        </w:rPr>
        <w:t xml:space="preserve"> </w:t>
      </w:r>
      <w:r w:rsidRPr="00C8579C">
        <w:rPr>
          <w:rFonts w:ascii="Tahoma" w:hAnsi="Tahoma" w:cs="Tahoma"/>
        </w:rPr>
        <w:t>(</w:t>
      </w:r>
      <w:r w:rsidR="00C364F5">
        <w:rPr>
          <w:rFonts w:ascii="Tahoma" w:hAnsi="Tahoma" w:cs="Tahoma"/>
        </w:rPr>
        <w:t>1</w:t>
      </w:r>
      <w:r w:rsidRPr="00C8579C">
        <w:rPr>
          <w:rFonts w:ascii="Tahoma" w:hAnsi="Tahoma" w:cs="Tahoma"/>
        </w:rPr>
        <w:t>) izvod.</w:t>
      </w:r>
    </w:p>
    <w:p w14:paraId="4327CC25" w14:textId="6CE94B60" w:rsidR="00BB5299" w:rsidRDefault="00BB5299" w:rsidP="0063302D">
      <w:pPr>
        <w:keepNext/>
        <w:keepLines/>
        <w:tabs>
          <w:tab w:val="left" w:pos="1134"/>
          <w:tab w:val="left" w:pos="4820"/>
        </w:tabs>
        <w:jc w:val="both"/>
        <w:rPr>
          <w:rFonts w:ascii="Tahoma" w:hAnsi="Tahoma" w:cs="Tahoma"/>
        </w:rPr>
      </w:pPr>
    </w:p>
    <w:p w14:paraId="4CFD8288" w14:textId="77777777" w:rsidR="005279FC" w:rsidRDefault="005279FC" w:rsidP="0063302D">
      <w:pPr>
        <w:keepNext/>
        <w:keepLines/>
        <w:tabs>
          <w:tab w:val="left" w:pos="1134"/>
          <w:tab w:val="left" w:pos="4820"/>
        </w:tabs>
        <w:jc w:val="both"/>
        <w:rPr>
          <w:rFonts w:ascii="Tahoma" w:hAnsi="Tahoma" w:cs="Tahoma"/>
        </w:rPr>
      </w:pPr>
    </w:p>
    <w:p w14:paraId="68CF6E06" w14:textId="77777777" w:rsidR="00CD5B24" w:rsidRPr="00C8579C" w:rsidRDefault="00CD5B24" w:rsidP="0063302D">
      <w:pPr>
        <w:keepNext/>
        <w:keepLines/>
        <w:tabs>
          <w:tab w:val="left" w:pos="1134"/>
          <w:tab w:val="left" w:pos="4820"/>
        </w:tabs>
        <w:jc w:val="both"/>
        <w:rPr>
          <w:rFonts w:ascii="Tahoma" w:hAnsi="Tahoma" w:cs="Tahoma"/>
        </w:rPr>
      </w:pPr>
    </w:p>
    <w:p w14:paraId="78BCBA10" w14:textId="77777777" w:rsidR="00BB5299" w:rsidRPr="00C8579C" w:rsidRDefault="00BB5299" w:rsidP="0063302D">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7B3AE880" w14:textId="77777777" w:rsidR="00BB5299" w:rsidRPr="00C8579C" w:rsidRDefault="00BB5299" w:rsidP="0063302D">
      <w:pPr>
        <w:keepNext/>
        <w:keepLines/>
        <w:tabs>
          <w:tab w:val="left" w:pos="4820"/>
        </w:tabs>
        <w:rPr>
          <w:rFonts w:ascii="Tahoma" w:hAnsi="Tahoma" w:cs="Tahoma"/>
        </w:rPr>
      </w:pPr>
    </w:p>
    <w:p w14:paraId="1DF67DE6" w14:textId="77777777" w:rsidR="00930DF8" w:rsidRDefault="00930DF8" w:rsidP="0063302D">
      <w:pPr>
        <w:keepNext/>
        <w:keepLines/>
        <w:tabs>
          <w:tab w:val="left" w:pos="4820"/>
        </w:tabs>
        <w:rPr>
          <w:rFonts w:ascii="Tahoma" w:hAnsi="Tahoma" w:cs="Tahoma"/>
        </w:rPr>
      </w:pPr>
    </w:p>
    <w:p w14:paraId="14489CBA" w14:textId="77777777" w:rsidR="00BB5299" w:rsidRPr="00C8579C" w:rsidRDefault="00BB5299" w:rsidP="0063302D">
      <w:pPr>
        <w:keepNext/>
        <w:keepLines/>
        <w:tabs>
          <w:tab w:val="left" w:pos="4820"/>
        </w:tabs>
        <w:rPr>
          <w:rFonts w:ascii="Tahoma" w:hAnsi="Tahoma" w:cs="Tahoma"/>
        </w:rPr>
      </w:pPr>
      <w:r w:rsidRPr="00C8579C">
        <w:rPr>
          <w:rFonts w:ascii="Tahoma" w:hAnsi="Tahoma" w:cs="Tahoma"/>
        </w:rPr>
        <w:t>NAROČNIK:</w:t>
      </w:r>
      <w:r w:rsidRPr="00C8579C">
        <w:rPr>
          <w:rFonts w:ascii="Tahoma" w:hAnsi="Tahoma" w:cs="Tahoma"/>
        </w:rPr>
        <w:tab/>
      </w:r>
      <w:r w:rsidRPr="00C8579C">
        <w:rPr>
          <w:rFonts w:ascii="Tahoma" w:hAnsi="Tahoma" w:cs="Tahoma"/>
        </w:rPr>
        <w:tab/>
      </w:r>
      <w:r w:rsidRPr="00C8579C">
        <w:rPr>
          <w:rFonts w:ascii="Tahoma" w:hAnsi="Tahoma" w:cs="Tahoma"/>
        </w:rPr>
        <w:tab/>
        <w:t>IZVAJALEC:</w:t>
      </w:r>
    </w:p>
    <w:p w14:paraId="40B13994" w14:textId="77777777" w:rsidR="00CD5B24" w:rsidRDefault="00CD5B24" w:rsidP="0063302D">
      <w:pPr>
        <w:keepNext/>
        <w:keepLines/>
        <w:tabs>
          <w:tab w:val="left" w:pos="4962"/>
        </w:tabs>
        <w:ind w:right="-851"/>
        <w:jc w:val="both"/>
        <w:rPr>
          <w:rFonts w:ascii="Tahoma" w:hAnsi="Tahoma" w:cs="Tahoma"/>
        </w:rPr>
      </w:pPr>
    </w:p>
    <w:p w14:paraId="69FAAA78" w14:textId="77777777" w:rsidR="00CD5B24" w:rsidRDefault="00CD5B24" w:rsidP="0063302D">
      <w:pPr>
        <w:keepNext/>
        <w:keepLines/>
        <w:tabs>
          <w:tab w:val="left" w:pos="4962"/>
        </w:tabs>
        <w:ind w:right="-851"/>
        <w:jc w:val="both"/>
        <w:rPr>
          <w:rFonts w:ascii="Tahoma" w:hAnsi="Tahoma" w:cs="Tahoma"/>
        </w:rPr>
      </w:pPr>
    </w:p>
    <w:p w14:paraId="506AB747" w14:textId="77777777" w:rsidR="00856B2F" w:rsidRDefault="0094613F" w:rsidP="0063302D">
      <w:pPr>
        <w:keepNext/>
        <w:keepLines/>
        <w:tabs>
          <w:tab w:val="left" w:pos="4962"/>
        </w:tabs>
        <w:ind w:right="-851"/>
        <w:jc w:val="both"/>
        <w:rPr>
          <w:rFonts w:ascii="Tahoma" w:hAnsi="Tahoma" w:cs="Tahoma"/>
        </w:rPr>
      </w:pPr>
      <w:r w:rsidRPr="00C8579C">
        <w:rPr>
          <w:rFonts w:ascii="Tahoma" w:hAnsi="Tahoma" w:cs="Tahoma"/>
        </w:rPr>
        <w:t xml:space="preserve">JAVNO PODJETJE VODOVOD </w:t>
      </w:r>
    </w:p>
    <w:p w14:paraId="2905F809" w14:textId="77777777" w:rsidR="00BB5299" w:rsidRPr="00C8579C" w:rsidRDefault="0094613F" w:rsidP="0063302D">
      <w:pPr>
        <w:keepNext/>
        <w:keepLines/>
        <w:tabs>
          <w:tab w:val="left" w:pos="4962"/>
        </w:tabs>
        <w:ind w:right="-851"/>
        <w:jc w:val="both"/>
        <w:rPr>
          <w:rFonts w:ascii="Tahoma" w:hAnsi="Tahoma" w:cs="Tahoma"/>
        </w:rPr>
      </w:pPr>
      <w:r w:rsidRPr="00C8579C">
        <w:rPr>
          <w:rFonts w:ascii="Tahoma" w:hAnsi="Tahoma" w:cs="Tahoma"/>
        </w:rPr>
        <w:t>KANALIZACIJA SNAGA d.o.o.</w:t>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r w:rsidR="00BB5299" w:rsidRPr="00C8579C">
        <w:rPr>
          <w:rFonts w:ascii="Tahoma" w:hAnsi="Tahoma" w:cs="Tahoma"/>
        </w:rPr>
        <w:tab/>
      </w:r>
    </w:p>
    <w:p w14:paraId="6509318E" w14:textId="77777777" w:rsidR="00BB5299" w:rsidRPr="00C8579C" w:rsidRDefault="00BB5299" w:rsidP="0063302D">
      <w:pPr>
        <w:keepNext/>
        <w:keepLines/>
        <w:tabs>
          <w:tab w:val="left" w:pos="4962"/>
        </w:tabs>
        <w:ind w:right="-851"/>
        <w:jc w:val="both"/>
        <w:rPr>
          <w:rFonts w:ascii="Tahoma" w:hAnsi="Tahoma" w:cs="Tahoma"/>
        </w:rPr>
      </w:pPr>
      <w:r w:rsidRPr="00C8579C">
        <w:rPr>
          <w:rFonts w:ascii="Tahoma" w:hAnsi="Tahoma" w:cs="Tahoma"/>
        </w:rPr>
        <w:t xml:space="preserve">Direktor: </w:t>
      </w:r>
    </w:p>
    <w:p w14:paraId="2CBF0EF2" w14:textId="33E9891A" w:rsidR="00BB5299" w:rsidRPr="00C8579C" w:rsidRDefault="004F6948" w:rsidP="0063302D">
      <w:pPr>
        <w:keepNext/>
        <w:keepLines/>
        <w:tabs>
          <w:tab w:val="left" w:pos="4962"/>
        </w:tabs>
        <w:ind w:right="-851"/>
        <w:jc w:val="both"/>
        <w:rPr>
          <w:rFonts w:ascii="Tahoma" w:hAnsi="Tahoma" w:cs="Tahoma"/>
        </w:rPr>
      </w:pPr>
      <w:r>
        <w:rPr>
          <w:rFonts w:ascii="Tahoma" w:hAnsi="Tahoma" w:cs="Tahoma"/>
        </w:rPr>
        <w:t>David P</w:t>
      </w:r>
      <w:r w:rsidR="00C364F5">
        <w:rPr>
          <w:rFonts w:ascii="Tahoma" w:hAnsi="Tahoma" w:cs="Tahoma"/>
        </w:rPr>
        <w:t>olutnik</w:t>
      </w:r>
    </w:p>
    <w:p w14:paraId="38AD2525" w14:textId="77777777" w:rsidR="00DC7BB2" w:rsidRPr="00C8579C" w:rsidRDefault="00DC7BB2" w:rsidP="0063302D">
      <w:pPr>
        <w:keepNext/>
        <w:keepLines/>
        <w:tabs>
          <w:tab w:val="left" w:pos="4962"/>
        </w:tabs>
        <w:ind w:right="-851"/>
        <w:jc w:val="both"/>
        <w:rPr>
          <w:rFonts w:ascii="Tahoma" w:hAnsi="Tahoma" w:cs="Tahoma"/>
        </w:rPr>
      </w:pPr>
    </w:p>
    <w:p w14:paraId="7DFBABA4" w14:textId="77777777" w:rsidR="00BD5BD2" w:rsidRDefault="00BD5BD2" w:rsidP="0063302D">
      <w:pPr>
        <w:keepNext/>
        <w:keepLines/>
      </w:pPr>
    </w:p>
    <w:p w14:paraId="58AC5221" w14:textId="77777777" w:rsidR="00BD5BD2" w:rsidRDefault="00BD5BD2" w:rsidP="0063302D">
      <w:pPr>
        <w:keepNext/>
        <w:keepLines/>
      </w:pPr>
    </w:p>
    <w:p w14:paraId="1B8A4CF5" w14:textId="77777777" w:rsidR="00BD5BD2" w:rsidRDefault="00BD5BD2" w:rsidP="0063302D">
      <w:pPr>
        <w:keepNext/>
        <w:keepLines/>
      </w:pPr>
    </w:p>
    <w:p w14:paraId="3FEAC992" w14:textId="77777777" w:rsidR="00BD5BD2" w:rsidRDefault="00BD5BD2" w:rsidP="0063302D">
      <w:pPr>
        <w:keepNext/>
        <w:keepLines/>
      </w:pPr>
    </w:p>
    <w:p w14:paraId="176403BC" w14:textId="10F11419" w:rsidR="00CF60EA" w:rsidRPr="005279FC" w:rsidRDefault="005279FC" w:rsidP="005279FC">
      <w:pPr>
        <w:keepLines/>
        <w:widowControl w:val="0"/>
        <w:jc w:val="both"/>
        <w:rPr>
          <w:color w:val="FFFFFF" w:themeColor="background1"/>
        </w:rPr>
        <w:sectPr w:rsidR="00CF60EA" w:rsidRPr="005279FC" w:rsidSect="00930DF8">
          <w:headerReference w:type="default" r:id="rId18"/>
          <w:footerReference w:type="default" r:id="rId19"/>
          <w:headerReference w:type="first" r:id="rId20"/>
          <w:footerReference w:type="first" r:id="rId21"/>
          <w:pgSz w:w="11906" w:h="16838" w:code="9"/>
          <w:pgMar w:top="709" w:right="1558" w:bottom="1276" w:left="1276" w:header="567" w:footer="567" w:gutter="0"/>
          <w:cols w:space="708"/>
          <w:docGrid w:linePitch="272"/>
        </w:sectPr>
      </w:pPr>
      <w:r w:rsidRPr="005279FC">
        <w:rPr>
          <w:rFonts w:ascii="Tahoma" w:hAnsi="Tahoma" w:cs="Tahoma"/>
          <w:color w:val="FFFFFF" w:themeColor="background1"/>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729"/>
        <w:gridCol w:w="851"/>
        <w:gridCol w:w="714"/>
      </w:tblGrid>
      <w:tr w:rsidR="00BD5BD2" w:rsidRPr="000A7A4E" w14:paraId="2A4FAF82" w14:textId="77777777" w:rsidTr="003C0CA7">
        <w:trPr>
          <w:trHeight w:val="335"/>
        </w:trPr>
        <w:tc>
          <w:tcPr>
            <w:tcW w:w="421" w:type="dxa"/>
            <w:tcBorders>
              <w:top w:val="single" w:sz="4" w:space="0" w:color="auto"/>
              <w:bottom w:val="single" w:sz="4" w:space="0" w:color="auto"/>
              <w:right w:val="nil"/>
            </w:tcBorders>
          </w:tcPr>
          <w:p w14:paraId="7DE31361" w14:textId="77777777" w:rsidR="00BD5BD2" w:rsidRPr="000A7A4E" w:rsidRDefault="00BD5BD2" w:rsidP="00D70A06">
            <w:pPr>
              <w:keepLines/>
              <w:widowControl w:val="0"/>
              <w:jc w:val="right"/>
              <w:rPr>
                <w:rFonts w:ascii="Tahoma" w:hAnsi="Tahoma" w:cs="Tahoma"/>
              </w:rPr>
            </w:pPr>
            <w:r w:rsidRPr="000A7A4E">
              <w:rPr>
                <w:rFonts w:ascii="Tahoma" w:hAnsi="Tahoma" w:cs="Tahoma"/>
              </w:rPr>
              <w:lastRenderedPageBreak/>
              <w:br w:type="page"/>
            </w:r>
            <w:r w:rsidRPr="000A7A4E">
              <w:rPr>
                <w:rFonts w:ascii="Tahoma" w:hAnsi="Tahoma" w:cs="Tahoma"/>
              </w:rPr>
              <w:br w:type="page"/>
            </w:r>
            <w:r w:rsidRPr="000A7A4E">
              <w:rPr>
                <w:rFonts w:ascii="Tahoma" w:hAnsi="Tahoma" w:cs="Tahoma"/>
              </w:rPr>
              <w:br w:type="page"/>
              <w:t xml:space="preserve">      </w:t>
            </w:r>
          </w:p>
        </w:tc>
        <w:tc>
          <w:tcPr>
            <w:tcW w:w="7729" w:type="dxa"/>
            <w:tcBorders>
              <w:top w:val="single" w:sz="4" w:space="0" w:color="auto"/>
              <w:left w:val="nil"/>
              <w:bottom w:val="single" w:sz="4" w:space="0" w:color="auto"/>
            </w:tcBorders>
          </w:tcPr>
          <w:p w14:paraId="355AD591" w14:textId="064C7B05" w:rsidR="00BD5BD2" w:rsidRPr="000A7A4E" w:rsidRDefault="00BD5BD2" w:rsidP="00E10FEB">
            <w:pPr>
              <w:keepLines/>
              <w:widowControl w:val="0"/>
              <w:numPr>
                <w:ilvl w:val="12"/>
                <w:numId w:val="0"/>
              </w:numPr>
              <w:tabs>
                <w:tab w:val="left" w:pos="6237"/>
              </w:tabs>
              <w:jc w:val="both"/>
              <w:rPr>
                <w:rFonts w:ascii="Tahoma" w:hAnsi="Tahoma" w:cs="Tahoma"/>
              </w:rPr>
            </w:pPr>
            <w:r w:rsidRPr="000A7A4E">
              <w:rPr>
                <w:rFonts w:ascii="Tahoma" w:hAnsi="Tahoma" w:cs="Tahoma"/>
              </w:rPr>
              <w:t xml:space="preserve">FINANČNO ZAVAROVANJE ZA DOBRO IZVEDBO OBVEZNOSTI </w:t>
            </w:r>
            <w:r w:rsidRPr="003C0CA7">
              <w:rPr>
                <w:rFonts w:ascii="Tahoma" w:hAnsi="Tahoma" w:cs="Tahoma"/>
              </w:rPr>
              <w:t xml:space="preserve">– menična izjava; ni potrebno prilagati </w:t>
            </w:r>
            <w:r w:rsidR="0034421B">
              <w:rPr>
                <w:rFonts w:ascii="Tahoma" w:hAnsi="Tahoma" w:cs="Tahoma"/>
              </w:rPr>
              <w:t>k</w:t>
            </w:r>
            <w:r w:rsidRPr="003C0CA7">
              <w:rPr>
                <w:rFonts w:ascii="Tahoma" w:hAnsi="Tahoma" w:cs="Tahoma"/>
              </w:rPr>
              <w:t xml:space="preserve"> ponudbi</w:t>
            </w:r>
          </w:p>
        </w:tc>
        <w:tc>
          <w:tcPr>
            <w:tcW w:w="851" w:type="dxa"/>
            <w:tcBorders>
              <w:top w:val="single" w:sz="4" w:space="0" w:color="auto"/>
              <w:bottom w:val="single" w:sz="4" w:space="0" w:color="auto"/>
              <w:right w:val="nil"/>
            </w:tcBorders>
          </w:tcPr>
          <w:p w14:paraId="78BFED58" w14:textId="77777777" w:rsidR="00BD5BD2" w:rsidRPr="000A7A4E" w:rsidRDefault="00BD5BD2" w:rsidP="00D70A06">
            <w:pPr>
              <w:keepLines/>
              <w:widowControl w:val="0"/>
              <w:jc w:val="right"/>
              <w:rPr>
                <w:rFonts w:ascii="Tahoma" w:hAnsi="Tahoma" w:cs="Tahoma"/>
                <w:b/>
              </w:rPr>
            </w:pPr>
            <w:r w:rsidRPr="000A7A4E">
              <w:rPr>
                <w:rFonts w:ascii="Tahoma" w:hAnsi="Tahoma" w:cs="Tahoma"/>
                <w:b/>
                <w:i/>
              </w:rPr>
              <w:t xml:space="preserve">Priloga </w:t>
            </w:r>
          </w:p>
        </w:tc>
        <w:tc>
          <w:tcPr>
            <w:tcW w:w="714" w:type="dxa"/>
            <w:tcBorders>
              <w:top w:val="single" w:sz="4" w:space="0" w:color="auto"/>
              <w:left w:val="nil"/>
              <w:bottom w:val="single" w:sz="4" w:space="0" w:color="auto"/>
            </w:tcBorders>
          </w:tcPr>
          <w:p w14:paraId="760148B8" w14:textId="6AD99CA1" w:rsidR="00BD5BD2" w:rsidRPr="000A7A4E" w:rsidRDefault="00BD5BD2" w:rsidP="00D70A06">
            <w:pPr>
              <w:keepLines/>
              <w:widowControl w:val="0"/>
              <w:ind w:right="-64"/>
              <w:rPr>
                <w:rFonts w:ascii="Tahoma" w:hAnsi="Tahoma" w:cs="Tahoma"/>
                <w:b/>
                <w:i/>
              </w:rPr>
            </w:pPr>
            <w:r>
              <w:rPr>
                <w:rFonts w:ascii="Tahoma" w:hAnsi="Tahoma" w:cs="Tahoma"/>
                <w:b/>
                <w:i/>
              </w:rPr>
              <w:t>11</w:t>
            </w:r>
          </w:p>
        </w:tc>
      </w:tr>
    </w:tbl>
    <w:p w14:paraId="4E0CE106" w14:textId="77777777" w:rsidR="00BD5BD2" w:rsidRPr="000A7A4E" w:rsidRDefault="00BD5BD2" w:rsidP="00BD5BD2">
      <w:pPr>
        <w:keepLines/>
        <w:widowControl w:val="0"/>
        <w:jc w:val="right"/>
        <w:rPr>
          <w:rFonts w:ascii="Tahoma" w:hAnsi="Tahoma" w:cs="Tahoma"/>
          <w:b/>
          <w:i/>
          <w:sz w:val="18"/>
        </w:rPr>
      </w:pPr>
      <w:r w:rsidRPr="000A7A4E">
        <w:rPr>
          <w:rFonts w:ascii="Tahoma" w:hAnsi="Tahoma" w:cs="Tahoma"/>
          <w:b/>
          <w:i/>
          <w:sz w:val="18"/>
        </w:rPr>
        <w:t>VZOREC</w:t>
      </w:r>
    </w:p>
    <w:p w14:paraId="5F217201" w14:textId="3D649537" w:rsidR="00BD5BD2" w:rsidRPr="000A7A4E" w:rsidRDefault="00E10FEB" w:rsidP="00BD5BD2">
      <w:pPr>
        <w:keepLines/>
        <w:widowControl w:val="0"/>
        <w:jc w:val="both"/>
        <w:rPr>
          <w:rFonts w:ascii="Tahoma" w:hAnsi="Tahoma" w:cs="Tahoma"/>
        </w:rPr>
      </w:pPr>
      <w:r>
        <w:rPr>
          <w:rFonts w:ascii="Tahoma" w:hAnsi="Tahoma" w:cs="Tahoma"/>
        </w:rPr>
        <w:t>Izvajalec</w:t>
      </w:r>
      <w:r w:rsidR="00BD5BD2" w:rsidRPr="000A7A4E">
        <w:rPr>
          <w:rFonts w:ascii="Tahoma" w:hAnsi="Tahoma" w:cs="Tahoma"/>
        </w:rPr>
        <w:t>:</w:t>
      </w:r>
    </w:p>
    <w:p w14:paraId="211F6D80"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_____________________________________</w:t>
      </w:r>
    </w:p>
    <w:p w14:paraId="4DB898DF"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_____________________________________</w:t>
      </w:r>
    </w:p>
    <w:p w14:paraId="3DCD86E4"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 xml:space="preserve">_____________________________________ </w:t>
      </w:r>
    </w:p>
    <w:p w14:paraId="10BCB78A" w14:textId="77777777" w:rsidR="00BD5BD2" w:rsidRPr="000A7A4E" w:rsidRDefault="00BD5BD2" w:rsidP="00BD5BD2">
      <w:pPr>
        <w:keepLines/>
        <w:widowControl w:val="0"/>
        <w:jc w:val="both"/>
        <w:rPr>
          <w:rFonts w:ascii="Tahoma" w:hAnsi="Tahoma" w:cs="Tahoma"/>
          <w:b/>
        </w:rPr>
      </w:pPr>
    </w:p>
    <w:p w14:paraId="32D9F363" w14:textId="77777777" w:rsidR="00BD5BD2" w:rsidRPr="000A7A4E" w:rsidRDefault="00BD5BD2" w:rsidP="00BD5BD2">
      <w:pPr>
        <w:keepLines/>
        <w:widowControl w:val="0"/>
        <w:jc w:val="both"/>
        <w:rPr>
          <w:rFonts w:ascii="Tahoma" w:hAnsi="Tahoma" w:cs="Tahoma"/>
          <w:b/>
        </w:rPr>
      </w:pPr>
    </w:p>
    <w:p w14:paraId="6E5AF707" w14:textId="77777777" w:rsidR="00BD5BD2" w:rsidRPr="000A7A4E" w:rsidRDefault="00BD5BD2" w:rsidP="00BD5BD2">
      <w:pPr>
        <w:keepLines/>
        <w:widowControl w:val="0"/>
        <w:jc w:val="center"/>
        <w:rPr>
          <w:rFonts w:ascii="Tahoma" w:hAnsi="Tahoma" w:cs="Tahoma"/>
          <w:b/>
        </w:rPr>
      </w:pPr>
      <w:r w:rsidRPr="000A7A4E">
        <w:rPr>
          <w:rFonts w:ascii="Tahoma" w:hAnsi="Tahoma" w:cs="Tahoma"/>
          <w:b/>
        </w:rPr>
        <w:t xml:space="preserve">MENIČNA IZJAVA </w:t>
      </w:r>
    </w:p>
    <w:p w14:paraId="32C3AE1F" w14:textId="77777777" w:rsidR="00BD5BD2" w:rsidRPr="000A7A4E" w:rsidRDefault="00BD5BD2" w:rsidP="00BD5BD2">
      <w:pPr>
        <w:keepLines/>
        <w:widowControl w:val="0"/>
        <w:jc w:val="center"/>
        <w:rPr>
          <w:rFonts w:ascii="Tahoma" w:hAnsi="Tahoma" w:cs="Tahoma"/>
          <w:b/>
          <w:i/>
          <w:sz w:val="22"/>
          <w:szCs w:val="22"/>
        </w:rPr>
      </w:pPr>
      <w:r w:rsidRPr="000A7A4E">
        <w:rPr>
          <w:rFonts w:ascii="Tahoma" w:hAnsi="Tahoma" w:cs="Tahoma"/>
          <w:b/>
          <w:i/>
          <w:sz w:val="22"/>
          <w:szCs w:val="22"/>
        </w:rPr>
        <w:t>za zavarovanje dobre izvedbe obveznosti</w:t>
      </w:r>
      <w:r w:rsidRPr="000A7A4E">
        <w:t xml:space="preserve"> </w:t>
      </w:r>
      <w:r w:rsidRPr="000A7A4E">
        <w:rPr>
          <w:rFonts w:ascii="Tahoma" w:hAnsi="Tahoma" w:cs="Tahoma"/>
          <w:b/>
          <w:i/>
          <w:sz w:val="22"/>
          <w:szCs w:val="22"/>
        </w:rPr>
        <w:t>iz okvirnega sporazuma</w:t>
      </w:r>
    </w:p>
    <w:p w14:paraId="2C76CE1B" w14:textId="36F8B8E3" w:rsidR="00BD5BD2" w:rsidRDefault="00BD5BD2" w:rsidP="00BD5BD2">
      <w:pPr>
        <w:keepLines/>
        <w:widowControl w:val="0"/>
        <w:jc w:val="both"/>
        <w:outlineLvl w:val="0"/>
        <w:rPr>
          <w:rFonts w:ascii="Tahoma" w:eastAsia="Calibri" w:hAnsi="Tahoma" w:cs="Tahoma"/>
          <w:lang w:eastAsia="en-US"/>
        </w:rPr>
      </w:pPr>
    </w:p>
    <w:p w14:paraId="7ED9BCE5" w14:textId="77777777" w:rsidR="00AC3759" w:rsidRPr="000A7A4E" w:rsidRDefault="00AC3759" w:rsidP="00BD5BD2">
      <w:pPr>
        <w:keepLines/>
        <w:widowControl w:val="0"/>
        <w:jc w:val="both"/>
        <w:outlineLvl w:val="0"/>
        <w:rPr>
          <w:rFonts w:ascii="Tahoma" w:eastAsia="Calibri" w:hAnsi="Tahoma" w:cs="Tahoma"/>
          <w:lang w:eastAsia="en-US"/>
        </w:rPr>
      </w:pPr>
    </w:p>
    <w:p w14:paraId="64CD9EE0" w14:textId="6C6CFC5E" w:rsidR="00BD5BD2" w:rsidRPr="000A7A4E" w:rsidRDefault="00BD5BD2" w:rsidP="00BD5BD2">
      <w:pPr>
        <w:keepLines/>
        <w:widowControl w:val="0"/>
        <w:jc w:val="both"/>
        <w:outlineLvl w:val="0"/>
        <w:rPr>
          <w:rFonts w:ascii="Tahoma" w:eastAsia="Calibri" w:hAnsi="Tahoma" w:cs="Tahoma"/>
          <w:lang w:eastAsia="en-US"/>
        </w:rPr>
      </w:pPr>
      <w:r w:rsidRPr="000A7A4E">
        <w:rPr>
          <w:rFonts w:ascii="Tahoma" w:eastAsia="Calibri" w:hAnsi="Tahoma" w:cs="Tahoma"/>
          <w:lang w:eastAsia="en-US"/>
        </w:rPr>
        <w:t xml:space="preserve">V skladu </w:t>
      </w:r>
      <w:r w:rsidRPr="000A7A4E">
        <w:rPr>
          <w:rFonts w:ascii="Tahoma" w:hAnsi="Tahoma" w:cs="Tahoma"/>
        </w:rPr>
        <w:t>z okvirnim sporazumom</w:t>
      </w:r>
      <w:r w:rsidR="00E10FEB">
        <w:rPr>
          <w:rFonts w:ascii="Tahoma" w:hAnsi="Tahoma" w:cs="Tahoma"/>
        </w:rPr>
        <w:t xml:space="preserve"> št. _______</w:t>
      </w:r>
      <w:r w:rsidRPr="000A7A4E">
        <w:rPr>
          <w:rFonts w:ascii="Tahoma" w:hAnsi="Tahoma" w:cs="Tahoma"/>
        </w:rPr>
        <w:t xml:space="preserve"> </w:t>
      </w:r>
      <w:r w:rsidRPr="000A7A4E">
        <w:rPr>
          <w:rFonts w:ascii="Tahoma" w:eastAsia="Calibri" w:hAnsi="Tahoma" w:cs="Tahoma"/>
          <w:lang w:eastAsia="en-US"/>
        </w:rPr>
        <w:t xml:space="preserve">za </w:t>
      </w:r>
      <w:r w:rsidR="00E10FEB">
        <w:rPr>
          <w:rFonts w:ascii="Tahoma" w:eastAsia="Calibri" w:hAnsi="Tahoma" w:cs="Tahoma"/>
          <w:lang w:eastAsia="en-US"/>
        </w:rPr>
        <w:t>»</w:t>
      </w:r>
      <w:r w:rsidR="00180711">
        <w:rPr>
          <w:rFonts w:ascii="Tahoma" w:hAnsi="Tahoma" w:cs="Tahoma"/>
          <w:b/>
        </w:rPr>
        <w:t>VKS-89/25</w:t>
      </w:r>
      <w:r w:rsidRPr="00927F7B">
        <w:rPr>
          <w:rFonts w:ascii="Tahoma" w:hAnsi="Tahoma" w:cs="Tahoma"/>
          <w:b/>
        </w:rPr>
        <w:t xml:space="preserve">- </w:t>
      </w:r>
      <w:r w:rsidR="00D82C58" w:rsidRPr="00252E86">
        <w:rPr>
          <w:rFonts w:ascii="Tahoma" w:hAnsi="Tahoma" w:cs="Tahoma"/>
          <w:b/>
          <w:szCs w:val="22"/>
        </w:rPr>
        <w:t>»</w:t>
      </w:r>
      <w:r w:rsidR="00D82C58" w:rsidRPr="00252E86">
        <w:rPr>
          <w:rFonts w:ascii="Tahoma" w:hAnsi="Tahoma"/>
          <w:b/>
          <w:color w:val="000000"/>
        </w:rPr>
        <w:t>Prevzem ostanka obdelanih mešanih komunalnih odpadkov z EWC oznako 20 03 01</w:t>
      </w:r>
      <w:r w:rsidR="00D82C58" w:rsidRPr="00252E86">
        <w:rPr>
          <w:rFonts w:ascii="Tahoma" w:hAnsi="Tahoma" w:cs="Tahoma"/>
          <w:b/>
          <w:szCs w:val="22"/>
        </w:rPr>
        <w:t>«</w:t>
      </w:r>
      <w:r w:rsidRPr="000A7A4E">
        <w:rPr>
          <w:rFonts w:ascii="Tahoma" w:eastAsia="Calibri" w:hAnsi="Tahoma" w:cs="Tahoma"/>
          <w:lang w:eastAsia="en-US"/>
        </w:rPr>
        <w:t xml:space="preserve">, sklenjenim dne ________  med </w:t>
      </w:r>
      <w:r w:rsidRPr="000A7A4E">
        <w:rPr>
          <w:rFonts w:ascii="Tahoma" w:hAnsi="Tahoma" w:cs="Tahoma"/>
        </w:rPr>
        <w:t xml:space="preserve">naročnikom: </w:t>
      </w:r>
      <w:r w:rsidR="00D82C58" w:rsidRPr="00D70A06">
        <w:rPr>
          <w:rFonts w:ascii="Tahoma" w:hAnsi="Tahoma" w:cs="Tahoma"/>
        </w:rPr>
        <w:t>JAVNO PODJETJE VODOVOD KANALIZACIJA SNAGA d.o.o.</w:t>
      </w:r>
      <w:r w:rsidR="00D82C58">
        <w:rPr>
          <w:rFonts w:ascii="Tahoma" w:hAnsi="Tahoma" w:cs="Tahoma"/>
        </w:rPr>
        <w:t xml:space="preserve">, </w:t>
      </w:r>
      <w:r w:rsidR="00D82C58" w:rsidRPr="00C8579C">
        <w:rPr>
          <w:rFonts w:ascii="Tahoma" w:hAnsi="Tahoma" w:cs="Tahoma"/>
        </w:rPr>
        <w:t>Vodovodna cesta 90</w:t>
      </w:r>
      <w:r w:rsidR="00D82C58">
        <w:rPr>
          <w:rFonts w:ascii="Tahoma" w:hAnsi="Tahoma" w:cs="Tahoma"/>
        </w:rPr>
        <w:t xml:space="preserve">, </w:t>
      </w:r>
      <w:r w:rsidR="00D82C58" w:rsidRPr="00C8579C">
        <w:rPr>
          <w:rFonts w:ascii="Tahoma" w:hAnsi="Tahoma" w:cs="Tahoma"/>
        </w:rPr>
        <w:t>1000 Ljubljana</w:t>
      </w:r>
      <w:r w:rsidR="00D82C58" w:rsidRPr="000A7A4E">
        <w:rPr>
          <w:rFonts w:ascii="Tahoma" w:hAnsi="Tahoma" w:cs="Tahoma"/>
        </w:rPr>
        <w:t xml:space="preserve"> </w:t>
      </w:r>
      <w:r w:rsidRPr="000A7A4E">
        <w:rPr>
          <w:rFonts w:ascii="Tahoma" w:hAnsi="Tahoma" w:cs="Tahoma"/>
        </w:rPr>
        <w:t xml:space="preserve">(v nadaljevanju tudi upravičenec) in </w:t>
      </w:r>
      <w:r w:rsidR="00E10FEB">
        <w:rPr>
          <w:rFonts w:ascii="Tahoma" w:hAnsi="Tahoma" w:cs="Tahoma"/>
        </w:rPr>
        <w:t>izvajalcem</w:t>
      </w:r>
      <w:r w:rsidRPr="000A7A4E">
        <w:rPr>
          <w:rFonts w:ascii="Tahoma" w:hAnsi="Tahoma" w:cs="Tahoma"/>
        </w:rPr>
        <w:t>: _________________________ (v</w:t>
      </w:r>
      <w:r w:rsidR="00AB51D0">
        <w:rPr>
          <w:rFonts w:ascii="Tahoma" w:hAnsi="Tahoma" w:cs="Tahoma"/>
        </w:rPr>
        <w:t> </w:t>
      </w:r>
      <w:r w:rsidRPr="000A7A4E">
        <w:rPr>
          <w:rFonts w:ascii="Tahoma" w:hAnsi="Tahoma" w:cs="Tahoma"/>
        </w:rPr>
        <w:t xml:space="preserve">nadaljevanju tudi </w:t>
      </w:r>
      <w:r w:rsidR="00E10FEB">
        <w:rPr>
          <w:rFonts w:ascii="Tahoma" w:hAnsi="Tahoma" w:cs="Tahoma"/>
        </w:rPr>
        <w:t>izvajalec</w:t>
      </w:r>
      <w:r w:rsidRPr="000A7A4E">
        <w:rPr>
          <w:rFonts w:ascii="Tahoma" w:hAnsi="Tahoma" w:cs="Tahoma"/>
        </w:rPr>
        <w:t>)</w:t>
      </w:r>
      <w:r w:rsidRPr="000A7A4E">
        <w:rPr>
          <w:rFonts w:ascii="Tahoma" w:eastAsia="Calibri" w:hAnsi="Tahoma" w:cs="Tahoma"/>
          <w:lang w:eastAsia="en-US"/>
        </w:rPr>
        <w:t xml:space="preserve">, je </w:t>
      </w:r>
      <w:r w:rsidR="00E10FEB">
        <w:rPr>
          <w:rFonts w:ascii="Tahoma" w:eastAsia="Calibri" w:hAnsi="Tahoma" w:cs="Tahoma"/>
          <w:lang w:eastAsia="en-US"/>
        </w:rPr>
        <w:t>izvajalec</w:t>
      </w:r>
      <w:r w:rsidRPr="000A7A4E">
        <w:rPr>
          <w:rFonts w:ascii="Tahoma" w:eastAsia="Calibri" w:hAnsi="Tahoma" w:cs="Tahoma"/>
          <w:lang w:eastAsia="en-US"/>
        </w:rPr>
        <w:t xml:space="preserve"> dolžan izvajati storitve v roku, količini, ceni in kakovosti opredeljeno v citiranem okvirnem sporazumu</w:t>
      </w:r>
      <w:r w:rsidRPr="000A7A4E">
        <w:t xml:space="preserve"> </w:t>
      </w:r>
      <w:r w:rsidRPr="000A7A4E">
        <w:rPr>
          <w:rFonts w:ascii="Tahoma" w:eastAsia="Calibri" w:hAnsi="Tahoma" w:cs="Tahoma"/>
          <w:lang w:eastAsia="en-US"/>
        </w:rPr>
        <w:t xml:space="preserve">v vrednosti ______________ EUR brez DDV.   </w:t>
      </w:r>
    </w:p>
    <w:p w14:paraId="3F54D2A3" w14:textId="77777777" w:rsidR="00BD5BD2" w:rsidRPr="000A7A4E" w:rsidRDefault="00BD5BD2" w:rsidP="00BD5BD2">
      <w:pPr>
        <w:keepLines/>
        <w:widowControl w:val="0"/>
        <w:jc w:val="both"/>
        <w:outlineLvl w:val="0"/>
        <w:rPr>
          <w:rFonts w:ascii="Tahoma" w:eastAsia="Calibri" w:hAnsi="Tahoma" w:cs="Tahoma"/>
          <w:lang w:eastAsia="en-US"/>
        </w:rPr>
      </w:pPr>
    </w:p>
    <w:p w14:paraId="34219A32" w14:textId="309A0CCC" w:rsidR="00BD5BD2" w:rsidRPr="000A7A4E" w:rsidRDefault="00BD5BD2" w:rsidP="00BD5BD2">
      <w:pPr>
        <w:keepLines/>
        <w:widowControl w:val="0"/>
        <w:jc w:val="both"/>
        <w:outlineLvl w:val="0"/>
        <w:rPr>
          <w:rFonts w:ascii="Tahoma" w:hAnsi="Tahoma" w:cs="Tahoma"/>
        </w:rPr>
      </w:pPr>
      <w:r w:rsidRPr="000A7A4E">
        <w:rPr>
          <w:rFonts w:ascii="Tahoma" w:hAnsi="Tahoma" w:cs="Tahoma"/>
        </w:rPr>
        <w:t xml:space="preserve">Kot garancijo za dobro izvedbo obveznosti iz okvirnega sporazuma mi kot </w:t>
      </w:r>
      <w:r w:rsidR="00E10FEB">
        <w:rPr>
          <w:rFonts w:ascii="Tahoma" w:hAnsi="Tahoma" w:cs="Tahoma"/>
        </w:rPr>
        <w:t>izvajalec</w:t>
      </w:r>
      <w:r w:rsidRPr="000A7A4E">
        <w:t xml:space="preserve"> </w:t>
      </w:r>
      <w:r w:rsidRPr="000A7A4E">
        <w:rPr>
          <w:rFonts w:ascii="Tahoma" w:hAnsi="Tahoma" w:cs="Tahoma"/>
        </w:rPr>
        <w:t xml:space="preserve">nepreklicno in brezpogojno izdajamo eno (1) bianko menico s pooblastilom za njeno izpolnitev in unovčenje, na kateri so podpisane pooblaščene osebe za zastopanje: </w:t>
      </w:r>
    </w:p>
    <w:p w14:paraId="082547FC" w14:textId="77777777" w:rsidR="00BD5BD2" w:rsidRPr="000A7A4E" w:rsidRDefault="00BD5BD2" w:rsidP="00BD5BD2">
      <w:pPr>
        <w:keepLines/>
        <w:widowControl w:val="0"/>
        <w:jc w:val="both"/>
        <w:outlineLvl w:val="0"/>
        <w:rPr>
          <w:rFonts w:ascii="Tahoma" w:hAnsi="Tahoma" w:cs="Tahoma"/>
        </w:rPr>
      </w:pPr>
    </w:p>
    <w:p w14:paraId="19473D88"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_____________________________________________________________________________________</w:t>
      </w:r>
    </w:p>
    <w:p w14:paraId="5D10399C"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 xml:space="preserve">(Ime in priimek)                        (Funkcija zastopnika)                     </w:t>
      </w:r>
      <w:r w:rsidRPr="000A7A4E">
        <w:rPr>
          <w:rFonts w:ascii="Tahoma" w:hAnsi="Tahoma" w:cs="Tahoma"/>
        </w:rPr>
        <w:tab/>
      </w:r>
      <w:r w:rsidRPr="000A7A4E">
        <w:rPr>
          <w:rFonts w:ascii="Tahoma" w:hAnsi="Tahoma" w:cs="Tahoma"/>
        </w:rPr>
        <w:tab/>
        <w:t>(Podpis)</w:t>
      </w:r>
    </w:p>
    <w:p w14:paraId="527F0025" w14:textId="77777777" w:rsidR="00BD5BD2" w:rsidRPr="000A7A4E" w:rsidRDefault="00BD5BD2" w:rsidP="00BD5BD2">
      <w:pPr>
        <w:keepLines/>
        <w:widowControl w:val="0"/>
        <w:jc w:val="both"/>
        <w:outlineLvl w:val="0"/>
        <w:rPr>
          <w:rFonts w:ascii="Tahoma" w:hAnsi="Tahoma" w:cs="Tahoma"/>
        </w:rPr>
      </w:pPr>
    </w:p>
    <w:p w14:paraId="6D35698D" w14:textId="3361B46E" w:rsidR="00BD5BD2" w:rsidRPr="000A7A4E" w:rsidRDefault="00BD5BD2" w:rsidP="00BD5BD2">
      <w:pPr>
        <w:keepLines/>
        <w:widowControl w:val="0"/>
        <w:spacing w:after="60"/>
        <w:jc w:val="both"/>
        <w:outlineLvl w:val="0"/>
        <w:rPr>
          <w:rFonts w:ascii="Tahoma" w:hAnsi="Tahoma" w:cs="Tahoma"/>
        </w:rPr>
      </w:pPr>
      <w:r w:rsidRPr="000A7A4E">
        <w:rPr>
          <w:rFonts w:ascii="Tahoma" w:hAnsi="Tahoma" w:cs="Tahoma"/>
        </w:rPr>
        <w:t xml:space="preserve">Nepreklicno in brezpogojno pooblaščamo </w:t>
      </w:r>
      <w:r w:rsidRPr="000A7A4E">
        <w:rPr>
          <w:rFonts w:ascii="Tahoma" w:eastAsia="Calibri" w:hAnsi="Tahoma" w:cs="Tahoma"/>
          <w:lang w:eastAsia="en-US"/>
        </w:rPr>
        <w:t>upravičenca</w:t>
      </w:r>
      <w:r w:rsidRPr="000A7A4E">
        <w:rPr>
          <w:rFonts w:ascii="Tahoma" w:hAnsi="Tahoma" w:cs="Tahoma"/>
        </w:rPr>
        <w:t xml:space="preserve">, v primeru, če mi kot </w:t>
      </w:r>
      <w:r w:rsidR="00E10FEB">
        <w:rPr>
          <w:rFonts w:ascii="Tahoma" w:hAnsi="Tahoma" w:cs="Tahoma"/>
        </w:rPr>
        <w:t>izvajalec</w:t>
      </w:r>
      <w:r w:rsidRPr="000A7A4E">
        <w:rPr>
          <w:rFonts w:ascii="Tahoma" w:hAnsi="Tahoma" w:cs="Tahoma"/>
        </w:rPr>
        <w:t xml:space="preserve"> ne bomo izpolnili obveznosti po okvirnem sporazumu v dogovorjeni kvaliteti, količini,</w:t>
      </w:r>
      <w:r w:rsidRPr="000A7A4E">
        <w:rPr>
          <w:rFonts w:ascii="Tahoma" w:eastAsia="Calibri" w:hAnsi="Tahoma" w:cs="Tahoma"/>
          <w:lang w:eastAsia="en-US"/>
        </w:rPr>
        <w:t xml:space="preserve"> ceni</w:t>
      </w:r>
      <w:r w:rsidRPr="000A7A4E">
        <w:rPr>
          <w:rFonts w:ascii="Tahoma" w:hAnsi="Tahoma" w:cs="Tahoma"/>
        </w:rPr>
        <w:t xml:space="preserve"> in rokih, opredeljenih v zgoraj citiranem okvirnem sporazumu, da:  </w:t>
      </w:r>
    </w:p>
    <w:p w14:paraId="351F2575" w14:textId="77777777" w:rsidR="00BD5BD2" w:rsidRPr="000A7A4E" w:rsidRDefault="00BD5BD2" w:rsidP="00BD5BD2">
      <w:pPr>
        <w:keepLines/>
        <w:widowControl w:val="0"/>
        <w:numPr>
          <w:ilvl w:val="0"/>
          <w:numId w:val="73"/>
        </w:numPr>
        <w:ind w:left="431" w:hanging="357"/>
        <w:jc w:val="both"/>
        <w:outlineLvl w:val="0"/>
        <w:rPr>
          <w:rFonts w:ascii="Tahoma" w:hAnsi="Tahoma" w:cs="Tahoma"/>
        </w:rPr>
      </w:pPr>
      <w:r w:rsidRPr="000A7A4E">
        <w:rPr>
          <w:rFonts w:ascii="Tahoma" w:hAnsi="Tahoma" w:cs="Tahoma"/>
        </w:rPr>
        <w:t>izpolni bianko menico v višini do __________ EUR,</w:t>
      </w:r>
    </w:p>
    <w:p w14:paraId="06ECCE40" w14:textId="4653B7C7" w:rsidR="00BD5BD2" w:rsidRPr="000A7A4E" w:rsidRDefault="00BD5BD2" w:rsidP="00BD5BD2">
      <w:pPr>
        <w:keepLines/>
        <w:widowControl w:val="0"/>
        <w:numPr>
          <w:ilvl w:val="0"/>
          <w:numId w:val="73"/>
        </w:numPr>
        <w:ind w:left="431" w:hanging="357"/>
        <w:jc w:val="both"/>
        <w:outlineLvl w:val="0"/>
        <w:rPr>
          <w:rFonts w:ascii="Tahoma" w:hAnsi="Tahoma" w:cs="Tahoma"/>
        </w:rPr>
      </w:pPr>
      <w:r w:rsidRPr="000A7A4E">
        <w:rPr>
          <w:rFonts w:ascii="Tahoma" w:hAnsi="Tahoma" w:cs="Tahoma"/>
        </w:rPr>
        <w:t>izpolni vse druge sestavne dele menic, ki niso izpolnjeni,</w:t>
      </w:r>
    </w:p>
    <w:p w14:paraId="45B1316F" w14:textId="14BE22A4" w:rsidR="00BD5BD2" w:rsidRPr="000A7A4E" w:rsidRDefault="00BD5BD2" w:rsidP="00BD5BD2">
      <w:pPr>
        <w:keepLines/>
        <w:widowControl w:val="0"/>
        <w:numPr>
          <w:ilvl w:val="0"/>
          <w:numId w:val="73"/>
        </w:numPr>
        <w:ind w:left="431" w:hanging="357"/>
        <w:jc w:val="both"/>
        <w:outlineLvl w:val="0"/>
        <w:rPr>
          <w:rFonts w:ascii="Tahoma" w:hAnsi="Tahoma" w:cs="Tahoma"/>
        </w:rPr>
      </w:pPr>
      <w:r w:rsidRPr="000A7A4E">
        <w:rPr>
          <w:rFonts w:ascii="Tahoma" w:hAnsi="Tahoma" w:cs="Tahoma"/>
        </w:rPr>
        <w:t>po potrebi zapiše na menici tudi katerokoli menično klavzulo, ki sicer ni bistvena menična sestavina.</w:t>
      </w:r>
    </w:p>
    <w:p w14:paraId="39C25467" w14:textId="77777777" w:rsidR="00BD5BD2" w:rsidRPr="000A7A4E" w:rsidRDefault="00BD5BD2" w:rsidP="00BD5BD2">
      <w:pPr>
        <w:keepLines/>
        <w:widowControl w:val="0"/>
        <w:jc w:val="both"/>
        <w:outlineLvl w:val="0"/>
        <w:rPr>
          <w:rFonts w:ascii="Tahoma" w:hAnsi="Tahoma" w:cs="Tahoma"/>
          <w:sz w:val="16"/>
        </w:rPr>
      </w:pPr>
    </w:p>
    <w:p w14:paraId="6F2CCE87"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 xml:space="preserve">V primeru spremembe upnika predmetnih terjatev, veljajo določbe tega pooblastila tudi v korist novih upnikov. </w:t>
      </w:r>
    </w:p>
    <w:p w14:paraId="24FC0C74" w14:textId="77777777" w:rsidR="00BD5BD2" w:rsidRPr="000A7A4E" w:rsidRDefault="00BD5BD2" w:rsidP="00BD5BD2">
      <w:pPr>
        <w:keepLines/>
        <w:widowControl w:val="0"/>
        <w:jc w:val="both"/>
        <w:outlineLvl w:val="0"/>
        <w:rPr>
          <w:rFonts w:ascii="Tahoma" w:hAnsi="Tahoma" w:cs="Tahoma"/>
        </w:rPr>
      </w:pPr>
    </w:p>
    <w:p w14:paraId="747677E8"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 xml:space="preserve">Nepreklicno in brezpogojno pooblaščamo </w:t>
      </w:r>
      <w:r w:rsidRPr="000A7A4E">
        <w:rPr>
          <w:rFonts w:ascii="Tahoma" w:eastAsia="Calibri" w:hAnsi="Tahoma" w:cs="Tahoma"/>
          <w:lang w:eastAsia="en-US"/>
        </w:rPr>
        <w:t>upravičenca</w:t>
      </w:r>
      <w:r w:rsidRPr="000A7A4E">
        <w:rPr>
          <w:rFonts w:ascii="Tahoma" w:hAnsi="Tahoma" w:cs="Tahoma"/>
        </w:rPr>
        <w:t xml:space="preserve">, da menico po potrebi domicilira pri katerikoli banki, pri kateri imamo odprt račun.   </w:t>
      </w:r>
    </w:p>
    <w:p w14:paraId="7FE30134" w14:textId="77777777" w:rsidR="00BD5BD2" w:rsidRPr="000A7A4E" w:rsidRDefault="00BD5BD2" w:rsidP="00BD5BD2">
      <w:pPr>
        <w:keepLines/>
        <w:widowControl w:val="0"/>
        <w:jc w:val="both"/>
        <w:outlineLvl w:val="0"/>
        <w:rPr>
          <w:rFonts w:ascii="Tahoma" w:hAnsi="Tahoma" w:cs="Tahoma"/>
        </w:rPr>
      </w:pPr>
    </w:p>
    <w:p w14:paraId="42B226E5" w14:textId="77777777" w:rsidR="00BD5BD2" w:rsidRPr="000A7A4E" w:rsidRDefault="00BD5BD2" w:rsidP="00BD5BD2">
      <w:pPr>
        <w:keepLines/>
        <w:widowControl w:val="0"/>
        <w:jc w:val="both"/>
        <w:rPr>
          <w:rFonts w:ascii="Tahoma" w:hAnsi="Tahoma" w:cs="Tahoma"/>
        </w:rPr>
      </w:pPr>
      <w:r w:rsidRPr="000A7A4E">
        <w:rPr>
          <w:rFonts w:ascii="Tahoma" w:hAnsi="Tahoma" w:cs="Tahoma"/>
        </w:rPr>
        <w:t>S to menično izjavo</w:t>
      </w:r>
      <w:r w:rsidRPr="000A7A4E">
        <w:t xml:space="preserve"> </w:t>
      </w:r>
      <w:r w:rsidRPr="000A7A4E">
        <w:rPr>
          <w:rFonts w:ascii="Tahoma" w:hAnsi="Tahoma" w:cs="Tahoma"/>
        </w:rPr>
        <w:t>nepreklicno in brezpogojno pooblaščamo _______________ (navedba banke), da v breme našega transakcijskega računa št. SI56 __________________ unovči predloženo menico najkasneje do ____________ (</w:t>
      </w:r>
      <w:r w:rsidRPr="000A7A4E">
        <w:rPr>
          <w:rFonts w:ascii="Tahoma" w:hAnsi="Tahoma" w:cs="Tahoma"/>
          <w:i/>
        </w:rPr>
        <w:t>najkasneje (30) koledarskih dni po preteku veljavnosti okvirnega sporazuma</w:t>
      </w:r>
      <w:r w:rsidRPr="000A7A4E">
        <w:rPr>
          <w:rFonts w:ascii="Tahoma" w:hAnsi="Tahoma" w:cs="Tahoma"/>
        </w:rPr>
        <w:t xml:space="preserve">). Pooblaščamo tudi katerokoli banko, pri kateri bi imeli odprt račun, da v breme našega transakcijskega računa unovči predloženo menico. </w:t>
      </w:r>
    </w:p>
    <w:p w14:paraId="478AF489" w14:textId="77777777" w:rsidR="00BD5BD2" w:rsidRPr="000A7A4E" w:rsidRDefault="00BD5BD2" w:rsidP="00BD5BD2">
      <w:pPr>
        <w:keepLines/>
        <w:widowControl w:val="0"/>
        <w:jc w:val="both"/>
        <w:outlineLvl w:val="0"/>
        <w:rPr>
          <w:rFonts w:ascii="Tahoma" w:hAnsi="Tahoma" w:cs="Tahoma"/>
        </w:rPr>
      </w:pPr>
    </w:p>
    <w:p w14:paraId="38D40157"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 xml:space="preserve">S podpisom tega pooblastila soglašamo, da </w:t>
      </w:r>
      <w:r w:rsidRPr="000A7A4E">
        <w:rPr>
          <w:rFonts w:ascii="Tahoma" w:eastAsia="Calibri" w:hAnsi="Tahoma" w:cs="Tahoma"/>
          <w:lang w:eastAsia="en-US"/>
        </w:rPr>
        <w:t>upravičenec</w:t>
      </w:r>
      <w:r w:rsidRPr="000A7A4E">
        <w:rPr>
          <w:rFonts w:ascii="Tahoma" w:hAnsi="Tahoma" w:cs="Tahoma"/>
        </w:rPr>
        <w:t xml:space="preserve"> opravi poizvedbe o številkah transakcijskih računov pri katerikoli banki, finančni organizaciji ali upravljavcu baz podatkov o računih. </w:t>
      </w:r>
    </w:p>
    <w:p w14:paraId="38442AB7" w14:textId="77777777" w:rsidR="00BD5BD2" w:rsidRPr="000A7A4E" w:rsidRDefault="00BD5BD2" w:rsidP="00BD5BD2">
      <w:pPr>
        <w:keepLines/>
        <w:widowControl w:val="0"/>
        <w:jc w:val="both"/>
        <w:outlineLvl w:val="0"/>
        <w:rPr>
          <w:rFonts w:ascii="Tahoma" w:hAnsi="Tahoma" w:cs="Tahoma"/>
        </w:rPr>
      </w:pPr>
    </w:p>
    <w:p w14:paraId="2A278C98" w14:textId="77777777" w:rsidR="00BD5BD2" w:rsidRPr="000A7A4E" w:rsidRDefault="00BD5BD2" w:rsidP="00BD5BD2">
      <w:pPr>
        <w:keepLines/>
        <w:widowControl w:val="0"/>
        <w:jc w:val="both"/>
        <w:outlineLvl w:val="0"/>
        <w:rPr>
          <w:rFonts w:ascii="Tahoma" w:hAnsi="Tahoma" w:cs="Tahoma"/>
        </w:rPr>
      </w:pPr>
      <w:r w:rsidRPr="000A7A4E">
        <w:rPr>
          <w:rFonts w:ascii="Tahoma" w:hAnsi="Tahoma" w:cs="Tahoma"/>
        </w:rPr>
        <w:t>Zavezujemo se, da tega pooblastila ne bomo preklicali.</w:t>
      </w:r>
    </w:p>
    <w:p w14:paraId="4A495C17" w14:textId="77777777" w:rsidR="00BD5BD2" w:rsidRPr="000A7A4E" w:rsidRDefault="00BD5BD2" w:rsidP="00BD5BD2">
      <w:pPr>
        <w:keepLines/>
        <w:widowControl w:val="0"/>
        <w:jc w:val="both"/>
        <w:outlineLvl w:val="0"/>
        <w:rPr>
          <w:rFonts w:ascii="Tahoma" w:hAnsi="Tahoma" w:cs="Tahoma"/>
        </w:rPr>
      </w:pPr>
    </w:p>
    <w:p w14:paraId="7B5EB305" w14:textId="77777777" w:rsidR="00BD5BD2" w:rsidRPr="000A7A4E" w:rsidRDefault="00BD5BD2" w:rsidP="00BD5BD2">
      <w:pPr>
        <w:keepLines/>
        <w:widowControl w:val="0"/>
        <w:jc w:val="both"/>
        <w:outlineLvl w:val="0"/>
        <w:rPr>
          <w:rFonts w:ascii="Tahoma" w:hAnsi="Tahoma" w:cs="Tahoma"/>
          <w:u w:val="single"/>
        </w:rPr>
      </w:pPr>
      <w:r w:rsidRPr="000A7A4E">
        <w:rPr>
          <w:rFonts w:ascii="Tahoma" w:hAnsi="Tahoma" w:cs="Tahoma"/>
        </w:rPr>
        <w:t>Kraj, datum</w:t>
      </w:r>
      <w:r w:rsidRPr="000A7A4E">
        <w:rPr>
          <w:rFonts w:ascii="Tahoma" w:hAnsi="Tahoma" w:cs="Tahoma"/>
        </w:rPr>
        <w:tab/>
      </w:r>
      <w:r w:rsidRPr="000A7A4E">
        <w:rPr>
          <w:rFonts w:ascii="Tahoma" w:hAnsi="Tahoma" w:cs="Tahoma"/>
        </w:rPr>
        <w:tab/>
      </w:r>
      <w:r w:rsidRPr="000A7A4E">
        <w:rPr>
          <w:rFonts w:ascii="Tahoma" w:hAnsi="Tahoma" w:cs="Tahoma"/>
        </w:rPr>
        <w:tab/>
      </w:r>
      <w:r w:rsidRPr="000A7A4E">
        <w:rPr>
          <w:rFonts w:ascii="Tahoma" w:hAnsi="Tahoma" w:cs="Tahoma"/>
        </w:rPr>
        <w:tab/>
      </w:r>
      <w:r w:rsidRPr="000A7A4E">
        <w:rPr>
          <w:rFonts w:ascii="Tahoma" w:hAnsi="Tahoma" w:cs="Tahoma"/>
        </w:rPr>
        <w:tab/>
        <w:t>Žig</w:t>
      </w:r>
      <w:r w:rsidRPr="000A7A4E">
        <w:rPr>
          <w:rFonts w:ascii="Tahoma" w:hAnsi="Tahoma" w:cs="Tahoma"/>
        </w:rPr>
        <w:tab/>
      </w:r>
      <w:r w:rsidRPr="000A7A4E">
        <w:rPr>
          <w:rFonts w:ascii="Tahoma" w:hAnsi="Tahoma" w:cs="Tahoma"/>
        </w:rPr>
        <w:tab/>
      </w:r>
      <w:r w:rsidRPr="000A7A4E">
        <w:rPr>
          <w:rFonts w:ascii="Tahoma" w:hAnsi="Tahoma" w:cs="Tahoma"/>
        </w:rPr>
        <w:tab/>
      </w:r>
      <w:r w:rsidRPr="000A7A4E">
        <w:rPr>
          <w:rFonts w:ascii="Tahoma" w:hAnsi="Tahoma" w:cs="Tahoma"/>
          <w:u w:val="single"/>
        </w:rPr>
        <w:t xml:space="preserve">Izdajatelj menice: </w:t>
      </w:r>
    </w:p>
    <w:p w14:paraId="7B06D0C2" w14:textId="77777777" w:rsidR="00BD5BD2" w:rsidRPr="000A7A4E" w:rsidRDefault="00BD5BD2" w:rsidP="00BD5BD2">
      <w:pPr>
        <w:keepLines/>
        <w:widowControl w:val="0"/>
        <w:jc w:val="both"/>
        <w:outlineLvl w:val="0"/>
        <w:rPr>
          <w:rFonts w:ascii="Tahoma" w:hAnsi="Tahoma" w:cs="Tahoma"/>
          <w:sz w:val="18"/>
        </w:rPr>
      </w:pPr>
    </w:p>
    <w:p w14:paraId="2422DC97" w14:textId="532927D0" w:rsidR="00C10089" w:rsidRPr="00C8579C" w:rsidRDefault="00BD5BD2" w:rsidP="005279FC">
      <w:pPr>
        <w:keepLines/>
        <w:widowControl w:val="0"/>
        <w:rPr>
          <w:rFonts w:ascii="Tahoma" w:hAnsi="Tahoma" w:cs="Tahoma"/>
        </w:rPr>
      </w:pPr>
      <w:r w:rsidRPr="000A7A4E">
        <w:rPr>
          <w:rFonts w:ascii="Tahoma" w:hAnsi="Tahoma" w:cs="Tahoma"/>
          <w:i/>
          <w:sz w:val="18"/>
        </w:rPr>
        <w:t>Priloga: 1 (ena) bianko menica</w:t>
      </w:r>
    </w:p>
    <w:sectPr w:rsidR="00C10089" w:rsidRPr="00C8579C" w:rsidSect="007F36CA">
      <w:footerReference w:type="defaul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4BEBF" w14:textId="77777777" w:rsidR="00794B09" w:rsidRDefault="00794B09">
      <w:r>
        <w:separator/>
      </w:r>
    </w:p>
  </w:endnote>
  <w:endnote w:type="continuationSeparator" w:id="0">
    <w:p w14:paraId="0F6B8ACA" w14:textId="77777777" w:rsidR="00794B09" w:rsidRDefault="0079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6384" w14:textId="01BB1C5D" w:rsidR="00B70998" w:rsidRPr="007653AE" w:rsidRDefault="00B70998"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23BD8DB" wp14:editId="4CFAFE76">
          <wp:extent cx="2479040" cy="798815"/>
          <wp:effectExtent l="0" t="0" r="0" b="1905"/>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3340" w14:textId="77777777" w:rsidR="00B70998" w:rsidRDefault="00B70998"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B6288" w14:textId="77777777" w:rsidR="00B70998" w:rsidRDefault="00B70998" w:rsidP="00D92424">
    <w:pPr>
      <w:pStyle w:val="Noga"/>
      <w:tabs>
        <w:tab w:val="left" w:pos="4353"/>
      </w:tabs>
      <w:ind w:right="-1276"/>
      <w:jc w:val="right"/>
    </w:pPr>
    <w:r>
      <w:tab/>
    </w:r>
    <w:r>
      <w:rPr>
        <w:noProof/>
        <w:lang w:val="sl-SI"/>
      </w:rPr>
      <w:drawing>
        <wp:inline distT="0" distB="0" distL="0" distR="0" wp14:anchorId="6B6F0F8F" wp14:editId="1EB4C0B6">
          <wp:extent cx="3789045" cy="34925"/>
          <wp:effectExtent l="0" t="0" r="1905" b="3175"/>
          <wp:docPr id="22" name="Slika 2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DAFA9CA" w14:textId="77777777" w:rsidR="00B70998" w:rsidRPr="00B1262D" w:rsidRDefault="00B70998" w:rsidP="002303FA">
    <w:pPr>
      <w:pStyle w:val="Noga"/>
      <w:tabs>
        <w:tab w:val="clear" w:pos="4536"/>
        <w:tab w:val="clear" w:pos="9072"/>
      </w:tabs>
      <w:ind w:right="-2"/>
      <w:jc w:val="right"/>
      <w:rPr>
        <w:sz w:val="16"/>
        <w:szCs w:val="16"/>
      </w:rPr>
    </w:pPr>
  </w:p>
  <w:p w14:paraId="17116E92" w14:textId="02B488A6" w:rsidR="00B70998" w:rsidRDefault="00B70998"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254B19">
      <w:rPr>
        <w:noProof/>
        <w:sz w:val="16"/>
        <w:szCs w:val="16"/>
      </w:rPr>
      <w:t>2</w:t>
    </w:r>
    <w:r w:rsidRPr="00394716">
      <w:rPr>
        <w:sz w:val="16"/>
        <w:szCs w:val="16"/>
      </w:rPr>
      <w:fldChar w:fldCharType="end"/>
    </w:r>
  </w:p>
  <w:p w14:paraId="12CB95C2" w14:textId="77777777" w:rsidR="00B70998" w:rsidRPr="007653AE" w:rsidRDefault="00B70998"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7D4F" w14:textId="77777777" w:rsidR="00B70998" w:rsidRDefault="00B70998" w:rsidP="0073769E">
    <w:pPr>
      <w:pStyle w:val="Noga"/>
      <w:ind w:right="-1134"/>
      <w:jc w:val="right"/>
    </w:pPr>
    <w:r>
      <w:rPr>
        <w:noProof/>
        <w:lang w:val="sl-SI"/>
      </w:rPr>
      <w:drawing>
        <wp:inline distT="0" distB="0" distL="0" distR="0" wp14:anchorId="6F3A4558" wp14:editId="29832A2B">
          <wp:extent cx="3789045" cy="34925"/>
          <wp:effectExtent l="0" t="0" r="1905" b="3175"/>
          <wp:docPr id="24" name="Slika 2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9031100" w14:textId="77777777" w:rsidR="00B70998" w:rsidRDefault="00B70998" w:rsidP="0073769E">
    <w:pPr>
      <w:pStyle w:val="Noga"/>
      <w:jc w:val="center"/>
      <w:rPr>
        <w:sz w:val="16"/>
        <w:szCs w:val="16"/>
      </w:rPr>
    </w:pPr>
  </w:p>
  <w:p w14:paraId="25AFE38D" w14:textId="77777777" w:rsidR="00B70998" w:rsidRDefault="00B70998"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67B954B0" w14:textId="77777777" w:rsidR="00B70998" w:rsidRDefault="00B70998"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2C64C" w14:textId="77777777" w:rsidR="00B70998" w:rsidRDefault="00B70998" w:rsidP="00C27A1B">
    <w:pPr>
      <w:pStyle w:val="Noga"/>
      <w:tabs>
        <w:tab w:val="left" w:pos="4353"/>
      </w:tabs>
      <w:ind w:right="-1276"/>
    </w:pPr>
    <w:r>
      <w:tab/>
    </w:r>
    <w:r>
      <w:rPr>
        <w:noProof/>
        <w:lang w:val="sl-SI"/>
      </w:rPr>
      <w:drawing>
        <wp:inline distT="0" distB="0" distL="0" distR="0" wp14:anchorId="27F58E5C" wp14:editId="126337F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43E266D" w14:textId="77777777" w:rsidR="00B70998" w:rsidRPr="00B1262D" w:rsidRDefault="00B70998" w:rsidP="002303FA">
    <w:pPr>
      <w:pStyle w:val="Noga"/>
      <w:tabs>
        <w:tab w:val="clear" w:pos="4536"/>
        <w:tab w:val="clear" w:pos="9072"/>
      </w:tabs>
      <w:ind w:right="-2"/>
      <w:jc w:val="right"/>
      <w:rPr>
        <w:sz w:val="16"/>
        <w:szCs w:val="16"/>
      </w:rPr>
    </w:pPr>
  </w:p>
  <w:p w14:paraId="0F55151E" w14:textId="6CEBA9D6" w:rsidR="00B70998" w:rsidRDefault="00B70998"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72555">
      <w:rPr>
        <w:noProof/>
        <w:sz w:val="16"/>
        <w:szCs w:val="16"/>
      </w:rPr>
      <w:t>61</w:t>
    </w:r>
    <w:r w:rsidRPr="00394716">
      <w:rPr>
        <w:sz w:val="16"/>
        <w:szCs w:val="16"/>
      </w:rPr>
      <w:fldChar w:fldCharType="end"/>
    </w:r>
  </w:p>
  <w:p w14:paraId="4E17DA91" w14:textId="77777777" w:rsidR="00B70998" w:rsidRPr="007653AE" w:rsidRDefault="00B70998"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73072" w14:textId="77777777" w:rsidR="00794B09" w:rsidRDefault="00794B09">
      <w:r>
        <w:separator/>
      </w:r>
    </w:p>
  </w:footnote>
  <w:footnote w:type="continuationSeparator" w:id="0">
    <w:p w14:paraId="62433FFA" w14:textId="77777777" w:rsidR="00794B09" w:rsidRDefault="0079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FA62" w14:textId="77777777" w:rsidR="00B70998" w:rsidRDefault="00B70998" w:rsidP="009670F5">
    <w:pPr>
      <w:pStyle w:val="Glava"/>
      <w:jc w:val="center"/>
    </w:pPr>
  </w:p>
  <w:p w14:paraId="1FC463D6" w14:textId="376CBF6D" w:rsidR="00B70998" w:rsidRDefault="00B70998" w:rsidP="002303FA">
    <w:pPr>
      <w:pStyle w:val="Glava"/>
      <w:tabs>
        <w:tab w:val="clear" w:pos="4536"/>
        <w:tab w:val="clear" w:pos="9072"/>
      </w:tabs>
      <w:ind w:right="-1276"/>
      <w:jc w:val="right"/>
    </w:pPr>
    <w:r>
      <w:rPr>
        <w:noProof/>
        <w:lang w:val="sl-SI"/>
      </w:rPr>
      <w:drawing>
        <wp:inline distT="0" distB="0" distL="0" distR="0" wp14:anchorId="0B5236D1" wp14:editId="6C0D99CF">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C36C13D" w14:textId="77777777" w:rsidR="00B70998" w:rsidRPr="009670F5" w:rsidRDefault="00B70998"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DE36" w14:textId="77777777" w:rsidR="00B70998" w:rsidRDefault="00B70998" w:rsidP="0000613B">
    <w:pPr>
      <w:pStyle w:val="Glava"/>
      <w:tabs>
        <w:tab w:val="clear" w:pos="4536"/>
        <w:tab w:val="clear" w:pos="9072"/>
      </w:tabs>
      <w:spacing w:after="120"/>
      <w:jc w:val="right"/>
    </w:pPr>
  </w:p>
  <w:p w14:paraId="3717B774" w14:textId="77777777" w:rsidR="00B70998" w:rsidRDefault="00B70998" w:rsidP="009670F5">
    <w:pPr>
      <w:pStyle w:val="Glava"/>
      <w:spacing w:after="120"/>
    </w:pPr>
  </w:p>
  <w:p w14:paraId="23E59E1B" w14:textId="77777777" w:rsidR="00B70998" w:rsidRDefault="00B70998"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601C" w14:textId="77777777" w:rsidR="00B70998" w:rsidRDefault="00B70998" w:rsidP="009670F5">
    <w:pPr>
      <w:pStyle w:val="Glava"/>
      <w:jc w:val="center"/>
    </w:pPr>
    <w:r>
      <w:rPr>
        <w:noProof/>
        <w:lang w:val="sl-SI"/>
      </w:rPr>
      <w:drawing>
        <wp:inline distT="0" distB="0" distL="0" distR="0" wp14:anchorId="404666CA" wp14:editId="67E23097">
          <wp:extent cx="831215" cy="609600"/>
          <wp:effectExtent l="0" t="0" r="6985"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061EA71" w14:textId="77777777" w:rsidR="00B70998" w:rsidRPr="00667509" w:rsidRDefault="00B70998"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CE1D" w14:textId="77777777" w:rsidR="00B70998" w:rsidRDefault="00B70998" w:rsidP="000C1E30">
    <w:pPr>
      <w:pStyle w:val="Glava"/>
      <w:jc w:val="center"/>
    </w:pPr>
    <w:r>
      <w:rPr>
        <w:noProof/>
        <w:lang w:val="sl-SI"/>
      </w:rPr>
      <w:drawing>
        <wp:inline distT="0" distB="0" distL="0" distR="0" wp14:anchorId="1751BEFE" wp14:editId="3618C494">
          <wp:extent cx="831215" cy="609600"/>
          <wp:effectExtent l="0" t="0" r="6985"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1E10E99" w14:textId="77777777" w:rsidR="00B70998" w:rsidRDefault="00B70998" w:rsidP="009670F5">
    <w:pPr>
      <w:pStyle w:val="Glava"/>
      <w:spacing w:after="120"/>
      <w:jc w:val="center"/>
    </w:pPr>
  </w:p>
  <w:p w14:paraId="31F9B1D0" w14:textId="77777777" w:rsidR="00B70998" w:rsidRPr="00001A3E" w:rsidRDefault="00B70998"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4C4480"/>
    <w:multiLevelType w:val="hybridMultilevel"/>
    <w:tmpl w:val="6E3C5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672609"/>
    <w:multiLevelType w:val="hybridMultilevel"/>
    <w:tmpl w:val="DF02C9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361382"/>
    <w:multiLevelType w:val="hybridMultilevel"/>
    <w:tmpl w:val="4AAC128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814008"/>
    <w:multiLevelType w:val="hybridMultilevel"/>
    <w:tmpl w:val="4FD287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D7B84"/>
    <w:multiLevelType w:val="hybridMultilevel"/>
    <w:tmpl w:val="84F06AF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8CD1C14"/>
    <w:multiLevelType w:val="hybridMultilevel"/>
    <w:tmpl w:val="D0AAB16E"/>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9F6F21"/>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FC508EC"/>
    <w:multiLevelType w:val="hybridMultilevel"/>
    <w:tmpl w:val="DA78ED9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59911BB"/>
    <w:multiLevelType w:val="hybridMultilevel"/>
    <w:tmpl w:val="CFA22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1A1FBE"/>
    <w:multiLevelType w:val="hybridMultilevel"/>
    <w:tmpl w:val="F2AC7A1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D72727"/>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0"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D223BFC"/>
    <w:multiLevelType w:val="hybridMultilevel"/>
    <w:tmpl w:val="6C16EF3A"/>
    <w:lvl w:ilvl="0" w:tplc="4130459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CD5EC1"/>
    <w:multiLevelType w:val="hybridMultilevel"/>
    <w:tmpl w:val="0D748B50"/>
    <w:lvl w:ilvl="0" w:tplc="187EECD4">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89254C"/>
    <w:multiLevelType w:val="hybridMultilevel"/>
    <w:tmpl w:val="0842423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8650A6"/>
    <w:multiLevelType w:val="hybridMultilevel"/>
    <w:tmpl w:val="49C8CF2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7" w15:restartNumberingAfterBreak="0">
    <w:nsid w:val="47E73F4F"/>
    <w:multiLevelType w:val="hybridMultilevel"/>
    <w:tmpl w:val="EFDE9F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48C61522"/>
    <w:multiLevelType w:val="multilevel"/>
    <w:tmpl w:val="D234D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44A67C6"/>
    <w:multiLevelType w:val="hybridMultilevel"/>
    <w:tmpl w:val="E2B255F4"/>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5" w15:restartNumberingAfterBreak="0">
    <w:nsid w:val="597B0F87"/>
    <w:multiLevelType w:val="hybridMultilevel"/>
    <w:tmpl w:val="97BECFC4"/>
    <w:lvl w:ilvl="0" w:tplc="7C041212">
      <w:start w:val="100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208096B"/>
    <w:multiLevelType w:val="hybridMultilevel"/>
    <w:tmpl w:val="035083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582745"/>
    <w:multiLevelType w:val="hybridMultilevel"/>
    <w:tmpl w:val="8C60CD98"/>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0" w15:restartNumberingAfterBreak="0">
    <w:nsid w:val="6FBC4F43"/>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A125E1"/>
    <w:multiLevelType w:val="hybridMultilevel"/>
    <w:tmpl w:val="D284B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722B3A27"/>
    <w:multiLevelType w:val="hybridMultilevel"/>
    <w:tmpl w:val="548282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6" w15:restartNumberingAfterBreak="0">
    <w:nsid w:val="783B32C4"/>
    <w:multiLevelType w:val="hybridMultilevel"/>
    <w:tmpl w:val="8EE0C276"/>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4D2539"/>
    <w:multiLevelType w:val="hybridMultilevel"/>
    <w:tmpl w:val="7930C0C6"/>
    <w:lvl w:ilvl="0" w:tplc="04240005">
      <w:start w:val="1"/>
      <w:numFmt w:val="bullet"/>
      <w:lvlText w:val=""/>
      <w:lvlJc w:val="left"/>
      <w:pPr>
        <w:ind w:left="900" w:hanging="360"/>
      </w:pPr>
      <w:rPr>
        <w:rFonts w:ascii="Wingdings" w:hAnsi="Wingdings"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abstractNumId w:val="11"/>
  </w:num>
  <w:num w:numId="2">
    <w:abstractNumId w:val="25"/>
  </w:num>
  <w:num w:numId="3">
    <w:abstractNumId w:val="46"/>
  </w:num>
  <w:num w:numId="4">
    <w:abstractNumId w:val="63"/>
  </w:num>
  <w:num w:numId="5">
    <w:abstractNumId w:val="37"/>
  </w:num>
  <w:num w:numId="6">
    <w:abstractNumId w:val="45"/>
  </w:num>
  <w:num w:numId="7">
    <w:abstractNumId w:val="43"/>
  </w:num>
  <w:num w:numId="8">
    <w:abstractNumId w:val="51"/>
  </w:num>
  <w:num w:numId="9">
    <w:abstractNumId w:val="35"/>
  </w:num>
  <w:num w:numId="10">
    <w:abstractNumId w:val="67"/>
  </w:num>
  <w:num w:numId="11">
    <w:abstractNumId w:val="50"/>
  </w:num>
  <w:num w:numId="12">
    <w:abstractNumId w:val="19"/>
  </w:num>
  <w:num w:numId="13">
    <w:abstractNumId w:val="12"/>
  </w:num>
  <w:num w:numId="14">
    <w:abstractNumId w:val="53"/>
  </w:num>
  <w:num w:numId="15">
    <w:abstractNumId w:val="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6"/>
  </w:num>
  <w:num w:numId="18">
    <w:abstractNumId w:val="8"/>
  </w:num>
  <w:num w:numId="19">
    <w:abstractNumId w:val="30"/>
  </w:num>
  <w:num w:numId="20">
    <w:abstractNumId w:val="23"/>
  </w:num>
  <w:num w:numId="21">
    <w:abstractNumId w:val="55"/>
  </w:num>
  <w:num w:numId="22">
    <w:abstractNumId w:val="22"/>
  </w:num>
  <w:num w:numId="23">
    <w:abstractNumId w:val="34"/>
  </w:num>
  <w:num w:numId="24">
    <w:abstractNumId w:val="31"/>
  </w:num>
  <w:num w:numId="25">
    <w:abstractNumId w:val="17"/>
  </w:num>
  <w:num w:numId="26">
    <w:abstractNumId w:val="36"/>
  </w:num>
  <w:num w:numId="27">
    <w:abstractNumId w:val="42"/>
  </w:num>
  <w:num w:numId="28">
    <w:abstractNumId w:val="48"/>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5"/>
  </w:num>
  <w:num w:numId="37">
    <w:abstractNumId w:val="64"/>
  </w:num>
  <w:num w:numId="38">
    <w:abstractNumId w:val="66"/>
  </w:num>
  <w:num w:numId="39">
    <w:abstractNumId w:val="54"/>
  </w:num>
  <w:num w:numId="40">
    <w:abstractNumId w:val="38"/>
  </w:num>
  <w:num w:numId="41">
    <w:abstractNumId w:val="16"/>
  </w:num>
  <w:num w:numId="42">
    <w:abstractNumId w:val="41"/>
  </w:num>
  <w:num w:numId="43">
    <w:abstractNumId w:val="26"/>
  </w:num>
  <w:num w:numId="44">
    <w:abstractNumId w:val="5"/>
  </w:num>
  <w:num w:numId="45">
    <w:abstractNumId w:val="61"/>
  </w:num>
  <w:num w:numId="46">
    <w:abstractNumId w:val="47"/>
  </w:num>
  <w:num w:numId="47">
    <w:abstractNumId w:val="14"/>
  </w:num>
  <w:num w:numId="48">
    <w:abstractNumId w:val="40"/>
  </w:num>
  <w:num w:numId="49">
    <w:abstractNumId w:val="59"/>
  </w:num>
  <w:num w:numId="50">
    <w:abstractNumId w:val="27"/>
  </w:num>
  <w:num w:numId="51">
    <w:abstractNumId w:val="24"/>
  </w:num>
  <w:num w:numId="52">
    <w:abstractNumId w:val="68"/>
  </w:num>
  <w:num w:numId="53">
    <w:abstractNumId w:val="58"/>
  </w:num>
  <w:num w:numId="54">
    <w:abstractNumId w:val="33"/>
  </w:num>
  <w:num w:numId="55">
    <w:abstractNumId w:val="52"/>
  </w:num>
  <w:num w:numId="56">
    <w:abstractNumId w:val="20"/>
  </w:num>
  <w:num w:numId="57">
    <w:abstractNumId w:val="49"/>
  </w:num>
  <w:num w:numId="58">
    <w:abstractNumId w:val="10"/>
  </w:num>
  <w:num w:numId="59">
    <w:abstractNumId w:val="44"/>
  </w:num>
  <w:num w:numId="60">
    <w:abstractNumId w:val="28"/>
  </w:num>
  <w:num w:numId="61">
    <w:abstractNumId w:val="39"/>
  </w:num>
  <w:num w:numId="62">
    <w:abstractNumId w:val="18"/>
  </w:num>
  <w:num w:numId="63">
    <w:abstractNumId w:val="65"/>
  </w:num>
  <w:num w:numId="64">
    <w:abstractNumId w:val="32"/>
  </w:num>
  <w:num w:numId="65">
    <w:abstractNumId w:val="29"/>
  </w:num>
  <w:num w:numId="66">
    <w:abstractNumId w:val="60"/>
  </w:num>
  <w:num w:numId="67">
    <w:abstractNumId w:val="21"/>
  </w:num>
  <w:num w:numId="68">
    <w:abstractNumId w:val="13"/>
  </w:num>
  <w:num w:numId="69">
    <w:abstractNumId w:val="57"/>
  </w:num>
  <w:num w:numId="70">
    <w:abstractNumId w:val="9"/>
  </w:num>
  <w:num w:numId="71">
    <w:abstractNumId w:val="39"/>
  </w:num>
  <w:num w:numId="72">
    <w:abstractNumId w:val="2"/>
  </w:num>
  <w:num w:numId="73">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7C"/>
    <w:rsid w:val="0001657E"/>
    <w:rsid w:val="00016656"/>
    <w:rsid w:val="00016B2B"/>
    <w:rsid w:val="00016C1F"/>
    <w:rsid w:val="0002040F"/>
    <w:rsid w:val="0002142C"/>
    <w:rsid w:val="000218D1"/>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3E39"/>
    <w:rsid w:val="00034339"/>
    <w:rsid w:val="000368C5"/>
    <w:rsid w:val="00037AB0"/>
    <w:rsid w:val="000404C9"/>
    <w:rsid w:val="00040A8E"/>
    <w:rsid w:val="000414D7"/>
    <w:rsid w:val="000443E4"/>
    <w:rsid w:val="0004599E"/>
    <w:rsid w:val="00045E2C"/>
    <w:rsid w:val="0004746C"/>
    <w:rsid w:val="000478FE"/>
    <w:rsid w:val="00047A4C"/>
    <w:rsid w:val="00050762"/>
    <w:rsid w:val="000514D8"/>
    <w:rsid w:val="00051E9C"/>
    <w:rsid w:val="00052493"/>
    <w:rsid w:val="0005290E"/>
    <w:rsid w:val="00052EFD"/>
    <w:rsid w:val="000538C0"/>
    <w:rsid w:val="00053CFA"/>
    <w:rsid w:val="000569BD"/>
    <w:rsid w:val="00056D91"/>
    <w:rsid w:val="00056E74"/>
    <w:rsid w:val="0006027A"/>
    <w:rsid w:val="000606B6"/>
    <w:rsid w:val="00060F32"/>
    <w:rsid w:val="000611F7"/>
    <w:rsid w:val="00062896"/>
    <w:rsid w:val="0006349C"/>
    <w:rsid w:val="00064A9B"/>
    <w:rsid w:val="00064B87"/>
    <w:rsid w:val="000651CD"/>
    <w:rsid w:val="00065E94"/>
    <w:rsid w:val="00066178"/>
    <w:rsid w:val="00067254"/>
    <w:rsid w:val="00070790"/>
    <w:rsid w:val="000710B3"/>
    <w:rsid w:val="00072391"/>
    <w:rsid w:val="00072448"/>
    <w:rsid w:val="0007251E"/>
    <w:rsid w:val="000725E3"/>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82C"/>
    <w:rsid w:val="00085CC2"/>
    <w:rsid w:val="00086971"/>
    <w:rsid w:val="00086AF1"/>
    <w:rsid w:val="000879EB"/>
    <w:rsid w:val="00087D1D"/>
    <w:rsid w:val="00087DAE"/>
    <w:rsid w:val="00090476"/>
    <w:rsid w:val="0009065C"/>
    <w:rsid w:val="00090A4D"/>
    <w:rsid w:val="00091C34"/>
    <w:rsid w:val="00094564"/>
    <w:rsid w:val="00094688"/>
    <w:rsid w:val="0009474A"/>
    <w:rsid w:val="000950C7"/>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474F"/>
    <w:rsid w:val="000A6E22"/>
    <w:rsid w:val="000A6F22"/>
    <w:rsid w:val="000A7317"/>
    <w:rsid w:val="000A7744"/>
    <w:rsid w:val="000A777D"/>
    <w:rsid w:val="000A7EC7"/>
    <w:rsid w:val="000B00D1"/>
    <w:rsid w:val="000B012B"/>
    <w:rsid w:val="000B03F6"/>
    <w:rsid w:val="000B11B2"/>
    <w:rsid w:val="000B23F0"/>
    <w:rsid w:val="000B5D34"/>
    <w:rsid w:val="000B5DD8"/>
    <w:rsid w:val="000C046B"/>
    <w:rsid w:val="000C0B43"/>
    <w:rsid w:val="000C0FD2"/>
    <w:rsid w:val="000C1856"/>
    <w:rsid w:val="000C1B19"/>
    <w:rsid w:val="000C1E30"/>
    <w:rsid w:val="000C2FE0"/>
    <w:rsid w:val="000C3344"/>
    <w:rsid w:val="000C36A2"/>
    <w:rsid w:val="000C36D4"/>
    <w:rsid w:val="000C424C"/>
    <w:rsid w:val="000C4BF7"/>
    <w:rsid w:val="000C58AB"/>
    <w:rsid w:val="000C5B08"/>
    <w:rsid w:val="000C6487"/>
    <w:rsid w:val="000C6D64"/>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E1"/>
    <w:rsid w:val="000E08F3"/>
    <w:rsid w:val="000E0ABD"/>
    <w:rsid w:val="000E1097"/>
    <w:rsid w:val="000E1C4B"/>
    <w:rsid w:val="000E2191"/>
    <w:rsid w:val="000E4408"/>
    <w:rsid w:val="000E4A63"/>
    <w:rsid w:val="000E5D6A"/>
    <w:rsid w:val="000E7ED8"/>
    <w:rsid w:val="000F00A1"/>
    <w:rsid w:val="000F0AAB"/>
    <w:rsid w:val="000F12A7"/>
    <w:rsid w:val="000F210B"/>
    <w:rsid w:val="000F2296"/>
    <w:rsid w:val="000F2ACA"/>
    <w:rsid w:val="000F3D6D"/>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41"/>
    <w:rsid w:val="0010568C"/>
    <w:rsid w:val="00105AA6"/>
    <w:rsid w:val="0010602E"/>
    <w:rsid w:val="001060E9"/>
    <w:rsid w:val="00106233"/>
    <w:rsid w:val="0010683B"/>
    <w:rsid w:val="00106A56"/>
    <w:rsid w:val="00106CBF"/>
    <w:rsid w:val="001073E4"/>
    <w:rsid w:val="001073E7"/>
    <w:rsid w:val="00107B9C"/>
    <w:rsid w:val="00110BE2"/>
    <w:rsid w:val="00110CA3"/>
    <w:rsid w:val="00110E02"/>
    <w:rsid w:val="00111389"/>
    <w:rsid w:val="00111630"/>
    <w:rsid w:val="0011190E"/>
    <w:rsid w:val="001119AC"/>
    <w:rsid w:val="00112C33"/>
    <w:rsid w:val="00112D9C"/>
    <w:rsid w:val="0011331C"/>
    <w:rsid w:val="001134FC"/>
    <w:rsid w:val="001142A1"/>
    <w:rsid w:val="001154E2"/>
    <w:rsid w:val="00115E9D"/>
    <w:rsid w:val="0011652A"/>
    <w:rsid w:val="00116838"/>
    <w:rsid w:val="001175D4"/>
    <w:rsid w:val="00117A38"/>
    <w:rsid w:val="00117A3E"/>
    <w:rsid w:val="00117A4B"/>
    <w:rsid w:val="00117AB9"/>
    <w:rsid w:val="00120B84"/>
    <w:rsid w:val="001212A2"/>
    <w:rsid w:val="0012180C"/>
    <w:rsid w:val="00121CF3"/>
    <w:rsid w:val="00122700"/>
    <w:rsid w:val="0012294E"/>
    <w:rsid w:val="00122C7F"/>
    <w:rsid w:val="00123B12"/>
    <w:rsid w:val="0012459A"/>
    <w:rsid w:val="0012484B"/>
    <w:rsid w:val="0012574D"/>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48D3"/>
    <w:rsid w:val="00135300"/>
    <w:rsid w:val="0013536A"/>
    <w:rsid w:val="001360A5"/>
    <w:rsid w:val="0013638E"/>
    <w:rsid w:val="00136A97"/>
    <w:rsid w:val="00136DA0"/>
    <w:rsid w:val="00136F5C"/>
    <w:rsid w:val="001372AD"/>
    <w:rsid w:val="00137300"/>
    <w:rsid w:val="0013754D"/>
    <w:rsid w:val="00137AF3"/>
    <w:rsid w:val="00137B63"/>
    <w:rsid w:val="00137BF1"/>
    <w:rsid w:val="001415F5"/>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1695"/>
    <w:rsid w:val="001521CC"/>
    <w:rsid w:val="00152C07"/>
    <w:rsid w:val="00152D21"/>
    <w:rsid w:val="0015365F"/>
    <w:rsid w:val="00153D7E"/>
    <w:rsid w:val="001554E4"/>
    <w:rsid w:val="00155ABF"/>
    <w:rsid w:val="0015636B"/>
    <w:rsid w:val="001563A4"/>
    <w:rsid w:val="00156AC3"/>
    <w:rsid w:val="00156C1E"/>
    <w:rsid w:val="0015756F"/>
    <w:rsid w:val="0015781A"/>
    <w:rsid w:val="001579DE"/>
    <w:rsid w:val="00157B4C"/>
    <w:rsid w:val="00157C20"/>
    <w:rsid w:val="00161B0E"/>
    <w:rsid w:val="00162215"/>
    <w:rsid w:val="00162521"/>
    <w:rsid w:val="00164676"/>
    <w:rsid w:val="00165C5E"/>
    <w:rsid w:val="00166577"/>
    <w:rsid w:val="00167CDD"/>
    <w:rsid w:val="0017069D"/>
    <w:rsid w:val="00171035"/>
    <w:rsid w:val="0017110D"/>
    <w:rsid w:val="00171476"/>
    <w:rsid w:val="00171BAB"/>
    <w:rsid w:val="00171DC0"/>
    <w:rsid w:val="00172229"/>
    <w:rsid w:val="0017249B"/>
    <w:rsid w:val="00172798"/>
    <w:rsid w:val="00172875"/>
    <w:rsid w:val="00173006"/>
    <w:rsid w:val="00173DE8"/>
    <w:rsid w:val="00175156"/>
    <w:rsid w:val="001760EC"/>
    <w:rsid w:val="00176C8C"/>
    <w:rsid w:val="00177058"/>
    <w:rsid w:val="00180711"/>
    <w:rsid w:val="00180C5C"/>
    <w:rsid w:val="00181CFB"/>
    <w:rsid w:val="00182036"/>
    <w:rsid w:val="0018230B"/>
    <w:rsid w:val="00182A9D"/>
    <w:rsid w:val="001835D3"/>
    <w:rsid w:val="0018369E"/>
    <w:rsid w:val="001846FA"/>
    <w:rsid w:val="00184726"/>
    <w:rsid w:val="00184D04"/>
    <w:rsid w:val="00185B2B"/>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A04A0"/>
    <w:rsid w:val="001A0819"/>
    <w:rsid w:val="001A0989"/>
    <w:rsid w:val="001A1717"/>
    <w:rsid w:val="001A2465"/>
    <w:rsid w:val="001A24DE"/>
    <w:rsid w:val="001A2C12"/>
    <w:rsid w:val="001A2FD4"/>
    <w:rsid w:val="001A4340"/>
    <w:rsid w:val="001A4BF6"/>
    <w:rsid w:val="001A52A4"/>
    <w:rsid w:val="001A58AB"/>
    <w:rsid w:val="001A6015"/>
    <w:rsid w:val="001A6C1F"/>
    <w:rsid w:val="001A6F6F"/>
    <w:rsid w:val="001A7314"/>
    <w:rsid w:val="001B0125"/>
    <w:rsid w:val="001B0153"/>
    <w:rsid w:val="001B10C8"/>
    <w:rsid w:val="001B257C"/>
    <w:rsid w:val="001B4212"/>
    <w:rsid w:val="001B486A"/>
    <w:rsid w:val="001B4909"/>
    <w:rsid w:val="001B4C04"/>
    <w:rsid w:val="001B4FF4"/>
    <w:rsid w:val="001B51BF"/>
    <w:rsid w:val="001B57D4"/>
    <w:rsid w:val="001B59CB"/>
    <w:rsid w:val="001B6586"/>
    <w:rsid w:val="001B6931"/>
    <w:rsid w:val="001B6A28"/>
    <w:rsid w:val="001B6DBF"/>
    <w:rsid w:val="001B7B78"/>
    <w:rsid w:val="001C0AA2"/>
    <w:rsid w:val="001C0FAC"/>
    <w:rsid w:val="001C165E"/>
    <w:rsid w:val="001C1C16"/>
    <w:rsid w:val="001C22D4"/>
    <w:rsid w:val="001C24AB"/>
    <w:rsid w:val="001C2CC6"/>
    <w:rsid w:val="001C49D3"/>
    <w:rsid w:val="001C4D5E"/>
    <w:rsid w:val="001C5BC7"/>
    <w:rsid w:val="001C5E30"/>
    <w:rsid w:val="001C6509"/>
    <w:rsid w:val="001C7160"/>
    <w:rsid w:val="001C7C6B"/>
    <w:rsid w:val="001D0706"/>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1D46"/>
    <w:rsid w:val="001E2613"/>
    <w:rsid w:val="001E2814"/>
    <w:rsid w:val="001E2820"/>
    <w:rsid w:val="001E2B42"/>
    <w:rsid w:val="001E2E30"/>
    <w:rsid w:val="001E5828"/>
    <w:rsid w:val="001E5FA8"/>
    <w:rsid w:val="001E6178"/>
    <w:rsid w:val="001E6327"/>
    <w:rsid w:val="001E6A01"/>
    <w:rsid w:val="001E7EEC"/>
    <w:rsid w:val="001F0DEE"/>
    <w:rsid w:val="001F1157"/>
    <w:rsid w:val="001F1194"/>
    <w:rsid w:val="001F195B"/>
    <w:rsid w:val="001F2140"/>
    <w:rsid w:val="001F2290"/>
    <w:rsid w:val="001F2382"/>
    <w:rsid w:val="001F2597"/>
    <w:rsid w:val="001F2D4D"/>
    <w:rsid w:val="001F39E8"/>
    <w:rsid w:val="001F47B5"/>
    <w:rsid w:val="001F4904"/>
    <w:rsid w:val="001F5B0F"/>
    <w:rsid w:val="001F5E2F"/>
    <w:rsid w:val="001F5FDB"/>
    <w:rsid w:val="001F6EA2"/>
    <w:rsid w:val="001F738B"/>
    <w:rsid w:val="001F7820"/>
    <w:rsid w:val="001F78EC"/>
    <w:rsid w:val="001F7D65"/>
    <w:rsid w:val="0020005E"/>
    <w:rsid w:val="00200159"/>
    <w:rsid w:val="00200658"/>
    <w:rsid w:val="002008E0"/>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1345"/>
    <w:rsid w:val="0021205A"/>
    <w:rsid w:val="0021325E"/>
    <w:rsid w:val="0021341B"/>
    <w:rsid w:val="00213E93"/>
    <w:rsid w:val="002143FC"/>
    <w:rsid w:val="00214449"/>
    <w:rsid w:val="002150F8"/>
    <w:rsid w:val="0021579E"/>
    <w:rsid w:val="0021668E"/>
    <w:rsid w:val="00216802"/>
    <w:rsid w:val="00216FF9"/>
    <w:rsid w:val="00217EC0"/>
    <w:rsid w:val="002202F6"/>
    <w:rsid w:val="0022137B"/>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3FC"/>
    <w:rsid w:val="002334C6"/>
    <w:rsid w:val="00233E61"/>
    <w:rsid w:val="00234902"/>
    <w:rsid w:val="00234CD6"/>
    <w:rsid w:val="002353E4"/>
    <w:rsid w:val="002359A6"/>
    <w:rsid w:val="00236F69"/>
    <w:rsid w:val="00237552"/>
    <w:rsid w:val="00237755"/>
    <w:rsid w:val="0023782F"/>
    <w:rsid w:val="00237975"/>
    <w:rsid w:val="002403E2"/>
    <w:rsid w:val="00242098"/>
    <w:rsid w:val="002420BC"/>
    <w:rsid w:val="0024288F"/>
    <w:rsid w:val="002438C8"/>
    <w:rsid w:val="00245293"/>
    <w:rsid w:val="0024531C"/>
    <w:rsid w:val="00245CB8"/>
    <w:rsid w:val="002465E8"/>
    <w:rsid w:val="0024670B"/>
    <w:rsid w:val="00246CFE"/>
    <w:rsid w:val="00246FF2"/>
    <w:rsid w:val="00247211"/>
    <w:rsid w:val="002474B7"/>
    <w:rsid w:val="002476EF"/>
    <w:rsid w:val="00247D65"/>
    <w:rsid w:val="002505DE"/>
    <w:rsid w:val="00250DE4"/>
    <w:rsid w:val="0025101D"/>
    <w:rsid w:val="00251458"/>
    <w:rsid w:val="002517B1"/>
    <w:rsid w:val="00252E86"/>
    <w:rsid w:val="00252EB9"/>
    <w:rsid w:val="00253633"/>
    <w:rsid w:val="00253AB2"/>
    <w:rsid w:val="00254B19"/>
    <w:rsid w:val="002553C4"/>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38D0"/>
    <w:rsid w:val="00273AD8"/>
    <w:rsid w:val="00273B64"/>
    <w:rsid w:val="00273CD4"/>
    <w:rsid w:val="00273DFF"/>
    <w:rsid w:val="00275625"/>
    <w:rsid w:val="0027636D"/>
    <w:rsid w:val="002768C9"/>
    <w:rsid w:val="0027731C"/>
    <w:rsid w:val="00277BDE"/>
    <w:rsid w:val="00277D7D"/>
    <w:rsid w:val="00277E1B"/>
    <w:rsid w:val="00281154"/>
    <w:rsid w:val="0028126D"/>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6CF"/>
    <w:rsid w:val="00295A10"/>
    <w:rsid w:val="0029692E"/>
    <w:rsid w:val="002A0B40"/>
    <w:rsid w:val="002A0BF1"/>
    <w:rsid w:val="002A0C54"/>
    <w:rsid w:val="002A1134"/>
    <w:rsid w:val="002A23A6"/>
    <w:rsid w:val="002A4426"/>
    <w:rsid w:val="002A4934"/>
    <w:rsid w:val="002A4DF3"/>
    <w:rsid w:val="002A550C"/>
    <w:rsid w:val="002A5721"/>
    <w:rsid w:val="002A5D90"/>
    <w:rsid w:val="002A6ECE"/>
    <w:rsid w:val="002A720D"/>
    <w:rsid w:val="002B0526"/>
    <w:rsid w:val="002B0FB8"/>
    <w:rsid w:val="002B1AD0"/>
    <w:rsid w:val="002B2389"/>
    <w:rsid w:val="002B2593"/>
    <w:rsid w:val="002B2D0F"/>
    <w:rsid w:val="002B3693"/>
    <w:rsid w:val="002B3B18"/>
    <w:rsid w:val="002B3B8D"/>
    <w:rsid w:val="002B44AD"/>
    <w:rsid w:val="002B5329"/>
    <w:rsid w:val="002B54C0"/>
    <w:rsid w:val="002B561A"/>
    <w:rsid w:val="002B6DB7"/>
    <w:rsid w:val="002B70C2"/>
    <w:rsid w:val="002C07EF"/>
    <w:rsid w:val="002C1258"/>
    <w:rsid w:val="002C1AC4"/>
    <w:rsid w:val="002C21F5"/>
    <w:rsid w:val="002C2A8F"/>
    <w:rsid w:val="002C318E"/>
    <w:rsid w:val="002C3A4C"/>
    <w:rsid w:val="002C43CE"/>
    <w:rsid w:val="002C4EFE"/>
    <w:rsid w:val="002C56D9"/>
    <w:rsid w:val="002C5BDE"/>
    <w:rsid w:val="002C6799"/>
    <w:rsid w:val="002C6872"/>
    <w:rsid w:val="002C6A50"/>
    <w:rsid w:val="002C70CC"/>
    <w:rsid w:val="002C77F9"/>
    <w:rsid w:val="002C7D53"/>
    <w:rsid w:val="002C7FAC"/>
    <w:rsid w:val="002D05E7"/>
    <w:rsid w:val="002D1AD7"/>
    <w:rsid w:val="002D1FAE"/>
    <w:rsid w:val="002D2CFD"/>
    <w:rsid w:val="002D339A"/>
    <w:rsid w:val="002D39A7"/>
    <w:rsid w:val="002D3E75"/>
    <w:rsid w:val="002D3EC8"/>
    <w:rsid w:val="002D4194"/>
    <w:rsid w:val="002D4A3C"/>
    <w:rsid w:val="002D5817"/>
    <w:rsid w:val="002D5EE1"/>
    <w:rsid w:val="002D64E0"/>
    <w:rsid w:val="002D72E4"/>
    <w:rsid w:val="002D7813"/>
    <w:rsid w:val="002E07C4"/>
    <w:rsid w:val="002E09CC"/>
    <w:rsid w:val="002E2082"/>
    <w:rsid w:val="002E50EF"/>
    <w:rsid w:val="002E5DFC"/>
    <w:rsid w:val="002E6DA4"/>
    <w:rsid w:val="002F0256"/>
    <w:rsid w:val="002F1085"/>
    <w:rsid w:val="002F1B99"/>
    <w:rsid w:val="002F1E50"/>
    <w:rsid w:val="002F248B"/>
    <w:rsid w:val="002F2738"/>
    <w:rsid w:val="002F3B96"/>
    <w:rsid w:val="002F3C63"/>
    <w:rsid w:val="002F3FA3"/>
    <w:rsid w:val="002F4376"/>
    <w:rsid w:val="002F4DD2"/>
    <w:rsid w:val="002F52B9"/>
    <w:rsid w:val="002F5742"/>
    <w:rsid w:val="002F5A87"/>
    <w:rsid w:val="002F5C8F"/>
    <w:rsid w:val="002F5EB2"/>
    <w:rsid w:val="00300381"/>
    <w:rsid w:val="003020E0"/>
    <w:rsid w:val="0030280F"/>
    <w:rsid w:val="00302FD5"/>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4D0"/>
    <w:rsid w:val="00312FB5"/>
    <w:rsid w:val="00313C14"/>
    <w:rsid w:val="00313D65"/>
    <w:rsid w:val="0031519C"/>
    <w:rsid w:val="00315B81"/>
    <w:rsid w:val="00316474"/>
    <w:rsid w:val="003164CD"/>
    <w:rsid w:val="0031716A"/>
    <w:rsid w:val="00317F3E"/>
    <w:rsid w:val="00320A1B"/>
    <w:rsid w:val="00322394"/>
    <w:rsid w:val="0032256F"/>
    <w:rsid w:val="003227B3"/>
    <w:rsid w:val="00322BBD"/>
    <w:rsid w:val="0032334A"/>
    <w:rsid w:val="0032379D"/>
    <w:rsid w:val="00323C22"/>
    <w:rsid w:val="00324BDA"/>
    <w:rsid w:val="0032545C"/>
    <w:rsid w:val="00325548"/>
    <w:rsid w:val="00325C29"/>
    <w:rsid w:val="003262D0"/>
    <w:rsid w:val="003268CF"/>
    <w:rsid w:val="003308EB"/>
    <w:rsid w:val="00330CC1"/>
    <w:rsid w:val="00330EED"/>
    <w:rsid w:val="003312E4"/>
    <w:rsid w:val="00332110"/>
    <w:rsid w:val="0033313E"/>
    <w:rsid w:val="00333198"/>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421B"/>
    <w:rsid w:val="0034451F"/>
    <w:rsid w:val="00344917"/>
    <w:rsid w:val="00344CE0"/>
    <w:rsid w:val="0034637A"/>
    <w:rsid w:val="003470A3"/>
    <w:rsid w:val="0034712E"/>
    <w:rsid w:val="00347CC6"/>
    <w:rsid w:val="003504A0"/>
    <w:rsid w:val="0035149A"/>
    <w:rsid w:val="00352782"/>
    <w:rsid w:val="00352EA1"/>
    <w:rsid w:val="00353D68"/>
    <w:rsid w:val="00354EDB"/>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5DB9"/>
    <w:rsid w:val="0036621D"/>
    <w:rsid w:val="00366599"/>
    <w:rsid w:val="00367038"/>
    <w:rsid w:val="0037080C"/>
    <w:rsid w:val="003717A3"/>
    <w:rsid w:val="0037187E"/>
    <w:rsid w:val="00371A75"/>
    <w:rsid w:val="003724F1"/>
    <w:rsid w:val="003727E4"/>
    <w:rsid w:val="00372C38"/>
    <w:rsid w:val="00373040"/>
    <w:rsid w:val="0037324E"/>
    <w:rsid w:val="0037336A"/>
    <w:rsid w:val="003747EA"/>
    <w:rsid w:val="0037483D"/>
    <w:rsid w:val="0037613B"/>
    <w:rsid w:val="003765EF"/>
    <w:rsid w:val="003768FA"/>
    <w:rsid w:val="003772AA"/>
    <w:rsid w:val="0037768D"/>
    <w:rsid w:val="00377B65"/>
    <w:rsid w:val="00377F5E"/>
    <w:rsid w:val="00377F7C"/>
    <w:rsid w:val="003802C7"/>
    <w:rsid w:val="00380EB6"/>
    <w:rsid w:val="00380ED8"/>
    <w:rsid w:val="003811D2"/>
    <w:rsid w:val="00381201"/>
    <w:rsid w:val="00381695"/>
    <w:rsid w:val="00381C52"/>
    <w:rsid w:val="00382D76"/>
    <w:rsid w:val="00383246"/>
    <w:rsid w:val="003844B0"/>
    <w:rsid w:val="00385CDF"/>
    <w:rsid w:val="00385E71"/>
    <w:rsid w:val="00386E38"/>
    <w:rsid w:val="00386EE2"/>
    <w:rsid w:val="003875B4"/>
    <w:rsid w:val="003876B3"/>
    <w:rsid w:val="0038776E"/>
    <w:rsid w:val="00391627"/>
    <w:rsid w:val="00391D6D"/>
    <w:rsid w:val="00391E13"/>
    <w:rsid w:val="00391E32"/>
    <w:rsid w:val="00391E61"/>
    <w:rsid w:val="00391FBD"/>
    <w:rsid w:val="0039233A"/>
    <w:rsid w:val="00392349"/>
    <w:rsid w:val="003924BA"/>
    <w:rsid w:val="00392AA0"/>
    <w:rsid w:val="00392AE2"/>
    <w:rsid w:val="00392C17"/>
    <w:rsid w:val="00392CD1"/>
    <w:rsid w:val="003932B9"/>
    <w:rsid w:val="003939D0"/>
    <w:rsid w:val="00394670"/>
    <w:rsid w:val="00394AAD"/>
    <w:rsid w:val="003956D1"/>
    <w:rsid w:val="00395702"/>
    <w:rsid w:val="00395842"/>
    <w:rsid w:val="00395BE7"/>
    <w:rsid w:val="003963C6"/>
    <w:rsid w:val="00396494"/>
    <w:rsid w:val="003A0338"/>
    <w:rsid w:val="003A0342"/>
    <w:rsid w:val="003A0A17"/>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A7E36"/>
    <w:rsid w:val="003B1562"/>
    <w:rsid w:val="003B176A"/>
    <w:rsid w:val="003B2B5D"/>
    <w:rsid w:val="003B3123"/>
    <w:rsid w:val="003B34D4"/>
    <w:rsid w:val="003B38A4"/>
    <w:rsid w:val="003B3FEE"/>
    <w:rsid w:val="003B483D"/>
    <w:rsid w:val="003B4866"/>
    <w:rsid w:val="003B5F1C"/>
    <w:rsid w:val="003B60C4"/>
    <w:rsid w:val="003B620D"/>
    <w:rsid w:val="003B6810"/>
    <w:rsid w:val="003B6B37"/>
    <w:rsid w:val="003B6E3A"/>
    <w:rsid w:val="003B7267"/>
    <w:rsid w:val="003B734F"/>
    <w:rsid w:val="003C01C9"/>
    <w:rsid w:val="003C054A"/>
    <w:rsid w:val="003C0563"/>
    <w:rsid w:val="003C06CE"/>
    <w:rsid w:val="003C0CA7"/>
    <w:rsid w:val="003C0E5D"/>
    <w:rsid w:val="003C1EE1"/>
    <w:rsid w:val="003C2483"/>
    <w:rsid w:val="003C29A4"/>
    <w:rsid w:val="003C3655"/>
    <w:rsid w:val="003C4A3D"/>
    <w:rsid w:val="003C4D86"/>
    <w:rsid w:val="003C5F76"/>
    <w:rsid w:val="003C64CC"/>
    <w:rsid w:val="003C774A"/>
    <w:rsid w:val="003C7CB3"/>
    <w:rsid w:val="003D0D38"/>
    <w:rsid w:val="003D1610"/>
    <w:rsid w:val="003D1A8A"/>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B15"/>
    <w:rsid w:val="003E60B8"/>
    <w:rsid w:val="003E65B5"/>
    <w:rsid w:val="003E7257"/>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6E84"/>
    <w:rsid w:val="003F7119"/>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03C"/>
    <w:rsid w:val="00406DA8"/>
    <w:rsid w:val="004078DB"/>
    <w:rsid w:val="00411368"/>
    <w:rsid w:val="004117CD"/>
    <w:rsid w:val="004118F5"/>
    <w:rsid w:val="00411CC5"/>
    <w:rsid w:val="00412635"/>
    <w:rsid w:val="00413199"/>
    <w:rsid w:val="00413359"/>
    <w:rsid w:val="00413434"/>
    <w:rsid w:val="0041451D"/>
    <w:rsid w:val="00414FDF"/>
    <w:rsid w:val="004154CE"/>
    <w:rsid w:val="0041574F"/>
    <w:rsid w:val="00415E4D"/>
    <w:rsid w:val="00415EE4"/>
    <w:rsid w:val="00416473"/>
    <w:rsid w:val="00417177"/>
    <w:rsid w:val="004177F3"/>
    <w:rsid w:val="004200A7"/>
    <w:rsid w:val="004202CC"/>
    <w:rsid w:val="00420D39"/>
    <w:rsid w:val="00421DBA"/>
    <w:rsid w:val="00422341"/>
    <w:rsid w:val="004224D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8B6"/>
    <w:rsid w:val="00437C2D"/>
    <w:rsid w:val="00440318"/>
    <w:rsid w:val="004406D2"/>
    <w:rsid w:val="00440B99"/>
    <w:rsid w:val="00440BF3"/>
    <w:rsid w:val="0044224D"/>
    <w:rsid w:val="00442DD1"/>
    <w:rsid w:val="00442F77"/>
    <w:rsid w:val="00443232"/>
    <w:rsid w:val="00444666"/>
    <w:rsid w:val="00444915"/>
    <w:rsid w:val="00444E72"/>
    <w:rsid w:val="00444FCD"/>
    <w:rsid w:val="00444FFA"/>
    <w:rsid w:val="0044526C"/>
    <w:rsid w:val="00445ADD"/>
    <w:rsid w:val="00445FFF"/>
    <w:rsid w:val="00447181"/>
    <w:rsid w:val="004479AA"/>
    <w:rsid w:val="004502BD"/>
    <w:rsid w:val="00450B01"/>
    <w:rsid w:val="00450B33"/>
    <w:rsid w:val="00451CB9"/>
    <w:rsid w:val="00452792"/>
    <w:rsid w:val="0045341C"/>
    <w:rsid w:val="0045383F"/>
    <w:rsid w:val="00454346"/>
    <w:rsid w:val="00455E46"/>
    <w:rsid w:val="00456174"/>
    <w:rsid w:val="00456D33"/>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519"/>
    <w:rsid w:val="00466671"/>
    <w:rsid w:val="00466A55"/>
    <w:rsid w:val="004679FF"/>
    <w:rsid w:val="00467E39"/>
    <w:rsid w:val="00470C46"/>
    <w:rsid w:val="00471CC6"/>
    <w:rsid w:val="0047238D"/>
    <w:rsid w:val="00472446"/>
    <w:rsid w:val="004731D7"/>
    <w:rsid w:val="00473859"/>
    <w:rsid w:val="00474527"/>
    <w:rsid w:val="00474E85"/>
    <w:rsid w:val="00475828"/>
    <w:rsid w:val="00475A20"/>
    <w:rsid w:val="0047610A"/>
    <w:rsid w:val="00476C22"/>
    <w:rsid w:val="00476FB1"/>
    <w:rsid w:val="00480AC6"/>
    <w:rsid w:val="00481853"/>
    <w:rsid w:val="00481C25"/>
    <w:rsid w:val="004833C9"/>
    <w:rsid w:val="00483421"/>
    <w:rsid w:val="0048464E"/>
    <w:rsid w:val="00484A1F"/>
    <w:rsid w:val="00484AE9"/>
    <w:rsid w:val="00485860"/>
    <w:rsid w:val="00486232"/>
    <w:rsid w:val="00486EA4"/>
    <w:rsid w:val="00490C99"/>
    <w:rsid w:val="004914FA"/>
    <w:rsid w:val="00491E8D"/>
    <w:rsid w:val="0049306C"/>
    <w:rsid w:val="004930D6"/>
    <w:rsid w:val="00493CB8"/>
    <w:rsid w:val="004942AA"/>
    <w:rsid w:val="00495391"/>
    <w:rsid w:val="00495431"/>
    <w:rsid w:val="00495496"/>
    <w:rsid w:val="004958CB"/>
    <w:rsid w:val="00495EE0"/>
    <w:rsid w:val="00496A3D"/>
    <w:rsid w:val="00497684"/>
    <w:rsid w:val="00497925"/>
    <w:rsid w:val="004A1868"/>
    <w:rsid w:val="004A2430"/>
    <w:rsid w:val="004A2656"/>
    <w:rsid w:val="004A307B"/>
    <w:rsid w:val="004A32E7"/>
    <w:rsid w:val="004A3E72"/>
    <w:rsid w:val="004A4753"/>
    <w:rsid w:val="004A4A50"/>
    <w:rsid w:val="004A4F5F"/>
    <w:rsid w:val="004A5431"/>
    <w:rsid w:val="004A595E"/>
    <w:rsid w:val="004A5BEE"/>
    <w:rsid w:val="004A5D86"/>
    <w:rsid w:val="004A6156"/>
    <w:rsid w:val="004A62CA"/>
    <w:rsid w:val="004A68C5"/>
    <w:rsid w:val="004A6B70"/>
    <w:rsid w:val="004B0E70"/>
    <w:rsid w:val="004B1632"/>
    <w:rsid w:val="004B2C73"/>
    <w:rsid w:val="004B3EFC"/>
    <w:rsid w:val="004B4D9C"/>
    <w:rsid w:val="004B507E"/>
    <w:rsid w:val="004B5F72"/>
    <w:rsid w:val="004B5FBD"/>
    <w:rsid w:val="004B6D6F"/>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CDA"/>
    <w:rsid w:val="004C1F78"/>
    <w:rsid w:val="004C22FF"/>
    <w:rsid w:val="004C352F"/>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E04E8"/>
    <w:rsid w:val="004E10F2"/>
    <w:rsid w:val="004E1670"/>
    <w:rsid w:val="004E18DF"/>
    <w:rsid w:val="004E1946"/>
    <w:rsid w:val="004E1BCA"/>
    <w:rsid w:val="004E252F"/>
    <w:rsid w:val="004E2B5F"/>
    <w:rsid w:val="004E34E4"/>
    <w:rsid w:val="004E4568"/>
    <w:rsid w:val="004E603F"/>
    <w:rsid w:val="004E644A"/>
    <w:rsid w:val="004E6511"/>
    <w:rsid w:val="004E6B5E"/>
    <w:rsid w:val="004E7686"/>
    <w:rsid w:val="004F05EC"/>
    <w:rsid w:val="004F0A28"/>
    <w:rsid w:val="004F14B1"/>
    <w:rsid w:val="004F161D"/>
    <w:rsid w:val="004F272A"/>
    <w:rsid w:val="004F2EA8"/>
    <w:rsid w:val="004F33B3"/>
    <w:rsid w:val="004F498B"/>
    <w:rsid w:val="004F5032"/>
    <w:rsid w:val="004F523A"/>
    <w:rsid w:val="004F586D"/>
    <w:rsid w:val="004F5D5A"/>
    <w:rsid w:val="004F5FEB"/>
    <w:rsid w:val="004F675D"/>
    <w:rsid w:val="004F6948"/>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07F5C"/>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3C3"/>
    <w:rsid w:val="005179F6"/>
    <w:rsid w:val="00520623"/>
    <w:rsid w:val="00520933"/>
    <w:rsid w:val="0052109E"/>
    <w:rsid w:val="005223D6"/>
    <w:rsid w:val="00522C41"/>
    <w:rsid w:val="00523498"/>
    <w:rsid w:val="005237C4"/>
    <w:rsid w:val="00523C09"/>
    <w:rsid w:val="0052447C"/>
    <w:rsid w:val="00524B42"/>
    <w:rsid w:val="005250B9"/>
    <w:rsid w:val="005251BD"/>
    <w:rsid w:val="0052563F"/>
    <w:rsid w:val="00525655"/>
    <w:rsid w:val="00525B1A"/>
    <w:rsid w:val="00526271"/>
    <w:rsid w:val="005265A3"/>
    <w:rsid w:val="00527046"/>
    <w:rsid w:val="005271CA"/>
    <w:rsid w:val="005275CD"/>
    <w:rsid w:val="005279FC"/>
    <w:rsid w:val="00527B47"/>
    <w:rsid w:val="00527DE8"/>
    <w:rsid w:val="00530115"/>
    <w:rsid w:val="005302DC"/>
    <w:rsid w:val="00531397"/>
    <w:rsid w:val="0053192F"/>
    <w:rsid w:val="0053213B"/>
    <w:rsid w:val="0053224C"/>
    <w:rsid w:val="005325A1"/>
    <w:rsid w:val="0053285A"/>
    <w:rsid w:val="005346DF"/>
    <w:rsid w:val="00534944"/>
    <w:rsid w:val="00534E49"/>
    <w:rsid w:val="00534F99"/>
    <w:rsid w:val="00535509"/>
    <w:rsid w:val="005357BA"/>
    <w:rsid w:val="00536746"/>
    <w:rsid w:val="005369A2"/>
    <w:rsid w:val="00536F5D"/>
    <w:rsid w:val="0053722A"/>
    <w:rsid w:val="005378CF"/>
    <w:rsid w:val="0054060F"/>
    <w:rsid w:val="00540BFA"/>
    <w:rsid w:val="00540CB3"/>
    <w:rsid w:val="00541A3B"/>
    <w:rsid w:val="005422FC"/>
    <w:rsid w:val="00542375"/>
    <w:rsid w:val="00542462"/>
    <w:rsid w:val="0054259A"/>
    <w:rsid w:val="00542C09"/>
    <w:rsid w:val="0054334F"/>
    <w:rsid w:val="00543A08"/>
    <w:rsid w:val="00544C84"/>
    <w:rsid w:val="005450C5"/>
    <w:rsid w:val="0054520B"/>
    <w:rsid w:val="00545802"/>
    <w:rsid w:val="00545BD7"/>
    <w:rsid w:val="005462AB"/>
    <w:rsid w:val="00546B3C"/>
    <w:rsid w:val="00547BA5"/>
    <w:rsid w:val="00547F96"/>
    <w:rsid w:val="005510DA"/>
    <w:rsid w:val="005515EC"/>
    <w:rsid w:val="00551949"/>
    <w:rsid w:val="00551B3C"/>
    <w:rsid w:val="00551CF2"/>
    <w:rsid w:val="00552305"/>
    <w:rsid w:val="00553098"/>
    <w:rsid w:val="0055321F"/>
    <w:rsid w:val="00553291"/>
    <w:rsid w:val="0055396F"/>
    <w:rsid w:val="005553C5"/>
    <w:rsid w:val="00555417"/>
    <w:rsid w:val="00555F2F"/>
    <w:rsid w:val="00560299"/>
    <w:rsid w:val="0056309F"/>
    <w:rsid w:val="0056348F"/>
    <w:rsid w:val="0056453C"/>
    <w:rsid w:val="00564949"/>
    <w:rsid w:val="005649BD"/>
    <w:rsid w:val="00564C1F"/>
    <w:rsid w:val="00564C84"/>
    <w:rsid w:val="00565300"/>
    <w:rsid w:val="005661CC"/>
    <w:rsid w:val="0056639B"/>
    <w:rsid w:val="005664A8"/>
    <w:rsid w:val="005668F6"/>
    <w:rsid w:val="00566937"/>
    <w:rsid w:val="00567081"/>
    <w:rsid w:val="00570E55"/>
    <w:rsid w:val="00571E8E"/>
    <w:rsid w:val="00572C6A"/>
    <w:rsid w:val="00572E68"/>
    <w:rsid w:val="00573E69"/>
    <w:rsid w:val="00574C47"/>
    <w:rsid w:val="00575670"/>
    <w:rsid w:val="00575A99"/>
    <w:rsid w:val="00575CCE"/>
    <w:rsid w:val="00576F4B"/>
    <w:rsid w:val="00580017"/>
    <w:rsid w:val="00580115"/>
    <w:rsid w:val="005807AD"/>
    <w:rsid w:val="00580E37"/>
    <w:rsid w:val="00581FA8"/>
    <w:rsid w:val="00582DA7"/>
    <w:rsid w:val="00582E4F"/>
    <w:rsid w:val="0058361C"/>
    <w:rsid w:val="005836E1"/>
    <w:rsid w:val="00583CB9"/>
    <w:rsid w:val="00584F45"/>
    <w:rsid w:val="005853DD"/>
    <w:rsid w:val="00585A6B"/>
    <w:rsid w:val="00585A92"/>
    <w:rsid w:val="00585C50"/>
    <w:rsid w:val="00586216"/>
    <w:rsid w:val="00586922"/>
    <w:rsid w:val="00586A62"/>
    <w:rsid w:val="00586FCE"/>
    <w:rsid w:val="00587431"/>
    <w:rsid w:val="0058743F"/>
    <w:rsid w:val="00587512"/>
    <w:rsid w:val="00587EFB"/>
    <w:rsid w:val="00591224"/>
    <w:rsid w:val="00591473"/>
    <w:rsid w:val="00591A73"/>
    <w:rsid w:val="00591B2A"/>
    <w:rsid w:val="00591D89"/>
    <w:rsid w:val="0059209E"/>
    <w:rsid w:val="0059245B"/>
    <w:rsid w:val="0059468A"/>
    <w:rsid w:val="005947E7"/>
    <w:rsid w:val="00594EE0"/>
    <w:rsid w:val="0059527E"/>
    <w:rsid w:val="00596DA5"/>
    <w:rsid w:val="0059701D"/>
    <w:rsid w:val="005A0B2E"/>
    <w:rsid w:val="005A13E4"/>
    <w:rsid w:val="005A1B2C"/>
    <w:rsid w:val="005A1D7D"/>
    <w:rsid w:val="005A2020"/>
    <w:rsid w:val="005A2D76"/>
    <w:rsid w:val="005A2F76"/>
    <w:rsid w:val="005A3001"/>
    <w:rsid w:val="005A3AF8"/>
    <w:rsid w:val="005A468E"/>
    <w:rsid w:val="005A5E3D"/>
    <w:rsid w:val="005A78AA"/>
    <w:rsid w:val="005B02F8"/>
    <w:rsid w:val="005B03F8"/>
    <w:rsid w:val="005B1A6C"/>
    <w:rsid w:val="005B2B65"/>
    <w:rsid w:val="005B2E09"/>
    <w:rsid w:val="005B43F6"/>
    <w:rsid w:val="005B4BB7"/>
    <w:rsid w:val="005B5707"/>
    <w:rsid w:val="005B5F83"/>
    <w:rsid w:val="005B67DD"/>
    <w:rsid w:val="005B78FB"/>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1AF"/>
    <w:rsid w:val="005D2618"/>
    <w:rsid w:val="005D3298"/>
    <w:rsid w:val="005D36BF"/>
    <w:rsid w:val="005D397B"/>
    <w:rsid w:val="005D3EF5"/>
    <w:rsid w:val="005D482B"/>
    <w:rsid w:val="005D562B"/>
    <w:rsid w:val="005D5C08"/>
    <w:rsid w:val="005D61EC"/>
    <w:rsid w:val="005D64D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5E9"/>
    <w:rsid w:val="005E6A5D"/>
    <w:rsid w:val="005E6B0F"/>
    <w:rsid w:val="005E70B9"/>
    <w:rsid w:val="005E769E"/>
    <w:rsid w:val="005F0207"/>
    <w:rsid w:val="005F043B"/>
    <w:rsid w:val="005F0D1F"/>
    <w:rsid w:val="005F0DA3"/>
    <w:rsid w:val="005F148E"/>
    <w:rsid w:val="005F1B04"/>
    <w:rsid w:val="005F28EB"/>
    <w:rsid w:val="005F2BC0"/>
    <w:rsid w:val="005F34C1"/>
    <w:rsid w:val="005F39F0"/>
    <w:rsid w:val="005F4941"/>
    <w:rsid w:val="005F4DEE"/>
    <w:rsid w:val="005F5E43"/>
    <w:rsid w:val="005F712C"/>
    <w:rsid w:val="005F740B"/>
    <w:rsid w:val="0060010A"/>
    <w:rsid w:val="0060052E"/>
    <w:rsid w:val="00600663"/>
    <w:rsid w:val="00600868"/>
    <w:rsid w:val="006009C0"/>
    <w:rsid w:val="00600F77"/>
    <w:rsid w:val="00601DE7"/>
    <w:rsid w:val="00601E0E"/>
    <w:rsid w:val="00602361"/>
    <w:rsid w:val="006023E7"/>
    <w:rsid w:val="006025A7"/>
    <w:rsid w:val="00602BA5"/>
    <w:rsid w:val="006036E7"/>
    <w:rsid w:val="006042A7"/>
    <w:rsid w:val="0060502E"/>
    <w:rsid w:val="00606492"/>
    <w:rsid w:val="00606533"/>
    <w:rsid w:val="00606D23"/>
    <w:rsid w:val="006109AD"/>
    <w:rsid w:val="00610BE7"/>
    <w:rsid w:val="00610C6B"/>
    <w:rsid w:val="00610E3F"/>
    <w:rsid w:val="00612A96"/>
    <w:rsid w:val="00613299"/>
    <w:rsid w:val="00613CF9"/>
    <w:rsid w:val="00613E0A"/>
    <w:rsid w:val="00613FEA"/>
    <w:rsid w:val="00614DE2"/>
    <w:rsid w:val="00614F5D"/>
    <w:rsid w:val="006152CB"/>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6F97"/>
    <w:rsid w:val="006274D5"/>
    <w:rsid w:val="00627B53"/>
    <w:rsid w:val="00627BE1"/>
    <w:rsid w:val="00627EE8"/>
    <w:rsid w:val="00627F5E"/>
    <w:rsid w:val="00630109"/>
    <w:rsid w:val="006309A5"/>
    <w:rsid w:val="00630A12"/>
    <w:rsid w:val="00630B13"/>
    <w:rsid w:val="006319C9"/>
    <w:rsid w:val="00631C3B"/>
    <w:rsid w:val="0063267A"/>
    <w:rsid w:val="00632A9D"/>
    <w:rsid w:val="00632ABA"/>
    <w:rsid w:val="00632BCD"/>
    <w:rsid w:val="0063302D"/>
    <w:rsid w:val="0063338B"/>
    <w:rsid w:val="00633D9B"/>
    <w:rsid w:val="006346C1"/>
    <w:rsid w:val="00634ABD"/>
    <w:rsid w:val="006366DE"/>
    <w:rsid w:val="006369F9"/>
    <w:rsid w:val="00636A36"/>
    <w:rsid w:val="006371F5"/>
    <w:rsid w:val="006372F5"/>
    <w:rsid w:val="006374C6"/>
    <w:rsid w:val="00637A2C"/>
    <w:rsid w:val="00640063"/>
    <w:rsid w:val="006402A9"/>
    <w:rsid w:val="00640D45"/>
    <w:rsid w:val="00640F3C"/>
    <w:rsid w:val="006413A2"/>
    <w:rsid w:val="00641D52"/>
    <w:rsid w:val="00642331"/>
    <w:rsid w:val="0064381A"/>
    <w:rsid w:val="00643DDD"/>
    <w:rsid w:val="00643F04"/>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50419"/>
    <w:rsid w:val="00650E5C"/>
    <w:rsid w:val="00650EEB"/>
    <w:rsid w:val="00651353"/>
    <w:rsid w:val="00651714"/>
    <w:rsid w:val="00651BDD"/>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61254"/>
    <w:rsid w:val="0066161A"/>
    <w:rsid w:val="00662FA6"/>
    <w:rsid w:val="00663ACF"/>
    <w:rsid w:val="006642B0"/>
    <w:rsid w:val="00664E89"/>
    <w:rsid w:val="00666136"/>
    <w:rsid w:val="006674FC"/>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FD5"/>
    <w:rsid w:val="006871B2"/>
    <w:rsid w:val="00687E8E"/>
    <w:rsid w:val="00691583"/>
    <w:rsid w:val="006915BB"/>
    <w:rsid w:val="006927C4"/>
    <w:rsid w:val="00692BE8"/>
    <w:rsid w:val="00692E7B"/>
    <w:rsid w:val="00693F44"/>
    <w:rsid w:val="00694A8A"/>
    <w:rsid w:val="006952B3"/>
    <w:rsid w:val="00695813"/>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A7EBD"/>
    <w:rsid w:val="006B0BE7"/>
    <w:rsid w:val="006B1038"/>
    <w:rsid w:val="006B107F"/>
    <w:rsid w:val="006B1B68"/>
    <w:rsid w:val="006B1D03"/>
    <w:rsid w:val="006B1EDB"/>
    <w:rsid w:val="006B30E9"/>
    <w:rsid w:val="006B3202"/>
    <w:rsid w:val="006B3825"/>
    <w:rsid w:val="006B3A9F"/>
    <w:rsid w:val="006B4477"/>
    <w:rsid w:val="006B4E8F"/>
    <w:rsid w:val="006B5BA1"/>
    <w:rsid w:val="006B67C5"/>
    <w:rsid w:val="006B6E4E"/>
    <w:rsid w:val="006B73DD"/>
    <w:rsid w:val="006B757D"/>
    <w:rsid w:val="006B7626"/>
    <w:rsid w:val="006C0647"/>
    <w:rsid w:val="006C0D2F"/>
    <w:rsid w:val="006C1838"/>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42C"/>
    <w:rsid w:val="006D0668"/>
    <w:rsid w:val="006D0CBD"/>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0F2"/>
    <w:rsid w:val="006E42A4"/>
    <w:rsid w:val="006E4743"/>
    <w:rsid w:val="006E49FD"/>
    <w:rsid w:val="006E5AF6"/>
    <w:rsid w:val="006E5AFC"/>
    <w:rsid w:val="006E64D3"/>
    <w:rsid w:val="006E68AE"/>
    <w:rsid w:val="006E71C3"/>
    <w:rsid w:val="006E7C2D"/>
    <w:rsid w:val="006F0C7F"/>
    <w:rsid w:val="006F100D"/>
    <w:rsid w:val="006F205E"/>
    <w:rsid w:val="006F2B25"/>
    <w:rsid w:val="006F4206"/>
    <w:rsid w:val="006F4B76"/>
    <w:rsid w:val="006F4DD0"/>
    <w:rsid w:val="006F53DE"/>
    <w:rsid w:val="006F6E96"/>
    <w:rsid w:val="006F6EB0"/>
    <w:rsid w:val="0070004D"/>
    <w:rsid w:val="00700175"/>
    <w:rsid w:val="00700480"/>
    <w:rsid w:val="007007B8"/>
    <w:rsid w:val="007009BF"/>
    <w:rsid w:val="00700D31"/>
    <w:rsid w:val="00700F83"/>
    <w:rsid w:val="007019FA"/>
    <w:rsid w:val="007024DC"/>
    <w:rsid w:val="00702B79"/>
    <w:rsid w:val="00702C31"/>
    <w:rsid w:val="00703B47"/>
    <w:rsid w:val="00703D78"/>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FEA"/>
    <w:rsid w:val="00715FDB"/>
    <w:rsid w:val="00716F57"/>
    <w:rsid w:val="007176E4"/>
    <w:rsid w:val="00717732"/>
    <w:rsid w:val="0071777F"/>
    <w:rsid w:val="00717955"/>
    <w:rsid w:val="00717F3A"/>
    <w:rsid w:val="007200F7"/>
    <w:rsid w:val="007209B7"/>
    <w:rsid w:val="00722084"/>
    <w:rsid w:val="0072252C"/>
    <w:rsid w:val="00722628"/>
    <w:rsid w:val="007226C9"/>
    <w:rsid w:val="00722D93"/>
    <w:rsid w:val="00722E68"/>
    <w:rsid w:val="00723283"/>
    <w:rsid w:val="00723B9D"/>
    <w:rsid w:val="00723D17"/>
    <w:rsid w:val="00723FBC"/>
    <w:rsid w:val="0072434B"/>
    <w:rsid w:val="007244A5"/>
    <w:rsid w:val="00724726"/>
    <w:rsid w:val="00724E4E"/>
    <w:rsid w:val="00725277"/>
    <w:rsid w:val="007255A4"/>
    <w:rsid w:val="00726063"/>
    <w:rsid w:val="00727416"/>
    <w:rsid w:val="0072787D"/>
    <w:rsid w:val="00727A5C"/>
    <w:rsid w:val="00727E4A"/>
    <w:rsid w:val="0073074E"/>
    <w:rsid w:val="00730E71"/>
    <w:rsid w:val="00730FB2"/>
    <w:rsid w:val="007312C5"/>
    <w:rsid w:val="00732720"/>
    <w:rsid w:val="0073278E"/>
    <w:rsid w:val="007327C8"/>
    <w:rsid w:val="00732C87"/>
    <w:rsid w:val="0073301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7B"/>
    <w:rsid w:val="00750EE0"/>
    <w:rsid w:val="00750F4A"/>
    <w:rsid w:val="00750F5A"/>
    <w:rsid w:val="0075155A"/>
    <w:rsid w:val="007519D7"/>
    <w:rsid w:val="00752166"/>
    <w:rsid w:val="0075228B"/>
    <w:rsid w:val="00752313"/>
    <w:rsid w:val="0075292D"/>
    <w:rsid w:val="00752E51"/>
    <w:rsid w:val="007539E9"/>
    <w:rsid w:val="00753A50"/>
    <w:rsid w:val="00753BB4"/>
    <w:rsid w:val="007541CF"/>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692"/>
    <w:rsid w:val="00762B2D"/>
    <w:rsid w:val="007647B4"/>
    <w:rsid w:val="00764AEC"/>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486D"/>
    <w:rsid w:val="007762AD"/>
    <w:rsid w:val="007764EF"/>
    <w:rsid w:val="00776728"/>
    <w:rsid w:val="00777852"/>
    <w:rsid w:val="0078076A"/>
    <w:rsid w:val="0078162E"/>
    <w:rsid w:val="007824BD"/>
    <w:rsid w:val="007825AD"/>
    <w:rsid w:val="007827C9"/>
    <w:rsid w:val="00783304"/>
    <w:rsid w:val="00783F5F"/>
    <w:rsid w:val="007847C0"/>
    <w:rsid w:val="00784D6F"/>
    <w:rsid w:val="0078503D"/>
    <w:rsid w:val="00786DE1"/>
    <w:rsid w:val="00787220"/>
    <w:rsid w:val="007879DA"/>
    <w:rsid w:val="00787A19"/>
    <w:rsid w:val="00787EE4"/>
    <w:rsid w:val="007902CA"/>
    <w:rsid w:val="007905D3"/>
    <w:rsid w:val="00792B66"/>
    <w:rsid w:val="00792CED"/>
    <w:rsid w:val="00793D49"/>
    <w:rsid w:val="00793F21"/>
    <w:rsid w:val="00794031"/>
    <w:rsid w:val="007946A6"/>
    <w:rsid w:val="00794B09"/>
    <w:rsid w:val="007952C6"/>
    <w:rsid w:val="00796176"/>
    <w:rsid w:val="0079624A"/>
    <w:rsid w:val="0079688C"/>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D40"/>
    <w:rsid w:val="007A7E23"/>
    <w:rsid w:val="007A7F20"/>
    <w:rsid w:val="007B0F40"/>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5C7F"/>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7A1"/>
    <w:rsid w:val="007D5C7C"/>
    <w:rsid w:val="007D6772"/>
    <w:rsid w:val="007D7412"/>
    <w:rsid w:val="007D7739"/>
    <w:rsid w:val="007E02BF"/>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3093"/>
    <w:rsid w:val="007F3263"/>
    <w:rsid w:val="007F3594"/>
    <w:rsid w:val="007F367B"/>
    <w:rsid w:val="007F36CA"/>
    <w:rsid w:val="007F3A0A"/>
    <w:rsid w:val="007F439D"/>
    <w:rsid w:val="007F5172"/>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6CF6"/>
    <w:rsid w:val="0080784D"/>
    <w:rsid w:val="00807C43"/>
    <w:rsid w:val="008108EE"/>
    <w:rsid w:val="00810B08"/>
    <w:rsid w:val="00810C71"/>
    <w:rsid w:val="00811161"/>
    <w:rsid w:val="008113B6"/>
    <w:rsid w:val="00811555"/>
    <w:rsid w:val="008117E5"/>
    <w:rsid w:val="008123FF"/>
    <w:rsid w:val="00812D89"/>
    <w:rsid w:val="00812E2E"/>
    <w:rsid w:val="00813A49"/>
    <w:rsid w:val="00813A8B"/>
    <w:rsid w:val="008142C7"/>
    <w:rsid w:val="0081434D"/>
    <w:rsid w:val="00814DF3"/>
    <w:rsid w:val="0081552F"/>
    <w:rsid w:val="00815E58"/>
    <w:rsid w:val="008167D8"/>
    <w:rsid w:val="00816BF5"/>
    <w:rsid w:val="00817024"/>
    <w:rsid w:val="00817F13"/>
    <w:rsid w:val="00820F09"/>
    <w:rsid w:val="00821498"/>
    <w:rsid w:val="00821BE2"/>
    <w:rsid w:val="00821CE8"/>
    <w:rsid w:val="0082215F"/>
    <w:rsid w:val="008229D9"/>
    <w:rsid w:val="00822A63"/>
    <w:rsid w:val="0082421D"/>
    <w:rsid w:val="00826302"/>
    <w:rsid w:val="008279EB"/>
    <w:rsid w:val="00827A7C"/>
    <w:rsid w:val="00827BA4"/>
    <w:rsid w:val="00830807"/>
    <w:rsid w:val="00830818"/>
    <w:rsid w:val="00830931"/>
    <w:rsid w:val="00830BBC"/>
    <w:rsid w:val="00830DE2"/>
    <w:rsid w:val="00830E0B"/>
    <w:rsid w:val="008310C8"/>
    <w:rsid w:val="008312D7"/>
    <w:rsid w:val="0083167E"/>
    <w:rsid w:val="008317D6"/>
    <w:rsid w:val="008317EC"/>
    <w:rsid w:val="0083196D"/>
    <w:rsid w:val="00832CAB"/>
    <w:rsid w:val="008335A8"/>
    <w:rsid w:val="00834F5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48D8"/>
    <w:rsid w:val="00845BE9"/>
    <w:rsid w:val="00845C52"/>
    <w:rsid w:val="00847A5D"/>
    <w:rsid w:val="00847B22"/>
    <w:rsid w:val="00847FC6"/>
    <w:rsid w:val="00850484"/>
    <w:rsid w:val="008507AA"/>
    <w:rsid w:val="0085097F"/>
    <w:rsid w:val="00850F5D"/>
    <w:rsid w:val="0085166A"/>
    <w:rsid w:val="00851899"/>
    <w:rsid w:val="008519DE"/>
    <w:rsid w:val="00851DE3"/>
    <w:rsid w:val="00852A31"/>
    <w:rsid w:val="00852AC7"/>
    <w:rsid w:val="00852BA7"/>
    <w:rsid w:val="00852E15"/>
    <w:rsid w:val="00854AA5"/>
    <w:rsid w:val="008550B0"/>
    <w:rsid w:val="00856B2F"/>
    <w:rsid w:val="00856F7B"/>
    <w:rsid w:val="008578A4"/>
    <w:rsid w:val="00857969"/>
    <w:rsid w:val="00857B7F"/>
    <w:rsid w:val="008600DB"/>
    <w:rsid w:val="00860D04"/>
    <w:rsid w:val="00860E46"/>
    <w:rsid w:val="0086179B"/>
    <w:rsid w:val="008619FC"/>
    <w:rsid w:val="008645A4"/>
    <w:rsid w:val="008649E9"/>
    <w:rsid w:val="008653ED"/>
    <w:rsid w:val="00866041"/>
    <w:rsid w:val="0086655C"/>
    <w:rsid w:val="0086757F"/>
    <w:rsid w:val="00867760"/>
    <w:rsid w:val="00870775"/>
    <w:rsid w:val="008713E7"/>
    <w:rsid w:val="008720E4"/>
    <w:rsid w:val="00873008"/>
    <w:rsid w:val="008732AA"/>
    <w:rsid w:val="008740AF"/>
    <w:rsid w:val="008740EB"/>
    <w:rsid w:val="0087477C"/>
    <w:rsid w:val="00876572"/>
    <w:rsid w:val="00876B59"/>
    <w:rsid w:val="00880986"/>
    <w:rsid w:val="00880BD9"/>
    <w:rsid w:val="008818EB"/>
    <w:rsid w:val="008819FA"/>
    <w:rsid w:val="00882045"/>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875"/>
    <w:rsid w:val="00890C57"/>
    <w:rsid w:val="00890F11"/>
    <w:rsid w:val="00890FA5"/>
    <w:rsid w:val="008910EA"/>
    <w:rsid w:val="00891B39"/>
    <w:rsid w:val="00891B75"/>
    <w:rsid w:val="00891DFF"/>
    <w:rsid w:val="00892CF7"/>
    <w:rsid w:val="0089420A"/>
    <w:rsid w:val="00894ABA"/>
    <w:rsid w:val="00895276"/>
    <w:rsid w:val="00895645"/>
    <w:rsid w:val="008968DF"/>
    <w:rsid w:val="00896CE9"/>
    <w:rsid w:val="00896CF6"/>
    <w:rsid w:val="008971F6"/>
    <w:rsid w:val="0089759E"/>
    <w:rsid w:val="00897660"/>
    <w:rsid w:val="00897D48"/>
    <w:rsid w:val="008A0BAD"/>
    <w:rsid w:val="008A0D6E"/>
    <w:rsid w:val="008A2081"/>
    <w:rsid w:val="008A21EB"/>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11E"/>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30C"/>
    <w:rsid w:val="008B6912"/>
    <w:rsid w:val="008B71CB"/>
    <w:rsid w:val="008B756B"/>
    <w:rsid w:val="008B7D08"/>
    <w:rsid w:val="008C067D"/>
    <w:rsid w:val="008C1E4D"/>
    <w:rsid w:val="008C2F86"/>
    <w:rsid w:val="008C2FE1"/>
    <w:rsid w:val="008C4CE6"/>
    <w:rsid w:val="008C6000"/>
    <w:rsid w:val="008C6118"/>
    <w:rsid w:val="008C613B"/>
    <w:rsid w:val="008C7494"/>
    <w:rsid w:val="008C77E8"/>
    <w:rsid w:val="008C7A21"/>
    <w:rsid w:val="008D1023"/>
    <w:rsid w:val="008D113D"/>
    <w:rsid w:val="008D1188"/>
    <w:rsid w:val="008D1812"/>
    <w:rsid w:val="008D1A04"/>
    <w:rsid w:val="008D27F8"/>
    <w:rsid w:val="008D2A1A"/>
    <w:rsid w:val="008D2C80"/>
    <w:rsid w:val="008D31FA"/>
    <w:rsid w:val="008D329E"/>
    <w:rsid w:val="008D35FA"/>
    <w:rsid w:val="008D4357"/>
    <w:rsid w:val="008D501F"/>
    <w:rsid w:val="008D5E31"/>
    <w:rsid w:val="008D5E74"/>
    <w:rsid w:val="008D6CC6"/>
    <w:rsid w:val="008D6DBE"/>
    <w:rsid w:val="008D6EFE"/>
    <w:rsid w:val="008D7DE7"/>
    <w:rsid w:val="008D7E55"/>
    <w:rsid w:val="008E009F"/>
    <w:rsid w:val="008E018C"/>
    <w:rsid w:val="008E03EA"/>
    <w:rsid w:val="008E0D9A"/>
    <w:rsid w:val="008E0EFE"/>
    <w:rsid w:val="008E15B2"/>
    <w:rsid w:val="008E192F"/>
    <w:rsid w:val="008E3804"/>
    <w:rsid w:val="008E4095"/>
    <w:rsid w:val="008E414A"/>
    <w:rsid w:val="008E4C57"/>
    <w:rsid w:val="008E5149"/>
    <w:rsid w:val="008E5296"/>
    <w:rsid w:val="008E5D30"/>
    <w:rsid w:val="008E7B84"/>
    <w:rsid w:val="008F13CA"/>
    <w:rsid w:val="008F2323"/>
    <w:rsid w:val="008F244B"/>
    <w:rsid w:val="008F342F"/>
    <w:rsid w:val="008F4A49"/>
    <w:rsid w:val="008F6099"/>
    <w:rsid w:val="008F6689"/>
    <w:rsid w:val="008F674C"/>
    <w:rsid w:val="008F6EBC"/>
    <w:rsid w:val="008F725B"/>
    <w:rsid w:val="008F7F81"/>
    <w:rsid w:val="009000F9"/>
    <w:rsid w:val="00900EA7"/>
    <w:rsid w:val="009015C1"/>
    <w:rsid w:val="009015D8"/>
    <w:rsid w:val="00902354"/>
    <w:rsid w:val="009024DB"/>
    <w:rsid w:val="0090331F"/>
    <w:rsid w:val="0090351C"/>
    <w:rsid w:val="00904741"/>
    <w:rsid w:val="009054E5"/>
    <w:rsid w:val="0090550B"/>
    <w:rsid w:val="009058D3"/>
    <w:rsid w:val="00905A92"/>
    <w:rsid w:val="0090613F"/>
    <w:rsid w:val="00906711"/>
    <w:rsid w:val="009071B3"/>
    <w:rsid w:val="00907B69"/>
    <w:rsid w:val="00910022"/>
    <w:rsid w:val="00910A88"/>
    <w:rsid w:val="00910CE6"/>
    <w:rsid w:val="00910E0F"/>
    <w:rsid w:val="00911EDB"/>
    <w:rsid w:val="00912130"/>
    <w:rsid w:val="00912DA9"/>
    <w:rsid w:val="00913139"/>
    <w:rsid w:val="00913222"/>
    <w:rsid w:val="0091466D"/>
    <w:rsid w:val="009146B5"/>
    <w:rsid w:val="009147A2"/>
    <w:rsid w:val="009159B4"/>
    <w:rsid w:val="009163DE"/>
    <w:rsid w:val="009166B4"/>
    <w:rsid w:val="00917DB7"/>
    <w:rsid w:val="00920638"/>
    <w:rsid w:val="0092288B"/>
    <w:rsid w:val="009229D0"/>
    <w:rsid w:val="009230E2"/>
    <w:rsid w:val="00923A51"/>
    <w:rsid w:val="00924275"/>
    <w:rsid w:val="0092548A"/>
    <w:rsid w:val="00925C34"/>
    <w:rsid w:val="00925CA9"/>
    <w:rsid w:val="00925D65"/>
    <w:rsid w:val="009263D1"/>
    <w:rsid w:val="009265E0"/>
    <w:rsid w:val="00926CE6"/>
    <w:rsid w:val="00927387"/>
    <w:rsid w:val="00927F7B"/>
    <w:rsid w:val="00930DF8"/>
    <w:rsid w:val="00931F2A"/>
    <w:rsid w:val="009325C4"/>
    <w:rsid w:val="00932798"/>
    <w:rsid w:val="00932A0D"/>
    <w:rsid w:val="0093328A"/>
    <w:rsid w:val="00933EF4"/>
    <w:rsid w:val="0093417C"/>
    <w:rsid w:val="00934562"/>
    <w:rsid w:val="00934635"/>
    <w:rsid w:val="00934719"/>
    <w:rsid w:val="009348AE"/>
    <w:rsid w:val="00934D76"/>
    <w:rsid w:val="00935CFC"/>
    <w:rsid w:val="00935E5D"/>
    <w:rsid w:val="00936304"/>
    <w:rsid w:val="00936EE4"/>
    <w:rsid w:val="009372A4"/>
    <w:rsid w:val="00940008"/>
    <w:rsid w:val="0094187F"/>
    <w:rsid w:val="00942528"/>
    <w:rsid w:val="0094393B"/>
    <w:rsid w:val="00943B55"/>
    <w:rsid w:val="00943DA6"/>
    <w:rsid w:val="0094415D"/>
    <w:rsid w:val="00944612"/>
    <w:rsid w:val="00945D8F"/>
    <w:rsid w:val="009460F3"/>
    <w:rsid w:val="0094613F"/>
    <w:rsid w:val="00946949"/>
    <w:rsid w:val="00946AE0"/>
    <w:rsid w:val="009472A8"/>
    <w:rsid w:val="00950699"/>
    <w:rsid w:val="0095151F"/>
    <w:rsid w:val="009518A5"/>
    <w:rsid w:val="00953AE2"/>
    <w:rsid w:val="0095655C"/>
    <w:rsid w:val="0095696E"/>
    <w:rsid w:val="00957AEB"/>
    <w:rsid w:val="00957F65"/>
    <w:rsid w:val="00960FDA"/>
    <w:rsid w:val="00961335"/>
    <w:rsid w:val="00961346"/>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D2B"/>
    <w:rsid w:val="00971071"/>
    <w:rsid w:val="00971487"/>
    <w:rsid w:val="00971550"/>
    <w:rsid w:val="009718B7"/>
    <w:rsid w:val="00971BAC"/>
    <w:rsid w:val="00971DC6"/>
    <w:rsid w:val="00972129"/>
    <w:rsid w:val="0097226F"/>
    <w:rsid w:val="009729B6"/>
    <w:rsid w:val="00972A47"/>
    <w:rsid w:val="0097308F"/>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3806"/>
    <w:rsid w:val="009848EE"/>
    <w:rsid w:val="00985708"/>
    <w:rsid w:val="00985C29"/>
    <w:rsid w:val="009876E3"/>
    <w:rsid w:val="00987C8A"/>
    <w:rsid w:val="009902DC"/>
    <w:rsid w:val="009908BF"/>
    <w:rsid w:val="00990A7C"/>
    <w:rsid w:val="00992318"/>
    <w:rsid w:val="0099281C"/>
    <w:rsid w:val="009938CB"/>
    <w:rsid w:val="00993FEA"/>
    <w:rsid w:val="00994581"/>
    <w:rsid w:val="00994647"/>
    <w:rsid w:val="0099466C"/>
    <w:rsid w:val="00994FC1"/>
    <w:rsid w:val="0099508C"/>
    <w:rsid w:val="00995A41"/>
    <w:rsid w:val="009963ED"/>
    <w:rsid w:val="00996739"/>
    <w:rsid w:val="009969B4"/>
    <w:rsid w:val="00997488"/>
    <w:rsid w:val="00997755"/>
    <w:rsid w:val="009A016D"/>
    <w:rsid w:val="009A058B"/>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FCB"/>
    <w:rsid w:val="009B0CF3"/>
    <w:rsid w:val="009B2B6D"/>
    <w:rsid w:val="009B3883"/>
    <w:rsid w:val="009B39D4"/>
    <w:rsid w:val="009B43CD"/>
    <w:rsid w:val="009B4580"/>
    <w:rsid w:val="009B49D7"/>
    <w:rsid w:val="009B4F4C"/>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31A1"/>
    <w:rsid w:val="009D3D5B"/>
    <w:rsid w:val="009D3DA5"/>
    <w:rsid w:val="009D61F2"/>
    <w:rsid w:val="009D652B"/>
    <w:rsid w:val="009D6655"/>
    <w:rsid w:val="009D6990"/>
    <w:rsid w:val="009D7F31"/>
    <w:rsid w:val="009D7F7E"/>
    <w:rsid w:val="009E0299"/>
    <w:rsid w:val="009E0428"/>
    <w:rsid w:val="009E05FD"/>
    <w:rsid w:val="009E0D1C"/>
    <w:rsid w:val="009E0DC3"/>
    <w:rsid w:val="009E1058"/>
    <w:rsid w:val="009E11F3"/>
    <w:rsid w:val="009E12E4"/>
    <w:rsid w:val="009E1AED"/>
    <w:rsid w:val="009E2ED3"/>
    <w:rsid w:val="009E3684"/>
    <w:rsid w:val="009E40ED"/>
    <w:rsid w:val="009E573B"/>
    <w:rsid w:val="009E5CA9"/>
    <w:rsid w:val="009E61C8"/>
    <w:rsid w:val="009E72F6"/>
    <w:rsid w:val="009E7351"/>
    <w:rsid w:val="009E7377"/>
    <w:rsid w:val="009E7D2A"/>
    <w:rsid w:val="009E7F41"/>
    <w:rsid w:val="009F000B"/>
    <w:rsid w:val="009F004D"/>
    <w:rsid w:val="009F03E8"/>
    <w:rsid w:val="009F05B5"/>
    <w:rsid w:val="009F23F9"/>
    <w:rsid w:val="009F2A5D"/>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220B"/>
    <w:rsid w:val="00A13412"/>
    <w:rsid w:val="00A138B4"/>
    <w:rsid w:val="00A13A60"/>
    <w:rsid w:val="00A1493D"/>
    <w:rsid w:val="00A14AF0"/>
    <w:rsid w:val="00A16263"/>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57"/>
    <w:rsid w:val="00A270D9"/>
    <w:rsid w:val="00A2756B"/>
    <w:rsid w:val="00A27AEF"/>
    <w:rsid w:val="00A3096A"/>
    <w:rsid w:val="00A30E13"/>
    <w:rsid w:val="00A31628"/>
    <w:rsid w:val="00A33F02"/>
    <w:rsid w:val="00A34807"/>
    <w:rsid w:val="00A35688"/>
    <w:rsid w:val="00A35B1E"/>
    <w:rsid w:val="00A362B2"/>
    <w:rsid w:val="00A3688B"/>
    <w:rsid w:val="00A37552"/>
    <w:rsid w:val="00A37ABC"/>
    <w:rsid w:val="00A40730"/>
    <w:rsid w:val="00A41B1C"/>
    <w:rsid w:val="00A41D60"/>
    <w:rsid w:val="00A41E48"/>
    <w:rsid w:val="00A41E90"/>
    <w:rsid w:val="00A42535"/>
    <w:rsid w:val="00A433F6"/>
    <w:rsid w:val="00A43BA5"/>
    <w:rsid w:val="00A43F29"/>
    <w:rsid w:val="00A43FB3"/>
    <w:rsid w:val="00A443E1"/>
    <w:rsid w:val="00A45060"/>
    <w:rsid w:val="00A45302"/>
    <w:rsid w:val="00A460F0"/>
    <w:rsid w:val="00A4632E"/>
    <w:rsid w:val="00A46D15"/>
    <w:rsid w:val="00A47809"/>
    <w:rsid w:val="00A47C0D"/>
    <w:rsid w:val="00A5202E"/>
    <w:rsid w:val="00A532A3"/>
    <w:rsid w:val="00A5370E"/>
    <w:rsid w:val="00A539F0"/>
    <w:rsid w:val="00A54316"/>
    <w:rsid w:val="00A54D5D"/>
    <w:rsid w:val="00A54D88"/>
    <w:rsid w:val="00A54DF9"/>
    <w:rsid w:val="00A55A05"/>
    <w:rsid w:val="00A5657A"/>
    <w:rsid w:val="00A56875"/>
    <w:rsid w:val="00A57699"/>
    <w:rsid w:val="00A5788F"/>
    <w:rsid w:val="00A57E4F"/>
    <w:rsid w:val="00A602C3"/>
    <w:rsid w:val="00A62057"/>
    <w:rsid w:val="00A621A7"/>
    <w:rsid w:val="00A63AD7"/>
    <w:rsid w:val="00A644B2"/>
    <w:rsid w:val="00A65DE9"/>
    <w:rsid w:val="00A65EBB"/>
    <w:rsid w:val="00A65F5C"/>
    <w:rsid w:val="00A6658E"/>
    <w:rsid w:val="00A66A17"/>
    <w:rsid w:val="00A66FFD"/>
    <w:rsid w:val="00A67231"/>
    <w:rsid w:val="00A676F9"/>
    <w:rsid w:val="00A67960"/>
    <w:rsid w:val="00A67B9E"/>
    <w:rsid w:val="00A70F00"/>
    <w:rsid w:val="00A7164C"/>
    <w:rsid w:val="00A718CA"/>
    <w:rsid w:val="00A71A86"/>
    <w:rsid w:val="00A71B0A"/>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EAA"/>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D26"/>
    <w:rsid w:val="00A96FA6"/>
    <w:rsid w:val="00AA024E"/>
    <w:rsid w:val="00AA0A25"/>
    <w:rsid w:val="00AA118C"/>
    <w:rsid w:val="00AA184C"/>
    <w:rsid w:val="00AA190E"/>
    <w:rsid w:val="00AA2710"/>
    <w:rsid w:val="00AA2A0A"/>
    <w:rsid w:val="00AA2D9E"/>
    <w:rsid w:val="00AA2F8C"/>
    <w:rsid w:val="00AA367E"/>
    <w:rsid w:val="00AA39DE"/>
    <w:rsid w:val="00AA3AD6"/>
    <w:rsid w:val="00AA4585"/>
    <w:rsid w:val="00AA539F"/>
    <w:rsid w:val="00AA589C"/>
    <w:rsid w:val="00AA6EF5"/>
    <w:rsid w:val="00AA7323"/>
    <w:rsid w:val="00AA74B7"/>
    <w:rsid w:val="00AA77AD"/>
    <w:rsid w:val="00AA7D89"/>
    <w:rsid w:val="00AB0A97"/>
    <w:rsid w:val="00AB0EDA"/>
    <w:rsid w:val="00AB10F7"/>
    <w:rsid w:val="00AB153D"/>
    <w:rsid w:val="00AB2040"/>
    <w:rsid w:val="00AB335B"/>
    <w:rsid w:val="00AB33EE"/>
    <w:rsid w:val="00AB4A60"/>
    <w:rsid w:val="00AB4F30"/>
    <w:rsid w:val="00AB4F4A"/>
    <w:rsid w:val="00AB51D0"/>
    <w:rsid w:val="00AB574A"/>
    <w:rsid w:val="00AB5E1B"/>
    <w:rsid w:val="00AB5EB8"/>
    <w:rsid w:val="00AB6FD9"/>
    <w:rsid w:val="00AC123B"/>
    <w:rsid w:val="00AC1D05"/>
    <w:rsid w:val="00AC205A"/>
    <w:rsid w:val="00AC2635"/>
    <w:rsid w:val="00AC2E77"/>
    <w:rsid w:val="00AC30C9"/>
    <w:rsid w:val="00AC3420"/>
    <w:rsid w:val="00AC3759"/>
    <w:rsid w:val="00AC4259"/>
    <w:rsid w:val="00AC4341"/>
    <w:rsid w:val="00AC48C7"/>
    <w:rsid w:val="00AC49AC"/>
    <w:rsid w:val="00AC4EC2"/>
    <w:rsid w:val="00AC4F9E"/>
    <w:rsid w:val="00AC724F"/>
    <w:rsid w:val="00AC7A85"/>
    <w:rsid w:val="00AC7B78"/>
    <w:rsid w:val="00AD053B"/>
    <w:rsid w:val="00AD0AAB"/>
    <w:rsid w:val="00AD0B4B"/>
    <w:rsid w:val="00AD17BB"/>
    <w:rsid w:val="00AD1BBC"/>
    <w:rsid w:val="00AD2110"/>
    <w:rsid w:val="00AD2455"/>
    <w:rsid w:val="00AD2925"/>
    <w:rsid w:val="00AD2C56"/>
    <w:rsid w:val="00AD2E94"/>
    <w:rsid w:val="00AD3FB0"/>
    <w:rsid w:val="00AD42DB"/>
    <w:rsid w:val="00AD5412"/>
    <w:rsid w:val="00AD6180"/>
    <w:rsid w:val="00AD6544"/>
    <w:rsid w:val="00AD6596"/>
    <w:rsid w:val="00AD7483"/>
    <w:rsid w:val="00AE0704"/>
    <w:rsid w:val="00AE0D16"/>
    <w:rsid w:val="00AE1709"/>
    <w:rsid w:val="00AE2096"/>
    <w:rsid w:val="00AE2C75"/>
    <w:rsid w:val="00AE30A5"/>
    <w:rsid w:val="00AE3131"/>
    <w:rsid w:val="00AE34D9"/>
    <w:rsid w:val="00AE3610"/>
    <w:rsid w:val="00AE3738"/>
    <w:rsid w:val="00AE3A45"/>
    <w:rsid w:val="00AE453C"/>
    <w:rsid w:val="00AE4BEB"/>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0DFC"/>
    <w:rsid w:val="00B0100E"/>
    <w:rsid w:val="00B01B2D"/>
    <w:rsid w:val="00B02E9C"/>
    <w:rsid w:val="00B03B44"/>
    <w:rsid w:val="00B0413D"/>
    <w:rsid w:val="00B05972"/>
    <w:rsid w:val="00B06651"/>
    <w:rsid w:val="00B06797"/>
    <w:rsid w:val="00B0702A"/>
    <w:rsid w:val="00B07597"/>
    <w:rsid w:val="00B0776D"/>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17679"/>
    <w:rsid w:val="00B2025B"/>
    <w:rsid w:val="00B20716"/>
    <w:rsid w:val="00B20769"/>
    <w:rsid w:val="00B20B6B"/>
    <w:rsid w:val="00B20DE9"/>
    <w:rsid w:val="00B2124F"/>
    <w:rsid w:val="00B2178F"/>
    <w:rsid w:val="00B22CC8"/>
    <w:rsid w:val="00B2326E"/>
    <w:rsid w:val="00B23776"/>
    <w:rsid w:val="00B23FAA"/>
    <w:rsid w:val="00B2427A"/>
    <w:rsid w:val="00B2467D"/>
    <w:rsid w:val="00B25896"/>
    <w:rsid w:val="00B25DEB"/>
    <w:rsid w:val="00B264FF"/>
    <w:rsid w:val="00B2663F"/>
    <w:rsid w:val="00B31625"/>
    <w:rsid w:val="00B318EA"/>
    <w:rsid w:val="00B327EF"/>
    <w:rsid w:val="00B33676"/>
    <w:rsid w:val="00B3436F"/>
    <w:rsid w:val="00B3482B"/>
    <w:rsid w:val="00B34A84"/>
    <w:rsid w:val="00B34CB2"/>
    <w:rsid w:val="00B34D39"/>
    <w:rsid w:val="00B35E1F"/>
    <w:rsid w:val="00B36918"/>
    <w:rsid w:val="00B36B11"/>
    <w:rsid w:val="00B36C79"/>
    <w:rsid w:val="00B37873"/>
    <w:rsid w:val="00B40BE7"/>
    <w:rsid w:val="00B40E69"/>
    <w:rsid w:val="00B41261"/>
    <w:rsid w:val="00B41545"/>
    <w:rsid w:val="00B41635"/>
    <w:rsid w:val="00B41681"/>
    <w:rsid w:val="00B41CA5"/>
    <w:rsid w:val="00B41D01"/>
    <w:rsid w:val="00B41EBC"/>
    <w:rsid w:val="00B42B48"/>
    <w:rsid w:val="00B430F3"/>
    <w:rsid w:val="00B43307"/>
    <w:rsid w:val="00B43D05"/>
    <w:rsid w:val="00B445A2"/>
    <w:rsid w:val="00B4482E"/>
    <w:rsid w:val="00B44D87"/>
    <w:rsid w:val="00B46BCD"/>
    <w:rsid w:val="00B46DE4"/>
    <w:rsid w:val="00B46F41"/>
    <w:rsid w:val="00B47A65"/>
    <w:rsid w:val="00B47F9F"/>
    <w:rsid w:val="00B500DD"/>
    <w:rsid w:val="00B50DDA"/>
    <w:rsid w:val="00B5221D"/>
    <w:rsid w:val="00B525A5"/>
    <w:rsid w:val="00B5305C"/>
    <w:rsid w:val="00B532E5"/>
    <w:rsid w:val="00B53733"/>
    <w:rsid w:val="00B537C7"/>
    <w:rsid w:val="00B53A63"/>
    <w:rsid w:val="00B5432F"/>
    <w:rsid w:val="00B5472C"/>
    <w:rsid w:val="00B549CF"/>
    <w:rsid w:val="00B55E6A"/>
    <w:rsid w:val="00B5661E"/>
    <w:rsid w:val="00B56E90"/>
    <w:rsid w:val="00B578F7"/>
    <w:rsid w:val="00B5795A"/>
    <w:rsid w:val="00B61252"/>
    <w:rsid w:val="00B614A9"/>
    <w:rsid w:val="00B618B1"/>
    <w:rsid w:val="00B61EEC"/>
    <w:rsid w:val="00B62851"/>
    <w:rsid w:val="00B62DCA"/>
    <w:rsid w:val="00B630AD"/>
    <w:rsid w:val="00B638BE"/>
    <w:rsid w:val="00B63C65"/>
    <w:rsid w:val="00B64057"/>
    <w:rsid w:val="00B64147"/>
    <w:rsid w:val="00B64ABA"/>
    <w:rsid w:val="00B65167"/>
    <w:rsid w:val="00B6588E"/>
    <w:rsid w:val="00B65AF5"/>
    <w:rsid w:val="00B66418"/>
    <w:rsid w:val="00B66C94"/>
    <w:rsid w:val="00B66D90"/>
    <w:rsid w:val="00B67B20"/>
    <w:rsid w:val="00B7045E"/>
    <w:rsid w:val="00B70769"/>
    <w:rsid w:val="00B70998"/>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779B2"/>
    <w:rsid w:val="00B8029E"/>
    <w:rsid w:val="00B802D7"/>
    <w:rsid w:val="00B8119C"/>
    <w:rsid w:val="00B8135C"/>
    <w:rsid w:val="00B821E8"/>
    <w:rsid w:val="00B82A47"/>
    <w:rsid w:val="00B8344F"/>
    <w:rsid w:val="00B83EB9"/>
    <w:rsid w:val="00B845D2"/>
    <w:rsid w:val="00B84CC3"/>
    <w:rsid w:val="00B858C0"/>
    <w:rsid w:val="00B8723D"/>
    <w:rsid w:val="00B8731B"/>
    <w:rsid w:val="00B876E4"/>
    <w:rsid w:val="00B87942"/>
    <w:rsid w:val="00B90117"/>
    <w:rsid w:val="00B91BE7"/>
    <w:rsid w:val="00B91C69"/>
    <w:rsid w:val="00B91D13"/>
    <w:rsid w:val="00B92A42"/>
    <w:rsid w:val="00B96115"/>
    <w:rsid w:val="00B9693B"/>
    <w:rsid w:val="00B976DC"/>
    <w:rsid w:val="00BA0E79"/>
    <w:rsid w:val="00BA0EF9"/>
    <w:rsid w:val="00BA12F1"/>
    <w:rsid w:val="00BA17E1"/>
    <w:rsid w:val="00BA195C"/>
    <w:rsid w:val="00BA1BB6"/>
    <w:rsid w:val="00BA1CF3"/>
    <w:rsid w:val="00BA1F6D"/>
    <w:rsid w:val="00BA2B00"/>
    <w:rsid w:val="00BA3233"/>
    <w:rsid w:val="00BA3947"/>
    <w:rsid w:val="00BA3B89"/>
    <w:rsid w:val="00BA420D"/>
    <w:rsid w:val="00BA44FE"/>
    <w:rsid w:val="00BA4AD5"/>
    <w:rsid w:val="00BA54F2"/>
    <w:rsid w:val="00BA580C"/>
    <w:rsid w:val="00BA6100"/>
    <w:rsid w:val="00BA63A9"/>
    <w:rsid w:val="00BA6432"/>
    <w:rsid w:val="00BA77D9"/>
    <w:rsid w:val="00BA7B79"/>
    <w:rsid w:val="00BA7D40"/>
    <w:rsid w:val="00BB0BC0"/>
    <w:rsid w:val="00BB0CE6"/>
    <w:rsid w:val="00BB142D"/>
    <w:rsid w:val="00BB1FC8"/>
    <w:rsid w:val="00BB2334"/>
    <w:rsid w:val="00BB2F9F"/>
    <w:rsid w:val="00BB34B2"/>
    <w:rsid w:val="00BB34EB"/>
    <w:rsid w:val="00BB49D2"/>
    <w:rsid w:val="00BB4C88"/>
    <w:rsid w:val="00BB4CB1"/>
    <w:rsid w:val="00BB4F43"/>
    <w:rsid w:val="00BB5299"/>
    <w:rsid w:val="00BB550C"/>
    <w:rsid w:val="00BB593C"/>
    <w:rsid w:val="00BB5997"/>
    <w:rsid w:val="00BB67DE"/>
    <w:rsid w:val="00BB6EC5"/>
    <w:rsid w:val="00BB70C5"/>
    <w:rsid w:val="00BB74B1"/>
    <w:rsid w:val="00BB7832"/>
    <w:rsid w:val="00BB7C3A"/>
    <w:rsid w:val="00BB7C41"/>
    <w:rsid w:val="00BC0188"/>
    <w:rsid w:val="00BC1135"/>
    <w:rsid w:val="00BC126A"/>
    <w:rsid w:val="00BC1EEA"/>
    <w:rsid w:val="00BC2169"/>
    <w:rsid w:val="00BC2556"/>
    <w:rsid w:val="00BC4960"/>
    <w:rsid w:val="00BC5CB2"/>
    <w:rsid w:val="00BC63F1"/>
    <w:rsid w:val="00BC643A"/>
    <w:rsid w:val="00BC6855"/>
    <w:rsid w:val="00BD0A12"/>
    <w:rsid w:val="00BD0CA8"/>
    <w:rsid w:val="00BD13B6"/>
    <w:rsid w:val="00BD148A"/>
    <w:rsid w:val="00BD189A"/>
    <w:rsid w:val="00BD1B78"/>
    <w:rsid w:val="00BD2322"/>
    <w:rsid w:val="00BD27BE"/>
    <w:rsid w:val="00BD2AAD"/>
    <w:rsid w:val="00BD2F69"/>
    <w:rsid w:val="00BD3347"/>
    <w:rsid w:val="00BD3750"/>
    <w:rsid w:val="00BD3DD5"/>
    <w:rsid w:val="00BD3FC1"/>
    <w:rsid w:val="00BD4E06"/>
    <w:rsid w:val="00BD5BD2"/>
    <w:rsid w:val="00BD6962"/>
    <w:rsid w:val="00BD730A"/>
    <w:rsid w:val="00BE049C"/>
    <w:rsid w:val="00BE08B4"/>
    <w:rsid w:val="00BE1363"/>
    <w:rsid w:val="00BE1B8B"/>
    <w:rsid w:val="00BE33A4"/>
    <w:rsid w:val="00BE3506"/>
    <w:rsid w:val="00BE3580"/>
    <w:rsid w:val="00BE35D4"/>
    <w:rsid w:val="00BE3600"/>
    <w:rsid w:val="00BE496B"/>
    <w:rsid w:val="00BE609F"/>
    <w:rsid w:val="00BE6304"/>
    <w:rsid w:val="00BE6A19"/>
    <w:rsid w:val="00BE6CC4"/>
    <w:rsid w:val="00BE71B1"/>
    <w:rsid w:val="00BE7947"/>
    <w:rsid w:val="00BF094F"/>
    <w:rsid w:val="00BF0F54"/>
    <w:rsid w:val="00BF1530"/>
    <w:rsid w:val="00BF1947"/>
    <w:rsid w:val="00BF1EEB"/>
    <w:rsid w:val="00BF280C"/>
    <w:rsid w:val="00BF4CF9"/>
    <w:rsid w:val="00BF4D55"/>
    <w:rsid w:val="00BF6700"/>
    <w:rsid w:val="00BF68FA"/>
    <w:rsid w:val="00C01F76"/>
    <w:rsid w:val="00C025C6"/>
    <w:rsid w:val="00C031FE"/>
    <w:rsid w:val="00C03208"/>
    <w:rsid w:val="00C0328F"/>
    <w:rsid w:val="00C03DC3"/>
    <w:rsid w:val="00C04477"/>
    <w:rsid w:val="00C04869"/>
    <w:rsid w:val="00C05191"/>
    <w:rsid w:val="00C051EB"/>
    <w:rsid w:val="00C0643C"/>
    <w:rsid w:val="00C07621"/>
    <w:rsid w:val="00C07709"/>
    <w:rsid w:val="00C10089"/>
    <w:rsid w:val="00C102E0"/>
    <w:rsid w:val="00C107FE"/>
    <w:rsid w:val="00C109D1"/>
    <w:rsid w:val="00C112B8"/>
    <w:rsid w:val="00C11FE0"/>
    <w:rsid w:val="00C12A0B"/>
    <w:rsid w:val="00C132C4"/>
    <w:rsid w:val="00C140BF"/>
    <w:rsid w:val="00C14537"/>
    <w:rsid w:val="00C14EE2"/>
    <w:rsid w:val="00C15DDF"/>
    <w:rsid w:val="00C16868"/>
    <w:rsid w:val="00C16E49"/>
    <w:rsid w:val="00C16E73"/>
    <w:rsid w:val="00C175D0"/>
    <w:rsid w:val="00C20707"/>
    <w:rsid w:val="00C2080A"/>
    <w:rsid w:val="00C2081D"/>
    <w:rsid w:val="00C20873"/>
    <w:rsid w:val="00C21C1E"/>
    <w:rsid w:val="00C2309E"/>
    <w:rsid w:val="00C23AD1"/>
    <w:rsid w:val="00C24835"/>
    <w:rsid w:val="00C24D6D"/>
    <w:rsid w:val="00C24F59"/>
    <w:rsid w:val="00C25236"/>
    <w:rsid w:val="00C254CA"/>
    <w:rsid w:val="00C25753"/>
    <w:rsid w:val="00C272FC"/>
    <w:rsid w:val="00C27A1B"/>
    <w:rsid w:val="00C309F2"/>
    <w:rsid w:val="00C30F32"/>
    <w:rsid w:val="00C3177F"/>
    <w:rsid w:val="00C31CF6"/>
    <w:rsid w:val="00C31FDE"/>
    <w:rsid w:val="00C32264"/>
    <w:rsid w:val="00C33056"/>
    <w:rsid w:val="00C33EC6"/>
    <w:rsid w:val="00C34503"/>
    <w:rsid w:val="00C34823"/>
    <w:rsid w:val="00C3484D"/>
    <w:rsid w:val="00C34C2C"/>
    <w:rsid w:val="00C3548F"/>
    <w:rsid w:val="00C364F5"/>
    <w:rsid w:val="00C365F7"/>
    <w:rsid w:val="00C36BD8"/>
    <w:rsid w:val="00C3730A"/>
    <w:rsid w:val="00C37CFA"/>
    <w:rsid w:val="00C40C9C"/>
    <w:rsid w:val="00C40E04"/>
    <w:rsid w:val="00C412CD"/>
    <w:rsid w:val="00C4198A"/>
    <w:rsid w:val="00C42A9F"/>
    <w:rsid w:val="00C431BE"/>
    <w:rsid w:val="00C4470B"/>
    <w:rsid w:val="00C4512C"/>
    <w:rsid w:val="00C45FFF"/>
    <w:rsid w:val="00C46220"/>
    <w:rsid w:val="00C466BB"/>
    <w:rsid w:val="00C466F7"/>
    <w:rsid w:val="00C471A9"/>
    <w:rsid w:val="00C511A8"/>
    <w:rsid w:val="00C51304"/>
    <w:rsid w:val="00C52C57"/>
    <w:rsid w:val="00C5351C"/>
    <w:rsid w:val="00C53A34"/>
    <w:rsid w:val="00C54875"/>
    <w:rsid w:val="00C54FC4"/>
    <w:rsid w:val="00C552DA"/>
    <w:rsid w:val="00C55996"/>
    <w:rsid w:val="00C5622F"/>
    <w:rsid w:val="00C5623D"/>
    <w:rsid w:val="00C563B3"/>
    <w:rsid w:val="00C56429"/>
    <w:rsid w:val="00C60658"/>
    <w:rsid w:val="00C607DE"/>
    <w:rsid w:val="00C609F8"/>
    <w:rsid w:val="00C61153"/>
    <w:rsid w:val="00C61994"/>
    <w:rsid w:val="00C61ED2"/>
    <w:rsid w:val="00C6232C"/>
    <w:rsid w:val="00C6266C"/>
    <w:rsid w:val="00C63053"/>
    <w:rsid w:val="00C6422D"/>
    <w:rsid w:val="00C64426"/>
    <w:rsid w:val="00C64AF9"/>
    <w:rsid w:val="00C658DA"/>
    <w:rsid w:val="00C66B05"/>
    <w:rsid w:val="00C6747B"/>
    <w:rsid w:val="00C70C86"/>
    <w:rsid w:val="00C7241F"/>
    <w:rsid w:val="00C72555"/>
    <w:rsid w:val="00C73ED8"/>
    <w:rsid w:val="00C742A2"/>
    <w:rsid w:val="00C74881"/>
    <w:rsid w:val="00C7533B"/>
    <w:rsid w:val="00C755BB"/>
    <w:rsid w:val="00C7565F"/>
    <w:rsid w:val="00C75CAF"/>
    <w:rsid w:val="00C765A2"/>
    <w:rsid w:val="00C76792"/>
    <w:rsid w:val="00C770D0"/>
    <w:rsid w:val="00C805E5"/>
    <w:rsid w:val="00C806DC"/>
    <w:rsid w:val="00C81654"/>
    <w:rsid w:val="00C82067"/>
    <w:rsid w:val="00C82366"/>
    <w:rsid w:val="00C8241A"/>
    <w:rsid w:val="00C826DB"/>
    <w:rsid w:val="00C82B33"/>
    <w:rsid w:val="00C83659"/>
    <w:rsid w:val="00C83DFF"/>
    <w:rsid w:val="00C849A3"/>
    <w:rsid w:val="00C84BE5"/>
    <w:rsid w:val="00C851F0"/>
    <w:rsid w:val="00C8579C"/>
    <w:rsid w:val="00C862AB"/>
    <w:rsid w:val="00C87045"/>
    <w:rsid w:val="00C87047"/>
    <w:rsid w:val="00C87792"/>
    <w:rsid w:val="00C87794"/>
    <w:rsid w:val="00C87EE0"/>
    <w:rsid w:val="00C900EE"/>
    <w:rsid w:val="00C9011D"/>
    <w:rsid w:val="00C90157"/>
    <w:rsid w:val="00C9095B"/>
    <w:rsid w:val="00C90BCB"/>
    <w:rsid w:val="00C91864"/>
    <w:rsid w:val="00C91A76"/>
    <w:rsid w:val="00C91DB1"/>
    <w:rsid w:val="00C921A4"/>
    <w:rsid w:val="00C921F5"/>
    <w:rsid w:val="00C92C25"/>
    <w:rsid w:val="00C9314E"/>
    <w:rsid w:val="00C93ACE"/>
    <w:rsid w:val="00C94553"/>
    <w:rsid w:val="00C953B7"/>
    <w:rsid w:val="00C95CCC"/>
    <w:rsid w:val="00C95F59"/>
    <w:rsid w:val="00C969A6"/>
    <w:rsid w:val="00CA05C8"/>
    <w:rsid w:val="00CA14A2"/>
    <w:rsid w:val="00CA19B2"/>
    <w:rsid w:val="00CA2554"/>
    <w:rsid w:val="00CA2AEA"/>
    <w:rsid w:val="00CA2C4B"/>
    <w:rsid w:val="00CA36CC"/>
    <w:rsid w:val="00CA39CE"/>
    <w:rsid w:val="00CA43A6"/>
    <w:rsid w:val="00CA4E8B"/>
    <w:rsid w:val="00CA5455"/>
    <w:rsid w:val="00CA5CB5"/>
    <w:rsid w:val="00CA68A8"/>
    <w:rsid w:val="00CA77E0"/>
    <w:rsid w:val="00CA78BB"/>
    <w:rsid w:val="00CA7A3B"/>
    <w:rsid w:val="00CB0547"/>
    <w:rsid w:val="00CB08D8"/>
    <w:rsid w:val="00CB0AA4"/>
    <w:rsid w:val="00CB112D"/>
    <w:rsid w:val="00CB17BC"/>
    <w:rsid w:val="00CB2A08"/>
    <w:rsid w:val="00CB35B4"/>
    <w:rsid w:val="00CB3A6A"/>
    <w:rsid w:val="00CB3FCE"/>
    <w:rsid w:val="00CB5A33"/>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45C9"/>
    <w:rsid w:val="00CC480E"/>
    <w:rsid w:val="00CC501E"/>
    <w:rsid w:val="00CC5308"/>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3B04"/>
    <w:rsid w:val="00CD3CCA"/>
    <w:rsid w:val="00CD3F12"/>
    <w:rsid w:val="00CD53CE"/>
    <w:rsid w:val="00CD5446"/>
    <w:rsid w:val="00CD58BF"/>
    <w:rsid w:val="00CD5A2B"/>
    <w:rsid w:val="00CD5B24"/>
    <w:rsid w:val="00CD626D"/>
    <w:rsid w:val="00CD68D0"/>
    <w:rsid w:val="00CD6F4D"/>
    <w:rsid w:val="00CE0240"/>
    <w:rsid w:val="00CE040C"/>
    <w:rsid w:val="00CE0FB5"/>
    <w:rsid w:val="00CE1340"/>
    <w:rsid w:val="00CE4063"/>
    <w:rsid w:val="00CE5216"/>
    <w:rsid w:val="00CE5566"/>
    <w:rsid w:val="00CE6623"/>
    <w:rsid w:val="00CE67E0"/>
    <w:rsid w:val="00CE761D"/>
    <w:rsid w:val="00CE7ACC"/>
    <w:rsid w:val="00CE7DCD"/>
    <w:rsid w:val="00CF0343"/>
    <w:rsid w:val="00CF0C40"/>
    <w:rsid w:val="00CF20A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F8"/>
    <w:rsid w:val="00D058EE"/>
    <w:rsid w:val="00D06180"/>
    <w:rsid w:val="00D066B7"/>
    <w:rsid w:val="00D06B02"/>
    <w:rsid w:val="00D06E1E"/>
    <w:rsid w:val="00D070DF"/>
    <w:rsid w:val="00D111A1"/>
    <w:rsid w:val="00D112A4"/>
    <w:rsid w:val="00D125B0"/>
    <w:rsid w:val="00D12955"/>
    <w:rsid w:val="00D12B57"/>
    <w:rsid w:val="00D132C7"/>
    <w:rsid w:val="00D13836"/>
    <w:rsid w:val="00D156DA"/>
    <w:rsid w:val="00D1583A"/>
    <w:rsid w:val="00D1688F"/>
    <w:rsid w:val="00D169DF"/>
    <w:rsid w:val="00D17829"/>
    <w:rsid w:val="00D20B17"/>
    <w:rsid w:val="00D21094"/>
    <w:rsid w:val="00D210AF"/>
    <w:rsid w:val="00D21991"/>
    <w:rsid w:val="00D21B6E"/>
    <w:rsid w:val="00D23908"/>
    <w:rsid w:val="00D239BA"/>
    <w:rsid w:val="00D24759"/>
    <w:rsid w:val="00D24A54"/>
    <w:rsid w:val="00D25402"/>
    <w:rsid w:val="00D254CB"/>
    <w:rsid w:val="00D2589D"/>
    <w:rsid w:val="00D25B1B"/>
    <w:rsid w:val="00D2626D"/>
    <w:rsid w:val="00D27B3E"/>
    <w:rsid w:val="00D27B46"/>
    <w:rsid w:val="00D27D20"/>
    <w:rsid w:val="00D30194"/>
    <w:rsid w:val="00D31536"/>
    <w:rsid w:val="00D31594"/>
    <w:rsid w:val="00D3199C"/>
    <w:rsid w:val="00D329B9"/>
    <w:rsid w:val="00D32EE7"/>
    <w:rsid w:val="00D33A5A"/>
    <w:rsid w:val="00D33ED9"/>
    <w:rsid w:val="00D348F1"/>
    <w:rsid w:val="00D34A3E"/>
    <w:rsid w:val="00D34D93"/>
    <w:rsid w:val="00D3564C"/>
    <w:rsid w:val="00D35A38"/>
    <w:rsid w:val="00D35F02"/>
    <w:rsid w:val="00D36952"/>
    <w:rsid w:val="00D36AA6"/>
    <w:rsid w:val="00D36B07"/>
    <w:rsid w:val="00D37058"/>
    <w:rsid w:val="00D377B2"/>
    <w:rsid w:val="00D379B9"/>
    <w:rsid w:val="00D37C2D"/>
    <w:rsid w:val="00D37EBB"/>
    <w:rsid w:val="00D40067"/>
    <w:rsid w:val="00D40586"/>
    <w:rsid w:val="00D40EEE"/>
    <w:rsid w:val="00D41176"/>
    <w:rsid w:val="00D41917"/>
    <w:rsid w:val="00D424FF"/>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3ED4"/>
    <w:rsid w:val="00D541E6"/>
    <w:rsid w:val="00D543C5"/>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0DE6"/>
    <w:rsid w:val="00D717C7"/>
    <w:rsid w:val="00D721D2"/>
    <w:rsid w:val="00D727C0"/>
    <w:rsid w:val="00D7292F"/>
    <w:rsid w:val="00D73CAA"/>
    <w:rsid w:val="00D740F9"/>
    <w:rsid w:val="00D764F3"/>
    <w:rsid w:val="00D76612"/>
    <w:rsid w:val="00D77EA5"/>
    <w:rsid w:val="00D80BAE"/>
    <w:rsid w:val="00D80F51"/>
    <w:rsid w:val="00D817A8"/>
    <w:rsid w:val="00D81A2A"/>
    <w:rsid w:val="00D81E2C"/>
    <w:rsid w:val="00D820DE"/>
    <w:rsid w:val="00D825D3"/>
    <w:rsid w:val="00D82C58"/>
    <w:rsid w:val="00D82CAB"/>
    <w:rsid w:val="00D83045"/>
    <w:rsid w:val="00D83BC6"/>
    <w:rsid w:val="00D83FEE"/>
    <w:rsid w:val="00D84B54"/>
    <w:rsid w:val="00D85382"/>
    <w:rsid w:val="00D8565C"/>
    <w:rsid w:val="00D8579F"/>
    <w:rsid w:val="00D858E3"/>
    <w:rsid w:val="00D85B39"/>
    <w:rsid w:val="00D8642C"/>
    <w:rsid w:val="00D868BC"/>
    <w:rsid w:val="00D86F49"/>
    <w:rsid w:val="00D86FB6"/>
    <w:rsid w:val="00D87002"/>
    <w:rsid w:val="00D902FE"/>
    <w:rsid w:val="00D90562"/>
    <w:rsid w:val="00D90A8F"/>
    <w:rsid w:val="00D90F1D"/>
    <w:rsid w:val="00D91511"/>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32D"/>
    <w:rsid w:val="00DA0A51"/>
    <w:rsid w:val="00DA0B3F"/>
    <w:rsid w:val="00DA0D31"/>
    <w:rsid w:val="00DA1456"/>
    <w:rsid w:val="00DA15B1"/>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53A6"/>
    <w:rsid w:val="00DB5BB9"/>
    <w:rsid w:val="00DB6301"/>
    <w:rsid w:val="00DB745E"/>
    <w:rsid w:val="00DB77BC"/>
    <w:rsid w:val="00DB7ED8"/>
    <w:rsid w:val="00DC1130"/>
    <w:rsid w:val="00DC3424"/>
    <w:rsid w:val="00DC5F07"/>
    <w:rsid w:val="00DC638D"/>
    <w:rsid w:val="00DC693C"/>
    <w:rsid w:val="00DC6BFB"/>
    <w:rsid w:val="00DC6C02"/>
    <w:rsid w:val="00DC7136"/>
    <w:rsid w:val="00DC7304"/>
    <w:rsid w:val="00DC78E7"/>
    <w:rsid w:val="00DC7BB2"/>
    <w:rsid w:val="00DD0308"/>
    <w:rsid w:val="00DD1804"/>
    <w:rsid w:val="00DD2AF1"/>
    <w:rsid w:val="00DD4043"/>
    <w:rsid w:val="00DD48E0"/>
    <w:rsid w:val="00DD5AD1"/>
    <w:rsid w:val="00DD5BD9"/>
    <w:rsid w:val="00DD5BF8"/>
    <w:rsid w:val="00DD64BB"/>
    <w:rsid w:val="00DD64D5"/>
    <w:rsid w:val="00DD6681"/>
    <w:rsid w:val="00DD679C"/>
    <w:rsid w:val="00DD73DB"/>
    <w:rsid w:val="00DD7431"/>
    <w:rsid w:val="00DD74FE"/>
    <w:rsid w:val="00DD7980"/>
    <w:rsid w:val="00DD7A9F"/>
    <w:rsid w:val="00DE02A1"/>
    <w:rsid w:val="00DE098B"/>
    <w:rsid w:val="00DE161C"/>
    <w:rsid w:val="00DE214F"/>
    <w:rsid w:val="00DE3254"/>
    <w:rsid w:val="00DE3D63"/>
    <w:rsid w:val="00DE49AF"/>
    <w:rsid w:val="00DE5216"/>
    <w:rsid w:val="00DE5970"/>
    <w:rsid w:val="00DE76C0"/>
    <w:rsid w:val="00DE7946"/>
    <w:rsid w:val="00DF0D34"/>
    <w:rsid w:val="00DF1213"/>
    <w:rsid w:val="00DF15A5"/>
    <w:rsid w:val="00DF1FDB"/>
    <w:rsid w:val="00DF26A4"/>
    <w:rsid w:val="00DF2D3F"/>
    <w:rsid w:val="00DF2FD6"/>
    <w:rsid w:val="00DF382A"/>
    <w:rsid w:val="00DF3A28"/>
    <w:rsid w:val="00DF3CAE"/>
    <w:rsid w:val="00DF5DA5"/>
    <w:rsid w:val="00DF61CB"/>
    <w:rsid w:val="00DF62CA"/>
    <w:rsid w:val="00DF649B"/>
    <w:rsid w:val="00DF67D4"/>
    <w:rsid w:val="00E00E26"/>
    <w:rsid w:val="00E01147"/>
    <w:rsid w:val="00E01739"/>
    <w:rsid w:val="00E018DF"/>
    <w:rsid w:val="00E01B9F"/>
    <w:rsid w:val="00E01E04"/>
    <w:rsid w:val="00E0250A"/>
    <w:rsid w:val="00E0302E"/>
    <w:rsid w:val="00E037D3"/>
    <w:rsid w:val="00E03C64"/>
    <w:rsid w:val="00E03CA7"/>
    <w:rsid w:val="00E03EA3"/>
    <w:rsid w:val="00E03FCA"/>
    <w:rsid w:val="00E0435E"/>
    <w:rsid w:val="00E0445D"/>
    <w:rsid w:val="00E04953"/>
    <w:rsid w:val="00E04958"/>
    <w:rsid w:val="00E052CA"/>
    <w:rsid w:val="00E057A2"/>
    <w:rsid w:val="00E059DA"/>
    <w:rsid w:val="00E07FE5"/>
    <w:rsid w:val="00E100F4"/>
    <w:rsid w:val="00E10FEB"/>
    <w:rsid w:val="00E11261"/>
    <w:rsid w:val="00E11ADF"/>
    <w:rsid w:val="00E11E2C"/>
    <w:rsid w:val="00E1252A"/>
    <w:rsid w:val="00E125C3"/>
    <w:rsid w:val="00E12755"/>
    <w:rsid w:val="00E13247"/>
    <w:rsid w:val="00E13285"/>
    <w:rsid w:val="00E13416"/>
    <w:rsid w:val="00E1425D"/>
    <w:rsid w:val="00E1506A"/>
    <w:rsid w:val="00E150DF"/>
    <w:rsid w:val="00E15F3D"/>
    <w:rsid w:val="00E171B6"/>
    <w:rsid w:val="00E200B0"/>
    <w:rsid w:val="00E20210"/>
    <w:rsid w:val="00E20E27"/>
    <w:rsid w:val="00E23264"/>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438"/>
    <w:rsid w:val="00E35470"/>
    <w:rsid w:val="00E3549C"/>
    <w:rsid w:val="00E35C8A"/>
    <w:rsid w:val="00E35DDA"/>
    <w:rsid w:val="00E366E5"/>
    <w:rsid w:val="00E368DC"/>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BA3"/>
    <w:rsid w:val="00E51E22"/>
    <w:rsid w:val="00E52CAA"/>
    <w:rsid w:val="00E531DA"/>
    <w:rsid w:val="00E533B8"/>
    <w:rsid w:val="00E53959"/>
    <w:rsid w:val="00E53C22"/>
    <w:rsid w:val="00E54073"/>
    <w:rsid w:val="00E5444F"/>
    <w:rsid w:val="00E5448F"/>
    <w:rsid w:val="00E55350"/>
    <w:rsid w:val="00E5588F"/>
    <w:rsid w:val="00E56C2B"/>
    <w:rsid w:val="00E5746A"/>
    <w:rsid w:val="00E60B66"/>
    <w:rsid w:val="00E60C22"/>
    <w:rsid w:val="00E61C45"/>
    <w:rsid w:val="00E62510"/>
    <w:rsid w:val="00E63065"/>
    <w:rsid w:val="00E63529"/>
    <w:rsid w:val="00E640D1"/>
    <w:rsid w:val="00E650FF"/>
    <w:rsid w:val="00E65851"/>
    <w:rsid w:val="00E659FD"/>
    <w:rsid w:val="00E662D6"/>
    <w:rsid w:val="00E6680E"/>
    <w:rsid w:val="00E67177"/>
    <w:rsid w:val="00E673C5"/>
    <w:rsid w:val="00E67AA3"/>
    <w:rsid w:val="00E70FE9"/>
    <w:rsid w:val="00E71068"/>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293F"/>
    <w:rsid w:val="00E8312E"/>
    <w:rsid w:val="00E84472"/>
    <w:rsid w:val="00E84B8B"/>
    <w:rsid w:val="00E8546B"/>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F9C"/>
    <w:rsid w:val="00EA1260"/>
    <w:rsid w:val="00EA126C"/>
    <w:rsid w:val="00EA376F"/>
    <w:rsid w:val="00EA4729"/>
    <w:rsid w:val="00EA4905"/>
    <w:rsid w:val="00EA593F"/>
    <w:rsid w:val="00EA629F"/>
    <w:rsid w:val="00EA7016"/>
    <w:rsid w:val="00EA721E"/>
    <w:rsid w:val="00EB08DB"/>
    <w:rsid w:val="00EB0FBB"/>
    <w:rsid w:val="00EB12F6"/>
    <w:rsid w:val="00EB1E1C"/>
    <w:rsid w:val="00EB1E46"/>
    <w:rsid w:val="00EB2355"/>
    <w:rsid w:val="00EB2A76"/>
    <w:rsid w:val="00EB30C9"/>
    <w:rsid w:val="00EB33CC"/>
    <w:rsid w:val="00EB3A27"/>
    <w:rsid w:val="00EB4869"/>
    <w:rsid w:val="00EB50D2"/>
    <w:rsid w:val="00EB542A"/>
    <w:rsid w:val="00EB5DF0"/>
    <w:rsid w:val="00EB607A"/>
    <w:rsid w:val="00EB69B5"/>
    <w:rsid w:val="00EB6DDC"/>
    <w:rsid w:val="00EB7351"/>
    <w:rsid w:val="00EB74EB"/>
    <w:rsid w:val="00EB78EB"/>
    <w:rsid w:val="00EB79F6"/>
    <w:rsid w:val="00EC3448"/>
    <w:rsid w:val="00EC3CA7"/>
    <w:rsid w:val="00EC3F30"/>
    <w:rsid w:val="00EC406B"/>
    <w:rsid w:val="00EC4215"/>
    <w:rsid w:val="00EC69BB"/>
    <w:rsid w:val="00ED050C"/>
    <w:rsid w:val="00ED16A2"/>
    <w:rsid w:val="00ED2023"/>
    <w:rsid w:val="00ED2D21"/>
    <w:rsid w:val="00ED3113"/>
    <w:rsid w:val="00ED3FD8"/>
    <w:rsid w:val="00ED43EA"/>
    <w:rsid w:val="00ED545E"/>
    <w:rsid w:val="00ED5D9F"/>
    <w:rsid w:val="00ED6E90"/>
    <w:rsid w:val="00ED7321"/>
    <w:rsid w:val="00ED73C7"/>
    <w:rsid w:val="00ED767D"/>
    <w:rsid w:val="00EE172A"/>
    <w:rsid w:val="00EE22F4"/>
    <w:rsid w:val="00EE2BBE"/>
    <w:rsid w:val="00EE3FB0"/>
    <w:rsid w:val="00EE4091"/>
    <w:rsid w:val="00EE45F4"/>
    <w:rsid w:val="00EE5829"/>
    <w:rsid w:val="00EE594D"/>
    <w:rsid w:val="00EE5EA3"/>
    <w:rsid w:val="00EE6877"/>
    <w:rsid w:val="00EE6D81"/>
    <w:rsid w:val="00EE7089"/>
    <w:rsid w:val="00EE7553"/>
    <w:rsid w:val="00EF0B04"/>
    <w:rsid w:val="00EF15E7"/>
    <w:rsid w:val="00EF2841"/>
    <w:rsid w:val="00EF2D6D"/>
    <w:rsid w:val="00EF2FD9"/>
    <w:rsid w:val="00EF304B"/>
    <w:rsid w:val="00EF3BE3"/>
    <w:rsid w:val="00EF4C76"/>
    <w:rsid w:val="00EF53F7"/>
    <w:rsid w:val="00EF617B"/>
    <w:rsid w:val="00EF6A6B"/>
    <w:rsid w:val="00EF6AC9"/>
    <w:rsid w:val="00EF7303"/>
    <w:rsid w:val="00EF7EDA"/>
    <w:rsid w:val="00F002F3"/>
    <w:rsid w:val="00F00E5C"/>
    <w:rsid w:val="00F016D1"/>
    <w:rsid w:val="00F0234D"/>
    <w:rsid w:val="00F02B50"/>
    <w:rsid w:val="00F02E91"/>
    <w:rsid w:val="00F03BBE"/>
    <w:rsid w:val="00F03EDC"/>
    <w:rsid w:val="00F04689"/>
    <w:rsid w:val="00F047D9"/>
    <w:rsid w:val="00F04D2A"/>
    <w:rsid w:val="00F04EAB"/>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4EC5"/>
    <w:rsid w:val="00F14F4B"/>
    <w:rsid w:val="00F150E5"/>
    <w:rsid w:val="00F15CDC"/>
    <w:rsid w:val="00F15E80"/>
    <w:rsid w:val="00F1698B"/>
    <w:rsid w:val="00F16BB3"/>
    <w:rsid w:val="00F20C0B"/>
    <w:rsid w:val="00F21317"/>
    <w:rsid w:val="00F21898"/>
    <w:rsid w:val="00F21E23"/>
    <w:rsid w:val="00F2230B"/>
    <w:rsid w:val="00F229CA"/>
    <w:rsid w:val="00F229F8"/>
    <w:rsid w:val="00F2349A"/>
    <w:rsid w:val="00F236A5"/>
    <w:rsid w:val="00F23CA8"/>
    <w:rsid w:val="00F23CC5"/>
    <w:rsid w:val="00F23E90"/>
    <w:rsid w:val="00F244B1"/>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09A"/>
    <w:rsid w:val="00F33614"/>
    <w:rsid w:val="00F33E5B"/>
    <w:rsid w:val="00F4025B"/>
    <w:rsid w:val="00F4053C"/>
    <w:rsid w:val="00F406FB"/>
    <w:rsid w:val="00F40C59"/>
    <w:rsid w:val="00F40F3C"/>
    <w:rsid w:val="00F40FDC"/>
    <w:rsid w:val="00F41316"/>
    <w:rsid w:val="00F41CC8"/>
    <w:rsid w:val="00F420A4"/>
    <w:rsid w:val="00F42522"/>
    <w:rsid w:val="00F425C9"/>
    <w:rsid w:val="00F4409F"/>
    <w:rsid w:val="00F447CD"/>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1524"/>
    <w:rsid w:val="00F619E1"/>
    <w:rsid w:val="00F620B1"/>
    <w:rsid w:val="00F62116"/>
    <w:rsid w:val="00F62E78"/>
    <w:rsid w:val="00F62FE4"/>
    <w:rsid w:val="00F63AFA"/>
    <w:rsid w:val="00F640CE"/>
    <w:rsid w:val="00F65AB4"/>
    <w:rsid w:val="00F66D86"/>
    <w:rsid w:val="00F67E06"/>
    <w:rsid w:val="00F67E99"/>
    <w:rsid w:val="00F70B98"/>
    <w:rsid w:val="00F70EBB"/>
    <w:rsid w:val="00F71405"/>
    <w:rsid w:val="00F714BD"/>
    <w:rsid w:val="00F71A83"/>
    <w:rsid w:val="00F71D71"/>
    <w:rsid w:val="00F72432"/>
    <w:rsid w:val="00F72A8F"/>
    <w:rsid w:val="00F72A9E"/>
    <w:rsid w:val="00F72C15"/>
    <w:rsid w:val="00F73080"/>
    <w:rsid w:val="00F730D9"/>
    <w:rsid w:val="00F73AED"/>
    <w:rsid w:val="00F73BC8"/>
    <w:rsid w:val="00F7409E"/>
    <w:rsid w:val="00F7427E"/>
    <w:rsid w:val="00F74340"/>
    <w:rsid w:val="00F74751"/>
    <w:rsid w:val="00F74A15"/>
    <w:rsid w:val="00F772A5"/>
    <w:rsid w:val="00F81236"/>
    <w:rsid w:val="00F820CA"/>
    <w:rsid w:val="00F82282"/>
    <w:rsid w:val="00F833C8"/>
    <w:rsid w:val="00F83E52"/>
    <w:rsid w:val="00F83F69"/>
    <w:rsid w:val="00F846EA"/>
    <w:rsid w:val="00F85604"/>
    <w:rsid w:val="00F8603A"/>
    <w:rsid w:val="00F86EE2"/>
    <w:rsid w:val="00F87B67"/>
    <w:rsid w:val="00F903B9"/>
    <w:rsid w:val="00F90404"/>
    <w:rsid w:val="00F90E15"/>
    <w:rsid w:val="00F90FE3"/>
    <w:rsid w:val="00F91692"/>
    <w:rsid w:val="00F91B02"/>
    <w:rsid w:val="00F92384"/>
    <w:rsid w:val="00F928ED"/>
    <w:rsid w:val="00F929FD"/>
    <w:rsid w:val="00F92BF6"/>
    <w:rsid w:val="00F932EF"/>
    <w:rsid w:val="00F93F9E"/>
    <w:rsid w:val="00F94343"/>
    <w:rsid w:val="00F95D8D"/>
    <w:rsid w:val="00F96CBB"/>
    <w:rsid w:val="00F96DAE"/>
    <w:rsid w:val="00F97867"/>
    <w:rsid w:val="00FA01F5"/>
    <w:rsid w:val="00FA09BD"/>
    <w:rsid w:val="00FA0B76"/>
    <w:rsid w:val="00FA288E"/>
    <w:rsid w:val="00FA32F4"/>
    <w:rsid w:val="00FA3426"/>
    <w:rsid w:val="00FA3C03"/>
    <w:rsid w:val="00FA3E14"/>
    <w:rsid w:val="00FA3F9C"/>
    <w:rsid w:val="00FA506B"/>
    <w:rsid w:val="00FA522C"/>
    <w:rsid w:val="00FA5CD2"/>
    <w:rsid w:val="00FA6ED8"/>
    <w:rsid w:val="00FA7266"/>
    <w:rsid w:val="00FA7E00"/>
    <w:rsid w:val="00FB0027"/>
    <w:rsid w:val="00FB010A"/>
    <w:rsid w:val="00FB0FF6"/>
    <w:rsid w:val="00FB1141"/>
    <w:rsid w:val="00FB27CC"/>
    <w:rsid w:val="00FB2D5E"/>
    <w:rsid w:val="00FB2DD4"/>
    <w:rsid w:val="00FB3781"/>
    <w:rsid w:val="00FB5085"/>
    <w:rsid w:val="00FB5592"/>
    <w:rsid w:val="00FB5EE4"/>
    <w:rsid w:val="00FB600A"/>
    <w:rsid w:val="00FB640C"/>
    <w:rsid w:val="00FB73E6"/>
    <w:rsid w:val="00FC15A9"/>
    <w:rsid w:val="00FC1A82"/>
    <w:rsid w:val="00FC2E27"/>
    <w:rsid w:val="00FC307B"/>
    <w:rsid w:val="00FC366F"/>
    <w:rsid w:val="00FC39BF"/>
    <w:rsid w:val="00FC4A95"/>
    <w:rsid w:val="00FC5715"/>
    <w:rsid w:val="00FC6ABC"/>
    <w:rsid w:val="00FC6F55"/>
    <w:rsid w:val="00FC70D9"/>
    <w:rsid w:val="00FC7F49"/>
    <w:rsid w:val="00FD0A80"/>
    <w:rsid w:val="00FD1EFF"/>
    <w:rsid w:val="00FD25E3"/>
    <w:rsid w:val="00FD2FAF"/>
    <w:rsid w:val="00FD3715"/>
    <w:rsid w:val="00FD3ECE"/>
    <w:rsid w:val="00FD42F5"/>
    <w:rsid w:val="00FD443D"/>
    <w:rsid w:val="00FD4ABD"/>
    <w:rsid w:val="00FD4D2F"/>
    <w:rsid w:val="00FD4FA0"/>
    <w:rsid w:val="00FD54E2"/>
    <w:rsid w:val="00FD5517"/>
    <w:rsid w:val="00FD5D41"/>
    <w:rsid w:val="00FD6FC9"/>
    <w:rsid w:val="00FD7584"/>
    <w:rsid w:val="00FD7979"/>
    <w:rsid w:val="00FE0298"/>
    <w:rsid w:val="00FE02A4"/>
    <w:rsid w:val="00FE0591"/>
    <w:rsid w:val="00FE0632"/>
    <w:rsid w:val="00FE09B7"/>
    <w:rsid w:val="00FE09EF"/>
    <w:rsid w:val="00FE0BE8"/>
    <w:rsid w:val="00FE165F"/>
    <w:rsid w:val="00FE1A01"/>
    <w:rsid w:val="00FE1FA4"/>
    <w:rsid w:val="00FE2339"/>
    <w:rsid w:val="00FE2915"/>
    <w:rsid w:val="00FE3436"/>
    <w:rsid w:val="00FE3DED"/>
    <w:rsid w:val="00FE40A8"/>
    <w:rsid w:val="00FE41C3"/>
    <w:rsid w:val="00FE4546"/>
    <w:rsid w:val="00FE4E73"/>
    <w:rsid w:val="00FE6C10"/>
    <w:rsid w:val="00FE7938"/>
    <w:rsid w:val="00FF01FE"/>
    <w:rsid w:val="00FF068C"/>
    <w:rsid w:val="00FF0BBB"/>
    <w:rsid w:val="00FF0BDE"/>
    <w:rsid w:val="00FF0D18"/>
    <w:rsid w:val="00FF12A4"/>
    <w:rsid w:val="00FF1898"/>
    <w:rsid w:val="00FF2FF5"/>
    <w:rsid w:val="00FF4766"/>
    <w:rsid w:val="00FF4CE5"/>
    <w:rsid w:val="00FF512F"/>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91B620"/>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 w:type="paragraph" w:customStyle="1" w:styleId="Naslovstika">
    <w:name w:val="Naslov stika"/>
    <w:basedOn w:val="Navaden"/>
    <w:uiPriority w:val="4"/>
    <w:qFormat/>
    <w:rsid w:val="00EE594D"/>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table" w:customStyle="1" w:styleId="Tabelamrea7">
    <w:name w:val="Tabela – mreža7"/>
    <w:basedOn w:val="Navadnatabela"/>
    <w:next w:val="Tabelamrea"/>
    <w:rsid w:val="00547F9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580825">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69828673">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4630736">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65736145">
      <w:bodyDiv w:val="1"/>
      <w:marLeft w:val="0"/>
      <w:marRight w:val="0"/>
      <w:marTop w:val="0"/>
      <w:marBottom w:val="0"/>
      <w:divBdr>
        <w:top w:val="none" w:sz="0" w:space="0" w:color="auto"/>
        <w:left w:val="none" w:sz="0" w:space="0" w:color="auto"/>
        <w:bottom w:val="none" w:sz="0" w:space="0" w:color="auto"/>
        <w:right w:val="none" w:sz="0" w:space="0" w:color="auto"/>
      </w:divBdr>
    </w:div>
    <w:div w:id="786199267">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6174938">
      <w:bodyDiv w:val="1"/>
      <w:marLeft w:val="0"/>
      <w:marRight w:val="0"/>
      <w:marTop w:val="0"/>
      <w:marBottom w:val="0"/>
      <w:divBdr>
        <w:top w:val="none" w:sz="0" w:space="0" w:color="auto"/>
        <w:left w:val="none" w:sz="0" w:space="0" w:color="auto"/>
        <w:bottom w:val="none" w:sz="0" w:space="0" w:color="auto"/>
        <w:right w:val="none" w:sz="0" w:space="0" w:color="auto"/>
      </w:divBdr>
    </w:div>
    <w:div w:id="1120760107">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2458916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28508747">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kpk-rs.si/sl/pogosta-vprasanj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F162D-3E00-4EC8-8D04-D23E67BE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57</Pages>
  <Words>20258</Words>
  <Characters>115471</Characters>
  <Application>Microsoft Office Word</Application>
  <DocSecurity>0</DocSecurity>
  <Lines>962</Lines>
  <Paragraphs>270</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135459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Tina Bregar</cp:lastModifiedBy>
  <cp:revision>6</cp:revision>
  <cp:lastPrinted>2025-05-26T07:35:00Z</cp:lastPrinted>
  <dcterms:created xsi:type="dcterms:W3CDTF">2025-06-11T05:10:00Z</dcterms:created>
  <dcterms:modified xsi:type="dcterms:W3CDTF">2025-06-11T05:23:00Z</dcterms:modified>
</cp:coreProperties>
</file>